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560" w:rsidRPr="00365321" w:rsidRDefault="00791560" w:rsidP="00791560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791560" w:rsidRPr="00365321" w:rsidRDefault="00791560" w:rsidP="00791560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«Открытый университет экономики, управления и права»</w:t>
      </w:r>
    </w:p>
    <w:p w:rsidR="00791560" w:rsidRPr="00365321" w:rsidRDefault="00791560" w:rsidP="00791560">
      <w:pPr>
        <w:contextualSpacing/>
        <w:jc w:val="center"/>
        <w:rPr>
          <w:sz w:val="28"/>
          <w:szCs w:val="28"/>
        </w:rPr>
      </w:pPr>
      <w:r w:rsidRPr="00365321">
        <w:rPr>
          <w:b/>
          <w:sz w:val="28"/>
          <w:szCs w:val="28"/>
        </w:rPr>
        <w:t>(АНО ВО ОУЭП)</w:t>
      </w:r>
    </w:p>
    <w:p w:rsidR="00791560" w:rsidRPr="00365321" w:rsidRDefault="00791560" w:rsidP="00791560">
      <w:pPr>
        <w:tabs>
          <w:tab w:val="left" w:pos="900"/>
          <w:tab w:val="left" w:pos="1080"/>
        </w:tabs>
        <w:suppressAutoHyphens/>
        <w:ind w:firstLine="709"/>
        <w:contextualSpacing/>
        <w:jc w:val="both"/>
        <w:rPr>
          <w:b/>
          <w:sz w:val="20"/>
        </w:rPr>
      </w:pPr>
    </w:p>
    <w:p w:rsidR="00791560" w:rsidRPr="00365321" w:rsidRDefault="00791560" w:rsidP="00791560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791560" w:rsidRPr="00664516" w:rsidRDefault="00791560" w:rsidP="00791560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sz w:val="20"/>
        </w:rPr>
        <w:t>УТВЕРЖДАЮ:</w:t>
      </w:r>
    </w:p>
    <w:p w:rsidR="00791560" w:rsidRPr="00664516" w:rsidRDefault="00791560" w:rsidP="00791560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Ректор АНО ВО ОУЭП, Фокина В.Н.</w:t>
      </w:r>
    </w:p>
    <w:p w:rsidR="00791560" w:rsidRPr="00664516" w:rsidRDefault="00791560" w:rsidP="00791560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791560" w:rsidRPr="00664516" w:rsidRDefault="00791560" w:rsidP="00791560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noProof/>
          <w:sz w:val="20"/>
        </w:rPr>
        <w:drawing>
          <wp:inline distT="0" distB="0" distL="0" distR="0" wp14:anchorId="55DA0FE9" wp14:editId="29A13F21">
            <wp:extent cx="3616657" cy="1099464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кина Валерия Николаевн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483" cy="11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1560" w:rsidRPr="00664516" w:rsidRDefault="00791560" w:rsidP="00791560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19 апреля 2023 г.</w:t>
      </w:r>
    </w:p>
    <w:p w:rsidR="00791560" w:rsidRPr="00664516" w:rsidRDefault="00791560" w:rsidP="00791560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791560" w:rsidRPr="00664516" w:rsidRDefault="00791560" w:rsidP="00791560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Решение Ученого совета АНО ВО ОУЭП,</w:t>
      </w:r>
    </w:p>
    <w:p w:rsidR="00791560" w:rsidRPr="00664516" w:rsidRDefault="00791560" w:rsidP="00791560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 xml:space="preserve">Протокол N 9 от 19.04.2023 </w:t>
      </w:r>
    </w:p>
    <w:p w:rsidR="00791560" w:rsidRPr="00C96620" w:rsidRDefault="00791560" w:rsidP="00791560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791560" w:rsidRPr="00637460" w:rsidRDefault="00791560" w:rsidP="00791560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right"/>
        <w:rPr>
          <w:color w:val="000000" w:themeColor="text1"/>
          <w:sz w:val="20"/>
        </w:rPr>
      </w:pPr>
    </w:p>
    <w:p w:rsidR="00791560" w:rsidRPr="00637460" w:rsidRDefault="00791560" w:rsidP="00791560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center"/>
        <w:rPr>
          <w:color w:val="000000" w:themeColor="text1"/>
          <w:sz w:val="20"/>
        </w:rPr>
      </w:pPr>
    </w:p>
    <w:p w:rsidR="00665ECD" w:rsidRPr="00637460" w:rsidRDefault="00665ECD" w:rsidP="00665EC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665ECD" w:rsidRPr="00637460" w:rsidRDefault="00665ECD" w:rsidP="00665EC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РАБОЧАЯ ПРОГРАММА</w:t>
      </w:r>
    </w:p>
    <w:p w:rsidR="00665ECD" w:rsidRPr="00637460" w:rsidRDefault="00665ECD" w:rsidP="00665EC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665ECD" w:rsidRPr="00637460" w:rsidRDefault="00665ECD" w:rsidP="00665EC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по дисциплине</w:t>
      </w:r>
    </w:p>
    <w:p w:rsidR="00665ECD" w:rsidRPr="00637460" w:rsidRDefault="00665ECD" w:rsidP="00665EC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665ECD" w:rsidRPr="00637460" w:rsidRDefault="00665ECD" w:rsidP="00665EC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 xml:space="preserve">Наименование дисциплины Б1.В.04 </w:t>
      </w:r>
      <w:r w:rsidRPr="00637460">
        <w:rPr>
          <w:bCs/>
          <w:color w:val="000000" w:themeColor="text1"/>
          <w:spacing w:val="4"/>
          <w:szCs w:val="24"/>
        </w:rPr>
        <w:t>«</w:t>
      </w:r>
      <w:r w:rsidRPr="00637460">
        <w:rPr>
          <w:color w:val="000000" w:themeColor="text1"/>
          <w:szCs w:val="24"/>
        </w:rPr>
        <w:t>Цены и ценообразование»</w:t>
      </w:r>
    </w:p>
    <w:p w:rsidR="00665ECD" w:rsidRPr="00637460" w:rsidRDefault="00665ECD" w:rsidP="00665EC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>Образовательная программа направления подготовки 38.03.01 «Экономика», направленность (профиль): Финансы и кредит</w:t>
      </w:r>
    </w:p>
    <w:p w:rsidR="00665ECD" w:rsidRPr="00637460" w:rsidRDefault="00665ECD" w:rsidP="00665EC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665ECD" w:rsidRPr="00637460" w:rsidRDefault="00665ECD" w:rsidP="00665EC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665ECD" w:rsidRPr="00637460" w:rsidRDefault="00665ECD" w:rsidP="00665EC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665ECD" w:rsidRPr="00637460" w:rsidRDefault="00665ECD" w:rsidP="00665EC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665ECD" w:rsidRPr="00637460" w:rsidRDefault="00665ECD" w:rsidP="00665EC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665ECD" w:rsidRPr="00637460" w:rsidRDefault="00665ECD" w:rsidP="00665EC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665ECD" w:rsidRPr="00637460" w:rsidRDefault="00665ECD" w:rsidP="00665EC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665ECD" w:rsidRPr="00637460" w:rsidRDefault="00665ECD" w:rsidP="00665EC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665ECD" w:rsidRPr="00637460" w:rsidRDefault="00791560" w:rsidP="00665EC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 </w:t>
      </w:r>
    </w:p>
    <w:p w:rsidR="00665ECD" w:rsidRPr="00637460" w:rsidRDefault="00665ECD" w:rsidP="00665ECD">
      <w:pPr>
        <w:widowControl/>
        <w:tabs>
          <w:tab w:val="left" w:pos="7217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ab/>
      </w:r>
    </w:p>
    <w:p w:rsidR="00665ECD" w:rsidRPr="00637460" w:rsidRDefault="00665ECD" w:rsidP="00665EC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665ECD" w:rsidRPr="00637460" w:rsidRDefault="00665ECD" w:rsidP="00665EC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665ECD" w:rsidRPr="00637460" w:rsidRDefault="00665ECD" w:rsidP="00665EC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  <w:u w:val="single"/>
        </w:rPr>
      </w:pPr>
      <w:r w:rsidRPr="00637460">
        <w:rPr>
          <w:color w:val="000000" w:themeColor="text1"/>
          <w:szCs w:val="24"/>
        </w:rPr>
        <w:t>Квалификация - бакалавр</w:t>
      </w:r>
    </w:p>
    <w:p w:rsidR="00665ECD" w:rsidRPr="00637460" w:rsidRDefault="00665ECD" w:rsidP="00665EC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665ECD" w:rsidRPr="00637460" w:rsidRDefault="00665ECD" w:rsidP="00665EC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665ECD" w:rsidRPr="00637460" w:rsidRDefault="00665ECD" w:rsidP="00665EC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Разработчик:</w:t>
      </w:r>
    </w:p>
    <w:p w:rsidR="00665ECD" w:rsidRPr="00637460" w:rsidRDefault="00665ECD" w:rsidP="00665EC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  <w:r w:rsidRPr="00637460">
        <w:rPr>
          <w:color w:val="000000" w:themeColor="text1"/>
          <w:sz w:val="20"/>
        </w:rPr>
        <w:t>Полякова Н.В., к.э.н.</w:t>
      </w:r>
    </w:p>
    <w:p w:rsidR="00665ECD" w:rsidRPr="00637460" w:rsidRDefault="00665ECD" w:rsidP="00665EC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665ECD" w:rsidRPr="00637460" w:rsidRDefault="00665ECD" w:rsidP="00665EC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665ECD" w:rsidRPr="00637460" w:rsidRDefault="00665ECD" w:rsidP="00665EC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665ECD" w:rsidRPr="00637460" w:rsidRDefault="00665ECD" w:rsidP="00665EC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665ECD" w:rsidRPr="00637460" w:rsidRDefault="00665ECD" w:rsidP="00665EC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665ECD" w:rsidRDefault="00665ECD" w:rsidP="00665EC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7A4239" w:rsidRDefault="007A4239" w:rsidP="00665EC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7A4239" w:rsidRPr="00637460" w:rsidRDefault="007A4239" w:rsidP="00665EC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665ECD" w:rsidRPr="00637460" w:rsidRDefault="00665ECD" w:rsidP="00665EC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791560" w:rsidRDefault="00665ECD" w:rsidP="00665EC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Москва 202</w:t>
      </w:r>
      <w:r w:rsidR="00791560">
        <w:rPr>
          <w:color w:val="000000" w:themeColor="text1"/>
          <w:sz w:val="20"/>
        </w:rPr>
        <w:t>3</w:t>
      </w:r>
    </w:p>
    <w:p w:rsidR="00791560" w:rsidRDefault="00791560">
      <w:pPr>
        <w:widowControl/>
        <w:snapToGrid/>
        <w:spacing w:before="0" w:after="200" w:line="276" w:lineRule="auto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br w:type="page"/>
      </w:r>
    </w:p>
    <w:p w:rsidR="00665ECD" w:rsidRPr="00637460" w:rsidRDefault="00665ECD" w:rsidP="00665EC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rStyle w:val="ab"/>
          <w:b/>
          <w:color w:val="000000" w:themeColor="text1"/>
          <w:sz w:val="20"/>
        </w:rPr>
      </w:pPr>
      <w:bookmarkStart w:id="0" w:name="_GoBack"/>
      <w:bookmarkEnd w:id="0"/>
    </w:p>
    <w:p w:rsidR="00665ECD" w:rsidRPr="00637460" w:rsidRDefault="00665ECD" w:rsidP="00665ECD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1. Цели и задачи дисциплины</w:t>
      </w:r>
    </w:p>
    <w:p w:rsidR="00665ECD" w:rsidRPr="00637460" w:rsidRDefault="00665ECD" w:rsidP="00665ECD">
      <w:pPr>
        <w:widowControl/>
        <w:snapToGrid/>
        <w:spacing w:before="0" w:after="0"/>
        <w:ind w:firstLine="709"/>
        <w:rPr>
          <w:color w:val="000000" w:themeColor="text1"/>
          <w:sz w:val="20"/>
        </w:rPr>
      </w:pPr>
      <w:r w:rsidRPr="00637460">
        <w:rPr>
          <w:b/>
          <w:bCs/>
          <w:i/>
          <w:color w:val="000000" w:themeColor="text1"/>
          <w:sz w:val="20"/>
        </w:rPr>
        <w:t xml:space="preserve">Цель </w:t>
      </w:r>
      <w:r w:rsidRPr="00637460">
        <w:rPr>
          <w:b/>
          <w:i/>
          <w:color w:val="000000" w:themeColor="text1"/>
          <w:sz w:val="20"/>
        </w:rPr>
        <w:t>дисциплины</w:t>
      </w:r>
      <w:r w:rsidRPr="00637460">
        <w:rPr>
          <w:color w:val="000000" w:themeColor="text1"/>
          <w:sz w:val="20"/>
        </w:rPr>
        <w:t xml:space="preserve"> - анализ методологии ценообразования на основе отечественного и зарубежного опыта и возможности ее применения на современном этапе реформирования российской экономики.</w:t>
      </w:r>
    </w:p>
    <w:p w:rsidR="00665ECD" w:rsidRPr="00637460" w:rsidRDefault="00665ECD" w:rsidP="00665ECD">
      <w:pPr>
        <w:widowControl/>
        <w:snapToGrid/>
        <w:spacing w:before="0" w:after="0"/>
        <w:ind w:firstLine="709"/>
        <w:rPr>
          <w:b/>
          <w:i/>
          <w:color w:val="000000" w:themeColor="text1"/>
          <w:sz w:val="20"/>
        </w:rPr>
      </w:pPr>
      <w:r w:rsidRPr="00637460">
        <w:rPr>
          <w:b/>
          <w:i/>
          <w:color w:val="000000" w:themeColor="text1"/>
          <w:sz w:val="20"/>
        </w:rPr>
        <w:t>Задачи дисциплины:</w:t>
      </w:r>
    </w:p>
    <w:p w:rsidR="00665ECD" w:rsidRPr="00637460" w:rsidRDefault="00665ECD" w:rsidP="00665ECD">
      <w:pPr>
        <w:widowControl/>
        <w:snapToGrid/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получение студентами целостного представления о взаимосвязи теории и практики ценообразования, формах и методах проведения ценовой политики фирмами и государством;</w:t>
      </w:r>
    </w:p>
    <w:p w:rsidR="00665ECD" w:rsidRPr="00637460" w:rsidRDefault="00665ECD" w:rsidP="00665ECD">
      <w:pPr>
        <w:widowControl/>
        <w:snapToGrid/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– приобретение студентами практических навыков в изучении конъюнктуры рынка, обосновании уровня цен и выборе маркетинговой стратегии цен, расчет и обоснование контрактных цен, условий платежа..</w:t>
      </w:r>
    </w:p>
    <w:p w:rsidR="00665ECD" w:rsidRPr="00637460" w:rsidRDefault="00665ECD" w:rsidP="00665ECD">
      <w:pPr>
        <w:widowControl/>
        <w:snapToGrid/>
        <w:spacing w:before="0" w:after="0"/>
        <w:ind w:firstLine="709"/>
        <w:rPr>
          <w:color w:val="000000" w:themeColor="text1"/>
          <w:sz w:val="20"/>
        </w:rPr>
      </w:pPr>
    </w:p>
    <w:p w:rsidR="00665ECD" w:rsidRPr="00637460" w:rsidRDefault="00665ECD" w:rsidP="00665ECD">
      <w:pPr>
        <w:pStyle w:val="10"/>
        <w:tabs>
          <w:tab w:val="right" w:leader="dot" w:pos="9600"/>
        </w:tabs>
        <w:ind w:firstLine="709"/>
        <w:contextualSpacing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2 Место дисциплины в структуре ОП</w:t>
      </w:r>
    </w:p>
    <w:p w:rsidR="00665ECD" w:rsidRPr="00637460" w:rsidRDefault="00665ECD" w:rsidP="00665ECD">
      <w:pPr>
        <w:pStyle w:val="af2"/>
        <w:tabs>
          <w:tab w:val="left" w:pos="900"/>
          <w:tab w:val="left" w:pos="1080"/>
        </w:tabs>
        <w:suppressAutoHyphens/>
        <w:ind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Дисциплина «Цены и ценообразование» относится </w:t>
      </w:r>
      <w:r w:rsidRPr="00637460">
        <w:rPr>
          <w:rFonts w:ascii="Times New Roman" w:hAnsi="Times New Roman"/>
          <w:bCs/>
          <w:color w:val="000000" w:themeColor="text1"/>
        </w:rPr>
        <w:t xml:space="preserve">к дисциплинам части, формируемой участниками образовательных отношений, </w:t>
      </w:r>
      <w:r w:rsidRPr="00637460">
        <w:rPr>
          <w:rFonts w:ascii="Times New Roman" w:hAnsi="Times New Roman"/>
          <w:color w:val="000000" w:themeColor="text1"/>
        </w:rPr>
        <w:t xml:space="preserve">Блока 1.  </w:t>
      </w:r>
    </w:p>
    <w:p w:rsidR="00665ECD" w:rsidRPr="00637460" w:rsidRDefault="00665ECD" w:rsidP="00665ECD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color w:val="000000" w:themeColor="text1"/>
        </w:rPr>
      </w:pPr>
    </w:p>
    <w:p w:rsidR="00665ECD" w:rsidRPr="00637460" w:rsidRDefault="00665ECD" w:rsidP="00665ECD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3 Планируемые результаты обучения по дисциплине</w:t>
      </w:r>
    </w:p>
    <w:p w:rsidR="00665ECD" w:rsidRPr="00637460" w:rsidRDefault="00665ECD" w:rsidP="00665ECD">
      <w:pPr>
        <w:pStyle w:val="afffa"/>
        <w:tabs>
          <w:tab w:val="clear" w:pos="3330"/>
          <w:tab w:val="left" w:pos="900"/>
          <w:tab w:val="left" w:pos="1080"/>
        </w:tabs>
        <w:suppressAutoHyphens/>
        <w:spacing w:line="240" w:lineRule="auto"/>
        <w:ind w:left="0" w:firstLine="709"/>
        <w:contextualSpacing/>
        <w:rPr>
          <w:color w:val="000000" w:themeColor="text1"/>
          <w:sz w:val="20"/>
          <w:szCs w:val="20"/>
        </w:rPr>
      </w:pPr>
      <w:r w:rsidRPr="00637460">
        <w:rPr>
          <w:color w:val="000000" w:themeColor="text1"/>
          <w:sz w:val="20"/>
          <w:szCs w:val="20"/>
        </w:rPr>
        <w:t>В результате изучения дисциплины обучающийся должен освоить</w:t>
      </w:r>
    </w:p>
    <w:p w:rsidR="00665ECD" w:rsidRPr="00637460" w:rsidRDefault="00665ECD" w:rsidP="00665ECD">
      <w:pPr>
        <w:spacing w:before="0" w:after="0"/>
        <w:ind w:firstLine="709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Обобщенные трудовые функции (ОТФ):</w:t>
      </w:r>
    </w:p>
    <w:p w:rsidR="00665ECD" w:rsidRPr="00637460" w:rsidRDefault="00665ECD" w:rsidP="00665ECD">
      <w:pPr>
        <w:autoSpaceDE w:val="0"/>
        <w:autoSpaceDN w:val="0"/>
        <w:spacing w:before="0" w:after="0"/>
        <w:ind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 консультирование клиентов по использованию финансовых продуктов и услуг;</w:t>
      </w:r>
    </w:p>
    <w:p w:rsidR="00665ECD" w:rsidRPr="00637460" w:rsidRDefault="00665ECD" w:rsidP="00665ECD">
      <w:pPr>
        <w:spacing w:before="0" w:after="0"/>
        <w:ind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 консультационное сопровождение сделок.</w:t>
      </w:r>
    </w:p>
    <w:p w:rsidR="00665ECD" w:rsidRPr="00637460" w:rsidRDefault="00665ECD" w:rsidP="00665ECD">
      <w:pPr>
        <w:tabs>
          <w:tab w:val="left" w:pos="900"/>
        </w:tabs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Трудовые функции:</w:t>
      </w:r>
    </w:p>
    <w:p w:rsidR="00665ECD" w:rsidRPr="00637460" w:rsidRDefault="00665ECD" w:rsidP="00665ECD">
      <w:pPr>
        <w:tabs>
          <w:tab w:val="left" w:pos="900"/>
        </w:tabs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- мониторинг конъюнктуры рынка банковских услуг, рынка ценных бумаг; иностранной </w:t>
      </w:r>
      <w:proofErr w:type="spellStart"/>
      <w:r w:rsidRPr="00637460">
        <w:rPr>
          <w:color w:val="000000" w:themeColor="text1"/>
          <w:sz w:val="20"/>
        </w:rPr>
        <w:t>вылюты</w:t>
      </w:r>
      <w:proofErr w:type="spellEnd"/>
      <w:r w:rsidRPr="00637460">
        <w:rPr>
          <w:color w:val="000000" w:themeColor="text1"/>
          <w:sz w:val="20"/>
        </w:rPr>
        <w:t>, товарно-сырьевых рынков;</w:t>
      </w:r>
    </w:p>
    <w:p w:rsidR="00665ECD" w:rsidRPr="00637460" w:rsidRDefault="00665ECD" w:rsidP="00665ECD">
      <w:pPr>
        <w:tabs>
          <w:tab w:val="left" w:pos="900"/>
        </w:tabs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анализ и проверка финансового положения заемщика.</w:t>
      </w:r>
    </w:p>
    <w:p w:rsidR="00665ECD" w:rsidRPr="00637460" w:rsidRDefault="00665ECD" w:rsidP="00665ECD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b/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Профессиональную компетенцию</w:t>
      </w:r>
    </w:p>
    <w:p w:rsidR="00665ECD" w:rsidRPr="00637460" w:rsidRDefault="00665ECD" w:rsidP="00665ECD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textAlignment w:val="baseline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ПК-2. Способен на основе существующих методик, нормативно-правовой базы рассчитывать финансово-экономические показатели деятельности экономических субъектов, анализировать, оценивать и использовать полученные результаты для принятия экономических, финансовых и инвестиционных решений.</w:t>
      </w:r>
    </w:p>
    <w:p w:rsidR="00665ECD" w:rsidRPr="00637460" w:rsidRDefault="00665ECD" w:rsidP="00665ECD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textAlignment w:val="baseline"/>
        <w:rPr>
          <w:b/>
          <w:i/>
          <w:color w:val="000000" w:themeColor="text1"/>
          <w:sz w:val="20"/>
        </w:rPr>
      </w:pPr>
    </w:p>
    <w:p w:rsidR="00665ECD" w:rsidRPr="00637460" w:rsidRDefault="00665ECD" w:rsidP="00665ECD">
      <w:pPr>
        <w:tabs>
          <w:tab w:val="left" w:pos="90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  <w:r w:rsidRPr="00637460">
        <w:rPr>
          <w:b/>
          <w:i/>
          <w:color w:val="000000" w:themeColor="text1"/>
          <w:sz w:val="20"/>
        </w:rPr>
        <w:t>Результаты освоения дисциплины, установленные индикаторы достижения компетенций</w:t>
      </w:r>
    </w:p>
    <w:p w:rsidR="00665ECD" w:rsidRPr="00637460" w:rsidRDefault="00665ECD" w:rsidP="00665ECD">
      <w:pPr>
        <w:widowControl/>
        <w:tabs>
          <w:tab w:val="left" w:pos="900"/>
          <w:tab w:val="left" w:pos="1134"/>
        </w:tabs>
        <w:suppressAutoHyphens/>
        <w:snapToGrid/>
        <w:spacing w:before="0" w:after="0"/>
        <w:jc w:val="both"/>
        <w:rPr>
          <w:color w:val="000000" w:themeColor="text1"/>
          <w:sz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1"/>
        <w:gridCol w:w="2440"/>
        <w:gridCol w:w="5528"/>
      </w:tblGrid>
      <w:tr w:rsidR="00665ECD" w:rsidRPr="00637460" w:rsidTr="004A57FA">
        <w:trPr>
          <w:tblHeader/>
        </w:trPr>
        <w:tc>
          <w:tcPr>
            <w:tcW w:w="1921" w:type="dxa"/>
          </w:tcPr>
          <w:p w:rsidR="00665ECD" w:rsidRPr="00637460" w:rsidRDefault="00665ECD" w:rsidP="00665ECD">
            <w:pPr>
              <w:tabs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Наименование </w:t>
            </w:r>
            <w:r w:rsidRPr="00637460">
              <w:rPr>
                <w:b/>
                <w:color w:val="000000" w:themeColor="text1"/>
                <w:sz w:val="20"/>
              </w:rPr>
              <w:br/>
              <w:t>компетенции</w:t>
            </w:r>
          </w:p>
        </w:tc>
        <w:tc>
          <w:tcPr>
            <w:tcW w:w="2440" w:type="dxa"/>
          </w:tcPr>
          <w:p w:rsidR="00665ECD" w:rsidRPr="00637460" w:rsidRDefault="00665ECD" w:rsidP="00665ECD">
            <w:pPr>
              <w:tabs>
                <w:tab w:val="left" w:pos="234"/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Индикаторы достижения компетенции</w:t>
            </w:r>
          </w:p>
        </w:tc>
        <w:tc>
          <w:tcPr>
            <w:tcW w:w="5528" w:type="dxa"/>
          </w:tcPr>
          <w:p w:rsidR="00665ECD" w:rsidRPr="00637460" w:rsidRDefault="00665ECD" w:rsidP="00665ECD">
            <w:pPr>
              <w:tabs>
                <w:tab w:val="left" w:pos="317"/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Показатели (планируемые) результаты </w:t>
            </w:r>
            <w:r w:rsidRPr="00637460">
              <w:rPr>
                <w:b/>
                <w:color w:val="000000" w:themeColor="text1"/>
                <w:sz w:val="20"/>
              </w:rPr>
              <w:br/>
              <w:t>обучения</w:t>
            </w:r>
          </w:p>
        </w:tc>
      </w:tr>
      <w:tr w:rsidR="00665ECD" w:rsidRPr="00637460" w:rsidTr="004A57FA">
        <w:tc>
          <w:tcPr>
            <w:tcW w:w="1921" w:type="dxa"/>
            <w:vMerge w:val="restart"/>
          </w:tcPr>
          <w:p w:rsidR="00665ECD" w:rsidRPr="00637460" w:rsidRDefault="00665ECD" w:rsidP="00665ECD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ПК-2.</w:t>
            </w:r>
            <w:r w:rsidRPr="00637460">
              <w:rPr>
                <w:color w:val="000000" w:themeColor="text1"/>
              </w:rPr>
              <w:t xml:space="preserve"> </w:t>
            </w:r>
            <w:r w:rsidRPr="00637460">
              <w:rPr>
                <w:color w:val="000000" w:themeColor="text1"/>
                <w:sz w:val="20"/>
              </w:rPr>
              <w:t>Способен на основе существующих методик, нормативно-правовой базы рассчитывать финансово-экономические показатели деятельности экономических субъектов, анализировать, оценивать и использовать полученные результаты для принятия экономических, финансовых и инвестиционных решений</w:t>
            </w:r>
          </w:p>
        </w:tc>
        <w:tc>
          <w:tcPr>
            <w:tcW w:w="2440" w:type="dxa"/>
            <w:vMerge w:val="restart"/>
          </w:tcPr>
          <w:p w:rsidR="00665ECD" w:rsidRPr="00637460" w:rsidRDefault="00665ECD" w:rsidP="00665ECD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ПК-2.2. Анализирует финансовую, бухгалтерскую и статистическую отчетность, применяет нормативно-правовую базу, регламентирующую порядок расчета финансово-экономических показателей</w:t>
            </w:r>
          </w:p>
          <w:p w:rsidR="00665ECD" w:rsidRPr="00637460" w:rsidRDefault="00665ECD" w:rsidP="00665ECD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ПК-2.3.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финансового и производственного потенциала экономических субъектов</w:t>
            </w:r>
          </w:p>
          <w:p w:rsidR="00665ECD" w:rsidRPr="00637460" w:rsidRDefault="00665ECD" w:rsidP="00665ECD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ПК-2.4. Рассчитывает и интерпретирует показатели деятельности экономических субъектов</w:t>
            </w:r>
          </w:p>
          <w:p w:rsidR="00665ECD" w:rsidRPr="00637460" w:rsidRDefault="00665ECD" w:rsidP="00665ECD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ПК-2.5. Использует результаты анализа при </w:t>
            </w:r>
            <w:r w:rsidRPr="00637460">
              <w:rPr>
                <w:color w:val="000000" w:themeColor="text1"/>
                <w:sz w:val="20"/>
              </w:rPr>
              <w:lastRenderedPageBreak/>
              <w:t>составлении финансовых планов и принятий экономических, финансовых и инвестиционных решений</w:t>
            </w:r>
          </w:p>
        </w:tc>
        <w:tc>
          <w:tcPr>
            <w:tcW w:w="5528" w:type="dxa"/>
          </w:tcPr>
          <w:p w:rsidR="00665ECD" w:rsidRPr="00637460" w:rsidRDefault="00665ECD" w:rsidP="00665ECD">
            <w:pPr>
              <w:tabs>
                <w:tab w:val="left" w:pos="317"/>
                <w:tab w:val="left" w:pos="578"/>
              </w:tabs>
              <w:spacing w:before="0" w:after="0"/>
              <w:jc w:val="both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lastRenderedPageBreak/>
              <w:t>Знать:</w:t>
            </w:r>
          </w:p>
          <w:p w:rsidR="00665ECD" w:rsidRPr="00637460" w:rsidRDefault="00665ECD" w:rsidP="00665ECD">
            <w:pPr>
              <w:widowControl/>
              <w:numPr>
                <w:ilvl w:val="0"/>
                <w:numId w:val="13"/>
              </w:numPr>
              <w:tabs>
                <w:tab w:val="left" w:pos="317"/>
                <w:tab w:val="left" w:pos="578"/>
                <w:tab w:val="left" w:pos="900"/>
              </w:tabs>
              <w:suppressAutoHyphens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систему цен и их виды;</w:t>
            </w:r>
          </w:p>
          <w:p w:rsidR="00665ECD" w:rsidRPr="00637460" w:rsidRDefault="00665ECD" w:rsidP="00665ECD">
            <w:pPr>
              <w:widowControl/>
              <w:numPr>
                <w:ilvl w:val="0"/>
                <w:numId w:val="13"/>
              </w:numPr>
              <w:tabs>
                <w:tab w:val="left" w:pos="317"/>
                <w:tab w:val="left" w:pos="578"/>
                <w:tab w:val="left" w:pos="900"/>
              </w:tabs>
              <w:suppressAutoHyphens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динамику цен;</w:t>
            </w:r>
          </w:p>
          <w:p w:rsidR="00665ECD" w:rsidRPr="00637460" w:rsidRDefault="00665ECD" w:rsidP="00665ECD">
            <w:pPr>
              <w:widowControl/>
              <w:numPr>
                <w:ilvl w:val="0"/>
                <w:numId w:val="13"/>
              </w:numPr>
              <w:tabs>
                <w:tab w:val="left" w:pos="317"/>
                <w:tab w:val="left" w:pos="578"/>
                <w:tab w:val="left" w:pos="900"/>
              </w:tabs>
              <w:suppressAutoHyphens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теоретические основы рыночного ценообразования; </w:t>
            </w:r>
          </w:p>
          <w:p w:rsidR="00665ECD" w:rsidRPr="00637460" w:rsidRDefault="00665ECD" w:rsidP="00665ECD">
            <w:pPr>
              <w:widowControl/>
              <w:numPr>
                <w:ilvl w:val="0"/>
                <w:numId w:val="13"/>
              </w:numPr>
              <w:tabs>
                <w:tab w:val="left" w:pos="317"/>
                <w:tab w:val="left" w:pos="578"/>
                <w:tab w:val="left" w:pos="900"/>
              </w:tabs>
              <w:suppressAutoHyphens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основные методы ценообразования;</w:t>
            </w:r>
          </w:p>
          <w:p w:rsidR="00665ECD" w:rsidRPr="00637460" w:rsidRDefault="00665ECD" w:rsidP="00665ECD">
            <w:pPr>
              <w:widowControl/>
              <w:numPr>
                <w:ilvl w:val="0"/>
                <w:numId w:val="13"/>
              </w:numPr>
              <w:tabs>
                <w:tab w:val="left" w:pos="317"/>
                <w:tab w:val="left" w:pos="578"/>
                <w:tab w:val="left" w:pos="900"/>
              </w:tabs>
              <w:suppressAutoHyphens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закономерности формирования тактики и стратегии ценообразования;</w:t>
            </w:r>
          </w:p>
          <w:p w:rsidR="00665ECD" w:rsidRPr="00637460" w:rsidRDefault="00665ECD" w:rsidP="00665ECD">
            <w:pPr>
              <w:widowControl/>
              <w:numPr>
                <w:ilvl w:val="0"/>
                <w:numId w:val="13"/>
              </w:numPr>
              <w:tabs>
                <w:tab w:val="left" w:pos="317"/>
                <w:tab w:val="left" w:pos="578"/>
                <w:tab w:val="left" w:pos="900"/>
              </w:tabs>
              <w:suppressAutoHyphens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основные законодательные и нормативные акты в области ценообразования;</w:t>
            </w:r>
          </w:p>
          <w:p w:rsidR="00665ECD" w:rsidRPr="00637460" w:rsidRDefault="00665ECD" w:rsidP="00665ECD">
            <w:pPr>
              <w:widowControl/>
              <w:numPr>
                <w:ilvl w:val="0"/>
                <w:numId w:val="13"/>
              </w:numPr>
              <w:tabs>
                <w:tab w:val="left" w:pos="317"/>
                <w:tab w:val="left" w:pos="578"/>
                <w:tab w:val="left" w:pos="797"/>
                <w:tab w:val="left" w:pos="900"/>
              </w:tabs>
              <w:suppressAutoHyphens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опыт зарубежных и отечественных фирм в области ценообразования</w:t>
            </w:r>
          </w:p>
          <w:p w:rsidR="00665ECD" w:rsidRPr="00637460" w:rsidRDefault="00665ECD" w:rsidP="00665ECD">
            <w:pPr>
              <w:widowControl/>
              <w:numPr>
                <w:ilvl w:val="0"/>
                <w:numId w:val="13"/>
              </w:numPr>
              <w:tabs>
                <w:tab w:val="left" w:pos="317"/>
                <w:tab w:val="left" w:pos="578"/>
                <w:tab w:val="left" w:pos="797"/>
                <w:tab w:val="left" w:pos="900"/>
              </w:tabs>
              <w:suppressAutoHyphens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А/01.6 – </w:t>
            </w:r>
            <w:r w:rsidRPr="00637460">
              <w:rPr>
                <w:color w:val="000000" w:themeColor="text1"/>
                <w:sz w:val="20"/>
              </w:rPr>
              <w:t>технологии сбора первичной финансовой информации</w:t>
            </w:r>
          </w:p>
        </w:tc>
      </w:tr>
      <w:tr w:rsidR="00665ECD" w:rsidRPr="00637460" w:rsidTr="004A57FA">
        <w:tc>
          <w:tcPr>
            <w:tcW w:w="1921" w:type="dxa"/>
            <w:vMerge/>
          </w:tcPr>
          <w:p w:rsidR="00665ECD" w:rsidRPr="00637460" w:rsidRDefault="00665ECD" w:rsidP="00665ECD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440" w:type="dxa"/>
            <w:vMerge/>
          </w:tcPr>
          <w:p w:rsidR="00665ECD" w:rsidRPr="00637460" w:rsidRDefault="00665ECD" w:rsidP="00665ECD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</w:p>
        </w:tc>
        <w:tc>
          <w:tcPr>
            <w:tcW w:w="5528" w:type="dxa"/>
          </w:tcPr>
          <w:p w:rsidR="00665ECD" w:rsidRPr="00637460" w:rsidRDefault="00665ECD" w:rsidP="00665ECD">
            <w:pPr>
              <w:tabs>
                <w:tab w:val="left" w:pos="317"/>
                <w:tab w:val="left" w:pos="578"/>
              </w:tabs>
              <w:spacing w:before="0" w:after="0"/>
              <w:jc w:val="both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Уметь:</w:t>
            </w:r>
          </w:p>
          <w:p w:rsidR="00665ECD" w:rsidRPr="00637460" w:rsidRDefault="00665ECD" w:rsidP="00665ECD">
            <w:pPr>
              <w:widowControl/>
              <w:numPr>
                <w:ilvl w:val="0"/>
                <w:numId w:val="13"/>
              </w:numPr>
              <w:tabs>
                <w:tab w:val="left" w:pos="317"/>
                <w:tab w:val="left" w:pos="427"/>
                <w:tab w:val="left" w:pos="578"/>
                <w:tab w:val="left" w:pos="1134"/>
              </w:tabs>
              <w:suppressAutoHyphens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провести маркетинговые исследования рынка в области сложившихся цен, их изменения, выделить основные пенообразующие факторы;</w:t>
            </w:r>
          </w:p>
          <w:p w:rsidR="00665ECD" w:rsidRPr="00637460" w:rsidRDefault="00665ECD" w:rsidP="00665ECD">
            <w:pPr>
              <w:widowControl/>
              <w:numPr>
                <w:ilvl w:val="0"/>
                <w:numId w:val="13"/>
              </w:numPr>
              <w:tabs>
                <w:tab w:val="left" w:pos="317"/>
                <w:tab w:val="left" w:pos="427"/>
                <w:tab w:val="left" w:pos="578"/>
                <w:tab w:val="left" w:pos="1134"/>
              </w:tabs>
              <w:suppressAutoHyphens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рассчитать цену различными методами ценообразования;</w:t>
            </w:r>
          </w:p>
          <w:p w:rsidR="00665ECD" w:rsidRPr="00637460" w:rsidRDefault="00665ECD" w:rsidP="00665ECD">
            <w:pPr>
              <w:widowControl/>
              <w:numPr>
                <w:ilvl w:val="0"/>
                <w:numId w:val="13"/>
              </w:numPr>
              <w:tabs>
                <w:tab w:val="left" w:pos="317"/>
                <w:tab w:val="left" w:pos="427"/>
                <w:tab w:val="left" w:pos="578"/>
                <w:tab w:val="left" w:pos="1134"/>
              </w:tabs>
              <w:suppressAutoHyphens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провести статистические и прогнозные исследования динамики цен;</w:t>
            </w:r>
          </w:p>
          <w:p w:rsidR="00665ECD" w:rsidRPr="00637460" w:rsidRDefault="00665ECD" w:rsidP="00665ECD">
            <w:pPr>
              <w:widowControl/>
              <w:numPr>
                <w:ilvl w:val="0"/>
                <w:numId w:val="13"/>
              </w:numPr>
              <w:tabs>
                <w:tab w:val="left" w:pos="317"/>
                <w:tab w:val="left" w:pos="427"/>
                <w:tab w:val="left" w:pos="578"/>
                <w:tab w:val="left" w:pos="1134"/>
              </w:tabs>
              <w:suppressAutoHyphens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оценить эластичность спроса по цене;</w:t>
            </w:r>
          </w:p>
          <w:p w:rsidR="00665ECD" w:rsidRPr="00637460" w:rsidRDefault="00665ECD" w:rsidP="00665ECD">
            <w:pPr>
              <w:widowControl/>
              <w:numPr>
                <w:ilvl w:val="0"/>
                <w:numId w:val="13"/>
              </w:numPr>
              <w:tabs>
                <w:tab w:val="left" w:pos="317"/>
                <w:tab w:val="left" w:pos="427"/>
                <w:tab w:val="left" w:pos="578"/>
                <w:tab w:val="left" w:pos="1134"/>
              </w:tabs>
              <w:suppressAutoHyphens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анализировать финансовую, бухгалтерскую и статистическую отчетность;</w:t>
            </w:r>
          </w:p>
          <w:p w:rsidR="00665ECD" w:rsidRPr="00637460" w:rsidRDefault="00665ECD" w:rsidP="00665ECD">
            <w:pPr>
              <w:widowControl/>
              <w:numPr>
                <w:ilvl w:val="0"/>
                <w:numId w:val="13"/>
              </w:numPr>
              <w:tabs>
                <w:tab w:val="left" w:pos="317"/>
                <w:tab w:val="left" w:pos="427"/>
                <w:tab w:val="left" w:pos="578"/>
                <w:tab w:val="left" w:pos="1134"/>
              </w:tabs>
              <w:suppressAutoHyphens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применять нормативно-правовую базу, регламентирующую порядок расчета финансово-экономических показателей;</w:t>
            </w:r>
          </w:p>
          <w:p w:rsidR="00665ECD" w:rsidRPr="00637460" w:rsidRDefault="00665ECD" w:rsidP="00665ECD">
            <w:pPr>
              <w:widowControl/>
              <w:numPr>
                <w:ilvl w:val="0"/>
                <w:numId w:val="13"/>
              </w:numPr>
              <w:tabs>
                <w:tab w:val="left" w:pos="317"/>
                <w:tab w:val="left" w:pos="427"/>
                <w:tab w:val="left" w:pos="578"/>
                <w:tab w:val="left" w:pos="1134"/>
              </w:tabs>
              <w:suppressAutoHyphens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проводить анализ внешней и внутренней среды ведения бизнеса, выявляет основные факторы экономического роста</w:t>
            </w:r>
          </w:p>
          <w:p w:rsidR="00665ECD" w:rsidRPr="00637460" w:rsidRDefault="00665ECD" w:rsidP="00665ECD">
            <w:pPr>
              <w:widowControl/>
              <w:numPr>
                <w:ilvl w:val="0"/>
                <w:numId w:val="13"/>
              </w:numPr>
              <w:tabs>
                <w:tab w:val="left" w:pos="317"/>
                <w:tab w:val="left" w:pos="427"/>
                <w:tab w:val="left" w:pos="578"/>
                <w:tab w:val="left" w:pos="1134"/>
              </w:tabs>
              <w:suppressAutoHyphens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А/01.6 – </w:t>
            </w:r>
            <w:r w:rsidRPr="00637460">
              <w:rPr>
                <w:color w:val="000000" w:themeColor="text1"/>
                <w:sz w:val="20"/>
              </w:rPr>
              <w:t>получать, интерпретировать и документировать результаты исследований</w:t>
            </w:r>
          </w:p>
        </w:tc>
      </w:tr>
      <w:tr w:rsidR="00665ECD" w:rsidRPr="00637460" w:rsidTr="004A57FA">
        <w:tc>
          <w:tcPr>
            <w:tcW w:w="1921" w:type="dxa"/>
            <w:vMerge/>
          </w:tcPr>
          <w:p w:rsidR="00665ECD" w:rsidRPr="00637460" w:rsidRDefault="00665ECD" w:rsidP="00665ECD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440" w:type="dxa"/>
            <w:vMerge/>
          </w:tcPr>
          <w:p w:rsidR="00665ECD" w:rsidRPr="00637460" w:rsidRDefault="00665ECD" w:rsidP="00665ECD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</w:p>
        </w:tc>
        <w:tc>
          <w:tcPr>
            <w:tcW w:w="5528" w:type="dxa"/>
          </w:tcPr>
          <w:p w:rsidR="00665ECD" w:rsidRPr="00637460" w:rsidRDefault="00665ECD" w:rsidP="00665ECD">
            <w:pPr>
              <w:tabs>
                <w:tab w:val="left" w:pos="317"/>
                <w:tab w:val="left" w:pos="578"/>
              </w:tabs>
              <w:spacing w:before="0" w:after="0"/>
              <w:jc w:val="both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Владеть:</w:t>
            </w:r>
          </w:p>
          <w:p w:rsidR="00665ECD" w:rsidRPr="00637460" w:rsidRDefault="00665ECD" w:rsidP="00665ECD">
            <w:pPr>
              <w:widowControl/>
              <w:numPr>
                <w:ilvl w:val="0"/>
                <w:numId w:val="13"/>
              </w:numPr>
              <w:tabs>
                <w:tab w:val="left" w:pos="252"/>
                <w:tab w:val="left" w:pos="317"/>
                <w:tab w:val="left" w:pos="578"/>
              </w:tabs>
              <w:snapToGrid/>
              <w:spacing w:before="0" w:after="0"/>
              <w:ind w:left="0" w:firstLine="0"/>
              <w:jc w:val="both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color w:val="000000" w:themeColor="text1"/>
                <w:sz w:val="20"/>
              </w:rPr>
              <w:t>методами обоснования целесообразности применения различных стратегий и тактических приемов ценообразования;</w:t>
            </w:r>
          </w:p>
          <w:p w:rsidR="00665ECD" w:rsidRPr="00637460" w:rsidRDefault="00665ECD" w:rsidP="00665ECD">
            <w:pPr>
              <w:widowControl/>
              <w:numPr>
                <w:ilvl w:val="0"/>
                <w:numId w:val="13"/>
              </w:numPr>
              <w:tabs>
                <w:tab w:val="left" w:pos="252"/>
                <w:tab w:val="left" w:pos="317"/>
                <w:tab w:val="left" w:pos="578"/>
              </w:tabs>
              <w:snapToGrid/>
              <w:spacing w:before="0" w:after="0"/>
              <w:ind w:left="0" w:firstLine="0"/>
              <w:jc w:val="both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color w:val="000000" w:themeColor="text1"/>
                <w:sz w:val="20"/>
              </w:rPr>
              <w:t xml:space="preserve">методами анализа и использования опыта международных компаний в области ценообразования </w:t>
            </w:r>
          </w:p>
          <w:p w:rsidR="00665ECD" w:rsidRPr="00637460" w:rsidRDefault="00665ECD" w:rsidP="00665ECD">
            <w:pPr>
              <w:widowControl/>
              <w:numPr>
                <w:ilvl w:val="0"/>
                <w:numId w:val="13"/>
              </w:numPr>
              <w:tabs>
                <w:tab w:val="left" w:pos="252"/>
                <w:tab w:val="left" w:pos="317"/>
                <w:tab w:val="left" w:pos="578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навыками оценки эффективности формирования и использования финансового и производственного потенциала экономических субъектов;</w:t>
            </w:r>
          </w:p>
          <w:p w:rsidR="00665ECD" w:rsidRPr="00637460" w:rsidRDefault="00665ECD" w:rsidP="00665ECD">
            <w:pPr>
              <w:widowControl/>
              <w:numPr>
                <w:ilvl w:val="0"/>
                <w:numId w:val="13"/>
              </w:numPr>
              <w:tabs>
                <w:tab w:val="left" w:pos="252"/>
                <w:tab w:val="left" w:pos="317"/>
                <w:tab w:val="left" w:pos="578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навыками расчета  и интерпретации показателей деятельности экономических субъектов;</w:t>
            </w:r>
          </w:p>
          <w:p w:rsidR="00665ECD" w:rsidRPr="00637460" w:rsidRDefault="00665ECD" w:rsidP="00665ECD">
            <w:pPr>
              <w:widowControl/>
              <w:numPr>
                <w:ilvl w:val="0"/>
                <w:numId w:val="13"/>
              </w:numPr>
              <w:tabs>
                <w:tab w:val="left" w:pos="252"/>
                <w:tab w:val="left" w:pos="317"/>
                <w:tab w:val="left" w:pos="578"/>
              </w:tabs>
              <w:snapToGrid/>
              <w:spacing w:before="0" w:after="0"/>
              <w:ind w:left="0" w:firstLine="0"/>
              <w:jc w:val="both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color w:val="000000" w:themeColor="text1"/>
                <w:sz w:val="20"/>
              </w:rPr>
              <w:t>навыками использования результатов анализа при составлении финансовых планов и принятий экономических, финансовых и инвестиционных решений</w:t>
            </w:r>
          </w:p>
        </w:tc>
      </w:tr>
    </w:tbl>
    <w:p w:rsidR="00665ECD" w:rsidRPr="00637460" w:rsidRDefault="00665ECD" w:rsidP="00665EC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jc w:val="both"/>
        <w:rPr>
          <w:color w:val="000000" w:themeColor="text1"/>
          <w:sz w:val="20"/>
        </w:rPr>
      </w:pPr>
    </w:p>
    <w:p w:rsidR="00665ECD" w:rsidRPr="00637460" w:rsidRDefault="00665ECD" w:rsidP="00665ECD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4. Объем дисциплины и виды учебной работы</w:t>
      </w:r>
    </w:p>
    <w:p w:rsidR="00665ECD" w:rsidRPr="00637460" w:rsidRDefault="00665ECD" w:rsidP="00665EC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665ECD" w:rsidRPr="00637460" w:rsidRDefault="00665ECD" w:rsidP="00665ECD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Учебным планом предусматриваются следующие виды работы по дисциплине:</w:t>
      </w:r>
    </w:p>
    <w:p w:rsidR="00665ECD" w:rsidRPr="00637460" w:rsidRDefault="00665ECD" w:rsidP="00665EC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102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4537"/>
        <w:gridCol w:w="720"/>
        <w:gridCol w:w="900"/>
        <w:gridCol w:w="720"/>
        <w:gridCol w:w="933"/>
        <w:gridCol w:w="687"/>
        <w:gridCol w:w="900"/>
      </w:tblGrid>
      <w:tr w:rsidR="00665ECD" w:rsidRPr="00637460" w:rsidTr="004A57FA">
        <w:tc>
          <w:tcPr>
            <w:tcW w:w="889" w:type="dxa"/>
            <w:vMerge w:val="restart"/>
            <w:vAlign w:val="center"/>
          </w:tcPr>
          <w:p w:rsidR="00665ECD" w:rsidRPr="00637460" w:rsidRDefault="00665ECD" w:rsidP="00665EC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537" w:type="dxa"/>
            <w:vMerge w:val="restart"/>
            <w:vAlign w:val="center"/>
          </w:tcPr>
          <w:p w:rsidR="00665ECD" w:rsidRPr="00637460" w:rsidRDefault="00665ECD" w:rsidP="00665EC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Виды учебных занятий</w:t>
            </w:r>
          </w:p>
        </w:tc>
        <w:tc>
          <w:tcPr>
            <w:tcW w:w="4860" w:type="dxa"/>
            <w:gridSpan w:val="6"/>
          </w:tcPr>
          <w:p w:rsidR="00665ECD" w:rsidRPr="00637460" w:rsidRDefault="00665ECD" w:rsidP="00665EC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Всего часов по формам обучения,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 ч</w:t>
            </w:r>
          </w:p>
        </w:tc>
      </w:tr>
      <w:tr w:rsidR="00665ECD" w:rsidRPr="00637460" w:rsidTr="004A57FA">
        <w:tc>
          <w:tcPr>
            <w:tcW w:w="889" w:type="dxa"/>
            <w:vMerge/>
          </w:tcPr>
          <w:p w:rsidR="00665ECD" w:rsidRPr="00637460" w:rsidRDefault="00665ECD" w:rsidP="00665ECD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665ECD" w:rsidRPr="00637460" w:rsidRDefault="00665ECD" w:rsidP="00665ECD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1620" w:type="dxa"/>
            <w:gridSpan w:val="2"/>
          </w:tcPr>
          <w:p w:rsidR="00665ECD" w:rsidRPr="00637460" w:rsidRDefault="00665ECD" w:rsidP="00665EC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Очная</w:t>
            </w:r>
          </w:p>
        </w:tc>
        <w:tc>
          <w:tcPr>
            <w:tcW w:w="1653" w:type="dxa"/>
            <w:gridSpan w:val="2"/>
          </w:tcPr>
          <w:p w:rsidR="00665ECD" w:rsidRPr="00637460" w:rsidRDefault="00665ECD" w:rsidP="00665EC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Очно-заочная</w:t>
            </w:r>
          </w:p>
        </w:tc>
        <w:tc>
          <w:tcPr>
            <w:tcW w:w="1587" w:type="dxa"/>
            <w:gridSpan w:val="2"/>
          </w:tcPr>
          <w:p w:rsidR="00665ECD" w:rsidRPr="00637460" w:rsidRDefault="00665ECD" w:rsidP="00665EC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Заочная</w:t>
            </w:r>
          </w:p>
        </w:tc>
      </w:tr>
      <w:tr w:rsidR="00665ECD" w:rsidRPr="00637460" w:rsidTr="004A57FA">
        <w:tc>
          <w:tcPr>
            <w:tcW w:w="889" w:type="dxa"/>
            <w:vMerge/>
          </w:tcPr>
          <w:p w:rsidR="00665ECD" w:rsidRPr="00637460" w:rsidRDefault="00665ECD" w:rsidP="00665ECD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665ECD" w:rsidRPr="00637460" w:rsidRDefault="00665ECD" w:rsidP="00665ECD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665ECD" w:rsidRPr="00637460" w:rsidRDefault="00665ECD" w:rsidP="00665EC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665ECD" w:rsidRPr="00637460" w:rsidRDefault="00665ECD" w:rsidP="00665EC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720" w:type="dxa"/>
            <w:vAlign w:val="center"/>
          </w:tcPr>
          <w:p w:rsidR="00665ECD" w:rsidRPr="00637460" w:rsidRDefault="00665ECD" w:rsidP="00665EC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33" w:type="dxa"/>
            <w:vAlign w:val="center"/>
          </w:tcPr>
          <w:p w:rsidR="00665ECD" w:rsidRPr="00637460" w:rsidRDefault="00665ECD" w:rsidP="00665EC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687" w:type="dxa"/>
            <w:vAlign w:val="center"/>
          </w:tcPr>
          <w:p w:rsidR="00665ECD" w:rsidRPr="00637460" w:rsidRDefault="00665ECD" w:rsidP="00665ECD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665ECD" w:rsidRPr="00637460" w:rsidRDefault="00665ECD" w:rsidP="00665EC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</w:tr>
      <w:tr w:rsidR="00B05D63" w:rsidRPr="00637460" w:rsidTr="004A57FA">
        <w:tc>
          <w:tcPr>
            <w:tcW w:w="889" w:type="dxa"/>
            <w:vMerge w:val="restart"/>
          </w:tcPr>
          <w:p w:rsidR="00B05D63" w:rsidRPr="00637460" w:rsidRDefault="00B05D63" w:rsidP="00665ECD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4537" w:type="dxa"/>
          </w:tcPr>
          <w:p w:rsidR="00B05D63" w:rsidRPr="00637460" w:rsidRDefault="00B05D63" w:rsidP="00665ECD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Контактная работа (объем работы обучающихся во взаимодействии с преподавателем) (всего)</w:t>
            </w:r>
          </w:p>
        </w:tc>
        <w:tc>
          <w:tcPr>
            <w:tcW w:w="720" w:type="dxa"/>
          </w:tcPr>
          <w:p w:rsidR="00B05D63" w:rsidRPr="00637460" w:rsidRDefault="00B05D63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26,2</w:t>
            </w:r>
          </w:p>
        </w:tc>
        <w:tc>
          <w:tcPr>
            <w:tcW w:w="900" w:type="dxa"/>
          </w:tcPr>
          <w:p w:rsidR="00B05D63" w:rsidRPr="00637460" w:rsidRDefault="00B05D63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B05D63" w:rsidRPr="00637460" w:rsidRDefault="00B05D63" w:rsidP="00665EC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26,2</w:t>
            </w:r>
          </w:p>
        </w:tc>
        <w:tc>
          <w:tcPr>
            <w:tcW w:w="933" w:type="dxa"/>
          </w:tcPr>
          <w:p w:rsidR="00B05D63" w:rsidRPr="00637460" w:rsidRDefault="00B05D63" w:rsidP="00665EC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B05D63" w:rsidRPr="00637460" w:rsidRDefault="00B05D63" w:rsidP="00665EC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  <w:lang w:val="en-US"/>
              </w:rPr>
              <w:t>14</w:t>
            </w:r>
            <w:r w:rsidRPr="00637460">
              <w:rPr>
                <w:b/>
                <w:color w:val="000000" w:themeColor="text1"/>
                <w:sz w:val="20"/>
                <w:szCs w:val="20"/>
              </w:rPr>
              <w:t>,2</w:t>
            </w:r>
          </w:p>
        </w:tc>
        <w:tc>
          <w:tcPr>
            <w:tcW w:w="900" w:type="dxa"/>
          </w:tcPr>
          <w:p w:rsidR="00B05D63" w:rsidRPr="00637460" w:rsidRDefault="00B05D63" w:rsidP="00665EC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B05D63" w:rsidRPr="00637460" w:rsidTr="004A57FA">
        <w:tc>
          <w:tcPr>
            <w:tcW w:w="889" w:type="dxa"/>
            <w:vMerge/>
          </w:tcPr>
          <w:p w:rsidR="00B05D63" w:rsidRPr="00637460" w:rsidRDefault="00B05D63" w:rsidP="00665ECD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B05D63" w:rsidRPr="00637460" w:rsidRDefault="00B05D63" w:rsidP="00665ECD">
            <w:pPr>
              <w:suppressAutoHyphens/>
              <w:spacing w:before="0" w:after="0"/>
              <w:rPr>
                <w:b/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том числе в форме практической подготовки</w:t>
            </w:r>
          </w:p>
        </w:tc>
        <w:tc>
          <w:tcPr>
            <w:tcW w:w="720" w:type="dxa"/>
          </w:tcPr>
          <w:p w:rsidR="00B05D63" w:rsidRPr="00637460" w:rsidRDefault="00B05D63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B05D63" w:rsidRPr="00637460" w:rsidRDefault="00B05D63" w:rsidP="00181D09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6</w:t>
            </w:r>
          </w:p>
        </w:tc>
        <w:tc>
          <w:tcPr>
            <w:tcW w:w="720" w:type="dxa"/>
          </w:tcPr>
          <w:p w:rsidR="00B05D63" w:rsidRPr="00637460" w:rsidRDefault="00B05D63" w:rsidP="00665EC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B05D63" w:rsidRPr="00637460" w:rsidRDefault="00B05D63" w:rsidP="00665ECD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6</w:t>
            </w:r>
          </w:p>
        </w:tc>
        <w:tc>
          <w:tcPr>
            <w:tcW w:w="687" w:type="dxa"/>
          </w:tcPr>
          <w:p w:rsidR="00B05D63" w:rsidRPr="00637460" w:rsidRDefault="00B05D63" w:rsidP="00665ECD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B05D63" w:rsidRPr="00637460" w:rsidRDefault="00B05D63" w:rsidP="00665ECD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</w:tr>
      <w:tr w:rsidR="00B05D63" w:rsidRPr="00637460" w:rsidTr="006671EA">
        <w:tc>
          <w:tcPr>
            <w:tcW w:w="889" w:type="dxa"/>
          </w:tcPr>
          <w:p w:rsidR="00B05D63" w:rsidRPr="00637460" w:rsidRDefault="00B05D63" w:rsidP="00665EC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1.1</w:t>
            </w:r>
          </w:p>
        </w:tc>
        <w:tc>
          <w:tcPr>
            <w:tcW w:w="4537" w:type="dxa"/>
          </w:tcPr>
          <w:p w:rsidR="00B05D63" w:rsidRPr="00637460" w:rsidRDefault="00B05D63" w:rsidP="00665EC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лекционного типа (лекции)</w:t>
            </w:r>
          </w:p>
        </w:tc>
        <w:tc>
          <w:tcPr>
            <w:tcW w:w="720" w:type="dxa"/>
            <w:vAlign w:val="center"/>
          </w:tcPr>
          <w:p w:rsidR="00B05D63" w:rsidRPr="00637460" w:rsidRDefault="00B05D63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00" w:type="dxa"/>
          </w:tcPr>
          <w:p w:rsidR="00B05D63" w:rsidRPr="00637460" w:rsidRDefault="00B05D63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B05D63" w:rsidRPr="00637460" w:rsidRDefault="00B05D63" w:rsidP="00665EC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33" w:type="dxa"/>
          </w:tcPr>
          <w:p w:rsidR="00B05D63" w:rsidRPr="00637460" w:rsidRDefault="00B05D63" w:rsidP="00665EC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B05D63" w:rsidRPr="00637460" w:rsidRDefault="00B05D63" w:rsidP="00665EC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637460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900" w:type="dxa"/>
          </w:tcPr>
          <w:p w:rsidR="00B05D63" w:rsidRPr="00637460" w:rsidRDefault="00B05D63" w:rsidP="00665EC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B05D63" w:rsidRPr="00637460" w:rsidTr="006671EA">
        <w:tc>
          <w:tcPr>
            <w:tcW w:w="889" w:type="dxa"/>
          </w:tcPr>
          <w:p w:rsidR="00B05D63" w:rsidRPr="00637460" w:rsidRDefault="00B05D63" w:rsidP="00665EC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</w:t>
            </w:r>
          </w:p>
        </w:tc>
        <w:tc>
          <w:tcPr>
            <w:tcW w:w="4537" w:type="dxa"/>
          </w:tcPr>
          <w:p w:rsidR="00B05D63" w:rsidRPr="00637460" w:rsidRDefault="00B05D63" w:rsidP="00665ECD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занятия семинарского типа (практические)*, </w:t>
            </w:r>
          </w:p>
          <w:p w:rsidR="00B05D63" w:rsidRPr="00637460" w:rsidRDefault="00B05D63" w:rsidP="00665EC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в том числе: </w:t>
            </w:r>
          </w:p>
        </w:tc>
        <w:tc>
          <w:tcPr>
            <w:tcW w:w="720" w:type="dxa"/>
            <w:vAlign w:val="center"/>
          </w:tcPr>
          <w:p w:rsidR="00B05D63" w:rsidRPr="00637460" w:rsidRDefault="00B05D63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900" w:type="dxa"/>
          </w:tcPr>
          <w:p w:rsidR="00B05D63" w:rsidRPr="00637460" w:rsidRDefault="00B05D63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B05D63" w:rsidRPr="00637460" w:rsidRDefault="00B05D63" w:rsidP="00665EC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933" w:type="dxa"/>
          </w:tcPr>
          <w:p w:rsidR="00B05D63" w:rsidRPr="00637460" w:rsidRDefault="00B05D63" w:rsidP="00665EC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B05D63" w:rsidRPr="00637460" w:rsidRDefault="00B05D63" w:rsidP="00665EC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637460">
              <w:rPr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900" w:type="dxa"/>
          </w:tcPr>
          <w:p w:rsidR="00B05D63" w:rsidRPr="00637460" w:rsidRDefault="00B05D63" w:rsidP="00665EC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B05D63" w:rsidRPr="00637460" w:rsidTr="004A57FA">
        <w:tc>
          <w:tcPr>
            <w:tcW w:w="889" w:type="dxa"/>
          </w:tcPr>
          <w:p w:rsidR="00B05D63" w:rsidRPr="00637460" w:rsidRDefault="00B05D63" w:rsidP="00665EC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1.2.1</w:t>
            </w:r>
          </w:p>
        </w:tc>
        <w:tc>
          <w:tcPr>
            <w:tcW w:w="4537" w:type="dxa"/>
          </w:tcPr>
          <w:p w:rsidR="00B05D63" w:rsidRPr="00637460" w:rsidRDefault="00B05D63" w:rsidP="00665ECD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семинар-дискуссия, </w:t>
            </w:r>
          </w:p>
          <w:p w:rsidR="00B05D63" w:rsidRPr="00637460" w:rsidRDefault="00B05D63" w:rsidP="00665EC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практические занятия</w:t>
            </w:r>
          </w:p>
        </w:tc>
        <w:tc>
          <w:tcPr>
            <w:tcW w:w="720" w:type="dxa"/>
          </w:tcPr>
          <w:p w:rsidR="00B05D63" w:rsidRPr="00637460" w:rsidRDefault="00B05D63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B05D63" w:rsidRPr="00637460" w:rsidRDefault="00B05D63" w:rsidP="00181D09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B05D63" w:rsidRPr="00637460" w:rsidRDefault="00B05D63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720" w:type="dxa"/>
          </w:tcPr>
          <w:p w:rsidR="00B05D63" w:rsidRPr="00637460" w:rsidRDefault="00B05D63" w:rsidP="00665EC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B05D63" w:rsidRPr="00637460" w:rsidRDefault="00B05D63" w:rsidP="00665EC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B05D63" w:rsidRPr="00637460" w:rsidRDefault="00B05D63" w:rsidP="00665EC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687" w:type="dxa"/>
          </w:tcPr>
          <w:p w:rsidR="00B05D63" w:rsidRPr="00637460" w:rsidRDefault="00B05D63" w:rsidP="00665EC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05D63" w:rsidRPr="00637460" w:rsidRDefault="00B05D63" w:rsidP="00665EC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B05D63" w:rsidRPr="00637460" w:rsidRDefault="00B05D63" w:rsidP="00665EC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B05D63" w:rsidRPr="00637460" w:rsidRDefault="00B05D63" w:rsidP="00665EC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637460">
              <w:rPr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</w:tr>
      <w:tr w:rsidR="00B05D63" w:rsidRPr="00637460" w:rsidTr="006671EA">
        <w:tc>
          <w:tcPr>
            <w:tcW w:w="889" w:type="dxa"/>
          </w:tcPr>
          <w:p w:rsidR="00B05D63" w:rsidRPr="00637460" w:rsidRDefault="00B05D63" w:rsidP="00665EC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B05D63" w:rsidRPr="00637460" w:rsidRDefault="00B05D63" w:rsidP="00665ECD">
            <w:pPr>
              <w:suppressAutoHyphens/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форме практической подготовки</w:t>
            </w:r>
          </w:p>
        </w:tc>
        <w:tc>
          <w:tcPr>
            <w:tcW w:w="720" w:type="dxa"/>
            <w:vAlign w:val="center"/>
          </w:tcPr>
          <w:p w:rsidR="00B05D63" w:rsidRPr="00637460" w:rsidRDefault="00B05D63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B05D63" w:rsidRPr="00637460" w:rsidRDefault="00B05D63" w:rsidP="00181D09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6</w:t>
            </w:r>
          </w:p>
        </w:tc>
        <w:tc>
          <w:tcPr>
            <w:tcW w:w="720" w:type="dxa"/>
            <w:vAlign w:val="center"/>
          </w:tcPr>
          <w:p w:rsidR="00B05D63" w:rsidRPr="00637460" w:rsidRDefault="00B05D63" w:rsidP="00665EC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B05D63" w:rsidRPr="00637460" w:rsidRDefault="00B05D63" w:rsidP="00665ECD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6</w:t>
            </w:r>
          </w:p>
        </w:tc>
        <w:tc>
          <w:tcPr>
            <w:tcW w:w="687" w:type="dxa"/>
          </w:tcPr>
          <w:p w:rsidR="00B05D63" w:rsidRPr="00637460" w:rsidRDefault="00B05D63" w:rsidP="00665ECD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B05D63" w:rsidRPr="00637460" w:rsidRDefault="00B05D63" w:rsidP="00665ECD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</w:tr>
      <w:tr w:rsidR="00B05D63" w:rsidRPr="00637460" w:rsidTr="004A57FA">
        <w:tc>
          <w:tcPr>
            <w:tcW w:w="889" w:type="dxa"/>
          </w:tcPr>
          <w:p w:rsidR="00B05D63" w:rsidRPr="00637460" w:rsidRDefault="00B05D63" w:rsidP="00665EC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1.2.2</w:t>
            </w:r>
          </w:p>
        </w:tc>
        <w:tc>
          <w:tcPr>
            <w:tcW w:w="4537" w:type="dxa"/>
          </w:tcPr>
          <w:p w:rsidR="00B05D63" w:rsidRPr="00637460" w:rsidRDefault="00B05D63" w:rsidP="00665EC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семинарского типа: лабораторные работы  (лабораторные практикумы)</w:t>
            </w:r>
          </w:p>
        </w:tc>
        <w:tc>
          <w:tcPr>
            <w:tcW w:w="720" w:type="dxa"/>
          </w:tcPr>
          <w:p w:rsidR="00B05D63" w:rsidRPr="00637460" w:rsidRDefault="00B05D63" w:rsidP="00181D09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00" w:type="dxa"/>
          </w:tcPr>
          <w:p w:rsidR="00B05D63" w:rsidRPr="00637460" w:rsidRDefault="00B05D63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B05D63" w:rsidRPr="00637460" w:rsidRDefault="00B05D63" w:rsidP="00665EC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33" w:type="dxa"/>
          </w:tcPr>
          <w:p w:rsidR="00B05D63" w:rsidRPr="00637460" w:rsidRDefault="00B05D63" w:rsidP="00665EC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B05D63" w:rsidRPr="00637460" w:rsidRDefault="00B05D63" w:rsidP="00665EC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B05D63" w:rsidRPr="00637460" w:rsidRDefault="00B05D63" w:rsidP="00665EC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B05D63" w:rsidRPr="00637460" w:rsidTr="004A57FA">
        <w:tc>
          <w:tcPr>
            <w:tcW w:w="889" w:type="dxa"/>
          </w:tcPr>
          <w:p w:rsidR="00B05D63" w:rsidRPr="00637460" w:rsidRDefault="00B05D63" w:rsidP="00665EC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1.2.3</w:t>
            </w:r>
          </w:p>
        </w:tc>
        <w:tc>
          <w:tcPr>
            <w:tcW w:w="4537" w:type="dxa"/>
          </w:tcPr>
          <w:p w:rsidR="00B05D63" w:rsidRPr="00637460" w:rsidRDefault="00B05D63" w:rsidP="00665EC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курсовое проектирование (выполнение курсовой работы) </w:t>
            </w:r>
          </w:p>
        </w:tc>
        <w:tc>
          <w:tcPr>
            <w:tcW w:w="720" w:type="dxa"/>
          </w:tcPr>
          <w:p w:rsidR="00B05D63" w:rsidRPr="00637460" w:rsidRDefault="00B05D63" w:rsidP="00181D09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B05D63" w:rsidRPr="00637460" w:rsidRDefault="00B05D63" w:rsidP="00181D09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B05D63" w:rsidRPr="00637460" w:rsidRDefault="00B05D63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B05D63" w:rsidRPr="00637460" w:rsidRDefault="00B05D63" w:rsidP="00665EC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B05D63" w:rsidRPr="00637460" w:rsidRDefault="00B05D63" w:rsidP="00665EC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3" w:type="dxa"/>
          </w:tcPr>
          <w:p w:rsidR="00B05D63" w:rsidRPr="00637460" w:rsidRDefault="00B05D63" w:rsidP="00665EC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B05D63" w:rsidRPr="00637460" w:rsidRDefault="00B05D63" w:rsidP="00665EC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B05D63" w:rsidRPr="00637460" w:rsidRDefault="00B05D63" w:rsidP="00665EC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B05D63" w:rsidRPr="00637460" w:rsidRDefault="00B05D63" w:rsidP="00665EC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B05D63" w:rsidRPr="00637460" w:rsidTr="004A57FA">
        <w:tc>
          <w:tcPr>
            <w:tcW w:w="889" w:type="dxa"/>
          </w:tcPr>
          <w:p w:rsidR="00B05D63" w:rsidRPr="00637460" w:rsidRDefault="00B05D63" w:rsidP="00665EC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</w:t>
            </w:r>
          </w:p>
        </w:tc>
        <w:tc>
          <w:tcPr>
            <w:tcW w:w="4537" w:type="dxa"/>
          </w:tcPr>
          <w:p w:rsidR="00B05D63" w:rsidRPr="00637460" w:rsidRDefault="00B05D63" w:rsidP="00665EC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контроль промежуточной аттестации и оценивание ее результатов, в том числе:</w:t>
            </w:r>
          </w:p>
        </w:tc>
        <w:tc>
          <w:tcPr>
            <w:tcW w:w="720" w:type="dxa"/>
          </w:tcPr>
          <w:p w:rsidR="00B05D63" w:rsidRPr="00637460" w:rsidRDefault="00B05D63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B05D63" w:rsidRPr="00637460" w:rsidRDefault="00B05D63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B05D63" w:rsidRPr="00637460" w:rsidRDefault="00B05D63" w:rsidP="00665EC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33" w:type="dxa"/>
          </w:tcPr>
          <w:p w:rsidR="00B05D63" w:rsidRPr="00637460" w:rsidRDefault="00B05D63" w:rsidP="00665EC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B05D63" w:rsidRPr="00637460" w:rsidRDefault="00B05D63" w:rsidP="00665EC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B05D63" w:rsidRPr="00637460" w:rsidRDefault="00B05D63" w:rsidP="00665EC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B05D63" w:rsidRPr="00637460" w:rsidTr="006671EA">
        <w:tc>
          <w:tcPr>
            <w:tcW w:w="889" w:type="dxa"/>
          </w:tcPr>
          <w:p w:rsidR="00B05D63" w:rsidRPr="00637460" w:rsidRDefault="00B05D63" w:rsidP="00665EC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1.3.1</w:t>
            </w:r>
          </w:p>
        </w:tc>
        <w:tc>
          <w:tcPr>
            <w:tcW w:w="4537" w:type="dxa"/>
          </w:tcPr>
          <w:p w:rsidR="00B05D63" w:rsidRPr="00637460" w:rsidRDefault="00B05D63" w:rsidP="00665EC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консультации групповые </w:t>
            </w:r>
          </w:p>
        </w:tc>
        <w:tc>
          <w:tcPr>
            <w:tcW w:w="720" w:type="dxa"/>
            <w:vAlign w:val="center"/>
          </w:tcPr>
          <w:p w:rsidR="00B05D63" w:rsidRPr="00637460" w:rsidRDefault="00B05D63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B05D63" w:rsidRPr="00637460" w:rsidRDefault="00B05D63" w:rsidP="00181D09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20" w:type="dxa"/>
            <w:vAlign w:val="center"/>
          </w:tcPr>
          <w:p w:rsidR="00B05D63" w:rsidRPr="00637460" w:rsidRDefault="00B05D63" w:rsidP="00665EC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B05D63" w:rsidRPr="00637460" w:rsidRDefault="00B05D63" w:rsidP="00665EC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687" w:type="dxa"/>
          </w:tcPr>
          <w:p w:rsidR="00B05D63" w:rsidRPr="00637460" w:rsidRDefault="00B05D63" w:rsidP="00665EC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B05D63" w:rsidRPr="00637460" w:rsidRDefault="00B05D63" w:rsidP="00665EC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B05D63" w:rsidRPr="00637460" w:rsidTr="006671EA">
        <w:tc>
          <w:tcPr>
            <w:tcW w:w="889" w:type="dxa"/>
          </w:tcPr>
          <w:p w:rsidR="00B05D63" w:rsidRPr="00637460" w:rsidRDefault="00B05D63" w:rsidP="00665EC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1.3.2</w:t>
            </w:r>
          </w:p>
        </w:tc>
        <w:tc>
          <w:tcPr>
            <w:tcW w:w="4537" w:type="dxa"/>
          </w:tcPr>
          <w:p w:rsidR="00B05D63" w:rsidRPr="00637460" w:rsidRDefault="00B05D63" w:rsidP="00665EC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прохождение промежуточной аттестации </w:t>
            </w:r>
          </w:p>
        </w:tc>
        <w:tc>
          <w:tcPr>
            <w:tcW w:w="720" w:type="dxa"/>
            <w:vAlign w:val="center"/>
          </w:tcPr>
          <w:p w:rsidR="00B05D63" w:rsidRPr="00637460" w:rsidRDefault="00B05D63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B05D63" w:rsidRPr="00637460" w:rsidRDefault="00B05D63" w:rsidP="00181D09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720" w:type="dxa"/>
            <w:vAlign w:val="center"/>
          </w:tcPr>
          <w:p w:rsidR="00B05D63" w:rsidRPr="00637460" w:rsidRDefault="00B05D63" w:rsidP="00665EC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B05D63" w:rsidRPr="00637460" w:rsidRDefault="00B05D63" w:rsidP="00665EC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687" w:type="dxa"/>
          </w:tcPr>
          <w:p w:rsidR="00B05D63" w:rsidRPr="00637460" w:rsidRDefault="00B05D63" w:rsidP="00665EC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B05D63" w:rsidRPr="00637460" w:rsidRDefault="00B05D63" w:rsidP="00665EC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</w:tr>
      <w:tr w:rsidR="00B05D63" w:rsidRPr="00637460" w:rsidTr="006671EA">
        <w:tc>
          <w:tcPr>
            <w:tcW w:w="889" w:type="dxa"/>
          </w:tcPr>
          <w:p w:rsidR="00B05D63" w:rsidRPr="00637460" w:rsidRDefault="00B05D63" w:rsidP="00665EC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4537" w:type="dxa"/>
          </w:tcPr>
          <w:p w:rsidR="00B05D63" w:rsidRPr="00637460" w:rsidRDefault="00B05D63" w:rsidP="00665EC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Самостоятельная работа (всего)</w:t>
            </w:r>
          </w:p>
        </w:tc>
        <w:tc>
          <w:tcPr>
            <w:tcW w:w="720" w:type="dxa"/>
            <w:vAlign w:val="center"/>
          </w:tcPr>
          <w:p w:rsidR="00B05D63" w:rsidRPr="00637460" w:rsidRDefault="00B05D63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174</w:t>
            </w:r>
          </w:p>
        </w:tc>
        <w:tc>
          <w:tcPr>
            <w:tcW w:w="900" w:type="dxa"/>
          </w:tcPr>
          <w:p w:rsidR="00B05D63" w:rsidRPr="00637460" w:rsidRDefault="00B05D63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B05D63" w:rsidRPr="00637460" w:rsidRDefault="00B05D63" w:rsidP="00665EC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174</w:t>
            </w:r>
          </w:p>
        </w:tc>
        <w:tc>
          <w:tcPr>
            <w:tcW w:w="933" w:type="dxa"/>
          </w:tcPr>
          <w:p w:rsidR="00B05D63" w:rsidRPr="00637460" w:rsidRDefault="00B05D63" w:rsidP="00665EC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B05D63" w:rsidRPr="00637460" w:rsidRDefault="00B05D63" w:rsidP="00665EC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  <w:lang w:val="en-US"/>
              </w:rPr>
            </w:pPr>
            <w:r w:rsidRPr="00637460">
              <w:rPr>
                <w:color w:val="000000" w:themeColor="text1"/>
                <w:sz w:val="20"/>
                <w:lang w:val="en-US"/>
              </w:rPr>
              <w:t>195</w:t>
            </w:r>
          </w:p>
        </w:tc>
        <w:tc>
          <w:tcPr>
            <w:tcW w:w="900" w:type="dxa"/>
          </w:tcPr>
          <w:p w:rsidR="00B05D63" w:rsidRPr="00637460" w:rsidRDefault="00B05D63" w:rsidP="00665EC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B05D63" w:rsidRPr="00637460" w:rsidTr="004A57FA">
        <w:tc>
          <w:tcPr>
            <w:tcW w:w="889" w:type="dxa"/>
          </w:tcPr>
          <w:p w:rsidR="00B05D63" w:rsidRPr="00637460" w:rsidRDefault="00B05D63" w:rsidP="00665ECD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2.1</w:t>
            </w:r>
          </w:p>
        </w:tc>
        <w:tc>
          <w:tcPr>
            <w:tcW w:w="4537" w:type="dxa"/>
          </w:tcPr>
          <w:p w:rsidR="00B05D63" w:rsidRPr="00637460" w:rsidRDefault="00B05D63" w:rsidP="00665ECD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146C56">
              <w:rPr>
                <w:sz w:val="20"/>
              </w:rPr>
              <w:t>работа в электронной информационно-образовательной среде с образовательными ресурсами учебной библиотеки, компьютерными средствами обучения для подготовки к текущему контролю успеваемости  и промежуточной аттестации, к курсовому проектированию (выполнению курсовых работ)</w:t>
            </w:r>
          </w:p>
        </w:tc>
        <w:tc>
          <w:tcPr>
            <w:tcW w:w="720" w:type="dxa"/>
          </w:tcPr>
          <w:p w:rsidR="00B05D63" w:rsidRPr="00637460" w:rsidRDefault="00B05D63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174</w:t>
            </w:r>
          </w:p>
        </w:tc>
        <w:tc>
          <w:tcPr>
            <w:tcW w:w="900" w:type="dxa"/>
          </w:tcPr>
          <w:p w:rsidR="00B05D63" w:rsidRPr="00637460" w:rsidRDefault="00B05D63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B05D63" w:rsidRPr="00637460" w:rsidRDefault="00B05D63" w:rsidP="00665EC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174</w:t>
            </w:r>
          </w:p>
        </w:tc>
        <w:tc>
          <w:tcPr>
            <w:tcW w:w="933" w:type="dxa"/>
          </w:tcPr>
          <w:p w:rsidR="00B05D63" w:rsidRPr="00637460" w:rsidRDefault="00B05D63" w:rsidP="00665EC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B05D63" w:rsidRPr="00637460" w:rsidRDefault="00B05D63" w:rsidP="00665EC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  <w:lang w:val="en-US"/>
              </w:rPr>
              <w:t>195</w:t>
            </w:r>
          </w:p>
        </w:tc>
        <w:tc>
          <w:tcPr>
            <w:tcW w:w="900" w:type="dxa"/>
          </w:tcPr>
          <w:p w:rsidR="00B05D63" w:rsidRPr="00637460" w:rsidRDefault="00B05D63" w:rsidP="00665EC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B05D63" w:rsidRPr="00637460" w:rsidTr="006671EA">
        <w:tc>
          <w:tcPr>
            <w:tcW w:w="889" w:type="dxa"/>
          </w:tcPr>
          <w:p w:rsidR="00B05D63" w:rsidRPr="00637460" w:rsidRDefault="00B05D63" w:rsidP="00665EC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2.2</w:t>
            </w:r>
          </w:p>
        </w:tc>
        <w:tc>
          <w:tcPr>
            <w:tcW w:w="4537" w:type="dxa"/>
          </w:tcPr>
          <w:p w:rsidR="00B05D63" w:rsidRPr="00637460" w:rsidRDefault="00B05D63" w:rsidP="00665EC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самостоятельная работа при подготовке к промежуточной аттестации</w:t>
            </w:r>
          </w:p>
        </w:tc>
        <w:tc>
          <w:tcPr>
            <w:tcW w:w="720" w:type="dxa"/>
            <w:vAlign w:val="center"/>
          </w:tcPr>
          <w:p w:rsidR="00B05D63" w:rsidRPr="00637460" w:rsidRDefault="00B05D63" w:rsidP="00181D09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B05D63" w:rsidRPr="00637460" w:rsidRDefault="00B05D63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  <w:vAlign w:val="center"/>
          </w:tcPr>
          <w:p w:rsidR="00B05D63" w:rsidRPr="00637460" w:rsidRDefault="00B05D63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B05D63" w:rsidRPr="00637460" w:rsidRDefault="00B05D63" w:rsidP="00665EC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B05D63" w:rsidRPr="00637460" w:rsidRDefault="00B05D63" w:rsidP="00665EC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  <w:vAlign w:val="center"/>
          </w:tcPr>
          <w:p w:rsidR="00B05D63" w:rsidRPr="00637460" w:rsidRDefault="00B05D63" w:rsidP="00665EC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B05D63" w:rsidRPr="00637460" w:rsidRDefault="00B05D63" w:rsidP="00665EC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6,8</w:t>
            </w:r>
          </w:p>
        </w:tc>
        <w:tc>
          <w:tcPr>
            <w:tcW w:w="900" w:type="dxa"/>
          </w:tcPr>
          <w:p w:rsidR="00B05D63" w:rsidRPr="00637460" w:rsidRDefault="00B05D63" w:rsidP="00665EC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B05D63" w:rsidRPr="00637460" w:rsidTr="006671EA">
        <w:tc>
          <w:tcPr>
            <w:tcW w:w="889" w:type="dxa"/>
            <w:vMerge w:val="restart"/>
          </w:tcPr>
          <w:p w:rsidR="00B05D63" w:rsidRPr="00637460" w:rsidRDefault="00B05D63" w:rsidP="00665ECD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</w:t>
            </w:r>
          </w:p>
        </w:tc>
        <w:tc>
          <w:tcPr>
            <w:tcW w:w="4537" w:type="dxa"/>
            <w:vMerge w:val="restart"/>
          </w:tcPr>
          <w:p w:rsidR="00B05D63" w:rsidRPr="00637460" w:rsidRDefault="00B05D63" w:rsidP="00665EC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Общая трудоемкость</w:t>
            </w:r>
            <w:r w:rsidRPr="00637460">
              <w:rPr>
                <w:color w:val="000000" w:themeColor="text1"/>
                <w:sz w:val="20"/>
              </w:rPr>
              <w:t xml:space="preserve">                                   часы</w:t>
            </w:r>
          </w:p>
          <w:p w:rsidR="00B05D63" w:rsidRPr="00637460" w:rsidRDefault="00B05D63" w:rsidP="00665EC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дисциплины</w:t>
            </w:r>
            <w:r w:rsidRPr="00637460">
              <w:rPr>
                <w:color w:val="000000" w:themeColor="text1"/>
                <w:sz w:val="20"/>
              </w:rPr>
              <w:t xml:space="preserve">                           зачетные единицы</w:t>
            </w:r>
          </w:p>
          <w:p w:rsidR="00B05D63" w:rsidRPr="00637460" w:rsidRDefault="00B05D63" w:rsidP="00665EC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форма промежуточной аттестации</w:t>
            </w:r>
          </w:p>
        </w:tc>
        <w:tc>
          <w:tcPr>
            <w:tcW w:w="720" w:type="dxa"/>
            <w:vAlign w:val="center"/>
          </w:tcPr>
          <w:p w:rsidR="00B05D63" w:rsidRPr="00637460" w:rsidRDefault="00B05D63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216</w:t>
            </w:r>
          </w:p>
        </w:tc>
        <w:tc>
          <w:tcPr>
            <w:tcW w:w="900" w:type="dxa"/>
            <w:vAlign w:val="center"/>
          </w:tcPr>
          <w:p w:rsidR="00B05D63" w:rsidRPr="00637460" w:rsidRDefault="00B05D63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B05D63" w:rsidRPr="00637460" w:rsidRDefault="00B05D63" w:rsidP="00665EC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216</w:t>
            </w:r>
          </w:p>
        </w:tc>
        <w:tc>
          <w:tcPr>
            <w:tcW w:w="933" w:type="dxa"/>
            <w:vAlign w:val="center"/>
          </w:tcPr>
          <w:p w:rsidR="00B05D63" w:rsidRPr="00637460" w:rsidRDefault="00B05D63" w:rsidP="00665EC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B05D63" w:rsidRPr="00637460" w:rsidRDefault="00B05D63" w:rsidP="00665EC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216</w:t>
            </w:r>
          </w:p>
        </w:tc>
        <w:tc>
          <w:tcPr>
            <w:tcW w:w="900" w:type="dxa"/>
            <w:vAlign w:val="center"/>
          </w:tcPr>
          <w:p w:rsidR="00B05D63" w:rsidRPr="00637460" w:rsidRDefault="00B05D63" w:rsidP="00665EC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B05D63" w:rsidRPr="00637460" w:rsidTr="006671EA">
        <w:tc>
          <w:tcPr>
            <w:tcW w:w="889" w:type="dxa"/>
            <w:vMerge/>
          </w:tcPr>
          <w:p w:rsidR="00B05D63" w:rsidRPr="00637460" w:rsidRDefault="00B05D63" w:rsidP="00665ECD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B05D63" w:rsidRPr="00637460" w:rsidRDefault="00B05D63" w:rsidP="00665ECD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B05D63" w:rsidRPr="00637460" w:rsidRDefault="00B05D63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00" w:type="dxa"/>
            <w:vAlign w:val="center"/>
          </w:tcPr>
          <w:p w:rsidR="00B05D63" w:rsidRPr="00637460" w:rsidRDefault="00B05D63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B05D63" w:rsidRPr="00637460" w:rsidRDefault="00B05D63" w:rsidP="00665EC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33" w:type="dxa"/>
            <w:vAlign w:val="center"/>
          </w:tcPr>
          <w:p w:rsidR="00B05D63" w:rsidRPr="00637460" w:rsidRDefault="00B05D63" w:rsidP="00665EC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B05D63" w:rsidRPr="00637460" w:rsidRDefault="00B05D63" w:rsidP="00665EC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00" w:type="dxa"/>
            <w:vAlign w:val="center"/>
          </w:tcPr>
          <w:p w:rsidR="00B05D63" w:rsidRPr="00637460" w:rsidRDefault="00B05D63" w:rsidP="00665EC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665ECD" w:rsidRPr="00637460" w:rsidTr="004A57FA">
        <w:tc>
          <w:tcPr>
            <w:tcW w:w="889" w:type="dxa"/>
            <w:vMerge/>
          </w:tcPr>
          <w:p w:rsidR="00665ECD" w:rsidRPr="00637460" w:rsidRDefault="00665ECD" w:rsidP="00665ECD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665ECD" w:rsidRPr="00637460" w:rsidRDefault="00665ECD" w:rsidP="00665ECD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860" w:type="dxa"/>
            <w:gridSpan w:val="6"/>
            <w:vAlign w:val="center"/>
          </w:tcPr>
          <w:p w:rsidR="00665ECD" w:rsidRPr="00637460" w:rsidRDefault="00665ECD" w:rsidP="00665EC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экзамен</w:t>
            </w:r>
          </w:p>
        </w:tc>
      </w:tr>
    </w:tbl>
    <w:p w:rsidR="00665ECD" w:rsidRPr="00637460" w:rsidRDefault="00665ECD" w:rsidP="00665EC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</w:rPr>
        <w:tab/>
      </w:r>
      <w:r w:rsidRPr="00637460">
        <w:rPr>
          <w:color w:val="000000" w:themeColor="text1"/>
          <w:sz w:val="20"/>
        </w:rPr>
        <w:t>*</w:t>
      </w:r>
    </w:p>
    <w:p w:rsidR="00665ECD" w:rsidRPr="00637460" w:rsidRDefault="00665ECD" w:rsidP="00665EC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Семинар – семинар-дискуссия</w:t>
      </w:r>
    </w:p>
    <w:p w:rsidR="00665ECD" w:rsidRPr="00637460" w:rsidRDefault="00665ECD" w:rsidP="00665EC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ГТ - 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</w:t>
      </w:r>
    </w:p>
    <w:p w:rsidR="00665ECD" w:rsidRPr="00637460" w:rsidRDefault="00665ECD" w:rsidP="00665EC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ТТ - практическое занятие - тест-тренинг </w:t>
      </w:r>
    </w:p>
    <w:p w:rsidR="00665ECD" w:rsidRPr="00637460" w:rsidRDefault="00665ECD" w:rsidP="00665EC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ПЗТ - 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 </w:t>
      </w:r>
    </w:p>
    <w:p w:rsidR="00665ECD" w:rsidRPr="00637460" w:rsidRDefault="00665ECD" w:rsidP="00665EC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ЛС - практическое занятие - логическая схема</w:t>
      </w:r>
    </w:p>
    <w:p w:rsidR="00665ECD" w:rsidRPr="00637460" w:rsidRDefault="00665ECD" w:rsidP="00665EC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УД - семинар-обсуждение устного доклада</w:t>
      </w:r>
    </w:p>
    <w:p w:rsidR="00665ECD" w:rsidRPr="00637460" w:rsidRDefault="00665ECD" w:rsidP="00665EC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РФ – семинар-обсуждение реферата </w:t>
      </w:r>
    </w:p>
    <w:p w:rsidR="00665ECD" w:rsidRPr="00637460" w:rsidRDefault="00665ECD" w:rsidP="00665ECD">
      <w:pPr>
        <w:spacing w:before="0" w:after="0"/>
        <w:rPr>
          <w:color w:val="000000" w:themeColor="text1"/>
          <w:sz w:val="20"/>
        </w:rPr>
      </w:pP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 -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</w:t>
      </w:r>
    </w:p>
    <w:p w:rsidR="00665ECD" w:rsidRPr="00637460" w:rsidRDefault="00665ECD" w:rsidP="00665EC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ВБ - 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 xml:space="preserve"> </w:t>
      </w:r>
    </w:p>
    <w:p w:rsidR="00665ECD" w:rsidRPr="00637460" w:rsidRDefault="00665ECD" w:rsidP="00665EC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УЭ - семинар-обсуждение устного эссе </w:t>
      </w:r>
    </w:p>
    <w:p w:rsidR="00665ECD" w:rsidRPr="00637460" w:rsidRDefault="00665ECD" w:rsidP="00665EC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АЛТ - практическое занятие - алгоритмический тренинг  </w:t>
      </w:r>
    </w:p>
    <w:p w:rsidR="00665ECD" w:rsidRPr="00637460" w:rsidRDefault="00665ECD" w:rsidP="00665ECD">
      <w:pPr>
        <w:pStyle w:val="10"/>
        <w:tabs>
          <w:tab w:val="right" w:leader="dot" w:pos="9600"/>
        </w:tabs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ab/>
      </w:r>
      <w:r w:rsidRPr="00637460">
        <w:rPr>
          <w:rFonts w:ascii="Times New Roman" w:hAnsi="Times New Roman"/>
          <w:color w:val="000000" w:themeColor="text1"/>
        </w:rPr>
        <w:tab/>
      </w:r>
    </w:p>
    <w:p w:rsidR="00665ECD" w:rsidRPr="00637460" w:rsidRDefault="00665ECD" w:rsidP="00665ECD">
      <w:pPr>
        <w:widowControl/>
        <w:snapToGrid/>
        <w:spacing w:before="0" w:after="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ab/>
        <w:t>5. Содержание дисциплины</w:t>
      </w:r>
    </w:p>
    <w:p w:rsidR="00665ECD" w:rsidRPr="00637460" w:rsidRDefault="00665ECD" w:rsidP="00665EC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5.1. Содержание разделов и тем</w:t>
      </w:r>
    </w:p>
    <w:p w:rsidR="00665ECD" w:rsidRPr="00637460" w:rsidRDefault="00665ECD" w:rsidP="00665EC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974"/>
        <w:gridCol w:w="6340"/>
      </w:tblGrid>
      <w:tr w:rsidR="00665ECD" w:rsidRPr="00637460" w:rsidTr="004A57FA">
        <w:trPr>
          <w:tblHeader/>
        </w:trPr>
        <w:tc>
          <w:tcPr>
            <w:tcW w:w="0" w:type="auto"/>
          </w:tcPr>
          <w:p w:rsidR="00665ECD" w:rsidRPr="00637460" w:rsidRDefault="00665ECD" w:rsidP="00665ECD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№ п/п</w:t>
            </w:r>
          </w:p>
        </w:tc>
        <w:tc>
          <w:tcPr>
            <w:tcW w:w="0" w:type="auto"/>
          </w:tcPr>
          <w:p w:rsidR="00665ECD" w:rsidRPr="00637460" w:rsidRDefault="00665ECD" w:rsidP="00665ECD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pacing w:val="-2"/>
                <w:sz w:val="20"/>
              </w:rPr>
            </w:pPr>
            <w:r w:rsidRPr="00637460">
              <w:rPr>
                <w:color w:val="000000" w:themeColor="text1"/>
                <w:spacing w:val="-2"/>
                <w:sz w:val="20"/>
              </w:rPr>
              <w:t>Наименование раздела дисциплины</w:t>
            </w:r>
          </w:p>
        </w:tc>
        <w:tc>
          <w:tcPr>
            <w:tcW w:w="0" w:type="auto"/>
          </w:tcPr>
          <w:p w:rsidR="00665ECD" w:rsidRPr="00637460" w:rsidRDefault="00665ECD" w:rsidP="00665ECD">
            <w:pPr>
              <w:widowControl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Содержание раздела дисциплины</w:t>
            </w:r>
          </w:p>
        </w:tc>
      </w:tr>
      <w:tr w:rsidR="00665ECD" w:rsidRPr="00637460" w:rsidTr="004A57FA">
        <w:tc>
          <w:tcPr>
            <w:tcW w:w="0" w:type="auto"/>
          </w:tcPr>
          <w:p w:rsidR="00665ECD" w:rsidRPr="00637460" w:rsidRDefault="00665ECD" w:rsidP="00665ECD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0" w:type="auto"/>
          </w:tcPr>
          <w:p w:rsidR="00665ECD" w:rsidRPr="00637460" w:rsidRDefault="00665ECD" w:rsidP="00665ECD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Ценообразование в рыночных условиях. Регулирование цен в экономике.</w:t>
            </w:r>
          </w:p>
        </w:tc>
        <w:tc>
          <w:tcPr>
            <w:tcW w:w="0" w:type="auto"/>
          </w:tcPr>
          <w:p w:rsidR="00665ECD" w:rsidRPr="00637460" w:rsidRDefault="00665ECD" w:rsidP="00665ECD">
            <w:pPr>
              <w:widowControl/>
              <w:snapToGrid/>
              <w:spacing w:before="0" w:after="0"/>
              <w:contextualSpacing/>
              <w:rPr>
                <w:color w:val="000000" w:themeColor="text1"/>
                <w:spacing w:val="-4"/>
                <w:sz w:val="20"/>
              </w:rPr>
            </w:pPr>
            <w:r w:rsidRPr="00637460">
              <w:rPr>
                <w:color w:val="000000" w:themeColor="text1"/>
                <w:spacing w:val="-4"/>
                <w:sz w:val="20"/>
              </w:rPr>
              <w:t>Понятие и экономическая природа цены. Концептуальные основы цены. Экономические функции цены. Сущность и цели государственного регулирования цен. Прямое регулирование цен. Косвенное регулирование цен. Органы ценообразования и контроля цен.</w:t>
            </w:r>
          </w:p>
        </w:tc>
      </w:tr>
      <w:tr w:rsidR="00665ECD" w:rsidRPr="00637460" w:rsidTr="004A57FA">
        <w:tc>
          <w:tcPr>
            <w:tcW w:w="0" w:type="auto"/>
          </w:tcPr>
          <w:p w:rsidR="00665ECD" w:rsidRPr="00637460" w:rsidRDefault="00665ECD" w:rsidP="00665ECD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0" w:type="auto"/>
          </w:tcPr>
          <w:p w:rsidR="00665ECD" w:rsidRPr="00637460" w:rsidRDefault="00665ECD" w:rsidP="00665ECD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Система цен в экономике и их классификационные группы.</w:t>
            </w:r>
          </w:p>
        </w:tc>
        <w:tc>
          <w:tcPr>
            <w:tcW w:w="0" w:type="auto"/>
          </w:tcPr>
          <w:p w:rsidR="00665ECD" w:rsidRPr="00637460" w:rsidRDefault="00665ECD" w:rsidP="00665ECD">
            <w:pPr>
              <w:widowControl/>
              <w:snapToGrid/>
              <w:spacing w:before="0" w:after="0"/>
              <w:contextualSpacing/>
              <w:rPr>
                <w:color w:val="000000" w:themeColor="text1"/>
                <w:spacing w:val="-4"/>
                <w:sz w:val="20"/>
              </w:rPr>
            </w:pPr>
            <w:r w:rsidRPr="00637460">
              <w:rPr>
                <w:color w:val="000000" w:themeColor="text1"/>
                <w:spacing w:val="-4"/>
                <w:sz w:val="20"/>
              </w:rPr>
              <w:t>Понятие и характеристика системы цен. Классификационные признаки цен и их виды.</w:t>
            </w:r>
          </w:p>
        </w:tc>
      </w:tr>
      <w:tr w:rsidR="00665ECD" w:rsidRPr="00637460" w:rsidTr="004A57FA">
        <w:trPr>
          <w:trHeight w:val="422"/>
        </w:trPr>
        <w:tc>
          <w:tcPr>
            <w:tcW w:w="0" w:type="auto"/>
          </w:tcPr>
          <w:p w:rsidR="00665ECD" w:rsidRPr="00637460" w:rsidRDefault="00665ECD" w:rsidP="00665ECD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0" w:type="auto"/>
          </w:tcPr>
          <w:p w:rsidR="00665ECD" w:rsidRPr="00637460" w:rsidRDefault="00665ECD" w:rsidP="00665ECD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Состав и структура цены.</w:t>
            </w:r>
          </w:p>
        </w:tc>
        <w:tc>
          <w:tcPr>
            <w:tcW w:w="0" w:type="auto"/>
          </w:tcPr>
          <w:p w:rsidR="00665ECD" w:rsidRPr="00637460" w:rsidRDefault="00665ECD" w:rsidP="00665ECD">
            <w:pPr>
              <w:widowControl/>
              <w:autoSpaceDE w:val="0"/>
              <w:autoSpaceDN w:val="0"/>
              <w:adjustRightInd w:val="0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Состав и структура цены по стадиям товародвижения. Роль издержек в составе цены. Прибыль как составной элемент цены. Роль налогов в составе цены.</w:t>
            </w:r>
          </w:p>
        </w:tc>
      </w:tr>
      <w:tr w:rsidR="00665ECD" w:rsidRPr="00637460" w:rsidTr="004A57FA">
        <w:trPr>
          <w:trHeight w:val="422"/>
        </w:trPr>
        <w:tc>
          <w:tcPr>
            <w:tcW w:w="0" w:type="auto"/>
          </w:tcPr>
          <w:p w:rsidR="00665ECD" w:rsidRPr="00637460" w:rsidRDefault="00665ECD" w:rsidP="00665ECD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</w:tcPr>
          <w:p w:rsidR="00665ECD" w:rsidRPr="00637460" w:rsidRDefault="00665ECD" w:rsidP="00665ECD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Методологические аспекты ценообразования. </w:t>
            </w:r>
          </w:p>
        </w:tc>
        <w:tc>
          <w:tcPr>
            <w:tcW w:w="0" w:type="auto"/>
          </w:tcPr>
          <w:p w:rsidR="00665ECD" w:rsidRPr="00637460" w:rsidRDefault="00665ECD" w:rsidP="00665ECD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Методология ценообразования. Затратные методы ценообразования. Параметрические методы ценообразования. Рыночные методы ценообразования.</w:t>
            </w:r>
          </w:p>
        </w:tc>
      </w:tr>
      <w:tr w:rsidR="00665ECD" w:rsidRPr="00637460" w:rsidTr="004A57FA">
        <w:trPr>
          <w:trHeight w:val="422"/>
        </w:trPr>
        <w:tc>
          <w:tcPr>
            <w:tcW w:w="0" w:type="auto"/>
          </w:tcPr>
          <w:p w:rsidR="00665ECD" w:rsidRPr="00637460" w:rsidRDefault="00665ECD" w:rsidP="00665ECD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5</w:t>
            </w:r>
          </w:p>
        </w:tc>
        <w:tc>
          <w:tcPr>
            <w:tcW w:w="0" w:type="auto"/>
          </w:tcPr>
          <w:p w:rsidR="00665ECD" w:rsidRPr="00637460" w:rsidRDefault="00665ECD" w:rsidP="00665ECD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Ценовая политика предприятия.</w:t>
            </w:r>
          </w:p>
        </w:tc>
        <w:tc>
          <w:tcPr>
            <w:tcW w:w="0" w:type="auto"/>
          </w:tcPr>
          <w:p w:rsidR="00665ECD" w:rsidRPr="00637460" w:rsidRDefault="00665ECD" w:rsidP="00665ECD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Сущность и принципы ценовой политики предприятия. Этапы формирования ценовой политики. Стратегии ценообразования. Тактические приемы ценообразования.</w:t>
            </w:r>
          </w:p>
        </w:tc>
      </w:tr>
      <w:tr w:rsidR="00665ECD" w:rsidRPr="00637460" w:rsidTr="004A57FA">
        <w:trPr>
          <w:trHeight w:val="422"/>
        </w:trPr>
        <w:tc>
          <w:tcPr>
            <w:tcW w:w="0" w:type="auto"/>
          </w:tcPr>
          <w:p w:rsidR="00665ECD" w:rsidRPr="00637460" w:rsidRDefault="00665ECD" w:rsidP="00665ECD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0" w:type="auto"/>
          </w:tcPr>
          <w:p w:rsidR="00665ECD" w:rsidRPr="00637460" w:rsidRDefault="00665ECD" w:rsidP="00665ECD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proofErr w:type="spellStart"/>
            <w:r w:rsidRPr="00637460">
              <w:rPr>
                <w:color w:val="000000" w:themeColor="text1"/>
                <w:sz w:val="20"/>
              </w:rPr>
              <w:t>Ценообразующие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факторы.</w:t>
            </w:r>
          </w:p>
        </w:tc>
        <w:tc>
          <w:tcPr>
            <w:tcW w:w="0" w:type="auto"/>
          </w:tcPr>
          <w:p w:rsidR="00665ECD" w:rsidRPr="00637460" w:rsidRDefault="00665ECD" w:rsidP="00665ECD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Классификация </w:t>
            </w:r>
            <w:proofErr w:type="spellStart"/>
            <w:r w:rsidRPr="00637460">
              <w:rPr>
                <w:color w:val="000000" w:themeColor="text1"/>
                <w:sz w:val="20"/>
              </w:rPr>
              <w:t>ценообразующих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факторов. Взаимосвязь цены и спроса. Взаимодействие цены и предложения.</w:t>
            </w:r>
          </w:p>
        </w:tc>
      </w:tr>
    </w:tbl>
    <w:p w:rsidR="00665ECD" w:rsidRPr="00637460" w:rsidRDefault="00665ECD" w:rsidP="00665ECD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 Занятия лекционного и семинарского типа</w:t>
      </w:r>
    </w:p>
    <w:p w:rsidR="00665ECD" w:rsidRPr="00637460" w:rsidRDefault="00665ECD" w:rsidP="00665ECD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1. Ценообразование в рыночных условиях. Регулирование цен в экономике.</w:t>
      </w:r>
    </w:p>
    <w:p w:rsidR="00665ECD" w:rsidRPr="00637460" w:rsidRDefault="00665ECD" w:rsidP="00665ECD">
      <w:pPr>
        <w:widowControl/>
        <w:numPr>
          <w:ilvl w:val="0"/>
          <w:numId w:val="14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Понятие и экономическая природа цены. Сущность и цели государственного регулирования цен.</w:t>
      </w:r>
    </w:p>
    <w:p w:rsidR="00665ECD" w:rsidRPr="00637460" w:rsidRDefault="00665ECD" w:rsidP="00665ECD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665ECD" w:rsidRPr="00637460" w:rsidRDefault="00665ECD" w:rsidP="00665ECD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2. Система цен в экономике и их классификационные группы.</w:t>
      </w:r>
    </w:p>
    <w:p w:rsidR="00665ECD" w:rsidRPr="00637460" w:rsidRDefault="00665ECD" w:rsidP="00665ECD">
      <w:pPr>
        <w:widowControl/>
        <w:numPr>
          <w:ilvl w:val="0"/>
          <w:numId w:val="15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Понятие и характеристика системы цен. </w:t>
      </w:r>
    </w:p>
    <w:p w:rsidR="00665ECD" w:rsidRPr="00637460" w:rsidRDefault="00665ECD" w:rsidP="00665ECD">
      <w:pPr>
        <w:widowControl/>
        <w:numPr>
          <w:ilvl w:val="0"/>
          <w:numId w:val="15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Классификационные признаки цен и их виды.</w:t>
      </w:r>
    </w:p>
    <w:p w:rsidR="00665ECD" w:rsidRPr="00637460" w:rsidRDefault="00665ECD" w:rsidP="00665ECD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665ECD" w:rsidRPr="00637460" w:rsidRDefault="00665ECD" w:rsidP="00665ECD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3. Состав и структура цены.</w:t>
      </w:r>
    </w:p>
    <w:p w:rsidR="00665ECD" w:rsidRPr="00637460" w:rsidRDefault="00665ECD" w:rsidP="00665ECD">
      <w:pPr>
        <w:widowControl/>
        <w:numPr>
          <w:ilvl w:val="0"/>
          <w:numId w:val="16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Состав и структура цены по стадиям товародвижения. Роль издержек в составе цены.</w:t>
      </w:r>
    </w:p>
    <w:p w:rsidR="00665ECD" w:rsidRPr="00637460" w:rsidRDefault="00665ECD" w:rsidP="00665ECD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665ECD" w:rsidRPr="00637460" w:rsidRDefault="00665ECD" w:rsidP="00665ECD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4. Методологические аспекты ценообразования. </w:t>
      </w:r>
    </w:p>
    <w:p w:rsidR="00665ECD" w:rsidRPr="00637460" w:rsidRDefault="00665ECD" w:rsidP="00665ECD">
      <w:pPr>
        <w:widowControl/>
        <w:numPr>
          <w:ilvl w:val="0"/>
          <w:numId w:val="17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Методология ценообразования. </w:t>
      </w:r>
    </w:p>
    <w:p w:rsidR="00665ECD" w:rsidRPr="00637460" w:rsidRDefault="00665ECD" w:rsidP="00665ECD">
      <w:pPr>
        <w:widowControl/>
        <w:numPr>
          <w:ilvl w:val="0"/>
          <w:numId w:val="17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Затратные методы ценообразования.</w:t>
      </w:r>
    </w:p>
    <w:p w:rsidR="00665ECD" w:rsidRPr="00637460" w:rsidRDefault="00665ECD" w:rsidP="00665ECD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665ECD" w:rsidRPr="00637460" w:rsidRDefault="00665ECD" w:rsidP="00665ECD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5. Ценовая политика предприятия.</w:t>
      </w:r>
    </w:p>
    <w:p w:rsidR="00665ECD" w:rsidRPr="00637460" w:rsidRDefault="00665ECD" w:rsidP="00665ECD">
      <w:pPr>
        <w:widowControl/>
        <w:numPr>
          <w:ilvl w:val="0"/>
          <w:numId w:val="18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Сущность и принципы ценовой политики предприятия. Стратегии ценообразования.</w:t>
      </w:r>
    </w:p>
    <w:p w:rsidR="00665ECD" w:rsidRPr="00637460" w:rsidRDefault="00665ECD" w:rsidP="00665ECD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665ECD" w:rsidRPr="00637460" w:rsidRDefault="00665ECD" w:rsidP="00665ECD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6. </w:t>
      </w:r>
      <w:proofErr w:type="spellStart"/>
      <w:r w:rsidRPr="00637460">
        <w:rPr>
          <w:b/>
          <w:color w:val="000000" w:themeColor="text1"/>
          <w:sz w:val="20"/>
        </w:rPr>
        <w:t>Ценообразующие</w:t>
      </w:r>
      <w:proofErr w:type="spellEnd"/>
      <w:r w:rsidRPr="00637460">
        <w:rPr>
          <w:b/>
          <w:color w:val="000000" w:themeColor="text1"/>
          <w:sz w:val="20"/>
        </w:rPr>
        <w:t xml:space="preserve"> факторы.</w:t>
      </w:r>
    </w:p>
    <w:p w:rsidR="00665ECD" w:rsidRPr="00637460" w:rsidRDefault="00665ECD" w:rsidP="00665ECD">
      <w:pPr>
        <w:widowControl/>
        <w:numPr>
          <w:ilvl w:val="0"/>
          <w:numId w:val="19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Классификация </w:t>
      </w:r>
      <w:proofErr w:type="spellStart"/>
      <w:r w:rsidRPr="00637460">
        <w:rPr>
          <w:bCs/>
          <w:color w:val="000000" w:themeColor="text1"/>
          <w:sz w:val="20"/>
        </w:rPr>
        <w:t>ценообразующих</w:t>
      </w:r>
      <w:proofErr w:type="spellEnd"/>
      <w:r w:rsidRPr="00637460">
        <w:rPr>
          <w:bCs/>
          <w:color w:val="000000" w:themeColor="text1"/>
          <w:sz w:val="20"/>
        </w:rPr>
        <w:t xml:space="preserve"> факторов. </w:t>
      </w:r>
    </w:p>
    <w:p w:rsidR="00665ECD" w:rsidRPr="00637460" w:rsidRDefault="00665ECD" w:rsidP="00665ECD">
      <w:pPr>
        <w:widowControl/>
        <w:numPr>
          <w:ilvl w:val="0"/>
          <w:numId w:val="19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Взаимосвязь цены и спроса.</w:t>
      </w:r>
    </w:p>
    <w:p w:rsidR="00665ECD" w:rsidRPr="00637460" w:rsidRDefault="00665ECD" w:rsidP="00665ECD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665ECD" w:rsidRPr="00637460" w:rsidRDefault="00665ECD" w:rsidP="00665ECD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5.2.2 Вопросы для обсуждения на семинарах и практических занятиях </w:t>
      </w:r>
    </w:p>
    <w:p w:rsidR="00665ECD" w:rsidRPr="00637460" w:rsidRDefault="00665ECD" w:rsidP="00665ECD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1. Ценообразование в рыночных условиях. Регулирование цен в экономике.</w:t>
      </w:r>
    </w:p>
    <w:p w:rsidR="00665ECD" w:rsidRPr="00637460" w:rsidRDefault="00665ECD" w:rsidP="00665ECD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Перечислите различные определения цены.</w:t>
      </w:r>
    </w:p>
    <w:p w:rsidR="00665ECD" w:rsidRPr="00637460" w:rsidRDefault="00665ECD" w:rsidP="00665ECD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Экономическая природа цены.</w:t>
      </w:r>
    </w:p>
    <w:p w:rsidR="00665ECD" w:rsidRPr="00637460" w:rsidRDefault="00665ECD" w:rsidP="00665ECD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Теория трудовой стоимости.</w:t>
      </w:r>
    </w:p>
    <w:p w:rsidR="00665ECD" w:rsidRPr="00637460" w:rsidRDefault="00665ECD" w:rsidP="00665ECD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Теория предельной полезности.</w:t>
      </w:r>
    </w:p>
    <w:p w:rsidR="00665ECD" w:rsidRPr="00637460" w:rsidRDefault="00665ECD" w:rsidP="00665ECD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Функции цен.</w:t>
      </w:r>
    </w:p>
    <w:p w:rsidR="00665ECD" w:rsidRPr="00637460" w:rsidRDefault="00665ECD" w:rsidP="00665ECD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Формы государственного регулирования цен.</w:t>
      </w:r>
    </w:p>
    <w:p w:rsidR="00665ECD" w:rsidRPr="00637460" w:rsidRDefault="00665ECD" w:rsidP="00665ECD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Концепция государственного регулирования цен.</w:t>
      </w:r>
    </w:p>
    <w:p w:rsidR="00665ECD" w:rsidRPr="00637460" w:rsidRDefault="00665ECD" w:rsidP="00665ECD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Формы прямого регулирования цен.</w:t>
      </w:r>
    </w:p>
    <w:p w:rsidR="00665ECD" w:rsidRPr="00637460" w:rsidRDefault="00665ECD" w:rsidP="00665ECD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Меры косвенного регулирования цен.</w:t>
      </w:r>
    </w:p>
    <w:p w:rsidR="00665ECD" w:rsidRPr="00637460" w:rsidRDefault="00665ECD" w:rsidP="00665ECD">
      <w:pPr>
        <w:widowControl/>
        <w:numPr>
          <w:ilvl w:val="0"/>
          <w:numId w:val="20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lastRenderedPageBreak/>
        <w:t>Органы ценообразования в Российской Федерации.</w:t>
      </w:r>
    </w:p>
    <w:p w:rsidR="00665ECD" w:rsidRPr="00637460" w:rsidRDefault="00665ECD" w:rsidP="00665ECD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665ECD" w:rsidRPr="00637460" w:rsidRDefault="00665ECD" w:rsidP="00665ECD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2. Система цен в экономике и их классификационные группы.</w:t>
      </w:r>
    </w:p>
    <w:p w:rsidR="00665ECD" w:rsidRPr="00637460" w:rsidRDefault="00665ECD" w:rsidP="00665ECD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Система цен.</w:t>
      </w:r>
    </w:p>
    <w:p w:rsidR="00665ECD" w:rsidRPr="00637460" w:rsidRDefault="00665ECD" w:rsidP="00665ECD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Причины взаимосвязи цен.</w:t>
      </w:r>
    </w:p>
    <w:p w:rsidR="00665ECD" w:rsidRPr="00637460" w:rsidRDefault="00665ECD" w:rsidP="00665ECD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Параметры системы цен и их характеристика.</w:t>
      </w:r>
    </w:p>
    <w:p w:rsidR="00665ECD" w:rsidRPr="00637460" w:rsidRDefault="00665ECD" w:rsidP="00665ECD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Система цен в зависимости от целей обслуживания современного рынка.</w:t>
      </w:r>
    </w:p>
    <w:p w:rsidR="00665ECD" w:rsidRPr="00637460" w:rsidRDefault="00665ECD" w:rsidP="00665ECD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Классификационные признаки цены.</w:t>
      </w:r>
    </w:p>
    <w:p w:rsidR="00665ECD" w:rsidRPr="00637460" w:rsidRDefault="00665ECD" w:rsidP="00665ECD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Стадии ценообразования.</w:t>
      </w:r>
    </w:p>
    <w:p w:rsidR="00665ECD" w:rsidRPr="00637460" w:rsidRDefault="00665ECD" w:rsidP="00665ECD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Транспортная составляющая в цене.</w:t>
      </w:r>
    </w:p>
    <w:p w:rsidR="00665ECD" w:rsidRPr="00637460" w:rsidRDefault="00665ECD" w:rsidP="00665ECD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Характер ценовой информации.</w:t>
      </w:r>
    </w:p>
    <w:p w:rsidR="00665ECD" w:rsidRPr="00637460" w:rsidRDefault="00665ECD" w:rsidP="00665ECD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Степень участия государства в ценообразовании.</w:t>
      </w:r>
    </w:p>
    <w:p w:rsidR="00665ECD" w:rsidRPr="00637460" w:rsidRDefault="00665ECD" w:rsidP="00665ECD">
      <w:pPr>
        <w:widowControl/>
        <w:numPr>
          <w:ilvl w:val="0"/>
          <w:numId w:val="21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Аукционные цены.</w:t>
      </w:r>
    </w:p>
    <w:p w:rsidR="00665ECD" w:rsidRPr="00637460" w:rsidRDefault="00665ECD" w:rsidP="00665ECD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665ECD" w:rsidRPr="00637460" w:rsidRDefault="00665ECD" w:rsidP="00665ECD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3. Состав и структура цены.</w:t>
      </w:r>
    </w:p>
    <w:p w:rsidR="00665ECD" w:rsidRPr="00637460" w:rsidRDefault="00665ECD" w:rsidP="00665ECD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Понятия «состав цены» и «структура цены».</w:t>
      </w:r>
    </w:p>
    <w:p w:rsidR="00665ECD" w:rsidRPr="00637460" w:rsidRDefault="00665ECD" w:rsidP="00665ECD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Формирование цены по стадиям товародвижения.</w:t>
      </w:r>
    </w:p>
    <w:p w:rsidR="00665ECD" w:rsidRPr="00637460" w:rsidRDefault="00665ECD" w:rsidP="00665ECD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Методика расчета цен по стадиям товародвижения.</w:t>
      </w:r>
    </w:p>
    <w:p w:rsidR="00665ECD" w:rsidRPr="00637460" w:rsidRDefault="00665ECD" w:rsidP="00665ECD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Издержки производства.</w:t>
      </w:r>
    </w:p>
    <w:p w:rsidR="00665ECD" w:rsidRPr="00637460" w:rsidRDefault="00665ECD" w:rsidP="00665ECD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Группировка затрат по статьям расходов.</w:t>
      </w:r>
    </w:p>
    <w:p w:rsidR="00665ECD" w:rsidRPr="00637460" w:rsidRDefault="00665ECD" w:rsidP="00665ECD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Виды зависимости переменных затрат от объемов производства.</w:t>
      </w:r>
    </w:p>
    <w:p w:rsidR="00665ECD" w:rsidRPr="00637460" w:rsidRDefault="00665ECD" w:rsidP="00665ECD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Виды прибыли предприятия.</w:t>
      </w:r>
    </w:p>
    <w:p w:rsidR="00665ECD" w:rsidRPr="00637460" w:rsidRDefault="00665ECD" w:rsidP="00665ECD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Методы планирования прибыли.</w:t>
      </w:r>
    </w:p>
    <w:p w:rsidR="00665ECD" w:rsidRPr="00637460" w:rsidRDefault="00665ECD" w:rsidP="00665ECD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Классификация налогов по степени их отнесения к затратам.</w:t>
      </w:r>
    </w:p>
    <w:p w:rsidR="00665ECD" w:rsidRPr="00637460" w:rsidRDefault="00665ECD" w:rsidP="00665ECD">
      <w:pPr>
        <w:widowControl/>
        <w:numPr>
          <w:ilvl w:val="0"/>
          <w:numId w:val="22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Классификация налогов по объекту налогообложения.</w:t>
      </w:r>
    </w:p>
    <w:p w:rsidR="00665ECD" w:rsidRPr="00637460" w:rsidRDefault="00665ECD" w:rsidP="00665ECD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665ECD" w:rsidRPr="00637460" w:rsidRDefault="00665ECD" w:rsidP="00665ECD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4. Методологические аспекты ценообразования. </w:t>
      </w:r>
    </w:p>
    <w:p w:rsidR="00665ECD" w:rsidRPr="00637460" w:rsidRDefault="00665ECD" w:rsidP="00665ECD">
      <w:pPr>
        <w:widowControl/>
        <w:numPr>
          <w:ilvl w:val="0"/>
          <w:numId w:val="23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Правила формирования цен.</w:t>
      </w:r>
    </w:p>
    <w:p w:rsidR="00665ECD" w:rsidRPr="00637460" w:rsidRDefault="00665ECD" w:rsidP="00665ECD">
      <w:pPr>
        <w:widowControl/>
        <w:numPr>
          <w:ilvl w:val="0"/>
          <w:numId w:val="23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Система методов ценообразования.</w:t>
      </w:r>
    </w:p>
    <w:p w:rsidR="00665ECD" w:rsidRPr="00637460" w:rsidRDefault="00665ECD" w:rsidP="00665ECD">
      <w:pPr>
        <w:widowControl/>
        <w:numPr>
          <w:ilvl w:val="0"/>
          <w:numId w:val="23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Принципы ценообразования.</w:t>
      </w:r>
    </w:p>
    <w:p w:rsidR="00665ECD" w:rsidRPr="00637460" w:rsidRDefault="00665ECD" w:rsidP="00665ECD">
      <w:pPr>
        <w:widowControl/>
        <w:numPr>
          <w:ilvl w:val="0"/>
          <w:numId w:val="23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Концепция затратного ценообразования.</w:t>
      </w:r>
    </w:p>
    <w:p w:rsidR="00665ECD" w:rsidRPr="00637460" w:rsidRDefault="00665ECD" w:rsidP="00665ECD">
      <w:pPr>
        <w:widowControl/>
        <w:numPr>
          <w:ilvl w:val="0"/>
          <w:numId w:val="23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Концепция параметрического ценообразования.</w:t>
      </w:r>
    </w:p>
    <w:p w:rsidR="00665ECD" w:rsidRPr="00637460" w:rsidRDefault="00665ECD" w:rsidP="00665ECD">
      <w:pPr>
        <w:widowControl/>
        <w:numPr>
          <w:ilvl w:val="0"/>
          <w:numId w:val="23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Алгоритм расчета цены балловым методом.</w:t>
      </w:r>
    </w:p>
    <w:p w:rsidR="00665ECD" w:rsidRPr="00637460" w:rsidRDefault="00665ECD" w:rsidP="00665ECD">
      <w:pPr>
        <w:widowControl/>
        <w:numPr>
          <w:ilvl w:val="0"/>
          <w:numId w:val="23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Концепция рыночного (ценностного) ценообразования.</w:t>
      </w:r>
    </w:p>
    <w:p w:rsidR="00665ECD" w:rsidRPr="00637460" w:rsidRDefault="00665ECD" w:rsidP="00665ECD">
      <w:pPr>
        <w:widowControl/>
        <w:numPr>
          <w:ilvl w:val="0"/>
          <w:numId w:val="23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Факторы, определяющие характер спроса на товар.</w:t>
      </w:r>
    </w:p>
    <w:p w:rsidR="00665ECD" w:rsidRPr="00637460" w:rsidRDefault="00665ECD" w:rsidP="00665ECD">
      <w:pPr>
        <w:widowControl/>
        <w:numPr>
          <w:ilvl w:val="0"/>
          <w:numId w:val="23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Механизм тендерного ценообразования.</w:t>
      </w:r>
    </w:p>
    <w:p w:rsidR="00665ECD" w:rsidRPr="00637460" w:rsidRDefault="00665ECD" w:rsidP="00665ECD">
      <w:pPr>
        <w:widowControl/>
        <w:numPr>
          <w:ilvl w:val="0"/>
          <w:numId w:val="23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Особенности аукционного ценообразования.</w:t>
      </w:r>
    </w:p>
    <w:p w:rsidR="00665ECD" w:rsidRPr="00637460" w:rsidRDefault="00665ECD" w:rsidP="00665ECD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665ECD" w:rsidRPr="00637460" w:rsidRDefault="00665ECD" w:rsidP="00665ECD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5. Ценовая политика предприятия.</w:t>
      </w:r>
    </w:p>
    <w:p w:rsidR="00665ECD" w:rsidRPr="00637460" w:rsidRDefault="00665ECD" w:rsidP="00665ECD">
      <w:pPr>
        <w:widowControl/>
        <w:numPr>
          <w:ilvl w:val="0"/>
          <w:numId w:val="24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Механизм ценообразования.</w:t>
      </w:r>
    </w:p>
    <w:p w:rsidR="00665ECD" w:rsidRPr="00637460" w:rsidRDefault="00665ECD" w:rsidP="00665ECD">
      <w:pPr>
        <w:widowControl/>
        <w:numPr>
          <w:ilvl w:val="0"/>
          <w:numId w:val="24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Цели ценовой политики предприятия.</w:t>
      </w:r>
    </w:p>
    <w:p w:rsidR="00665ECD" w:rsidRPr="00637460" w:rsidRDefault="00665ECD" w:rsidP="00665ECD">
      <w:pPr>
        <w:widowControl/>
        <w:numPr>
          <w:ilvl w:val="0"/>
          <w:numId w:val="24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Уровни экономического анализа, используемые при проведении ценовой политики.</w:t>
      </w:r>
    </w:p>
    <w:p w:rsidR="00665ECD" w:rsidRPr="00637460" w:rsidRDefault="00665ECD" w:rsidP="00665ECD">
      <w:pPr>
        <w:widowControl/>
        <w:numPr>
          <w:ilvl w:val="0"/>
          <w:numId w:val="24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Комбинации вариантов рыночной стратегии.</w:t>
      </w:r>
    </w:p>
    <w:p w:rsidR="00665ECD" w:rsidRPr="00637460" w:rsidRDefault="00665ECD" w:rsidP="00665ECD">
      <w:pPr>
        <w:widowControl/>
        <w:numPr>
          <w:ilvl w:val="0"/>
          <w:numId w:val="24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Система ограничений, с которыми сталкивается предприятие при проведении ценовой политики.</w:t>
      </w:r>
    </w:p>
    <w:p w:rsidR="00665ECD" w:rsidRPr="00637460" w:rsidRDefault="00665ECD" w:rsidP="00665ECD">
      <w:pPr>
        <w:widowControl/>
        <w:numPr>
          <w:ilvl w:val="0"/>
          <w:numId w:val="24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Принципы ценовой политики предприятия.</w:t>
      </w:r>
    </w:p>
    <w:p w:rsidR="00665ECD" w:rsidRPr="00637460" w:rsidRDefault="00665ECD" w:rsidP="00665ECD">
      <w:pPr>
        <w:widowControl/>
        <w:numPr>
          <w:ilvl w:val="0"/>
          <w:numId w:val="24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Этапы формирования ценовой политики предприятия.</w:t>
      </w:r>
    </w:p>
    <w:p w:rsidR="00665ECD" w:rsidRPr="00637460" w:rsidRDefault="00665ECD" w:rsidP="00665ECD">
      <w:pPr>
        <w:widowControl/>
        <w:numPr>
          <w:ilvl w:val="0"/>
          <w:numId w:val="24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Система ценовых стратегий.</w:t>
      </w:r>
    </w:p>
    <w:p w:rsidR="00665ECD" w:rsidRPr="00637460" w:rsidRDefault="00665ECD" w:rsidP="00665ECD">
      <w:pPr>
        <w:widowControl/>
        <w:numPr>
          <w:ilvl w:val="0"/>
          <w:numId w:val="24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Тактика ценообразования.</w:t>
      </w:r>
    </w:p>
    <w:p w:rsidR="00665ECD" w:rsidRPr="00637460" w:rsidRDefault="00665ECD" w:rsidP="00665ECD">
      <w:pPr>
        <w:widowControl/>
        <w:numPr>
          <w:ilvl w:val="0"/>
          <w:numId w:val="24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Система тактических приемов в ценовой политике.</w:t>
      </w:r>
    </w:p>
    <w:p w:rsidR="00665ECD" w:rsidRPr="00637460" w:rsidRDefault="00665ECD" w:rsidP="00665ECD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665ECD" w:rsidRPr="00637460" w:rsidRDefault="00665ECD" w:rsidP="00665ECD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6. </w:t>
      </w:r>
      <w:proofErr w:type="spellStart"/>
      <w:r w:rsidRPr="00637460">
        <w:rPr>
          <w:b/>
          <w:color w:val="000000" w:themeColor="text1"/>
          <w:sz w:val="20"/>
        </w:rPr>
        <w:t>Ценообразующие</w:t>
      </w:r>
      <w:proofErr w:type="spellEnd"/>
      <w:r w:rsidRPr="00637460">
        <w:rPr>
          <w:b/>
          <w:color w:val="000000" w:themeColor="text1"/>
          <w:sz w:val="20"/>
        </w:rPr>
        <w:t xml:space="preserve"> факторы.</w:t>
      </w:r>
    </w:p>
    <w:p w:rsidR="00665ECD" w:rsidRPr="00637460" w:rsidRDefault="00665ECD" w:rsidP="00665ECD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Классификация </w:t>
      </w:r>
      <w:proofErr w:type="spellStart"/>
      <w:r w:rsidRPr="00637460">
        <w:rPr>
          <w:bCs/>
          <w:color w:val="000000" w:themeColor="text1"/>
          <w:sz w:val="20"/>
        </w:rPr>
        <w:t>ценообразующих</w:t>
      </w:r>
      <w:proofErr w:type="spellEnd"/>
      <w:r w:rsidRPr="00637460">
        <w:rPr>
          <w:bCs/>
          <w:color w:val="000000" w:themeColor="text1"/>
          <w:sz w:val="20"/>
        </w:rPr>
        <w:t xml:space="preserve"> факторов.</w:t>
      </w:r>
    </w:p>
    <w:p w:rsidR="00665ECD" w:rsidRPr="00637460" w:rsidRDefault="00665ECD" w:rsidP="00665ECD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Виды конкурентной среды.</w:t>
      </w:r>
    </w:p>
    <w:p w:rsidR="00665ECD" w:rsidRPr="00637460" w:rsidRDefault="00665ECD" w:rsidP="00665ECD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Взаимосвязь цены и спроса.</w:t>
      </w:r>
    </w:p>
    <w:p w:rsidR="00665ECD" w:rsidRPr="00637460" w:rsidRDefault="00665ECD" w:rsidP="00665ECD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Кривые спроса и предложения.</w:t>
      </w:r>
    </w:p>
    <w:p w:rsidR="00665ECD" w:rsidRPr="00637460" w:rsidRDefault="00665ECD" w:rsidP="00665ECD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Неценовые факторы спроса.</w:t>
      </w:r>
    </w:p>
    <w:p w:rsidR="00665ECD" w:rsidRPr="00637460" w:rsidRDefault="00665ECD" w:rsidP="00665ECD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Эластичность спроса.</w:t>
      </w:r>
    </w:p>
    <w:p w:rsidR="00665ECD" w:rsidRPr="00637460" w:rsidRDefault="00665ECD" w:rsidP="00665ECD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Взаимосвязь цены и предложения.</w:t>
      </w:r>
    </w:p>
    <w:p w:rsidR="00665ECD" w:rsidRPr="00637460" w:rsidRDefault="00665ECD" w:rsidP="00665ECD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Неценовые факторы предложения.</w:t>
      </w:r>
    </w:p>
    <w:p w:rsidR="00665ECD" w:rsidRPr="00637460" w:rsidRDefault="00665ECD" w:rsidP="00665ECD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Рыночная (равновесная) цена спроса и предложения.</w:t>
      </w:r>
    </w:p>
    <w:p w:rsidR="00665ECD" w:rsidRPr="00637460" w:rsidRDefault="00665ECD" w:rsidP="00665ECD">
      <w:pPr>
        <w:widowControl/>
        <w:numPr>
          <w:ilvl w:val="0"/>
          <w:numId w:val="25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Маркетинговая служба фирмы.</w:t>
      </w:r>
    </w:p>
    <w:p w:rsidR="00665ECD" w:rsidRPr="00637460" w:rsidRDefault="00665ECD" w:rsidP="00665ECD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665ECD" w:rsidRPr="00637460" w:rsidRDefault="00665ECD" w:rsidP="00665ECD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5.3 Определение соотношения объема занятий, проведенное путем непосредственного </w:t>
      </w:r>
      <w:r w:rsidRPr="00637460">
        <w:rPr>
          <w:b/>
          <w:color w:val="000000" w:themeColor="text1"/>
          <w:sz w:val="20"/>
        </w:rPr>
        <w:lastRenderedPageBreak/>
        <w:t xml:space="preserve">взаимодействия педагогического работника с обучающимися по </w:t>
      </w:r>
      <w:r w:rsidR="00B05D63">
        <w:rPr>
          <w:b/>
          <w:color w:val="000000" w:themeColor="text1"/>
          <w:sz w:val="20"/>
        </w:rPr>
        <w:t xml:space="preserve">очной, </w:t>
      </w:r>
      <w:r w:rsidRPr="00637460">
        <w:rPr>
          <w:b/>
          <w:color w:val="000000" w:themeColor="text1"/>
          <w:sz w:val="20"/>
        </w:rPr>
        <w:t>очно-заочной форме</w:t>
      </w:r>
    </w:p>
    <w:p w:rsidR="00665ECD" w:rsidRPr="00637460" w:rsidRDefault="00665ECD" w:rsidP="00665ECD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665ECD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665ECD" w:rsidRPr="00637460" w:rsidRDefault="00665ECD" w:rsidP="00665EC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CD" w:rsidRPr="00637460" w:rsidRDefault="00665ECD" w:rsidP="00665EC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665ECD" w:rsidRPr="00637460" w:rsidRDefault="00665ECD" w:rsidP="00665EC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665ECD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CD" w:rsidRPr="00637460" w:rsidRDefault="00665ECD" w:rsidP="00665EC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CD" w:rsidRPr="00637460" w:rsidRDefault="00665ECD" w:rsidP="00665EC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665ECD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CD" w:rsidRPr="00637460" w:rsidRDefault="00665ECD" w:rsidP="00665EC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665ECD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CD" w:rsidRPr="00637460" w:rsidRDefault="00665ECD" w:rsidP="00665ECD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665ECD" w:rsidRPr="00637460" w:rsidRDefault="00665ECD" w:rsidP="00665ECD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665ECD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CD" w:rsidRPr="00637460" w:rsidRDefault="00665ECD" w:rsidP="00665ECD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665ECD" w:rsidRPr="00637460" w:rsidRDefault="00665ECD" w:rsidP="00665ECD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665ECD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CD" w:rsidRPr="00637460" w:rsidRDefault="00665ECD" w:rsidP="00665ECD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</w:tr>
      <w:tr w:rsidR="00665ECD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CD" w:rsidRPr="00637460" w:rsidRDefault="00665ECD" w:rsidP="00665ECD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665ECD" w:rsidRPr="00637460" w:rsidRDefault="00665ECD" w:rsidP="00665ECD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665ECD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CD" w:rsidRPr="00637460" w:rsidRDefault="00665ECD" w:rsidP="00665ECD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665ECD" w:rsidRPr="00637460" w:rsidRDefault="00665ECD" w:rsidP="00665ECD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665ECD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CD" w:rsidRPr="00637460" w:rsidRDefault="00665ECD" w:rsidP="00665ECD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665ECD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CD" w:rsidRPr="00637460" w:rsidRDefault="00665ECD" w:rsidP="00665EC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665ECD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26,2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6</w:t>
            </w:r>
          </w:p>
        </w:tc>
      </w:tr>
    </w:tbl>
    <w:p w:rsidR="00665ECD" w:rsidRPr="00637460" w:rsidRDefault="00665ECD" w:rsidP="00665ECD">
      <w:pPr>
        <w:spacing w:before="0" w:after="0"/>
        <w:ind w:firstLine="680"/>
        <w:rPr>
          <w:i/>
          <w:color w:val="000000" w:themeColor="text1"/>
          <w:sz w:val="20"/>
        </w:rPr>
      </w:pPr>
    </w:p>
    <w:p w:rsidR="00665ECD" w:rsidRPr="00637460" w:rsidRDefault="00665ECD" w:rsidP="00665ECD">
      <w:pPr>
        <w:spacing w:before="0" w:after="0"/>
        <w:ind w:firstLine="680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 xml:space="preserve">Соотношение объема занятий, проводимых  путем непосредственного взаимодействия педагогического работника с обучающимися по </w:t>
      </w:r>
      <w:r w:rsidR="00B05D63">
        <w:rPr>
          <w:i/>
          <w:color w:val="000000" w:themeColor="text1"/>
          <w:sz w:val="20"/>
        </w:rPr>
        <w:t xml:space="preserve">очной, </w:t>
      </w:r>
      <w:r w:rsidRPr="00637460">
        <w:rPr>
          <w:i/>
          <w:color w:val="000000" w:themeColor="text1"/>
          <w:sz w:val="20"/>
        </w:rPr>
        <w:t>очно-заочной форме – 31%</w:t>
      </w:r>
    </w:p>
    <w:p w:rsidR="00665ECD" w:rsidRPr="00637460" w:rsidRDefault="00665ECD" w:rsidP="00665ECD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665ECD" w:rsidRPr="00637460" w:rsidRDefault="00665ECD" w:rsidP="00665ECD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5.4 Определение соотношения объема занятий, проведенное путем непосредственного взаимодействия педагогического работника с обучающимися по заочной форме</w:t>
      </w:r>
    </w:p>
    <w:p w:rsidR="00665ECD" w:rsidRPr="00637460" w:rsidRDefault="00665ECD" w:rsidP="00665ECD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665ECD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665ECD" w:rsidRPr="00637460" w:rsidRDefault="00665ECD" w:rsidP="00665EC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CD" w:rsidRPr="00637460" w:rsidRDefault="00665ECD" w:rsidP="00665EC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665ECD" w:rsidRPr="00637460" w:rsidRDefault="00665ECD" w:rsidP="00665EC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665ECD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CD" w:rsidRPr="00637460" w:rsidRDefault="00665ECD" w:rsidP="00665EC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CD" w:rsidRPr="00637460" w:rsidRDefault="00665ECD" w:rsidP="00665EC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665ECD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CD" w:rsidRPr="00637460" w:rsidRDefault="00665ECD" w:rsidP="00665EC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665ECD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CD" w:rsidRPr="00637460" w:rsidRDefault="00665ECD" w:rsidP="00665ECD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665ECD" w:rsidRPr="00637460" w:rsidRDefault="00665ECD" w:rsidP="00665ECD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665ECD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CD" w:rsidRPr="00637460" w:rsidRDefault="00665ECD" w:rsidP="00665ECD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665ECD" w:rsidRPr="00637460" w:rsidRDefault="00665ECD" w:rsidP="00665ECD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665ECD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CD" w:rsidRPr="00637460" w:rsidRDefault="00665ECD" w:rsidP="00665ECD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lastRenderedPageBreak/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665ECD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CD" w:rsidRPr="00637460" w:rsidRDefault="00665ECD" w:rsidP="00665ECD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665ECD" w:rsidRPr="00637460" w:rsidRDefault="00665ECD" w:rsidP="00665ECD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665ECD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CD" w:rsidRPr="00637460" w:rsidRDefault="00665ECD" w:rsidP="00665ECD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665ECD" w:rsidRPr="00637460" w:rsidRDefault="00665ECD" w:rsidP="00665ECD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665ECD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CD" w:rsidRPr="00637460" w:rsidRDefault="00665ECD" w:rsidP="00665ECD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665ECD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CD" w:rsidRPr="00637460" w:rsidRDefault="00665ECD" w:rsidP="00665EC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665ECD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ECD" w:rsidRPr="00637460" w:rsidRDefault="00665ECD" w:rsidP="00665EC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</w:tr>
    </w:tbl>
    <w:p w:rsidR="00665ECD" w:rsidRPr="00637460" w:rsidRDefault="00665ECD" w:rsidP="00665ECD">
      <w:pPr>
        <w:suppressAutoHyphens/>
        <w:spacing w:before="0" w:after="0"/>
        <w:ind w:firstLine="720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Соотношение объема занятий, проводимых путем непосредственного взаимодействия педагогического работника с обучающимися по заочной форме - 44%</w:t>
      </w:r>
    </w:p>
    <w:p w:rsidR="00665ECD" w:rsidRPr="00637460" w:rsidRDefault="00665ECD" w:rsidP="00665EC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665ECD" w:rsidRPr="00637460" w:rsidRDefault="00665ECD" w:rsidP="00665ECD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 Методические указания по освоению дисциплины </w:t>
      </w:r>
    </w:p>
    <w:p w:rsidR="00665ECD" w:rsidRPr="00637460" w:rsidRDefault="00665ECD" w:rsidP="00665ECD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6.1  Учебно-методическое обеспечение дисциплины</w:t>
      </w:r>
    </w:p>
    <w:p w:rsidR="00665ECD" w:rsidRPr="00637460" w:rsidRDefault="00665ECD" w:rsidP="00665ECD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Методические указания для преподавателя</w:t>
      </w:r>
    </w:p>
    <w:p w:rsidR="00665ECD" w:rsidRPr="00637460" w:rsidRDefault="00665ECD" w:rsidP="00665EC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Изучение дисциплины проводится в форме лекций, практических занятий, организации самостоятельной работы студентов, консультаций. Главное назначение лекции - обеспечить теоретическую основу обучения, развить интерес студентов к учебной деятельности и к изучению конкретной учебной </w:t>
      </w:r>
      <w:r w:rsidRPr="00637460">
        <w:rPr>
          <w:color w:val="000000" w:themeColor="text1"/>
          <w:spacing w:val="-1"/>
          <w:sz w:val="20"/>
        </w:rPr>
        <w:t xml:space="preserve">дисциплины, сформировать у обучающихся ориентиры для самостоятельной работы над </w:t>
      </w:r>
      <w:r w:rsidRPr="00637460">
        <w:rPr>
          <w:color w:val="000000" w:themeColor="text1"/>
          <w:sz w:val="20"/>
        </w:rPr>
        <w:t>дисциплин</w:t>
      </w:r>
      <w:r w:rsidRPr="00637460">
        <w:rPr>
          <w:color w:val="000000" w:themeColor="text1"/>
          <w:spacing w:val="-1"/>
          <w:sz w:val="20"/>
        </w:rPr>
        <w:t>ой.</w:t>
      </w:r>
    </w:p>
    <w:p w:rsidR="00665ECD" w:rsidRPr="00637460" w:rsidRDefault="00665ECD" w:rsidP="00665EC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Основной целью практических занятий является обсуждение наиболее сложных теоретических вопросов дисциплин</w:t>
      </w:r>
      <w:r w:rsidRPr="00637460">
        <w:rPr>
          <w:color w:val="000000" w:themeColor="text1"/>
          <w:spacing w:val="-1"/>
          <w:sz w:val="20"/>
        </w:rPr>
        <w:t>ы</w:t>
      </w:r>
      <w:r w:rsidRPr="00637460">
        <w:rPr>
          <w:color w:val="000000" w:themeColor="text1"/>
          <w:sz w:val="20"/>
        </w:rPr>
        <w:t>, их методологическая и методическая проработка. Они проводятся в форме опроса, диспута, тестирования, обсуждения докладов и пр.</w:t>
      </w:r>
    </w:p>
    <w:p w:rsidR="00665ECD" w:rsidRPr="00637460" w:rsidRDefault="00665ECD" w:rsidP="00665EC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Самостоятельная работа с научной и учебной литературой дополняется работой с тестирующими системами, </w:t>
      </w:r>
      <w:proofErr w:type="spellStart"/>
      <w:r w:rsidRPr="00637460">
        <w:rPr>
          <w:color w:val="000000" w:themeColor="text1"/>
          <w:sz w:val="20"/>
        </w:rPr>
        <w:t>тренинговыми</w:t>
      </w:r>
      <w:proofErr w:type="spellEnd"/>
      <w:r w:rsidRPr="00637460">
        <w:rPr>
          <w:color w:val="000000" w:themeColor="text1"/>
          <w:sz w:val="20"/>
        </w:rPr>
        <w:t xml:space="preserve"> программами, информационными базами, образовательным ресурсов электронной информационно-образовательной среды и сети Интернет.</w:t>
      </w:r>
    </w:p>
    <w:p w:rsidR="00665ECD" w:rsidRPr="00637460" w:rsidRDefault="00665ECD" w:rsidP="00665ECD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665ECD" w:rsidRPr="00637460" w:rsidRDefault="00665ECD" w:rsidP="00665ECD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6.2 Методические материалы обучающимся по дисциплине, определяющие процедуры оценивания знаний, умений, навыков и (или) опыта деятельности</w:t>
      </w:r>
    </w:p>
    <w:p w:rsidR="00665ECD" w:rsidRPr="00637460" w:rsidRDefault="00665ECD" w:rsidP="00665EC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материалы доступны на сайте «Личная студия» в разделе «Методические указания и пособия».</w:t>
      </w:r>
    </w:p>
    <w:p w:rsidR="00665ECD" w:rsidRPr="00637460" w:rsidRDefault="00665ECD" w:rsidP="00665ECD">
      <w:pPr>
        <w:widowControl/>
        <w:numPr>
          <w:ilvl w:val="0"/>
          <w:numId w:val="26"/>
        </w:numPr>
        <w:tabs>
          <w:tab w:val="left" w:pos="900"/>
          <w:tab w:val="left" w:pos="1080"/>
        </w:tabs>
        <w:snapToGrid/>
        <w:spacing w:before="0" w:after="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«Введение в технологию обучения».</w:t>
      </w:r>
    </w:p>
    <w:p w:rsidR="00665ECD" w:rsidRPr="00637460" w:rsidRDefault="00665ECD" w:rsidP="00665ECD">
      <w:pPr>
        <w:widowControl/>
        <w:numPr>
          <w:ilvl w:val="0"/>
          <w:numId w:val="26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по проведению учебного занятия «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>».</w:t>
      </w:r>
    </w:p>
    <w:p w:rsidR="00665ECD" w:rsidRPr="00637460" w:rsidRDefault="00665ECD" w:rsidP="00665ECD">
      <w:pPr>
        <w:widowControl/>
        <w:numPr>
          <w:ilvl w:val="0"/>
          <w:numId w:val="26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«Семинар-обсуждение устного эссе», «Семинар-обсуждение устного доклада».</w:t>
      </w:r>
    </w:p>
    <w:p w:rsidR="00665ECD" w:rsidRPr="00637460" w:rsidRDefault="00665ECD" w:rsidP="00665ECD">
      <w:pPr>
        <w:widowControl/>
        <w:numPr>
          <w:ilvl w:val="0"/>
          <w:numId w:val="26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реферата».</w:t>
      </w:r>
    </w:p>
    <w:p w:rsidR="00665ECD" w:rsidRPr="00637460" w:rsidRDefault="00665ECD" w:rsidP="00665ECD">
      <w:pPr>
        <w:widowControl/>
        <w:numPr>
          <w:ilvl w:val="0"/>
          <w:numId w:val="26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«Семинар – 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дневника по физкультуре и спорту».</w:t>
      </w:r>
    </w:p>
    <w:p w:rsidR="00665ECD" w:rsidRPr="00637460" w:rsidRDefault="00665ECD" w:rsidP="00665ECD">
      <w:pPr>
        <w:widowControl/>
        <w:numPr>
          <w:ilvl w:val="0"/>
          <w:numId w:val="26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обсуждение реферата».</w:t>
      </w:r>
    </w:p>
    <w:p w:rsidR="00665ECD" w:rsidRPr="00637460" w:rsidRDefault="00665ECD" w:rsidP="00665ECD">
      <w:pPr>
        <w:widowControl/>
        <w:numPr>
          <w:ilvl w:val="0"/>
          <w:numId w:val="26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учебного занятия с компьютерным средством обучения «Практическое занятие - тест-тренинг».</w:t>
      </w:r>
    </w:p>
    <w:p w:rsidR="00665ECD" w:rsidRPr="00637460" w:rsidRDefault="00665ECD" w:rsidP="00665ECD">
      <w:pPr>
        <w:widowControl/>
        <w:numPr>
          <w:ilvl w:val="0"/>
          <w:numId w:val="26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 xml:space="preserve">Методические указания по проведению учебного занятия с компьютерным средством обучения «Практическое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тренинг».</w:t>
      </w:r>
    </w:p>
    <w:p w:rsidR="00665ECD" w:rsidRPr="00637460" w:rsidRDefault="00665ECD" w:rsidP="00665ECD">
      <w:pPr>
        <w:widowControl/>
        <w:numPr>
          <w:ilvl w:val="0"/>
          <w:numId w:val="26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тестирование».</w:t>
      </w:r>
    </w:p>
    <w:p w:rsidR="00665ECD" w:rsidRPr="00637460" w:rsidRDefault="00665ECD" w:rsidP="00665ECD">
      <w:pPr>
        <w:widowControl/>
        <w:numPr>
          <w:ilvl w:val="0"/>
          <w:numId w:val="26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Положение о реализации электронного обучения,  дистанционных образовательных технологий.</w:t>
      </w:r>
    </w:p>
    <w:p w:rsidR="00665ECD" w:rsidRPr="00637460" w:rsidRDefault="00665ECD" w:rsidP="00665ECD">
      <w:pPr>
        <w:widowControl/>
        <w:numPr>
          <w:ilvl w:val="0"/>
          <w:numId w:val="26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«Практическое занятие - алгоритмический тренинг».</w:t>
      </w:r>
    </w:p>
    <w:p w:rsidR="00665ECD" w:rsidRPr="00637460" w:rsidRDefault="00665ECD" w:rsidP="00665ECD">
      <w:pPr>
        <w:widowControl/>
        <w:tabs>
          <w:tab w:val="left" w:pos="900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Указанные методические материалы для обучающихся доступны в Личной студии обучающегося, в разделе ресурсы.</w:t>
      </w:r>
    </w:p>
    <w:p w:rsidR="00665ECD" w:rsidRPr="00637460" w:rsidRDefault="00665ECD" w:rsidP="00665ECD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4422F3" w:rsidRDefault="004422F3" w:rsidP="004422F3">
      <w:pPr>
        <w:spacing w:before="0" w:after="0"/>
        <w:ind w:firstLine="680"/>
        <w:jc w:val="both"/>
        <w:rPr>
          <w:b/>
          <w:sz w:val="20"/>
        </w:rPr>
      </w:pPr>
      <w:r>
        <w:rPr>
          <w:b/>
          <w:sz w:val="20"/>
        </w:rPr>
        <w:t>6.3 Особенности реализации дисциплины в отношении лиц из числа инвалидов и лиц с ограниченными возможностями здоровья</w:t>
      </w:r>
    </w:p>
    <w:p w:rsidR="004422F3" w:rsidRDefault="004422F3" w:rsidP="004422F3">
      <w:pPr>
        <w:shd w:val="clear" w:color="auto" w:fill="FFFFFF"/>
        <w:spacing w:before="0" w:after="0"/>
        <w:ind w:firstLine="709"/>
        <w:jc w:val="both"/>
        <w:rPr>
          <w:sz w:val="20"/>
        </w:rPr>
      </w:pPr>
      <w:r>
        <w:rPr>
          <w:sz w:val="20"/>
        </w:rPr>
        <w:t>Студенты с ограниченными возможностями здоровья, в отличие от остальных студентов, имеют свои специфические особенности восприятия и переработки учебного материала.</w:t>
      </w:r>
    </w:p>
    <w:p w:rsidR="004422F3" w:rsidRDefault="004422F3" w:rsidP="004422F3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</w:t>
      </w:r>
      <w:proofErr w:type="spellStart"/>
      <w:r>
        <w:rPr>
          <w:sz w:val="20"/>
        </w:rPr>
        <w:t>тифлоинформационных</w:t>
      </w:r>
      <w:proofErr w:type="spellEnd"/>
      <w:r>
        <w:rPr>
          <w:sz w:val="20"/>
        </w:rPr>
        <w:t xml:space="preserve"> устройств.</w:t>
      </w:r>
    </w:p>
    <w:p w:rsidR="004422F3" w:rsidRDefault="004422F3" w:rsidP="004422F3">
      <w:pPr>
        <w:shd w:val="clear" w:color="auto" w:fill="FFFFFF"/>
        <w:tabs>
          <w:tab w:val="left" w:pos="993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студентами, создания комфортного психологического климата в студенческой группе.</w:t>
      </w:r>
    </w:p>
    <w:p w:rsidR="004422F3" w:rsidRDefault="004422F3" w:rsidP="004422F3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4422F3" w:rsidRDefault="004422F3" w:rsidP="004422F3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4422F3" w:rsidRDefault="004422F3" w:rsidP="004422F3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При проведении промежуточной аттестации по дисциплине обеспечивается соблюдение следующих общих требований:</w:t>
      </w:r>
    </w:p>
    <w:p w:rsidR="004422F3" w:rsidRDefault="004422F3" w:rsidP="004422F3">
      <w:pPr>
        <w:shd w:val="clear" w:color="auto" w:fill="FFFFFF"/>
        <w:tabs>
          <w:tab w:val="left" w:pos="888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проведение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прохождении государственной итоговой аттестации;</w:t>
      </w:r>
    </w:p>
    <w:p w:rsidR="004422F3" w:rsidRDefault="004422F3" w:rsidP="004422F3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передвигаться, прочитать и оформить задание, общаться с экзаменатором);</w:t>
      </w:r>
    </w:p>
    <w:p w:rsidR="004422F3" w:rsidRDefault="004422F3" w:rsidP="004422F3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4422F3" w:rsidRDefault="004422F3" w:rsidP="004422F3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4422F3" w:rsidRDefault="004422F3" w:rsidP="004422F3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4422F3" w:rsidRDefault="004422F3" w:rsidP="004422F3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сдачи экзамена, проводимого в письменной форме, - не более чем на 90 минут;</w:t>
      </w:r>
    </w:p>
    <w:p w:rsidR="004422F3" w:rsidRDefault="004422F3" w:rsidP="004422F3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4422F3" w:rsidRDefault="004422F3" w:rsidP="004422F3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4422F3" w:rsidRDefault="004422F3" w:rsidP="004422F3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а) для слепых:</w:t>
      </w:r>
    </w:p>
    <w:p w:rsidR="004422F3" w:rsidRDefault="004422F3" w:rsidP="004422F3">
      <w:pPr>
        <w:shd w:val="clear" w:color="auto" w:fill="FFFFFF"/>
        <w:tabs>
          <w:tab w:val="left" w:pos="955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4422F3" w:rsidRDefault="004422F3" w:rsidP="004422F3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письменные задания выполняются обучающимися с использованием клавиатуры с азбукой Брайля, либо </w:t>
      </w:r>
      <w:proofErr w:type="spellStart"/>
      <w:r>
        <w:rPr>
          <w:sz w:val="20"/>
        </w:rPr>
        <w:t>надиктовываются</w:t>
      </w:r>
      <w:proofErr w:type="spellEnd"/>
      <w:r>
        <w:rPr>
          <w:sz w:val="20"/>
        </w:rPr>
        <w:t xml:space="preserve"> ассистенту;</w:t>
      </w:r>
    </w:p>
    <w:p w:rsidR="004422F3" w:rsidRDefault="004422F3" w:rsidP="004422F3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б) для слабовидящих:</w:t>
      </w:r>
    </w:p>
    <w:p w:rsidR="004422F3" w:rsidRDefault="004422F3" w:rsidP="004422F3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задания и иные материалы для сдачи экзамена оформляются увеличенным шрифтом и\или использованием специализированным программным обеспечением </w:t>
      </w:r>
      <w:proofErr w:type="spellStart"/>
      <w:r>
        <w:rPr>
          <w:sz w:val="20"/>
        </w:rPr>
        <w:t>Jaws</w:t>
      </w:r>
      <w:proofErr w:type="spellEnd"/>
      <w:r>
        <w:rPr>
          <w:sz w:val="20"/>
        </w:rPr>
        <w:t>;</w:t>
      </w:r>
    </w:p>
    <w:p w:rsidR="004422F3" w:rsidRDefault="004422F3" w:rsidP="004422F3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обеспечивается индивидуальное равномерное освещение не менее 300 люкс;</w:t>
      </w:r>
    </w:p>
    <w:p w:rsidR="004422F3" w:rsidRDefault="004422F3" w:rsidP="004422F3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при необходимости обучающимся предоставляется увеличивающее </w:t>
      </w:r>
      <w:proofErr w:type="spellStart"/>
      <w:r>
        <w:rPr>
          <w:sz w:val="20"/>
        </w:rPr>
        <w:t>устройство,допускается</w:t>
      </w:r>
      <w:proofErr w:type="spellEnd"/>
      <w:r>
        <w:rPr>
          <w:sz w:val="20"/>
        </w:rPr>
        <w:t xml:space="preserve"> использование увеличивающих устройств, имеющихся у обучающихся;</w:t>
      </w:r>
    </w:p>
    <w:p w:rsidR="004422F3" w:rsidRDefault="004422F3" w:rsidP="004422F3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в) для глухих и слабослышащих, с тяжелыми нарушениями речи:</w:t>
      </w:r>
    </w:p>
    <w:p w:rsidR="004422F3" w:rsidRDefault="004422F3" w:rsidP="004422F3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имеется в наличии информационная система "Исток" для слабослышащих коллективного пользования;</w:t>
      </w:r>
    </w:p>
    <w:p w:rsidR="004422F3" w:rsidRDefault="004422F3" w:rsidP="004422F3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электронной или письменной форме;</w:t>
      </w:r>
    </w:p>
    <w:p w:rsidR="004422F3" w:rsidRDefault="004422F3" w:rsidP="004422F3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lastRenderedPageBreak/>
        <w:t>г) для лиц с нарушениями опорно-двигательного аппарата:</w:t>
      </w:r>
    </w:p>
    <w:p w:rsidR="004422F3" w:rsidRDefault="004422F3" w:rsidP="004422F3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тестовые и </w:t>
      </w:r>
      <w:proofErr w:type="spellStart"/>
      <w:r>
        <w:rPr>
          <w:sz w:val="20"/>
        </w:rPr>
        <w:t>тренинговые</w:t>
      </w:r>
      <w:proofErr w:type="spellEnd"/>
      <w:r>
        <w:rPr>
          <w:sz w:val="20"/>
        </w:rPr>
        <w:t xml:space="preserve"> задания по текущей и промежуточной аттестации выполняются обучающимися на компьютере через сайт «Личная студия" с использованием электронного обучения, дистанционных технологий;</w:t>
      </w:r>
    </w:p>
    <w:p w:rsidR="004422F3" w:rsidRDefault="004422F3" w:rsidP="004422F3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4422F3" w:rsidRDefault="004422F3" w:rsidP="004422F3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устной форме.</w:t>
      </w:r>
    </w:p>
    <w:p w:rsidR="00665ECD" w:rsidRPr="00637460" w:rsidRDefault="004422F3" w:rsidP="004422F3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>
        <w:rPr>
          <w:sz w:val="20"/>
        </w:rPr>
        <w:t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подтверждающие наличие у обучающегося индивидуальных особенностей (при отсутствии указанных документов в организации).</w:t>
      </w:r>
    </w:p>
    <w:p w:rsidR="00665ECD" w:rsidRPr="00637460" w:rsidRDefault="00665ECD" w:rsidP="00665ECD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665ECD" w:rsidRPr="00637460" w:rsidRDefault="00665ECD" w:rsidP="00665ECD">
      <w:pPr>
        <w:widowControl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6.4 Методические рекомендации по самостоятельной работе студентов </w:t>
      </w:r>
    </w:p>
    <w:p w:rsidR="00665ECD" w:rsidRPr="00637460" w:rsidRDefault="00665ECD" w:rsidP="00665EC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Цель самостоятельной работы - подготовка современного компетентного специалиста, формирование у него способностей и навыков к непрерывному самообразованию и профессиональному совершенствованию.</w:t>
      </w:r>
    </w:p>
    <w:p w:rsidR="00665ECD" w:rsidRPr="00637460" w:rsidRDefault="00665ECD" w:rsidP="00665EC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Реализация поставленной цели предполагает решение следующих задач:</w:t>
      </w:r>
    </w:p>
    <w:p w:rsidR="00665ECD" w:rsidRPr="00637460" w:rsidRDefault="00665ECD" w:rsidP="00665ECD">
      <w:pPr>
        <w:widowControl/>
        <w:shd w:val="clear" w:color="auto" w:fill="FFFFFF"/>
        <w:tabs>
          <w:tab w:val="left" w:pos="893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 xml:space="preserve">качественное освоение теоретического материала по изучаемой дисциплине, углубление и расширение теоретических знаний с целью их применения на уровне </w:t>
      </w:r>
      <w:proofErr w:type="spellStart"/>
      <w:r w:rsidRPr="00637460">
        <w:rPr>
          <w:color w:val="000000" w:themeColor="text1"/>
          <w:sz w:val="20"/>
        </w:rPr>
        <w:t>межпредметных</w:t>
      </w:r>
      <w:proofErr w:type="spellEnd"/>
      <w:r w:rsidRPr="00637460">
        <w:rPr>
          <w:color w:val="000000" w:themeColor="text1"/>
          <w:sz w:val="20"/>
        </w:rPr>
        <w:t xml:space="preserve"> связей;</w:t>
      </w:r>
    </w:p>
    <w:p w:rsidR="00665ECD" w:rsidRPr="00637460" w:rsidRDefault="00665ECD" w:rsidP="00665ECD">
      <w:pPr>
        <w:widowControl/>
        <w:shd w:val="clear" w:color="auto" w:fill="FFFFFF"/>
        <w:tabs>
          <w:tab w:val="left" w:pos="98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систематизация и закрепление полученных теоретических знаний и практических навыков;</w:t>
      </w:r>
    </w:p>
    <w:p w:rsidR="00665ECD" w:rsidRPr="00637460" w:rsidRDefault="00665ECD" w:rsidP="00665ECD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умений по поиску и использованию нормативной, правовой, справочной и специальной литературы, а также других источников информации;</w:t>
      </w:r>
    </w:p>
    <w:p w:rsidR="00665ECD" w:rsidRPr="00637460" w:rsidRDefault="00665ECD" w:rsidP="00665ECD">
      <w:pPr>
        <w:widowControl/>
        <w:shd w:val="clear" w:color="auto" w:fill="FFFFFF"/>
        <w:tabs>
          <w:tab w:val="left" w:pos="103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развитие познавательных способностей и активности, творческой инициативы, самостоятельности, ответственности и организованности;</w:t>
      </w:r>
    </w:p>
    <w:p w:rsidR="00665ECD" w:rsidRPr="00637460" w:rsidRDefault="00665ECD" w:rsidP="00665ECD">
      <w:pPr>
        <w:widowControl/>
        <w:shd w:val="clear" w:color="auto" w:fill="FFFFFF"/>
        <w:tabs>
          <w:tab w:val="left" w:pos="109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самостоятельности мышления, способностей к саморазвитию, самообразованию, самосовершенствованию и самореализации;</w:t>
      </w:r>
    </w:p>
    <w:p w:rsidR="00665ECD" w:rsidRPr="00637460" w:rsidRDefault="00665ECD" w:rsidP="00665ECD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развитие научно-исследовательских навыков;</w:t>
      </w:r>
    </w:p>
    <w:p w:rsidR="00665ECD" w:rsidRPr="00637460" w:rsidRDefault="00665ECD" w:rsidP="00665ECD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формирование умения решать практические задачи профессиональной деятельности, используя приобретенные знания, способности и навыки.</w:t>
      </w:r>
    </w:p>
    <w:p w:rsidR="00665ECD" w:rsidRPr="00637460" w:rsidRDefault="00665ECD" w:rsidP="00665EC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является неотъемлемой частью образовательного процесса.</w:t>
      </w:r>
    </w:p>
    <w:p w:rsidR="00665ECD" w:rsidRPr="00637460" w:rsidRDefault="00665ECD" w:rsidP="00665EC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предполагает инициативу самого обучающегося в процессе сбора и усвоения информации, приобретения новых знаний, умений и навыков и его ответственность за планирование, реализацию и оценку результатов учебной деятельности. Процесс освоения знаний при самостоятельной работе не обособлен от других форм обучения.</w:t>
      </w:r>
    </w:p>
    <w:p w:rsidR="00665ECD" w:rsidRPr="00637460" w:rsidRDefault="00665ECD" w:rsidP="00665EC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должна:</w:t>
      </w:r>
    </w:p>
    <w:p w:rsidR="00665ECD" w:rsidRPr="00637460" w:rsidRDefault="00665ECD" w:rsidP="00665ECD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выполнена индивидуально (или являться частью коллективной работы). В случае, когда самостоятельная работа подготовлена в порядке выполнения группового задания, в работе делается соответствующая оговорка;</w:t>
      </w:r>
    </w:p>
    <w:p w:rsidR="00665ECD" w:rsidRPr="00637460" w:rsidRDefault="00665ECD" w:rsidP="00665ECD">
      <w:pPr>
        <w:widowControl/>
        <w:shd w:val="clear" w:color="auto" w:fill="FFFFFF"/>
        <w:tabs>
          <w:tab w:val="left" w:pos="1085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представлять собой законченную разработку (этап разработки), в которой анализируются актуальные проблемы по определенной теме и ее отдельных аспектов;</w:t>
      </w:r>
    </w:p>
    <w:p w:rsidR="00665ECD" w:rsidRPr="00637460" w:rsidRDefault="00665ECD" w:rsidP="00665ECD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отражать необходимую и достаточную компетентность автора;</w:t>
      </w:r>
    </w:p>
    <w:p w:rsidR="00665ECD" w:rsidRPr="00637460" w:rsidRDefault="00665ECD" w:rsidP="00665ECD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иметь учебную, научную и/или практическую направленность;</w:t>
      </w:r>
    </w:p>
    <w:p w:rsidR="00665ECD" w:rsidRPr="00637460" w:rsidRDefault="00665ECD" w:rsidP="00665ECD">
      <w:pPr>
        <w:widowControl/>
        <w:shd w:val="clear" w:color="auto" w:fill="FFFFFF"/>
        <w:tabs>
          <w:tab w:val="left" w:pos="9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оформлена структурно и в логической последовательности: титульный лист, оглавление, основная часть, заключение, выводы, список литературы, приложения,</w:t>
      </w:r>
    </w:p>
    <w:p w:rsidR="00665ECD" w:rsidRPr="00637460" w:rsidRDefault="00665ECD" w:rsidP="00665ECD">
      <w:pPr>
        <w:widowControl/>
        <w:shd w:val="clear" w:color="auto" w:fill="FFFFFF"/>
        <w:tabs>
          <w:tab w:val="left" w:pos="1109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содержать краткие и четкие формулировки, убедительную аргументацию, доказательность и обоснованность выводов;</w:t>
      </w:r>
    </w:p>
    <w:p w:rsidR="00665ECD" w:rsidRPr="00637460" w:rsidRDefault="00665ECD" w:rsidP="00665ECD">
      <w:pPr>
        <w:widowControl/>
        <w:shd w:val="clear" w:color="auto" w:fill="FFFFFF"/>
        <w:tabs>
          <w:tab w:val="left" w:pos="984"/>
          <w:tab w:val="left" w:pos="5770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соответствовать этическим нормам (правила цитирования и парафраз; ссылки на использованные библиографические источники; исключение плагиата, дублирования собственного текста и использования чужих работ).</w:t>
      </w:r>
    </w:p>
    <w:p w:rsidR="00665ECD" w:rsidRPr="00637460" w:rsidRDefault="00665ECD" w:rsidP="00665EC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665ECD" w:rsidRPr="00637460" w:rsidRDefault="00665ECD" w:rsidP="00665ECD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6.4.1 Формы самостоятельной работы обучающихся по разделам дисциплины </w:t>
      </w:r>
    </w:p>
    <w:p w:rsidR="00665ECD" w:rsidRPr="00637460" w:rsidRDefault="00665ECD" w:rsidP="00665ECD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1. Ценообразование в рыночных условиях. Регулирование цен в экономике.</w:t>
      </w:r>
    </w:p>
    <w:p w:rsidR="00665ECD" w:rsidRPr="00637460" w:rsidRDefault="00665ECD" w:rsidP="00665ECD">
      <w:pPr>
        <w:widowControl/>
        <w:tabs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</w:t>
      </w:r>
    </w:p>
    <w:p w:rsidR="00665ECD" w:rsidRPr="00637460" w:rsidRDefault="00665ECD" w:rsidP="00665ECD">
      <w:pPr>
        <w:widowControl/>
        <w:numPr>
          <w:ilvl w:val="0"/>
          <w:numId w:val="27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Макарова Наталия Сергеевна, Полякова Екатерина Александровна МЕТОДЫ РЕГУЛИРОВАНЯ ЦЕН НА РЫНКЕ ПОТРЕБИТЕЛЬСКИХ ТОВАРОВ // Евразийский Союз Ученых. </w:t>
      </w:r>
      <w:r w:rsidRPr="00637460">
        <w:rPr>
          <w:color w:val="000000" w:themeColor="text1"/>
          <w:sz w:val="20"/>
          <w:lang w:val="en-US"/>
        </w:rPr>
        <w:t xml:space="preserve">2018. №4-7 (49). URL: </w:t>
      </w:r>
      <w:hyperlink r:id="rId6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https://cyberleninka.ru/article/n/metody-regulirovanya-tsen-na-rynke-potrebitelskih-tovarov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7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Копытин Д.А. ГОСУДАРСТВЕННОЕ РЕГУЛИРОВАНИЕ ЦЕН НА ЛЕКАРСТВЕННЫЕ ПРЕПАРАТЫ: ПОИСК БАЛАНСА // Ремедиум. </w:t>
      </w:r>
      <w:r w:rsidRPr="00637460">
        <w:rPr>
          <w:color w:val="000000" w:themeColor="text1"/>
          <w:sz w:val="20"/>
          <w:lang w:val="en-US"/>
        </w:rPr>
        <w:t xml:space="preserve">2018. №1-2. URL: </w:t>
      </w:r>
      <w:hyperlink r:id="rId7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https://cyberleninka.ru/article/n/gosudarstvennoe-regulirovanie-tsen-na-lekarstvennye-preparaty-poisk-balansa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7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Бодин</w:t>
      </w:r>
      <w:proofErr w:type="spellEnd"/>
      <w:r w:rsidRPr="00637460">
        <w:rPr>
          <w:color w:val="000000" w:themeColor="text1"/>
          <w:sz w:val="20"/>
        </w:rPr>
        <w:t xml:space="preserve"> А.Б., Бондарев А.К. К ПРОЕКТУ ФЕДЕРАЛЬНОГО ЗАКОНА "ОБ ОСНОВАХ ГОСУДАРСТВЕННОГО РЕГУЛИРОВАНИЯ ЦЕН (ТАРИФОВ)" // Сахар. </w:t>
      </w:r>
      <w:r w:rsidRPr="00637460">
        <w:rPr>
          <w:color w:val="000000" w:themeColor="text1"/>
          <w:sz w:val="20"/>
          <w:lang w:val="en-US"/>
        </w:rPr>
        <w:t xml:space="preserve">2018. №10. URL: </w:t>
      </w:r>
      <w:hyperlink r:id="rId8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https://cyberleninka.ru/article/n/k-proektu-federalnogo-zakona-ob-osnovah-gosudarstvennogo-regulirovaniya-tsen-tarifov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7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Павлова Ирина Викторовна, </w:t>
      </w:r>
      <w:proofErr w:type="spellStart"/>
      <w:r w:rsidRPr="00637460">
        <w:rPr>
          <w:color w:val="000000" w:themeColor="text1"/>
          <w:sz w:val="20"/>
        </w:rPr>
        <w:t>Авласович</w:t>
      </w:r>
      <w:proofErr w:type="spellEnd"/>
      <w:r w:rsidRPr="00637460">
        <w:rPr>
          <w:color w:val="000000" w:themeColor="text1"/>
          <w:sz w:val="20"/>
        </w:rPr>
        <w:t xml:space="preserve"> Елена Михайловна ГОСУДАРСТВЕННОЕ РЕГУЛИРОВАНИЕ ЦЕН НА РЫНКЕ БЕНЗИНА И ПРИМЕНЕНИЕ ДЕНЕЖНОЙ КОМПЕНСАЦИИ АВТОМОБИЛИСТАМ // Электронный научно-методический журнал Омского ГАУ. 2019. </w:t>
      </w:r>
      <w:r w:rsidRPr="00637460">
        <w:rPr>
          <w:color w:val="000000" w:themeColor="text1"/>
          <w:sz w:val="20"/>
          <w:lang w:val="en-US"/>
        </w:rPr>
        <w:t xml:space="preserve">№2 (17). URL: </w:t>
      </w:r>
      <w:hyperlink r:id="rId9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https://cyberleninka.ru/article/n/gosudarstvennoe-regulirovanie-tsen-na-rynke-benzina-i-primenenie-denezhnoy-kompensatsii-avtomobilistam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7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Гавриленко В.А., </w:t>
      </w:r>
      <w:proofErr w:type="spellStart"/>
      <w:r w:rsidRPr="00637460">
        <w:rPr>
          <w:color w:val="000000" w:themeColor="text1"/>
          <w:sz w:val="20"/>
        </w:rPr>
        <w:t>Ерчак</w:t>
      </w:r>
      <w:proofErr w:type="spellEnd"/>
      <w:r w:rsidRPr="00637460">
        <w:rPr>
          <w:color w:val="000000" w:themeColor="text1"/>
          <w:sz w:val="20"/>
        </w:rPr>
        <w:t xml:space="preserve"> А.И., Микулич И.М., Трофимова М.С. ВОПРОСЫ РЕГУЛИРОВАНИЯ МИНИМАЛЬНЫХ ЦЕН НА КРЕПКИЕ АЛКОГОЛЬНЫЕ НАПИТКИ // </w:t>
      </w:r>
      <w:proofErr w:type="spellStart"/>
      <w:r w:rsidRPr="00637460">
        <w:rPr>
          <w:color w:val="000000" w:themeColor="text1"/>
          <w:sz w:val="20"/>
        </w:rPr>
        <w:t>Beneficium</w:t>
      </w:r>
      <w:proofErr w:type="spellEnd"/>
      <w:r w:rsidRPr="00637460">
        <w:rPr>
          <w:color w:val="000000" w:themeColor="text1"/>
          <w:sz w:val="20"/>
        </w:rPr>
        <w:t xml:space="preserve">. </w:t>
      </w:r>
      <w:r w:rsidRPr="00637460">
        <w:rPr>
          <w:color w:val="000000" w:themeColor="text1"/>
          <w:sz w:val="20"/>
          <w:lang w:val="en-US"/>
        </w:rPr>
        <w:t xml:space="preserve">2018. №3 (28). URL: </w:t>
      </w:r>
      <w:hyperlink r:id="rId10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https://cyberleninka.ru/article/n/voprosy-regulirovaniya-minimalnyh-tsen-na-krepkie-alkogolnye-napitki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7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Смирнова Елена, Татаренко Анна РЕГУЛИРОВАНИЕ ТРАНСФЕРТНЫХ ЦЕН КАК ЭФФЕКТИВНЫЙ ИНСТРУМЕНТ НАЛОГОВОГО КОНТРОЛЯ // Вестник ТГЭУ. 2018. </w:t>
      </w:r>
      <w:r w:rsidRPr="00637460">
        <w:rPr>
          <w:color w:val="000000" w:themeColor="text1"/>
          <w:sz w:val="20"/>
          <w:lang w:val="en-US"/>
        </w:rPr>
        <w:t xml:space="preserve">№3 (87). URL: </w:t>
      </w:r>
      <w:hyperlink r:id="rId11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https://cyberleninka.ru/article/n/regulirovanie-transfertnyh-tsen-kak-effektivnyy-instrument-nalogovogo-kontrolya-1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7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Малыхина Валерия Александровна, Малыхина Ксения Александровна РАЗВИТИЕ ВЗГЛЯДОВ НА ЦЕНЫ И ЦЕНООБРАЗОВАНИЕ // </w:t>
      </w:r>
      <w:proofErr w:type="spellStart"/>
      <w:r w:rsidRPr="00637460">
        <w:rPr>
          <w:color w:val="000000" w:themeColor="text1"/>
          <w:sz w:val="20"/>
        </w:rPr>
        <w:t>StudNet</w:t>
      </w:r>
      <w:proofErr w:type="spellEnd"/>
      <w:r w:rsidRPr="00637460">
        <w:rPr>
          <w:color w:val="000000" w:themeColor="text1"/>
          <w:sz w:val="20"/>
        </w:rPr>
        <w:t xml:space="preserve">. </w:t>
      </w:r>
      <w:r w:rsidRPr="00637460">
        <w:rPr>
          <w:color w:val="000000" w:themeColor="text1"/>
          <w:sz w:val="20"/>
          <w:lang w:val="en-US"/>
        </w:rPr>
        <w:t xml:space="preserve">2020. №3. URL: </w:t>
      </w:r>
      <w:hyperlink r:id="rId12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https://cyberleninka.ru/article/n/razvitie-vzglyadov-na-tseny-i-tsenoobrazovanie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7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Татаринов Константин Анатольевич МАРКЕТИНГОВЫЕ МАНИПУЛЯЦИИ С ЦЕНОЙ // Практический маркетинг. </w:t>
      </w:r>
      <w:r w:rsidRPr="00637460">
        <w:rPr>
          <w:color w:val="000000" w:themeColor="text1"/>
          <w:sz w:val="20"/>
          <w:lang w:val="en-US"/>
        </w:rPr>
        <w:t xml:space="preserve">2019. №1 (263). URL: </w:t>
      </w:r>
      <w:hyperlink r:id="rId13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https://cyberleninka.ru/article/n/marketingovye-manipulyatsii-s-tsenoy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7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Корнейченко</w:t>
      </w:r>
      <w:proofErr w:type="spellEnd"/>
      <w:r w:rsidRPr="00637460">
        <w:rPr>
          <w:color w:val="000000" w:themeColor="text1"/>
          <w:sz w:val="20"/>
        </w:rPr>
        <w:t xml:space="preserve"> Екатерина Николаевна, </w:t>
      </w:r>
      <w:proofErr w:type="spellStart"/>
      <w:r w:rsidRPr="00637460">
        <w:rPr>
          <w:color w:val="000000" w:themeColor="text1"/>
          <w:sz w:val="20"/>
        </w:rPr>
        <w:t>Новопашина</w:t>
      </w:r>
      <w:proofErr w:type="spellEnd"/>
      <w:r w:rsidRPr="00637460">
        <w:rPr>
          <w:color w:val="000000" w:themeColor="text1"/>
          <w:sz w:val="20"/>
        </w:rPr>
        <w:t xml:space="preserve"> Алина Николаевна, Пыхтеев Юрий Николаевич ПОТРЕБИТЕЛЬСКИЕ ЦЕНЫ В РОССИИ: ВЛИЯНИЕ ШОКОВ ВАЛЮТНОГО КУРСА // </w:t>
      </w:r>
      <w:proofErr w:type="spellStart"/>
      <w:r w:rsidRPr="00637460">
        <w:rPr>
          <w:color w:val="000000" w:themeColor="text1"/>
          <w:sz w:val="20"/>
        </w:rPr>
        <w:t>Изв</w:t>
      </w:r>
      <w:proofErr w:type="spellEnd"/>
      <w:r w:rsidRPr="00637460">
        <w:rPr>
          <w:color w:val="000000" w:themeColor="text1"/>
          <w:sz w:val="20"/>
        </w:rPr>
        <w:t xml:space="preserve">. </w:t>
      </w:r>
      <w:proofErr w:type="spellStart"/>
      <w:r w:rsidRPr="00637460">
        <w:rPr>
          <w:color w:val="000000" w:themeColor="text1"/>
          <w:sz w:val="20"/>
        </w:rPr>
        <w:t>Сарат</w:t>
      </w:r>
      <w:proofErr w:type="spellEnd"/>
      <w:r w:rsidRPr="00637460">
        <w:rPr>
          <w:color w:val="000000" w:themeColor="text1"/>
          <w:sz w:val="20"/>
        </w:rPr>
        <w:t xml:space="preserve">. ун-та Нов. сер. Сер. Экономика. Управление. Право. 2020. №1. </w:t>
      </w:r>
      <w:r w:rsidRPr="00637460">
        <w:rPr>
          <w:color w:val="000000" w:themeColor="text1"/>
          <w:sz w:val="20"/>
          <w:lang w:val="en-US"/>
        </w:rPr>
        <w:t>URL</w:t>
      </w:r>
      <w:r w:rsidRPr="00637460">
        <w:rPr>
          <w:color w:val="000000" w:themeColor="text1"/>
          <w:sz w:val="20"/>
        </w:rPr>
        <w:t xml:space="preserve">: </w:t>
      </w:r>
      <w:hyperlink r:id="rId14" w:history="1">
        <w:r w:rsidRPr="00637460">
          <w:rPr>
            <w:rStyle w:val="ab"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cyberleninka</w:t>
        </w:r>
        <w:proofErr w:type="spellEnd"/>
        <w:r w:rsidRPr="00637460">
          <w:rPr>
            <w:rStyle w:val="ab"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ru</w:t>
        </w:r>
        <w:proofErr w:type="spellEnd"/>
        <w:r w:rsidRPr="00637460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potrebitelskie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tseny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r w:rsidRPr="00637460">
          <w:rPr>
            <w:rStyle w:val="ab"/>
            <w:color w:val="000000" w:themeColor="text1"/>
            <w:sz w:val="20"/>
            <w:lang w:val="en-US"/>
          </w:rPr>
          <w:t>v</w:t>
        </w:r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rossii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vliyanie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shokov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valyutnogo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kursa</w:t>
        </w:r>
        <w:proofErr w:type="spellEnd"/>
      </w:hyperlink>
      <w:r w:rsidRPr="00637460">
        <w:rPr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7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Аскеров Низами </w:t>
      </w:r>
      <w:proofErr w:type="spellStart"/>
      <w:r w:rsidRPr="00637460">
        <w:rPr>
          <w:color w:val="000000" w:themeColor="text1"/>
          <w:sz w:val="20"/>
        </w:rPr>
        <w:t>Садитдинович</w:t>
      </w:r>
      <w:proofErr w:type="spellEnd"/>
      <w:r w:rsidRPr="00637460">
        <w:rPr>
          <w:color w:val="000000" w:themeColor="text1"/>
          <w:sz w:val="20"/>
        </w:rPr>
        <w:t xml:space="preserve"> МЕТОДОЛОГИЧЕСКИЕ КОНЦЕПЦИИ ПОЛИТИЧЕСКОЙ ЭКОНОМИИ АДАМА СМИТА // УЭПС. 2020. </w:t>
      </w:r>
      <w:r w:rsidRPr="00637460">
        <w:rPr>
          <w:color w:val="000000" w:themeColor="text1"/>
          <w:sz w:val="20"/>
          <w:lang w:val="en-US"/>
        </w:rPr>
        <w:t xml:space="preserve">№2. URL: </w:t>
      </w:r>
      <w:hyperlink r:id="rId15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https://cyberleninka.ru/article/n/metodologicheskie-kontseptsii-politicheskoy-ekonomii-adama-smita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7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Пшеничников Владислав Владимирович Классификация функций денег на основе междисциплинарной интеграции знаний // Известия </w:t>
      </w:r>
      <w:proofErr w:type="spellStart"/>
      <w:r w:rsidRPr="00637460">
        <w:rPr>
          <w:color w:val="000000" w:themeColor="text1"/>
          <w:sz w:val="20"/>
        </w:rPr>
        <w:t>СПбГЭУ</w:t>
      </w:r>
      <w:proofErr w:type="spellEnd"/>
      <w:r w:rsidRPr="00637460">
        <w:rPr>
          <w:color w:val="000000" w:themeColor="text1"/>
          <w:sz w:val="20"/>
        </w:rPr>
        <w:t xml:space="preserve">. </w:t>
      </w:r>
      <w:r w:rsidRPr="00637460">
        <w:rPr>
          <w:color w:val="000000" w:themeColor="text1"/>
          <w:sz w:val="20"/>
          <w:lang w:val="en-US"/>
        </w:rPr>
        <w:t xml:space="preserve">2019. №2 (116). URL: </w:t>
      </w:r>
      <w:hyperlink r:id="rId16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https://cyberleninka.ru/article/n/klassifikatsiya-funktsiy-deneg-na-osnove-mezhdistsiplinarnoy-integratsii-znaniy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7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Багно</w:t>
      </w:r>
      <w:proofErr w:type="spellEnd"/>
      <w:r w:rsidRPr="00637460">
        <w:rPr>
          <w:color w:val="000000" w:themeColor="text1"/>
          <w:sz w:val="20"/>
        </w:rPr>
        <w:t xml:space="preserve"> Александр Леонидович, Тарасьев Александр Михайлович Асимптотика функции цены в моделях экономического роста // Вестник российских университетов. Математика. 2018. №124. </w:t>
      </w:r>
      <w:r w:rsidRPr="00637460">
        <w:rPr>
          <w:color w:val="000000" w:themeColor="text1"/>
          <w:sz w:val="20"/>
          <w:lang w:val="en-US"/>
        </w:rPr>
        <w:t>URL</w:t>
      </w:r>
      <w:r w:rsidRPr="00637460">
        <w:rPr>
          <w:color w:val="000000" w:themeColor="text1"/>
          <w:sz w:val="20"/>
        </w:rPr>
        <w:t xml:space="preserve">: </w:t>
      </w:r>
      <w:hyperlink r:id="rId17" w:history="1">
        <w:r w:rsidRPr="00637460">
          <w:rPr>
            <w:rStyle w:val="ab"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cyberleninka</w:t>
        </w:r>
        <w:proofErr w:type="spellEnd"/>
        <w:r w:rsidRPr="00637460">
          <w:rPr>
            <w:rStyle w:val="ab"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ru</w:t>
        </w:r>
        <w:proofErr w:type="spellEnd"/>
        <w:r w:rsidRPr="00637460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asimptotika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funktsii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tseny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r w:rsidRPr="00637460">
          <w:rPr>
            <w:rStyle w:val="ab"/>
            <w:color w:val="000000" w:themeColor="text1"/>
            <w:sz w:val="20"/>
            <w:lang w:val="en-US"/>
          </w:rPr>
          <w:t>v</w:t>
        </w:r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modelyah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ekonomicheskogo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rosta</w:t>
        </w:r>
        <w:proofErr w:type="spellEnd"/>
      </w:hyperlink>
      <w:r w:rsidRPr="00637460">
        <w:rPr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7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Иванова Евгения Сергеевна ЭВОЛЮЦИЯ РАЗВИТИЯ ЦЕНОВЫХ СГОВОРОВ: ЮРИДИЧЕСКИЙ И ЭКОНОМИЧЕСКИЙ АСПЕКТЫ // Вестник ТГЭУ. 2019. </w:t>
      </w:r>
      <w:r w:rsidRPr="00637460">
        <w:rPr>
          <w:color w:val="000000" w:themeColor="text1"/>
          <w:sz w:val="20"/>
          <w:lang w:val="en-US"/>
        </w:rPr>
        <w:t xml:space="preserve">№2 (90). URL: </w:t>
      </w:r>
      <w:hyperlink r:id="rId18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https://cyberleninka.ru/article/n/evolyutsiya-razvitiya-tsenovyh-sgovorov-yuridicheskiy-i-ekonomicheskiy-aspekty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7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Лихутин</w:t>
      </w:r>
      <w:proofErr w:type="spellEnd"/>
      <w:r w:rsidRPr="00637460">
        <w:rPr>
          <w:color w:val="000000" w:themeColor="text1"/>
          <w:sz w:val="20"/>
        </w:rPr>
        <w:t xml:space="preserve"> Павел Николаевич, Дарьина Анна Алексеевна, </w:t>
      </w:r>
      <w:proofErr w:type="spellStart"/>
      <w:r w:rsidRPr="00637460">
        <w:rPr>
          <w:color w:val="000000" w:themeColor="text1"/>
          <w:sz w:val="20"/>
        </w:rPr>
        <w:t>Зассеева</w:t>
      </w:r>
      <w:proofErr w:type="spellEnd"/>
      <w:r w:rsidRPr="00637460">
        <w:rPr>
          <w:color w:val="000000" w:themeColor="text1"/>
          <w:sz w:val="20"/>
        </w:rPr>
        <w:t xml:space="preserve"> Валерия Владимировна Распознавание неявного ценового сговора на продовольственном рынке // Вестник НГУЭУ. </w:t>
      </w:r>
      <w:r w:rsidRPr="00637460">
        <w:rPr>
          <w:color w:val="000000" w:themeColor="text1"/>
          <w:sz w:val="20"/>
          <w:lang w:val="en-US"/>
        </w:rPr>
        <w:t xml:space="preserve">2018. №1. URL: </w:t>
      </w:r>
      <w:hyperlink r:id="rId19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https://cyberleninka.ru/article/n/raspoznavanie-neyavnogo-tsenovogo-sgovora-na-prodovolstvennom-rynke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7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Коровий Валерий Викторович ОСНОВНЫЕ ИНСТРУМЕНТЫ МОНЕТАРНОЙ ПОЛИТИКИ ГОСУДАРСТВА // БИ. 2019. </w:t>
      </w:r>
      <w:r w:rsidRPr="00637460">
        <w:rPr>
          <w:color w:val="000000" w:themeColor="text1"/>
          <w:sz w:val="20"/>
          <w:lang w:val="en-US"/>
        </w:rPr>
        <w:t xml:space="preserve">№9 (500). URL: </w:t>
      </w:r>
      <w:hyperlink r:id="rId20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https://cyberleninka.ru/article/n/osnovnye-instrumenty-monetarnoy-politiki-gosudarstva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7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 xml:space="preserve">Напишите реферат-рецензию на статью: Игнатьева Галина Вячеславовна, </w:t>
      </w:r>
      <w:proofErr w:type="spellStart"/>
      <w:r w:rsidRPr="00637460">
        <w:rPr>
          <w:color w:val="000000" w:themeColor="text1"/>
          <w:sz w:val="20"/>
        </w:rPr>
        <w:t>Курмакаева</w:t>
      </w:r>
      <w:proofErr w:type="spellEnd"/>
      <w:r w:rsidRPr="00637460">
        <w:rPr>
          <w:color w:val="000000" w:themeColor="text1"/>
          <w:sz w:val="20"/>
        </w:rPr>
        <w:t xml:space="preserve"> Елена </w:t>
      </w:r>
      <w:proofErr w:type="spellStart"/>
      <w:r w:rsidRPr="00637460">
        <w:rPr>
          <w:color w:val="000000" w:themeColor="text1"/>
          <w:sz w:val="20"/>
        </w:rPr>
        <w:t>Шамилевна</w:t>
      </w:r>
      <w:proofErr w:type="spellEnd"/>
      <w:r w:rsidRPr="00637460">
        <w:rPr>
          <w:color w:val="000000" w:themeColor="text1"/>
          <w:sz w:val="20"/>
        </w:rPr>
        <w:t xml:space="preserve"> Анализ современной практики применения мер защиты внутреннего рынка // Вестник Саратовского государственного социально-экономического университета. </w:t>
      </w:r>
      <w:r w:rsidRPr="00637460">
        <w:rPr>
          <w:color w:val="000000" w:themeColor="text1"/>
          <w:sz w:val="20"/>
          <w:lang w:val="en-US"/>
        </w:rPr>
        <w:t xml:space="preserve">2018. №4 (73). URL: </w:t>
      </w:r>
      <w:hyperlink r:id="rId21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https://cyberleninka.ru/article/n/analiz-sovremennoy-praktiki-primeneniya-mer-zaschity-vnutrennego-rynka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7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Синяк Оксана Владимировна АНТИМОНОПОЛЬНОЕ РЕГУЛИРОВАНИЕ: ИСТОРИЧЕСКИЕ ЭТАПЫ РАЗВИТИЯ И ПОДХОДЫ К ОПРЕДЕЛЕНИЮ РОЛИ ГОСУДАРСТВА В ЭКОНОМИЧЕСКОЙ СИСТЕМЕ // </w:t>
      </w:r>
      <w:proofErr w:type="spellStart"/>
      <w:r w:rsidRPr="00637460">
        <w:rPr>
          <w:color w:val="000000" w:themeColor="text1"/>
          <w:sz w:val="20"/>
        </w:rPr>
        <w:t>Beneficium</w:t>
      </w:r>
      <w:proofErr w:type="spellEnd"/>
      <w:r w:rsidRPr="00637460">
        <w:rPr>
          <w:color w:val="000000" w:themeColor="text1"/>
          <w:sz w:val="20"/>
        </w:rPr>
        <w:t xml:space="preserve">. </w:t>
      </w:r>
      <w:r w:rsidRPr="00637460">
        <w:rPr>
          <w:color w:val="000000" w:themeColor="text1"/>
          <w:sz w:val="20"/>
          <w:lang w:val="en-US"/>
        </w:rPr>
        <w:t xml:space="preserve">2019. №1 (30). URL: </w:t>
      </w:r>
      <w:hyperlink r:id="rId22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https://cyberleninka.ru/article/n/antimonopolnoe-regulirovanie-istoricheskie-etapy-razvitiya-i-podhody-k-opredeleniyu-roli-gosudarstva-v-ekonomicheskoy-sisteme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7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Илья Николаевич Клименков ОГРАНИЧЕНИЕ КОНКУРЕНЦИИ КАК УГРОЗА ЭКОНОМИЧЕСКОЙ БЕЗОПАСНОСТИ РОССИИ // Закон и право. </w:t>
      </w:r>
      <w:r w:rsidRPr="00637460">
        <w:rPr>
          <w:color w:val="000000" w:themeColor="text1"/>
          <w:sz w:val="20"/>
          <w:lang w:val="en-US"/>
        </w:rPr>
        <w:t xml:space="preserve">2020. №1. URL: </w:t>
      </w:r>
      <w:hyperlink r:id="rId23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https://cyberleninka.ru/article/n/ogranichenie-konkurentsii-kak-ugroza-ekonomicheskoy-bezopasnosti-rossii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7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Текнеджян</w:t>
      </w:r>
      <w:proofErr w:type="spellEnd"/>
      <w:r w:rsidRPr="00637460">
        <w:rPr>
          <w:color w:val="000000" w:themeColor="text1"/>
          <w:sz w:val="20"/>
        </w:rPr>
        <w:t xml:space="preserve"> Сюзанна </w:t>
      </w:r>
      <w:proofErr w:type="spellStart"/>
      <w:r w:rsidRPr="00637460">
        <w:rPr>
          <w:color w:val="000000" w:themeColor="text1"/>
          <w:sz w:val="20"/>
        </w:rPr>
        <w:t>Арамовна</w:t>
      </w:r>
      <w:proofErr w:type="spellEnd"/>
      <w:r w:rsidRPr="00637460">
        <w:rPr>
          <w:color w:val="000000" w:themeColor="text1"/>
          <w:sz w:val="20"/>
        </w:rPr>
        <w:t xml:space="preserve">, Янюшкин Виктор Александрович ПРАВОВЫЕ МЕХАНИЗМЫ ГОСУДАРСТВЕННОЙ ПОДДЕРЖКИ СРЕДНЕГО И МАЛОГО БИЗНЕСА // Вопросы науки и образования. </w:t>
      </w:r>
      <w:r w:rsidRPr="00637460">
        <w:rPr>
          <w:color w:val="000000" w:themeColor="text1"/>
          <w:sz w:val="20"/>
          <w:lang w:val="en-US"/>
        </w:rPr>
        <w:t xml:space="preserve">2019. №33 (83). URL: </w:t>
      </w:r>
      <w:hyperlink r:id="rId24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https://cyberleninka.ru/article/n/pravovye-mehanizmy-gosudarstvennoy-podderzhki-srednego-i-malogo-biznesa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7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Козыренко</w:t>
      </w:r>
      <w:proofErr w:type="spellEnd"/>
      <w:r w:rsidRPr="00637460">
        <w:rPr>
          <w:color w:val="000000" w:themeColor="text1"/>
          <w:sz w:val="20"/>
        </w:rPr>
        <w:t xml:space="preserve"> Елена </w:t>
      </w:r>
      <w:proofErr w:type="spellStart"/>
      <w:r w:rsidRPr="00637460">
        <w:rPr>
          <w:color w:val="000000" w:themeColor="text1"/>
          <w:sz w:val="20"/>
        </w:rPr>
        <w:t>Игорьевна</w:t>
      </w:r>
      <w:proofErr w:type="spellEnd"/>
      <w:r w:rsidRPr="00637460">
        <w:rPr>
          <w:color w:val="000000" w:themeColor="text1"/>
          <w:sz w:val="20"/>
        </w:rPr>
        <w:t xml:space="preserve">, </w:t>
      </w:r>
      <w:proofErr w:type="spellStart"/>
      <w:r w:rsidRPr="00637460">
        <w:rPr>
          <w:color w:val="000000" w:themeColor="text1"/>
          <w:sz w:val="20"/>
        </w:rPr>
        <w:t>Старокожева</w:t>
      </w:r>
      <w:proofErr w:type="spellEnd"/>
      <w:r w:rsidRPr="00637460">
        <w:rPr>
          <w:color w:val="000000" w:themeColor="text1"/>
          <w:sz w:val="20"/>
        </w:rPr>
        <w:t xml:space="preserve"> Ариадна Александровна, Ефимова Елена Владимировна Управление инфляционными процессами в России // Вестник АГТУ. Серия: Экономика. 2018. №1. </w:t>
      </w:r>
      <w:r w:rsidRPr="00637460">
        <w:rPr>
          <w:color w:val="000000" w:themeColor="text1"/>
          <w:sz w:val="20"/>
          <w:lang w:val="en-US"/>
        </w:rPr>
        <w:t>URL</w:t>
      </w:r>
      <w:r w:rsidRPr="00637460">
        <w:rPr>
          <w:color w:val="000000" w:themeColor="text1"/>
          <w:sz w:val="20"/>
        </w:rPr>
        <w:t xml:space="preserve">: </w:t>
      </w:r>
      <w:hyperlink r:id="rId25" w:history="1">
        <w:r w:rsidRPr="00637460">
          <w:rPr>
            <w:rStyle w:val="ab"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cyberleninka</w:t>
        </w:r>
        <w:proofErr w:type="spellEnd"/>
        <w:r w:rsidRPr="00637460">
          <w:rPr>
            <w:rStyle w:val="ab"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ru</w:t>
        </w:r>
        <w:proofErr w:type="spellEnd"/>
        <w:r w:rsidRPr="00637460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upravlenie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inflyatsionnymi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protsessami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r w:rsidRPr="00637460">
          <w:rPr>
            <w:rStyle w:val="ab"/>
            <w:color w:val="000000" w:themeColor="text1"/>
            <w:sz w:val="20"/>
            <w:lang w:val="en-US"/>
          </w:rPr>
          <w:t>v</w:t>
        </w:r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rossii</w:t>
        </w:r>
        <w:proofErr w:type="spellEnd"/>
      </w:hyperlink>
      <w:r w:rsidRPr="00637460">
        <w:rPr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tabs>
          <w:tab w:val="left" w:pos="851"/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665ECD" w:rsidRPr="00637460" w:rsidRDefault="00665ECD" w:rsidP="00665ECD">
      <w:pPr>
        <w:widowControl/>
        <w:tabs>
          <w:tab w:val="left" w:pos="851"/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2. Система цен в экономике и их классификационные группы.</w:t>
      </w:r>
    </w:p>
    <w:p w:rsidR="00665ECD" w:rsidRPr="00637460" w:rsidRDefault="00665ECD" w:rsidP="00665ECD">
      <w:pPr>
        <w:widowControl/>
        <w:tabs>
          <w:tab w:val="left" w:pos="851"/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рефератов:</w:t>
      </w:r>
    </w:p>
    <w:p w:rsidR="00665ECD" w:rsidRPr="00637460" w:rsidRDefault="00665ECD" w:rsidP="00665ECD">
      <w:pPr>
        <w:widowControl/>
        <w:numPr>
          <w:ilvl w:val="0"/>
          <w:numId w:val="28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Чой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Бьюнг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Гвун</w:t>
      </w:r>
      <w:proofErr w:type="spellEnd"/>
      <w:r w:rsidRPr="00637460">
        <w:rPr>
          <w:color w:val="000000" w:themeColor="text1"/>
          <w:sz w:val="20"/>
        </w:rPr>
        <w:t xml:space="preserve"> ЭФФЕКТ СЛУЧАЙНОГО ВОЗДЕЙСТВИЯ ЦИФРОВОЙ ТРАНСФОРМАЦИИ НА ОБЩИЙ УРОВЕНЬ ЦЕН И ЭКОНОМИЧЕСКИЙ РОСТ // Форсайт. </w:t>
      </w:r>
      <w:r w:rsidRPr="00637460">
        <w:rPr>
          <w:color w:val="000000" w:themeColor="text1"/>
          <w:sz w:val="20"/>
          <w:lang w:val="en-US"/>
        </w:rPr>
        <w:t xml:space="preserve">2020. №1. URL: </w:t>
      </w:r>
      <w:hyperlink r:id="rId26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https://cyberleninka.ru/article/n/effekt-sluchaynogo-vozdeystviya-tsifrovoy-transformatsii-na-obschiy-uroven-tsen-i-ekonomicheskiy-rost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8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Курганова Наталия Игоревна Динамика потребительских цен // Вестник науки и образования. 2018. №14-1 (50). URL: </w:t>
      </w:r>
      <w:hyperlink r:id="rId27" w:history="1">
        <w:r w:rsidRPr="00637460">
          <w:rPr>
            <w:rStyle w:val="ab"/>
            <w:color w:val="000000" w:themeColor="text1"/>
            <w:sz w:val="20"/>
          </w:rPr>
          <w:t>https://cyberleninka.ru/article/n/dinamika-potrebitelskih-tsen</w:t>
        </w:r>
      </w:hyperlink>
      <w:r w:rsidRPr="00637460">
        <w:rPr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8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Борискова</w:t>
      </w:r>
      <w:proofErr w:type="spellEnd"/>
      <w:r w:rsidRPr="00637460">
        <w:rPr>
          <w:color w:val="000000" w:themeColor="text1"/>
          <w:sz w:val="20"/>
        </w:rPr>
        <w:t xml:space="preserve"> М.Д., Петров С.В. ВЛИЯНИЕ ДИНАМИКИ ЦЕН НА МИРОВЫХ РЫНКАХ НА ТАМОЖЕННУЮ СТОИМОСТЬ ТОВАРОВ // Компетентность. </w:t>
      </w:r>
      <w:r w:rsidRPr="00637460">
        <w:rPr>
          <w:color w:val="000000" w:themeColor="text1"/>
          <w:sz w:val="20"/>
          <w:lang w:val="en-US"/>
        </w:rPr>
        <w:t xml:space="preserve">2020. №5. URL: </w:t>
      </w:r>
      <w:hyperlink r:id="rId28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https://cyberleninka.ru/article/n/vliyanie-dinamiki-tsen-na-mirovyh-rynkah-na-tamozhennuyu-stoimost-tovarov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8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А. </w:t>
      </w:r>
      <w:proofErr w:type="spellStart"/>
      <w:r w:rsidRPr="00637460">
        <w:rPr>
          <w:color w:val="000000" w:themeColor="text1"/>
          <w:sz w:val="20"/>
        </w:rPr>
        <w:t>Мигранян</w:t>
      </w:r>
      <w:proofErr w:type="spellEnd"/>
      <w:r w:rsidRPr="00637460">
        <w:rPr>
          <w:color w:val="000000" w:themeColor="text1"/>
          <w:sz w:val="20"/>
        </w:rPr>
        <w:t xml:space="preserve">, М. Сокольников АНАЛИЗ ДИНАМИКИ ЦЕН НА НЕФТЬ И ГАЗ // </w:t>
      </w:r>
      <w:proofErr w:type="spellStart"/>
      <w:r w:rsidRPr="00637460">
        <w:rPr>
          <w:color w:val="000000" w:themeColor="text1"/>
          <w:sz w:val="20"/>
        </w:rPr>
        <w:t>Геоэкономика</w:t>
      </w:r>
      <w:proofErr w:type="spellEnd"/>
      <w:r w:rsidRPr="00637460">
        <w:rPr>
          <w:color w:val="000000" w:themeColor="text1"/>
          <w:sz w:val="20"/>
        </w:rPr>
        <w:t xml:space="preserve"> энергетики. </w:t>
      </w:r>
      <w:r w:rsidRPr="00637460">
        <w:rPr>
          <w:color w:val="000000" w:themeColor="text1"/>
          <w:sz w:val="20"/>
          <w:lang w:val="en-US"/>
        </w:rPr>
        <w:t xml:space="preserve">2018. №3. URL: </w:t>
      </w:r>
      <w:hyperlink r:id="rId29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https://cyberleninka.ru/article/n/analiz-dinamiki-tsen-na-neft-i-gaz-2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8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Воронин Анатолий Витальевич, Гунько Ольга Владимировна, Афанасьева Лидия Михайловна НЕУСТОЙЧИВОСТЬ ДИНАМИКИ ЦЕНЫ ПРИ ИЗМЕНЕНИИ ЭКСПОРТНО-ИМПОРТНОГО БАЛАНСА // БИ. 2019. </w:t>
      </w:r>
      <w:r w:rsidRPr="00637460">
        <w:rPr>
          <w:color w:val="000000" w:themeColor="text1"/>
          <w:sz w:val="20"/>
          <w:lang w:val="en-US"/>
        </w:rPr>
        <w:t xml:space="preserve">№4 (495). URL: </w:t>
      </w:r>
      <w:hyperlink r:id="rId30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https://cyberleninka.ru/article/n/neustoychivost-dinamiki-tseny-pri-izmenenii-eksportno-importnogo-balansa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8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Маликов Владимир Васильевич КЛАССИФИКАЦИЯ УСЛУГ ПРЕДПРИЯТИЯ ДЛЯ ЦЕЛЕЙ ПРАКТИЧЕСКОГО ПРИМЕНЕНИЯ CVP-МОДЕЛИ ПРИ ОПРЕДЕЛЕНИИ ЦЕНЫ // БИ. 2018. </w:t>
      </w:r>
      <w:r w:rsidRPr="00637460">
        <w:rPr>
          <w:color w:val="000000" w:themeColor="text1"/>
          <w:sz w:val="20"/>
          <w:lang w:val="en-US"/>
        </w:rPr>
        <w:t xml:space="preserve">№3 (482). URL: </w:t>
      </w:r>
      <w:hyperlink r:id="rId31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https://cyberleninka.ru/article/n/klassifikatsiya-uslug-predpriyatiya-dlya-tseley-prakticheskogo-primeneniya-cvp-modeli-pri-opredelenii-tseny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8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Кулинич</w:t>
      </w:r>
      <w:proofErr w:type="spellEnd"/>
      <w:r w:rsidRPr="00637460">
        <w:rPr>
          <w:color w:val="000000" w:themeColor="text1"/>
          <w:sz w:val="20"/>
        </w:rPr>
        <w:t xml:space="preserve"> Мария Анатольевна, </w:t>
      </w:r>
      <w:proofErr w:type="spellStart"/>
      <w:r w:rsidRPr="00637460">
        <w:rPr>
          <w:color w:val="000000" w:themeColor="text1"/>
          <w:sz w:val="20"/>
        </w:rPr>
        <w:t>Колонтаевская</w:t>
      </w:r>
      <w:proofErr w:type="spellEnd"/>
      <w:r w:rsidRPr="00637460">
        <w:rPr>
          <w:color w:val="000000" w:themeColor="text1"/>
          <w:sz w:val="20"/>
        </w:rPr>
        <w:t xml:space="preserve"> Ирина Федоровна КОЛЛИЗИИ ПРИМЕНЕНИЯ АНТИДЕМПИНГОВЫХ МЕР В УСЛОВИЯХ ГОСУДАРСТВЕННЫХ ЗАКУПОК // </w:t>
      </w:r>
      <w:proofErr w:type="spellStart"/>
      <w:r w:rsidRPr="00637460">
        <w:rPr>
          <w:color w:val="000000" w:themeColor="text1"/>
          <w:sz w:val="20"/>
        </w:rPr>
        <w:t>StudNet</w:t>
      </w:r>
      <w:proofErr w:type="spellEnd"/>
      <w:r w:rsidRPr="00637460">
        <w:rPr>
          <w:color w:val="000000" w:themeColor="text1"/>
          <w:sz w:val="20"/>
        </w:rPr>
        <w:t xml:space="preserve">. </w:t>
      </w:r>
      <w:r w:rsidRPr="00637460">
        <w:rPr>
          <w:color w:val="000000" w:themeColor="text1"/>
          <w:sz w:val="20"/>
          <w:lang w:val="en-US"/>
        </w:rPr>
        <w:t xml:space="preserve">2020. №5. URL: </w:t>
      </w:r>
      <w:hyperlink r:id="rId32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https://cyberleninka.ru/article/n/kollizii-primeneniya-antidempingovyh-mer-v-</w:t>
        </w:r>
        <w:r w:rsidRPr="00637460">
          <w:rPr>
            <w:rStyle w:val="ab"/>
            <w:color w:val="000000" w:themeColor="text1"/>
            <w:sz w:val="20"/>
            <w:lang w:val="en-US"/>
          </w:rPr>
          <w:lastRenderedPageBreak/>
          <w:t>usloviyah-gosudarstvennyh-zakupok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8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Добронравова Е.П., </w:t>
      </w:r>
      <w:proofErr w:type="spellStart"/>
      <w:r w:rsidRPr="00637460">
        <w:rPr>
          <w:color w:val="000000" w:themeColor="text1"/>
          <w:sz w:val="20"/>
        </w:rPr>
        <w:t>Перевышин</w:t>
      </w:r>
      <w:proofErr w:type="spellEnd"/>
      <w:r w:rsidRPr="00637460">
        <w:rPr>
          <w:color w:val="000000" w:themeColor="text1"/>
          <w:sz w:val="20"/>
        </w:rPr>
        <w:t xml:space="preserve"> Ю.Н., </w:t>
      </w:r>
      <w:proofErr w:type="spellStart"/>
      <w:r w:rsidRPr="00637460">
        <w:rPr>
          <w:color w:val="000000" w:themeColor="text1"/>
          <w:sz w:val="20"/>
        </w:rPr>
        <w:t>Скробогов</w:t>
      </w:r>
      <w:proofErr w:type="spellEnd"/>
      <w:r w:rsidRPr="00637460">
        <w:rPr>
          <w:color w:val="000000" w:themeColor="text1"/>
          <w:sz w:val="20"/>
        </w:rPr>
        <w:t xml:space="preserve"> А.А., Шемякина К.А. ГРАНИЦЫ РАЗЛИЧИЙ РЕГИОНАЛЬНЫХ ЦЕН НА ПРОДУКТЫ ПИТАНИЯ И НЕВИДИМАЯ РУКА РЫНКА // Прикладная эконометрика. </w:t>
      </w:r>
      <w:r w:rsidRPr="00637460">
        <w:rPr>
          <w:color w:val="000000" w:themeColor="text1"/>
          <w:sz w:val="20"/>
          <w:lang w:val="en-US"/>
        </w:rPr>
        <w:t xml:space="preserve">2019. №1 (53). URL: </w:t>
      </w:r>
      <w:hyperlink r:id="rId33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https://cyberleninka.ru/article/n/granitsy-razlichiy-regionalnyh-tsen-na-produkty-pitaniya-i-nevidimaya-ruka-rynka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8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Напишите реферат-рецензию на статью: Синельников-</w:t>
      </w:r>
      <w:proofErr w:type="spellStart"/>
      <w:r w:rsidRPr="00637460">
        <w:rPr>
          <w:color w:val="000000" w:themeColor="text1"/>
          <w:sz w:val="20"/>
        </w:rPr>
        <w:t>Мурылев</w:t>
      </w:r>
      <w:proofErr w:type="spellEnd"/>
      <w:r w:rsidRPr="00637460">
        <w:rPr>
          <w:color w:val="000000" w:themeColor="text1"/>
          <w:sz w:val="20"/>
        </w:rPr>
        <w:t xml:space="preserve"> С. Г., </w:t>
      </w:r>
      <w:proofErr w:type="spellStart"/>
      <w:r w:rsidRPr="00637460">
        <w:rPr>
          <w:color w:val="000000" w:themeColor="text1"/>
          <w:sz w:val="20"/>
        </w:rPr>
        <w:t>Перевышин</w:t>
      </w:r>
      <w:proofErr w:type="spellEnd"/>
      <w:r w:rsidRPr="00637460">
        <w:rPr>
          <w:color w:val="000000" w:themeColor="text1"/>
          <w:sz w:val="20"/>
        </w:rPr>
        <w:t xml:space="preserve"> Ю. Н., </w:t>
      </w:r>
      <w:proofErr w:type="spellStart"/>
      <w:r w:rsidRPr="00637460">
        <w:rPr>
          <w:color w:val="000000" w:themeColor="text1"/>
          <w:sz w:val="20"/>
        </w:rPr>
        <w:t>Трунин</w:t>
      </w:r>
      <w:proofErr w:type="spellEnd"/>
      <w:r w:rsidRPr="00637460">
        <w:rPr>
          <w:color w:val="000000" w:themeColor="text1"/>
          <w:sz w:val="20"/>
        </w:rPr>
        <w:t xml:space="preserve"> П. В. РАЗЛИЧИЯ ТЕМПОВ РОСТА ПОТРЕБИТЕЛЬСКИХ ЦЕН В РОССИЙСКИХ РЕГИОНАХ: ЭМПИРИЧЕСКИЙ АНАЛИЗ // Экономика региона. </w:t>
      </w:r>
      <w:r w:rsidRPr="00637460">
        <w:rPr>
          <w:color w:val="000000" w:themeColor="text1"/>
          <w:sz w:val="20"/>
          <w:lang w:val="en-US"/>
        </w:rPr>
        <w:t xml:space="preserve">2020. №2. URL: </w:t>
      </w:r>
      <w:hyperlink r:id="rId34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https://cyberleninka.ru/article/n/razlichiya-tempov-rosta-potrebitelskih-tsen-v-rossiyskih-regionah-empiricheskiy-analiz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8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Митина Элла Александровна, </w:t>
      </w:r>
      <w:proofErr w:type="spellStart"/>
      <w:r w:rsidRPr="00637460">
        <w:rPr>
          <w:color w:val="000000" w:themeColor="text1"/>
          <w:sz w:val="20"/>
        </w:rPr>
        <w:t>Ярош</w:t>
      </w:r>
      <w:proofErr w:type="spellEnd"/>
      <w:r w:rsidRPr="00637460">
        <w:rPr>
          <w:color w:val="000000" w:themeColor="text1"/>
          <w:sz w:val="20"/>
        </w:rPr>
        <w:t xml:space="preserve"> Ольга Борисовна АНАЛИЗ УРОВНЯ КОНКУРЕНТОСПОСОБНОСТИ ЦЕН НА ПРОДУКЦИЮ, РЕАЛИЗУЕМУЮ В РЕГИОНАЛЬНЫХ ТОРГОВЫХ СЕТЯХ // Научный вестник: финансы, банки, инвестиции. </w:t>
      </w:r>
      <w:r w:rsidRPr="00637460">
        <w:rPr>
          <w:color w:val="000000" w:themeColor="text1"/>
          <w:sz w:val="20"/>
          <w:lang w:val="en-US"/>
        </w:rPr>
        <w:t xml:space="preserve">2019. №3 (48). URL: </w:t>
      </w:r>
      <w:hyperlink r:id="rId35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https://cyberleninka.ru/article/n/analiz-urovnya-konkurentosposobnosti-tsen-na-produktsiyu-realizuemuyu-v-regionalnyh-torgovyh-setyah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8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Сочеева</w:t>
      </w:r>
      <w:proofErr w:type="spellEnd"/>
      <w:r w:rsidRPr="00637460">
        <w:rPr>
          <w:color w:val="000000" w:themeColor="text1"/>
          <w:sz w:val="20"/>
        </w:rPr>
        <w:t xml:space="preserve"> В.Е. Цена - как существенное условие договора международной купли-продажи товаров // Международный журнал гуманитарных и естественных наук. </w:t>
      </w:r>
      <w:r w:rsidRPr="00637460">
        <w:rPr>
          <w:color w:val="000000" w:themeColor="text1"/>
          <w:sz w:val="20"/>
          <w:lang w:val="en-US"/>
        </w:rPr>
        <w:t xml:space="preserve">2018. №5-2. URL: </w:t>
      </w:r>
      <w:hyperlink r:id="rId36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https://cyberleninka.ru/article/n/tsena-kak-suschestvennoe-uslovie-dogovora-mezhdunarodnoy-kupli-prodazhi-tovarov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8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Гриднева Юлия Владимировна МАНИПУЛЯЦИЯ ЦЕНАМИ В КОРПОРАТИВНЫХ ЗАКУПКАХ: СПОСОБЫ ПРОТИВОСТОЯНИЯ,СРАВНИТЕЛЬНО-ПРАВОВОЙ АНАЛИЗ ЗАКОНОДАТЕЛЬСТВА РОССИИ И НОРМ МЕЖДУНАРОДНОГО ПРАВА // Право и политика. </w:t>
      </w:r>
      <w:r w:rsidRPr="00637460">
        <w:rPr>
          <w:color w:val="000000" w:themeColor="text1"/>
          <w:sz w:val="20"/>
          <w:lang w:val="en-US"/>
        </w:rPr>
        <w:t xml:space="preserve">2019. №3. URL: </w:t>
      </w:r>
      <w:hyperlink r:id="rId37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https://cyberleninka.ru/article/n/manipulyatsiya-tsenami-v-korporativnyh-zakupkah-sposoby-protivostoyaniya-sravnitelno-pravovoy-analiz-zakonodatelstva-rossii-i-norm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8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А. С. </w:t>
      </w:r>
      <w:proofErr w:type="spellStart"/>
      <w:r w:rsidRPr="00637460">
        <w:rPr>
          <w:color w:val="000000" w:themeColor="text1"/>
          <w:sz w:val="20"/>
        </w:rPr>
        <w:t>Бутузова</w:t>
      </w:r>
      <w:proofErr w:type="spellEnd"/>
      <w:r w:rsidRPr="00637460">
        <w:rPr>
          <w:color w:val="000000" w:themeColor="text1"/>
          <w:sz w:val="20"/>
        </w:rPr>
        <w:t xml:space="preserve"> Понятие трансфертных цен, их особенности // Международный журнал гуманитарных и естественных наук. </w:t>
      </w:r>
      <w:r w:rsidRPr="00637460">
        <w:rPr>
          <w:color w:val="000000" w:themeColor="text1"/>
          <w:sz w:val="20"/>
          <w:lang w:val="en-US"/>
        </w:rPr>
        <w:t xml:space="preserve">2018. №12-1. URL: </w:t>
      </w:r>
      <w:hyperlink r:id="rId38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https://cyberleninka.ru/article/n/ponyatie-transfertnyh-tsen-ih-osobennosti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8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Степанчук</w:t>
      </w:r>
      <w:proofErr w:type="spellEnd"/>
      <w:r w:rsidRPr="00637460">
        <w:rPr>
          <w:color w:val="000000" w:themeColor="text1"/>
          <w:sz w:val="20"/>
        </w:rPr>
        <w:t xml:space="preserve"> Андрей Анатольевич ТРАНСФЕРТНЫЕ ЦЕНЫ ДЛЯ ВНУТРИФИРМЕННОГО ОБОРОТА: МОТИВЫ ОТКАЗА И УСЛОВИЯ ПРИМЕНЕНИЯ // Научно-технические ведомости Санкт-Петербургского государственного политехнического университета. Экономические науки. 2019. №1. </w:t>
      </w:r>
      <w:r w:rsidRPr="00637460">
        <w:rPr>
          <w:color w:val="000000" w:themeColor="text1"/>
          <w:sz w:val="20"/>
          <w:lang w:val="en-US"/>
        </w:rPr>
        <w:t>URL</w:t>
      </w:r>
      <w:r w:rsidRPr="00637460">
        <w:rPr>
          <w:color w:val="000000" w:themeColor="text1"/>
          <w:sz w:val="20"/>
        </w:rPr>
        <w:t xml:space="preserve">: </w:t>
      </w:r>
      <w:hyperlink r:id="rId39" w:history="1">
        <w:r w:rsidRPr="00637460">
          <w:rPr>
            <w:rStyle w:val="ab"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cyberleninka</w:t>
        </w:r>
        <w:proofErr w:type="spellEnd"/>
        <w:r w:rsidRPr="00637460">
          <w:rPr>
            <w:rStyle w:val="ab"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ru</w:t>
        </w:r>
        <w:proofErr w:type="spellEnd"/>
        <w:r w:rsidRPr="00637460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transfertnye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tseny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dlya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vnutrifirmennogo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oborota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motivy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otkaza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i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usloviya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primeneniya</w:t>
        </w:r>
        <w:proofErr w:type="spellEnd"/>
      </w:hyperlink>
      <w:r w:rsidRPr="00637460">
        <w:rPr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8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Свинцов М.Ю. ПРАВОВОЕ РЕГУЛИРОВАНИЕ ТРАНСФЕРТНОГО ЦЕНООБРАЗОВАНИЯ. ПРИНЦИП "ВЫТЯНУТОЙ РУКИ" КАК ЕГО ВАЖНЕЙШАЯ ОСНОВА // Скиф. 2019. №5-2 (33). </w:t>
      </w:r>
      <w:r w:rsidRPr="00637460">
        <w:rPr>
          <w:color w:val="000000" w:themeColor="text1"/>
          <w:sz w:val="20"/>
          <w:lang w:val="en-US"/>
        </w:rPr>
        <w:t>URL</w:t>
      </w:r>
      <w:r w:rsidRPr="00B12425">
        <w:rPr>
          <w:color w:val="000000" w:themeColor="text1"/>
          <w:sz w:val="20"/>
        </w:rPr>
        <w:t xml:space="preserve">: </w:t>
      </w:r>
      <w:hyperlink r:id="rId40" w:history="1">
        <w:r w:rsidRPr="00637460">
          <w:rPr>
            <w:rStyle w:val="ab"/>
            <w:color w:val="000000" w:themeColor="text1"/>
            <w:sz w:val="20"/>
            <w:lang w:val="en-US"/>
          </w:rPr>
          <w:t>https</w:t>
        </w:r>
        <w:r w:rsidRPr="00B12425">
          <w:rPr>
            <w:rStyle w:val="ab"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cyberleninka</w:t>
        </w:r>
        <w:proofErr w:type="spellEnd"/>
        <w:r w:rsidRPr="00B12425">
          <w:rPr>
            <w:rStyle w:val="ab"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ru</w:t>
        </w:r>
        <w:proofErr w:type="spellEnd"/>
        <w:r w:rsidRPr="00B12425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article</w:t>
        </w:r>
        <w:r w:rsidRPr="00B12425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n</w:t>
        </w:r>
        <w:r w:rsidRPr="00B12425">
          <w:rPr>
            <w:rStyle w:val="ab"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pravovoe</w:t>
        </w:r>
        <w:proofErr w:type="spellEnd"/>
        <w:r w:rsidRPr="00B12425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regulirovanie</w:t>
        </w:r>
        <w:proofErr w:type="spellEnd"/>
        <w:r w:rsidRPr="00B12425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transfertnogo</w:t>
        </w:r>
        <w:proofErr w:type="spellEnd"/>
        <w:r w:rsidRPr="00B12425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tsenoobrazovaniya</w:t>
        </w:r>
        <w:proofErr w:type="spellEnd"/>
        <w:r w:rsidRPr="00B12425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printsip</w:t>
        </w:r>
        <w:proofErr w:type="spellEnd"/>
        <w:r w:rsidRPr="00B12425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vytyanutoy</w:t>
        </w:r>
        <w:proofErr w:type="spellEnd"/>
        <w:r w:rsidRPr="00B12425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ruki</w:t>
        </w:r>
        <w:proofErr w:type="spellEnd"/>
        <w:r w:rsidRPr="00B12425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kak</w:t>
        </w:r>
        <w:proofErr w:type="spellEnd"/>
        <w:r w:rsidRPr="00B12425">
          <w:rPr>
            <w:rStyle w:val="ab"/>
            <w:color w:val="000000" w:themeColor="text1"/>
            <w:sz w:val="20"/>
          </w:rPr>
          <w:t>-</w:t>
        </w:r>
        <w:r w:rsidRPr="00637460">
          <w:rPr>
            <w:rStyle w:val="ab"/>
            <w:color w:val="000000" w:themeColor="text1"/>
            <w:sz w:val="20"/>
            <w:lang w:val="en-US"/>
          </w:rPr>
          <w:t>ego</w:t>
        </w:r>
        <w:r w:rsidRPr="00B12425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vazhneyshaya</w:t>
        </w:r>
        <w:proofErr w:type="spellEnd"/>
        <w:r w:rsidRPr="00B12425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osnova</w:t>
        </w:r>
        <w:proofErr w:type="spellEnd"/>
      </w:hyperlink>
      <w:r w:rsidRPr="00B12425">
        <w:rPr>
          <w:color w:val="000000" w:themeColor="text1"/>
          <w:sz w:val="20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8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Соя-Серко Алёна Андреевна Трансфертное ценообразование: на что нужно обратить внимание аудиторам? // Наука, образование и культура. </w:t>
      </w:r>
      <w:r w:rsidRPr="00637460">
        <w:rPr>
          <w:color w:val="000000" w:themeColor="text1"/>
          <w:sz w:val="20"/>
          <w:lang w:val="en-US"/>
        </w:rPr>
        <w:t xml:space="preserve">2018. №1 (25). URL: </w:t>
      </w:r>
      <w:hyperlink r:id="rId41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https://cyberleninka.ru/article/n/transfertnoe-tsenoobrazovanie-na-chto-nuzhno-obratit-vnimanie-auditoram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8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А. С. </w:t>
      </w:r>
      <w:proofErr w:type="spellStart"/>
      <w:r w:rsidRPr="00637460">
        <w:rPr>
          <w:color w:val="000000" w:themeColor="text1"/>
          <w:sz w:val="20"/>
        </w:rPr>
        <w:t>Бутузова</w:t>
      </w:r>
      <w:proofErr w:type="spellEnd"/>
      <w:r w:rsidRPr="00637460">
        <w:rPr>
          <w:color w:val="000000" w:themeColor="text1"/>
          <w:sz w:val="20"/>
        </w:rPr>
        <w:t xml:space="preserve"> Сущность множественности мировых цен, её причины и особенности // Экономика и бизнес: теория и практика. </w:t>
      </w:r>
      <w:r w:rsidRPr="00637460">
        <w:rPr>
          <w:color w:val="000000" w:themeColor="text1"/>
          <w:sz w:val="20"/>
          <w:lang w:val="en-US"/>
        </w:rPr>
        <w:t xml:space="preserve">2018. №12-1. URL: </w:t>
      </w:r>
      <w:hyperlink r:id="rId42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https://cyberleninka.ru/article/n/suschnost-mnozhestvennosti-mirovyh-tsen-eyo-prichiny-i-osobennosti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8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Райзберг</w:t>
      </w:r>
      <w:proofErr w:type="spellEnd"/>
      <w:r w:rsidRPr="00637460">
        <w:rPr>
          <w:color w:val="000000" w:themeColor="text1"/>
          <w:sz w:val="20"/>
        </w:rPr>
        <w:t xml:space="preserve"> Борис Абрамович Определение и обоснование стоимости, ценности социально-экономических объектов, благ, товаров, услуг // Проблемы экономики и юридической практики. </w:t>
      </w:r>
      <w:r w:rsidRPr="00637460">
        <w:rPr>
          <w:color w:val="000000" w:themeColor="text1"/>
          <w:sz w:val="20"/>
          <w:lang w:val="en-US"/>
        </w:rPr>
        <w:t xml:space="preserve">2018. №3. URL: </w:t>
      </w:r>
      <w:hyperlink r:id="rId43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https://cyberleninka.ru/article/n/opredelenie-i-obosnovanie-stoimosti-tsennosti-sotsialno-ekonomicheskih-obektov-blag-tovarov-uslug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8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Блулатникова</w:t>
      </w:r>
      <w:proofErr w:type="spellEnd"/>
      <w:r w:rsidRPr="00637460">
        <w:rPr>
          <w:color w:val="000000" w:themeColor="text1"/>
          <w:sz w:val="20"/>
        </w:rPr>
        <w:t xml:space="preserve"> Василина Михайловна, Молдаван Артем Анатольевич ИНФЛЯЦИЯ В РОССИИ // Скиф. 2019. №6 (34). URL: </w:t>
      </w:r>
      <w:hyperlink r:id="rId44" w:history="1">
        <w:r w:rsidRPr="00637460">
          <w:rPr>
            <w:rStyle w:val="ab"/>
            <w:color w:val="000000" w:themeColor="text1"/>
            <w:sz w:val="20"/>
          </w:rPr>
          <w:t>https://cyberleninka.ru/article/n/inflyatsiya-v-</w:t>
        </w:r>
        <w:r w:rsidRPr="00637460">
          <w:rPr>
            <w:rStyle w:val="ab"/>
            <w:color w:val="000000" w:themeColor="text1"/>
            <w:sz w:val="20"/>
          </w:rPr>
          <w:lastRenderedPageBreak/>
          <w:t>rossii</w:t>
        </w:r>
      </w:hyperlink>
      <w:r w:rsidRPr="00637460">
        <w:rPr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8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А. С. </w:t>
      </w:r>
      <w:proofErr w:type="spellStart"/>
      <w:r w:rsidRPr="00637460">
        <w:rPr>
          <w:color w:val="000000" w:themeColor="text1"/>
          <w:sz w:val="20"/>
        </w:rPr>
        <w:t>Бутузова</w:t>
      </w:r>
      <w:proofErr w:type="spellEnd"/>
      <w:r w:rsidRPr="00637460">
        <w:rPr>
          <w:color w:val="000000" w:themeColor="text1"/>
          <w:sz w:val="20"/>
        </w:rPr>
        <w:t xml:space="preserve"> Понятие трансфертных цен, их особенности // Международный журнал гуманитарных и естественных наук. </w:t>
      </w:r>
      <w:r w:rsidRPr="00637460">
        <w:rPr>
          <w:color w:val="000000" w:themeColor="text1"/>
          <w:sz w:val="20"/>
          <w:lang w:val="en-US"/>
        </w:rPr>
        <w:t xml:space="preserve">2018. №12-1. URL: </w:t>
      </w:r>
      <w:hyperlink r:id="rId45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https://cyberleninka.ru/article/n/ponyatie-transfertnyh-tsen-ih-osobennosti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tabs>
          <w:tab w:val="left" w:pos="851"/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665ECD" w:rsidRPr="00637460" w:rsidRDefault="00665ECD" w:rsidP="00665ECD">
      <w:pPr>
        <w:widowControl/>
        <w:tabs>
          <w:tab w:val="left" w:pos="851"/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3. Состав и структура цены.</w:t>
      </w:r>
    </w:p>
    <w:p w:rsidR="00665ECD" w:rsidRPr="00637460" w:rsidRDefault="00665ECD" w:rsidP="00665ECD">
      <w:pPr>
        <w:widowControl/>
        <w:tabs>
          <w:tab w:val="left" w:pos="851"/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рефератов:</w:t>
      </w:r>
    </w:p>
    <w:p w:rsidR="00665ECD" w:rsidRPr="00637460" w:rsidRDefault="00665ECD" w:rsidP="00665ECD">
      <w:pPr>
        <w:widowControl/>
        <w:numPr>
          <w:ilvl w:val="0"/>
          <w:numId w:val="29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Ардамакова</w:t>
      </w:r>
      <w:proofErr w:type="spellEnd"/>
      <w:r w:rsidRPr="00637460">
        <w:rPr>
          <w:color w:val="000000" w:themeColor="text1"/>
          <w:sz w:val="20"/>
        </w:rPr>
        <w:t xml:space="preserve"> Д.С. Ценообразование в сфере общественного питания // Ученые записки Тамбовского отделения </w:t>
      </w:r>
      <w:proofErr w:type="spellStart"/>
      <w:r w:rsidRPr="00637460">
        <w:rPr>
          <w:color w:val="000000" w:themeColor="text1"/>
          <w:sz w:val="20"/>
        </w:rPr>
        <w:t>РоСМУ</w:t>
      </w:r>
      <w:proofErr w:type="spellEnd"/>
      <w:r w:rsidRPr="00637460">
        <w:rPr>
          <w:color w:val="000000" w:themeColor="text1"/>
          <w:sz w:val="20"/>
        </w:rPr>
        <w:t xml:space="preserve">. </w:t>
      </w:r>
      <w:r w:rsidRPr="00637460">
        <w:rPr>
          <w:color w:val="000000" w:themeColor="text1"/>
          <w:sz w:val="20"/>
          <w:lang w:val="en-US"/>
        </w:rPr>
        <w:t xml:space="preserve">2018. №11. URL: </w:t>
      </w:r>
      <w:hyperlink r:id="rId46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https://cyberleninka.ru/article/n/tsenoobrazovanie-v-sfere-obschestvennogo-pitaniya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9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Кольган</w:t>
      </w:r>
      <w:proofErr w:type="spellEnd"/>
      <w:r w:rsidRPr="00637460">
        <w:rPr>
          <w:color w:val="000000" w:themeColor="text1"/>
          <w:sz w:val="20"/>
        </w:rPr>
        <w:t xml:space="preserve"> М.В. К вопросу определения условий перехода сферы товародвижения в цифровое пространство // ПСЭ. 2018. </w:t>
      </w:r>
      <w:r w:rsidRPr="00637460">
        <w:rPr>
          <w:color w:val="000000" w:themeColor="text1"/>
          <w:sz w:val="20"/>
          <w:lang w:val="en-US"/>
        </w:rPr>
        <w:t xml:space="preserve">№4 (68). URL: </w:t>
      </w:r>
      <w:hyperlink r:id="rId47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https://cyberleninka.ru/article/n/k-voprosu-opredeleniya-usloviy-perehoda-sfery-tovarodvizheniya-v-tsifrovoe-prostranstvo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9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Крапива Татьяна Валерьевна, </w:t>
      </w:r>
      <w:proofErr w:type="spellStart"/>
      <w:r w:rsidRPr="00637460">
        <w:rPr>
          <w:color w:val="000000" w:themeColor="text1"/>
          <w:sz w:val="20"/>
        </w:rPr>
        <w:t>Уржумова</w:t>
      </w:r>
      <w:proofErr w:type="spellEnd"/>
      <w:r w:rsidRPr="00637460">
        <w:rPr>
          <w:color w:val="000000" w:themeColor="text1"/>
          <w:sz w:val="20"/>
        </w:rPr>
        <w:t xml:space="preserve"> Анна Игоревна, Алисова Оксана Анатольевна, </w:t>
      </w:r>
      <w:proofErr w:type="spellStart"/>
      <w:r w:rsidRPr="00637460">
        <w:rPr>
          <w:color w:val="000000" w:themeColor="text1"/>
          <w:sz w:val="20"/>
        </w:rPr>
        <w:t>Килина</w:t>
      </w:r>
      <w:proofErr w:type="spellEnd"/>
      <w:r w:rsidRPr="00637460">
        <w:rPr>
          <w:color w:val="000000" w:themeColor="text1"/>
          <w:sz w:val="20"/>
        </w:rPr>
        <w:t xml:space="preserve"> Ирина </w:t>
      </w:r>
      <w:proofErr w:type="spellStart"/>
      <w:r w:rsidRPr="00637460">
        <w:rPr>
          <w:color w:val="000000" w:themeColor="text1"/>
          <w:sz w:val="20"/>
        </w:rPr>
        <w:t>Алксандровна</w:t>
      </w:r>
      <w:proofErr w:type="spellEnd"/>
      <w:r w:rsidRPr="00637460">
        <w:rPr>
          <w:color w:val="000000" w:themeColor="text1"/>
          <w:sz w:val="20"/>
        </w:rPr>
        <w:t xml:space="preserve"> Особенности товародвижения на предприятиях общественного питания // Техника и технология пищевых производств. </w:t>
      </w:r>
      <w:r w:rsidRPr="00637460">
        <w:rPr>
          <w:color w:val="000000" w:themeColor="text1"/>
          <w:sz w:val="20"/>
          <w:lang w:val="en-US"/>
        </w:rPr>
        <w:t xml:space="preserve">2019. №3. URL: </w:t>
      </w:r>
      <w:hyperlink r:id="rId48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https://cyberleninka.ru/article/n/osobennosti-tovarodvizheniya-na-predpriyatiyah-obschestvennogo-pitaniya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9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Азимов Т.А., </w:t>
      </w:r>
      <w:proofErr w:type="spellStart"/>
      <w:r w:rsidRPr="00637460">
        <w:rPr>
          <w:color w:val="000000" w:themeColor="text1"/>
          <w:sz w:val="20"/>
        </w:rPr>
        <w:t>Безнощук</w:t>
      </w:r>
      <w:proofErr w:type="spellEnd"/>
      <w:r w:rsidRPr="00637460">
        <w:rPr>
          <w:color w:val="000000" w:themeColor="text1"/>
          <w:sz w:val="20"/>
        </w:rPr>
        <w:t xml:space="preserve"> Л.Ю. Каналы распределения, их уровни и тенденции развития // Экономика и бизнес: теория и практика. </w:t>
      </w:r>
      <w:r w:rsidRPr="00637460">
        <w:rPr>
          <w:color w:val="000000" w:themeColor="text1"/>
          <w:sz w:val="20"/>
          <w:lang w:val="en-US"/>
        </w:rPr>
        <w:t xml:space="preserve">2018. №4. URL: </w:t>
      </w:r>
      <w:hyperlink r:id="rId49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https://cyberleninka.ru/article/n/kanaly-raspredeleniya-ih-urovni-i-tendentsii-razvitiya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9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Напишите реферат-рецензию на статью: Ломова Екатерина Сергеевна НОРМАТИВНОЕ РЕГУЛИРОВАНИЕ И ОСОБЕННОСТЬ УЧЕТА ТОВАРОВ В РОЗНИЧНОЙ ТОРГОВЛЕ // E-</w:t>
      </w:r>
      <w:proofErr w:type="spellStart"/>
      <w:r w:rsidRPr="00637460">
        <w:rPr>
          <w:color w:val="000000" w:themeColor="text1"/>
          <w:sz w:val="20"/>
        </w:rPr>
        <w:t>Scio</w:t>
      </w:r>
      <w:proofErr w:type="spellEnd"/>
      <w:r w:rsidRPr="00637460">
        <w:rPr>
          <w:color w:val="000000" w:themeColor="text1"/>
          <w:sz w:val="20"/>
        </w:rPr>
        <w:t xml:space="preserve">. </w:t>
      </w:r>
      <w:r w:rsidRPr="00637460">
        <w:rPr>
          <w:color w:val="000000" w:themeColor="text1"/>
          <w:sz w:val="20"/>
          <w:lang w:val="en-US"/>
        </w:rPr>
        <w:t xml:space="preserve">2019. №10 (37). URL: </w:t>
      </w:r>
      <w:hyperlink r:id="rId50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https://cyberleninka.ru/article/n/normativnoe-regulirovanie-i-osobennost-ucheta-tovarov-v-roznichnoy-torgovle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9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Н. И. Платонов ОСОБЕННОСТИ ЦЕНООБРАЗОВАНИЯ РОЗНИЧНОЙ ТОРГОВОЙ СЕТИ // Экономика и бизнес: теория и практика. </w:t>
      </w:r>
      <w:r w:rsidRPr="00637460">
        <w:rPr>
          <w:color w:val="000000" w:themeColor="text1"/>
          <w:sz w:val="20"/>
          <w:lang w:val="en-US"/>
        </w:rPr>
        <w:t xml:space="preserve">2019. №11-2. URL: </w:t>
      </w:r>
      <w:hyperlink r:id="rId51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https://cyberleninka.ru/article/n/osobennosti-tsenoobrazovaniya-roznichnoy-torgovoy-seti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9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Тхаркахова</w:t>
      </w:r>
      <w:proofErr w:type="spellEnd"/>
      <w:r w:rsidRPr="00637460">
        <w:rPr>
          <w:color w:val="000000" w:themeColor="text1"/>
          <w:sz w:val="20"/>
        </w:rPr>
        <w:t xml:space="preserve"> Ирина Григорьевна, </w:t>
      </w:r>
      <w:proofErr w:type="spellStart"/>
      <w:r w:rsidRPr="00637460">
        <w:rPr>
          <w:color w:val="000000" w:themeColor="text1"/>
          <w:sz w:val="20"/>
        </w:rPr>
        <w:t>Понокова</w:t>
      </w:r>
      <w:proofErr w:type="spellEnd"/>
      <w:r w:rsidRPr="00637460">
        <w:rPr>
          <w:color w:val="000000" w:themeColor="text1"/>
          <w:sz w:val="20"/>
        </w:rPr>
        <w:t xml:space="preserve"> Дана </w:t>
      </w:r>
      <w:proofErr w:type="spellStart"/>
      <w:r w:rsidRPr="00637460">
        <w:rPr>
          <w:color w:val="000000" w:themeColor="text1"/>
          <w:sz w:val="20"/>
        </w:rPr>
        <w:t>Измаиловна</w:t>
      </w:r>
      <w:proofErr w:type="spellEnd"/>
      <w:r w:rsidRPr="00637460">
        <w:rPr>
          <w:color w:val="000000" w:themeColor="text1"/>
          <w:sz w:val="20"/>
        </w:rPr>
        <w:t xml:space="preserve"> Формирование затрат на транспортные услуги, факторы, влияющие на себестоимость перевозок // Вестник Адыгейского государственного университета. Серия 5: Экономика. 2018. №3 (225). </w:t>
      </w:r>
      <w:r w:rsidRPr="00637460">
        <w:rPr>
          <w:color w:val="000000" w:themeColor="text1"/>
          <w:sz w:val="20"/>
          <w:lang w:val="en-US"/>
        </w:rPr>
        <w:t>URL</w:t>
      </w:r>
      <w:r w:rsidRPr="00B12425">
        <w:rPr>
          <w:color w:val="000000" w:themeColor="text1"/>
          <w:sz w:val="20"/>
        </w:rPr>
        <w:t xml:space="preserve">: </w:t>
      </w:r>
      <w:hyperlink r:id="rId52" w:history="1">
        <w:r w:rsidRPr="00637460">
          <w:rPr>
            <w:rStyle w:val="ab"/>
            <w:color w:val="000000" w:themeColor="text1"/>
            <w:sz w:val="20"/>
            <w:lang w:val="en-US"/>
          </w:rPr>
          <w:t>https</w:t>
        </w:r>
        <w:r w:rsidRPr="00B12425">
          <w:rPr>
            <w:rStyle w:val="ab"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cyberleninka</w:t>
        </w:r>
        <w:proofErr w:type="spellEnd"/>
        <w:r w:rsidRPr="00B12425">
          <w:rPr>
            <w:rStyle w:val="ab"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ru</w:t>
        </w:r>
        <w:proofErr w:type="spellEnd"/>
        <w:r w:rsidRPr="00B12425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article</w:t>
        </w:r>
        <w:r w:rsidRPr="00B12425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n</w:t>
        </w:r>
        <w:r w:rsidRPr="00B12425">
          <w:rPr>
            <w:rStyle w:val="ab"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formirovanie</w:t>
        </w:r>
        <w:proofErr w:type="spellEnd"/>
        <w:r w:rsidRPr="00B12425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zatrat</w:t>
        </w:r>
        <w:proofErr w:type="spellEnd"/>
        <w:r w:rsidRPr="00B12425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na</w:t>
        </w:r>
        <w:proofErr w:type="spellEnd"/>
        <w:r w:rsidRPr="00B12425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transportnye</w:t>
        </w:r>
        <w:proofErr w:type="spellEnd"/>
        <w:r w:rsidRPr="00B12425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uslugi</w:t>
        </w:r>
        <w:proofErr w:type="spellEnd"/>
        <w:r w:rsidRPr="00B12425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faktory</w:t>
        </w:r>
        <w:proofErr w:type="spellEnd"/>
        <w:r w:rsidRPr="00B12425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vliyayuschie</w:t>
        </w:r>
        <w:proofErr w:type="spellEnd"/>
        <w:r w:rsidRPr="00B12425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na</w:t>
        </w:r>
        <w:proofErr w:type="spellEnd"/>
        <w:r w:rsidRPr="00B12425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sebestoimost</w:t>
        </w:r>
        <w:proofErr w:type="spellEnd"/>
        <w:r w:rsidRPr="00B12425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perevozok</w:t>
        </w:r>
        <w:proofErr w:type="spellEnd"/>
      </w:hyperlink>
      <w:r w:rsidRPr="00B12425">
        <w:rPr>
          <w:color w:val="000000" w:themeColor="text1"/>
          <w:sz w:val="20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9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Хусаинов И.И., Варфоломеев А.С. ЦЕНООБРАЗОВАНИЕ НА ПРОИЗВОДСТВО И РЕАЛИЗАЦИЮ МОЛОКА // Вестник ВНИИМЖ. </w:t>
      </w:r>
      <w:r w:rsidRPr="00637460">
        <w:rPr>
          <w:color w:val="000000" w:themeColor="text1"/>
          <w:sz w:val="20"/>
          <w:lang w:val="en-US"/>
        </w:rPr>
        <w:t xml:space="preserve">2019. №4 (36). URL: </w:t>
      </w:r>
      <w:hyperlink r:id="rId53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https://cyberleninka.ru/article/n/tsenoobrazovanie-na-proizvodstvo-i-realizatsiyu-moloka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9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Яковлева Анастасия Александровна Себестоимость. Группировка затрат на производство продукции // </w:t>
      </w:r>
      <w:proofErr w:type="spellStart"/>
      <w:r w:rsidRPr="00637460">
        <w:rPr>
          <w:color w:val="000000" w:themeColor="text1"/>
          <w:sz w:val="20"/>
        </w:rPr>
        <w:t>Academy</w:t>
      </w:r>
      <w:proofErr w:type="spellEnd"/>
      <w:r w:rsidRPr="00637460">
        <w:rPr>
          <w:color w:val="000000" w:themeColor="text1"/>
          <w:sz w:val="20"/>
        </w:rPr>
        <w:t xml:space="preserve">. 2018. №12 (39). </w:t>
      </w:r>
      <w:r w:rsidRPr="00637460">
        <w:rPr>
          <w:color w:val="000000" w:themeColor="text1"/>
          <w:sz w:val="20"/>
          <w:lang w:val="en-US"/>
        </w:rPr>
        <w:t>URL</w:t>
      </w:r>
      <w:r w:rsidRPr="00B12425">
        <w:rPr>
          <w:color w:val="000000" w:themeColor="text1"/>
          <w:sz w:val="20"/>
        </w:rPr>
        <w:t xml:space="preserve">: </w:t>
      </w:r>
      <w:hyperlink r:id="rId54" w:history="1">
        <w:r w:rsidRPr="00637460">
          <w:rPr>
            <w:rStyle w:val="ab"/>
            <w:color w:val="000000" w:themeColor="text1"/>
            <w:sz w:val="20"/>
            <w:lang w:val="en-US"/>
          </w:rPr>
          <w:t>https</w:t>
        </w:r>
        <w:r w:rsidRPr="00B12425">
          <w:rPr>
            <w:rStyle w:val="ab"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cyberleninka</w:t>
        </w:r>
        <w:proofErr w:type="spellEnd"/>
        <w:r w:rsidRPr="00B12425">
          <w:rPr>
            <w:rStyle w:val="ab"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ru</w:t>
        </w:r>
        <w:proofErr w:type="spellEnd"/>
        <w:r w:rsidRPr="00B12425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article</w:t>
        </w:r>
        <w:r w:rsidRPr="00B12425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n</w:t>
        </w:r>
        <w:r w:rsidRPr="00B12425">
          <w:rPr>
            <w:rStyle w:val="ab"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sebestoimost</w:t>
        </w:r>
        <w:proofErr w:type="spellEnd"/>
        <w:r w:rsidRPr="00B12425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gruppirovka</w:t>
        </w:r>
        <w:proofErr w:type="spellEnd"/>
        <w:r w:rsidRPr="00B12425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zatrat</w:t>
        </w:r>
        <w:proofErr w:type="spellEnd"/>
        <w:r w:rsidRPr="00B12425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na</w:t>
        </w:r>
        <w:proofErr w:type="spellEnd"/>
        <w:r w:rsidRPr="00B12425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proizvodstvo</w:t>
        </w:r>
        <w:proofErr w:type="spellEnd"/>
        <w:r w:rsidRPr="00B12425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produktsii</w:t>
        </w:r>
        <w:proofErr w:type="spellEnd"/>
      </w:hyperlink>
      <w:r w:rsidRPr="00B12425">
        <w:rPr>
          <w:color w:val="000000" w:themeColor="text1"/>
          <w:sz w:val="20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9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Каленич</w:t>
      </w:r>
      <w:proofErr w:type="spellEnd"/>
      <w:r w:rsidRPr="00637460">
        <w:rPr>
          <w:color w:val="000000" w:themeColor="text1"/>
          <w:sz w:val="20"/>
        </w:rPr>
        <w:t xml:space="preserve"> Ирина Сергеевна ЭКОНОМИЧЕСКАЯ СУЩНОСТЬ ЗАТРАТ И СЕБЕСТОИМОСТИ ПРОДУКЦИИ // БИ. 2019. </w:t>
      </w:r>
      <w:r w:rsidRPr="00637460">
        <w:rPr>
          <w:color w:val="000000" w:themeColor="text1"/>
          <w:sz w:val="20"/>
          <w:lang w:val="en-US"/>
        </w:rPr>
        <w:t xml:space="preserve">№11 (502). URL: </w:t>
      </w:r>
      <w:hyperlink r:id="rId55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https://cyberleninka.ru/article/n/ekonomicheskaya-suschnost-zatrat-i-sebestoimosti-produktsii-1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9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Н. Н. Муравьева, Д. В. Андросова Финансовые методы и инструменты управления расходами в коммерческих организациях // Экономика и бизнес: теория и практика. </w:t>
      </w:r>
      <w:r w:rsidRPr="00637460">
        <w:rPr>
          <w:color w:val="000000" w:themeColor="text1"/>
          <w:sz w:val="20"/>
          <w:lang w:val="en-US"/>
        </w:rPr>
        <w:t xml:space="preserve">2019. №4-1. URL: </w:t>
      </w:r>
      <w:hyperlink r:id="rId56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https://cyberleninka.ru/article/n/finansovye-metody-i-instrumenty-upravleniya-rashodami-v-kommercheskih-organizatsiyah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9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Зильберштейн Олег Борухович, Шкляр Татьяна Львовна Взаимосвязь коммерческих расходов и выручки (на примере </w:t>
      </w:r>
      <w:proofErr w:type="spellStart"/>
      <w:r w:rsidRPr="00637460">
        <w:rPr>
          <w:color w:val="000000" w:themeColor="text1"/>
          <w:sz w:val="20"/>
        </w:rPr>
        <w:t>ао</w:t>
      </w:r>
      <w:proofErr w:type="spellEnd"/>
      <w:r w:rsidRPr="00637460">
        <w:rPr>
          <w:color w:val="000000" w:themeColor="text1"/>
          <w:sz w:val="20"/>
        </w:rPr>
        <w:t xml:space="preserve"> "Невинномысский азот") // Российское предпринимательство. </w:t>
      </w:r>
      <w:r w:rsidRPr="00637460">
        <w:rPr>
          <w:color w:val="000000" w:themeColor="text1"/>
          <w:sz w:val="20"/>
          <w:lang w:val="en-US"/>
        </w:rPr>
        <w:t xml:space="preserve">2018. №8. URL: </w:t>
      </w:r>
      <w:hyperlink r:id="rId57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https://cyberleninka.ru/article/n/vzaimosvyaz-kommercheskih-rashodov-i-</w:t>
        </w:r>
        <w:r w:rsidRPr="00637460">
          <w:rPr>
            <w:rStyle w:val="ab"/>
            <w:color w:val="000000" w:themeColor="text1"/>
            <w:sz w:val="20"/>
            <w:lang w:val="en-US"/>
          </w:rPr>
          <w:lastRenderedPageBreak/>
          <w:t>vyruchki-na-primere-ao-nevinnomysskiy-azot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9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Догадайло</w:t>
      </w:r>
      <w:proofErr w:type="spellEnd"/>
      <w:r w:rsidRPr="00637460">
        <w:rPr>
          <w:color w:val="000000" w:themeColor="text1"/>
          <w:sz w:val="20"/>
        </w:rPr>
        <w:t xml:space="preserve"> Я. В., </w:t>
      </w:r>
      <w:proofErr w:type="spellStart"/>
      <w:r w:rsidRPr="00637460">
        <w:rPr>
          <w:color w:val="000000" w:themeColor="text1"/>
          <w:sz w:val="20"/>
        </w:rPr>
        <w:t>Лабунська</w:t>
      </w:r>
      <w:proofErr w:type="spellEnd"/>
      <w:r w:rsidRPr="00637460">
        <w:rPr>
          <w:color w:val="000000" w:themeColor="text1"/>
          <w:sz w:val="20"/>
        </w:rPr>
        <w:t xml:space="preserve"> А. О. Сущность и назначение CVP-анализа в современных условиях // Экономика транспортного комплекса. </w:t>
      </w:r>
      <w:r w:rsidRPr="00637460">
        <w:rPr>
          <w:color w:val="000000" w:themeColor="text1"/>
          <w:sz w:val="20"/>
          <w:lang w:val="en-US"/>
        </w:rPr>
        <w:t xml:space="preserve">2019. №33. URL: </w:t>
      </w:r>
      <w:hyperlink r:id="rId58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https://cyberleninka.ru/article/n/suschnost-i-naznachenie-cvp-analiza-v-sovremennyh-usloviyah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9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Терловая</w:t>
      </w:r>
      <w:proofErr w:type="spellEnd"/>
      <w:r w:rsidRPr="00637460">
        <w:rPr>
          <w:color w:val="000000" w:themeColor="text1"/>
          <w:sz w:val="20"/>
        </w:rPr>
        <w:t xml:space="preserve"> Валентина Ивановна, Сорокина Елена Степановна РОЛЬ И ЗАДАЧИ CVP-АНАЛИЗА В СИСТЕМЕ УПРАВЛЕНИЯ ФИНАНСАМИ ПРЕДПРИЯТИЙ // Научный вестник: финансы, банки, инвестиции. </w:t>
      </w:r>
      <w:r w:rsidRPr="00637460">
        <w:rPr>
          <w:color w:val="000000" w:themeColor="text1"/>
          <w:sz w:val="20"/>
          <w:lang w:val="en-US"/>
        </w:rPr>
        <w:t xml:space="preserve">2019. №3 (48). URL: </w:t>
      </w:r>
      <w:hyperlink r:id="rId59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https://cyberleninka.ru/article/n/rol-i-zadachi-cvp-analiza-v-sisteme-upravleniya-finansami-predpriyatiy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9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Ермекбаев</w:t>
      </w:r>
      <w:proofErr w:type="spellEnd"/>
      <w:r w:rsidRPr="00637460">
        <w:rPr>
          <w:color w:val="000000" w:themeColor="text1"/>
          <w:sz w:val="20"/>
        </w:rPr>
        <w:t xml:space="preserve"> А.З., Ким С.А. CVP - АНАЛИЗ КАК ИНСТРУМЕНТ ЭФФЕКТИВНОГО ПЛАНИРОВАНИЯ ДЕЯТЕЛЬНОСТИ ПРЕДПРИЯТИЯ // Евразийский Союз Ученых. </w:t>
      </w:r>
      <w:r w:rsidRPr="00637460">
        <w:rPr>
          <w:color w:val="000000" w:themeColor="text1"/>
          <w:sz w:val="20"/>
          <w:lang w:val="en-US"/>
        </w:rPr>
        <w:t xml:space="preserve">2019. №12-1 (69). URL: </w:t>
      </w:r>
      <w:hyperlink r:id="rId60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https://cyberleninka.ru/article/n/cvp-analiz-kak-instrument-effektivnogo-planirovaniya-deyatelnosti-predpriyatiya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9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Адаменко А.А., </w:t>
      </w:r>
      <w:proofErr w:type="spellStart"/>
      <w:r w:rsidRPr="00637460">
        <w:rPr>
          <w:color w:val="000000" w:themeColor="text1"/>
          <w:sz w:val="20"/>
        </w:rPr>
        <w:t>Хорольская</w:t>
      </w:r>
      <w:proofErr w:type="spellEnd"/>
      <w:r w:rsidRPr="00637460">
        <w:rPr>
          <w:color w:val="000000" w:themeColor="text1"/>
          <w:sz w:val="20"/>
        </w:rPr>
        <w:t xml:space="preserve"> Т.Е., </w:t>
      </w:r>
      <w:proofErr w:type="spellStart"/>
      <w:r w:rsidRPr="00637460">
        <w:rPr>
          <w:color w:val="000000" w:themeColor="text1"/>
          <w:sz w:val="20"/>
        </w:rPr>
        <w:t>Тетер</w:t>
      </w:r>
      <w:proofErr w:type="spellEnd"/>
      <w:r w:rsidRPr="00637460">
        <w:rPr>
          <w:color w:val="000000" w:themeColor="text1"/>
          <w:sz w:val="20"/>
        </w:rPr>
        <w:t xml:space="preserve"> И.А. ПРИБЫЛЬ КАК ЭЛЕМЕНТ ФИНАНСОВЫХ РЕЗУЛЬТАТОВ, ЕЕ ЗНАЧЕНИЕ, ФУНКЦИИ И МЕТОДЫ ПЛАНИРОВАНИЯ // ЕГИ. 2019. </w:t>
      </w:r>
      <w:r w:rsidRPr="00637460">
        <w:rPr>
          <w:color w:val="000000" w:themeColor="text1"/>
          <w:sz w:val="20"/>
          <w:lang w:val="en-US"/>
        </w:rPr>
        <w:t xml:space="preserve">№23 (1). URL: </w:t>
      </w:r>
      <w:hyperlink r:id="rId61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https://cyberleninka.ru/article/n/pribyl-kak-element-finansovyh-rezultatov-ee-znachenie-funktsii-i-metody-planirovaniya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9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Щупак Л.В., </w:t>
      </w:r>
      <w:proofErr w:type="spellStart"/>
      <w:r w:rsidRPr="00637460">
        <w:rPr>
          <w:color w:val="000000" w:themeColor="text1"/>
          <w:sz w:val="20"/>
        </w:rPr>
        <w:t>Жадан</w:t>
      </w:r>
      <w:proofErr w:type="spellEnd"/>
      <w:r w:rsidRPr="00637460">
        <w:rPr>
          <w:color w:val="000000" w:themeColor="text1"/>
          <w:sz w:val="20"/>
        </w:rPr>
        <w:t xml:space="preserve"> В.В. Современные проблемы планирования затрат на предприятии // ЭКОНОМИНФО. </w:t>
      </w:r>
      <w:r w:rsidRPr="00637460">
        <w:rPr>
          <w:color w:val="000000" w:themeColor="text1"/>
          <w:sz w:val="20"/>
          <w:lang w:val="en-US"/>
        </w:rPr>
        <w:t xml:space="preserve">2018. №1. URL: </w:t>
      </w:r>
      <w:hyperlink r:id="rId62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https://cyberleninka.ru/article/n/sovremennye-problemy-planirovaniya-zatrat-na-predpriyatii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9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Магдиева</w:t>
      </w:r>
      <w:proofErr w:type="spellEnd"/>
      <w:r w:rsidRPr="00637460">
        <w:rPr>
          <w:color w:val="000000" w:themeColor="text1"/>
          <w:sz w:val="20"/>
        </w:rPr>
        <w:t xml:space="preserve"> Р.Р. ТЕХНОЛОГИИ ФИНАНСОВОГО ПЛАНИРОВАНИЯ РЕЗУЛЬТАТОВ ДЕЯТЕЛЬНОСТИ ПРЕДПРИЯТИЙ // Вестник Института экономических исследований. </w:t>
      </w:r>
      <w:r w:rsidRPr="00637460">
        <w:rPr>
          <w:color w:val="000000" w:themeColor="text1"/>
          <w:sz w:val="20"/>
          <w:lang w:val="en-US"/>
        </w:rPr>
        <w:t xml:space="preserve">2020. №1 (17). URL: </w:t>
      </w:r>
      <w:hyperlink r:id="rId63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https://cyberleninka.ru/article/n/tehnologii-finansovogo-planirovaniya-rezultatov-deyatelnosti-predpriyatiy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9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Сторчак</w:t>
      </w:r>
      <w:proofErr w:type="spellEnd"/>
      <w:r w:rsidRPr="00637460">
        <w:rPr>
          <w:color w:val="000000" w:themeColor="text1"/>
          <w:sz w:val="20"/>
        </w:rPr>
        <w:t xml:space="preserve"> Е.Ю. Прибыль как основной финансовый результат деятельности коммерческой организации // Экономика и бизнес: теория и практика. </w:t>
      </w:r>
      <w:r w:rsidRPr="00637460">
        <w:rPr>
          <w:color w:val="000000" w:themeColor="text1"/>
          <w:sz w:val="20"/>
          <w:lang w:val="en-US"/>
        </w:rPr>
        <w:t xml:space="preserve">2018. №3. URL: </w:t>
      </w:r>
      <w:hyperlink r:id="rId64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https://cyberleninka.ru/article/n/pribyl-kak-osnovnoy-finansovyy-rezultat-deyatelnosti-kommercheskoy-organizatsii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29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Ахмадиева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Зульфия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Рашитовна</w:t>
      </w:r>
      <w:proofErr w:type="spellEnd"/>
      <w:r w:rsidRPr="00637460">
        <w:rPr>
          <w:color w:val="000000" w:themeColor="text1"/>
          <w:sz w:val="20"/>
        </w:rPr>
        <w:t xml:space="preserve"> Прибыль как экономическая категория // Вестник науки и образования. </w:t>
      </w:r>
      <w:r w:rsidRPr="00637460">
        <w:rPr>
          <w:color w:val="000000" w:themeColor="text1"/>
          <w:sz w:val="20"/>
          <w:lang w:val="en-US"/>
        </w:rPr>
        <w:t xml:space="preserve">2019. №9-2 (63). URL: </w:t>
      </w:r>
      <w:hyperlink r:id="rId65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https://cyberleninka.ru/article/n/pribyl-kak-ekonomicheskaya-kategoriya-1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tabs>
          <w:tab w:val="left" w:pos="851"/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665ECD" w:rsidRPr="00637460" w:rsidRDefault="00665ECD" w:rsidP="00665ECD">
      <w:pPr>
        <w:widowControl/>
        <w:tabs>
          <w:tab w:val="left" w:pos="851"/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4. Методологические аспекты ценообразования. </w:t>
      </w:r>
    </w:p>
    <w:p w:rsidR="00665ECD" w:rsidRPr="00637460" w:rsidRDefault="00665ECD" w:rsidP="00665ECD">
      <w:pPr>
        <w:widowControl/>
        <w:tabs>
          <w:tab w:val="left" w:pos="851"/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рефератов:</w:t>
      </w:r>
    </w:p>
    <w:p w:rsidR="00665ECD" w:rsidRPr="00637460" w:rsidRDefault="00665ECD" w:rsidP="00665ECD">
      <w:pPr>
        <w:widowControl/>
        <w:numPr>
          <w:ilvl w:val="0"/>
          <w:numId w:val="30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Быстров Олег </w:t>
      </w:r>
      <w:proofErr w:type="spellStart"/>
      <w:r w:rsidRPr="00637460">
        <w:rPr>
          <w:color w:val="000000" w:themeColor="text1"/>
          <w:sz w:val="20"/>
        </w:rPr>
        <w:t>Филаретович</w:t>
      </w:r>
      <w:proofErr w:type="spellEnd"/>
      <w:r w:rsidRPr="00637460">
        <w:rPr>
          <w:color w:val="000000" w:themeColor="text1"/>
          <w:sz w:val="20"/>
        </w:rPr>
        <w:t xml:space="preserve">, </w:t>
      </w:r>
      <w:proofErr w:type="spellStart"/>
      <w:r w:rsidRPr="00637460">
        <w:rPr>
          <w:color w:val="000000" w:themeColor="text1"/>
          <w:sz w:val="20"/>
        </w:rPr>
        <w:t>Мусатов</w:t>
      </w:r>
      <w:proofErr w:type="spellEnd"/>
      <w:r w:rsidRPr="00637460">
        <w:rPr>
          <w:color w:val="000000" w:themeColor="text1"/>
          <w:sz w:val="20"/>
        </w:rPr>
        <w:t xml:space="preserve"> Дмитрий Вадимович, </w:t>
      </w:r>
      <w:proofErr w:type="spellStart"/>
      <w:r w:rsidRPr="00637460">
        <w:rPr>
          <w:color w:val="000000" w:themeColor="text1"/>
          <w:sz w:val="20"/>
        </w:rPr>
        <w:t>Сакрюкин</w:t>
      </w:r>
      <w:proofErr w:type="spellEnd"/>
      <w:r w:rsidRPr="00637460">
        <w:rPr>
          <w:color w:val="000000" w:themeColor="text1"/>
          <w:sz w:val="20"/>
        </w:rPr>
        <w:t xml:space="preserve"> Евгений Вячеславович Методы ценообразования, балловый метод, метод </w:t>
      </w:r>
      <w:proofErr w:type="spellStart"/>
      <w:r w:rsidRPr="00637460">
        <w:rPr>
          <w:color w:val="000000" w:themeColor="text1"/>
          <w:sz w:val="20"/>
        </w:rPr>
        <w:t>БОФа</w:t>
      </w:r>
      <w:proofErr w:type="spellEnd"/>
      <w:r w:rsidRPr="00637460">
        <w:rPr>
          <w:color w:val="000000" w:themeColor="text1"/>
          <w:sz w:val="20"/>
        </w:rPr>
        <w:t xml:space="preserve"> // </w:t>
      </w:r>
      <w:proofErr w:type="spellStart"/>
      <w:r w:rsidRPr="00637460">
        <w:rPr>
          <w:color w:val="000000" w:themeColor="text1"/>
          <w:sz w:val="20"/>
        </w:rPr>
        <w:t>Economics</w:t>
      </w:r>
      <w:proofErr w:type="spellEnd"/>
      <w:r w:rsidRPr="00637460">
        <w:rPr>
          <w:color w:val="000000" w:themeColor="text1"/>
          <w:sz w:val="20"/>
        </w:rPr>
        <w:t xml:space="preserve">. </w:t>
      </w:r>
      <w:r w:rsidRPr="00637460">
        <w:rPr>
          <w:color w:val="000000" w:themeColor="text1"/>
          <w:sz w:val="20"/>
          <w:lang w:val="en-US"/>
        </w:rPr>
        <w:t xml:space="preserve">2018. №4 (36). URL: </w:t>
      </w:r>
      <w:hyperlink r:id="rId66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https://cyberleninka.ru/article/n/metody-tsenoobrazovaniya-ballovyy-metod-metod-bofa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30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Кочергин А.В. РАЗВИТИЕ МЕТОДОВ ЦЕНООБРАЗОВАНИЯ В ГОСУДАРСТВЕННЫХ ЗАКУПКАХ // Инновации и инвестиции. </w:t>
      </w:r>
      <w:r w:rsidRPr="00637460">
        <w:rPr>
          <w:color w:val="000000" w:themeColor="text1"/>
          <w:sz w:val="20"/>
          <w:lang w:val="en-US"/>
        </w:rPr>
        <w:t xml:space="preserve">2018. №2. URL: </w:t>
      </w:r>
      <w:hyperlink r:id="rId67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https://cyberleninka.ru/article/n/razvitie-metodov-tsenoobrazovaniya-v-gosudarstvennyh-zakupkah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30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Володина Светлана Геннадьевна Актуальные вопросы повышения прибыли организации: выбор ценовой стратегии и метода ценообразования // АНИ: экономика и управление. </w:t>
      </w:r>
      <w:r w:rsidRPr="00637460">
        <w:rPr>
          <w:color w:val="000000" w:themeColor="text1"/>
          <w:sz w:val="20"/>
          <w:lang w:val="en-US"/>
        </w:rPr>
        <w:t xml:space="preserve">2018. №2 (23). URL: </w:t>
      </w:r>
      <w:hyperlink r:id="rId68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https://cyberleninka.ru/article/n/aktualnye-voprosy-povysheniya-pribyli-organizatsii-vybor-tsenovoy-strategii-i-metoda-tsenoobrazovaniya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30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Ли </w:t>
      </w:r>
      <w:proofErr w:type="spellStart"/>
      <w:r w:rsidRPr="00637460">
        <w:rPr>
          <w:color w:val="000000" w:themeColor="text1"/>
          <w:sz w:val="20"/>
        </w:rPr>
        <w:t>Пэйфэн</w:t>
      </w:r>
      <w:proofErr w:type="spellEnd"/>
      <w:r w:rsidRPr="00637460">
        <w:rPr>
          <w:color w:val="000000" w:themeColor="text1"/>
          <w:sz w:val="20"/>
        </w:rPr>
        <w:t xml:space="preserve"> Особенности ценообразования в условиях рыночной конкуренции // Экономика и бизнес: теория и практика. </w:t>
      </w:r>
      <w:r w:rsidRPr="00637460">
        <w:rPr>
          <w:color w:val="000000" w:themeColor="text1"/>
          <w:sz w:val="20"/>
          <w:lang w:val="en-US"/>
        </w:rPr>
        <w:t xml:space="preserve">2019. №4-3. URL: </w:t>
      </w:r>
      <w:hyperlink r:id="rId69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https://cyberleninka.ru/article/n/osobennosti-tsenoobrazovaniya-v-usloviyah-rynochnoy-konkurentsii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30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Дьякова Оксана Валерьевна, Александрия Анна Валерьевна ПРИНЦИПЫ И ПОДХОДЫ УПРАВЛЕНИЯ СТОИМОСТЬЮ ОБЪЕКТА СТРОИТЕЛЬСТВА В РАМКАХ РАЗВИТИЯ СМЕТНОГО НОРМИРОВАНИЯ И РЫНОЧНЫХ МЕТОДОВ ЦЕНООБРАЗОВАНИЯ // Век </w:t>
      </w:r>
      <w:r w:rsidRPr="00637460">
        <w:rPr>
          <w:color w:val="000000" w:themeColor="text1"/>
          <w:sz w:val="20"/>
        </w:rPr>
        <w:lastRenderedPageBreak/>
        <w:t xml:space="preserve">качества. </w:t>
      </w:r>
      <w:r w:rsidRPr="00637460">
        <w:rPr>
          <w:color w:val="000000" w:themeColor="text1"/>
          <w:sz w:val="20"/>
          <w:lang w:val="en-US"/>
        </w:rPr>
        <w:t xml:space="preserve">2019. №4. URL: </w:t>
      </w:r>
      <w:hyperlink r:id="rId70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https://cyberleninka.ru/article/n/printsipy-i-podhody-upravleniya-stoimostyu-obekta-stroitelstva-v-ramkah-razvitiya-smetnogo-normirovaniya-i-rynochnyh-metodov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30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Попова Т.В., Стулов С.А. ОСОБЕННОСТИ ЦЕНООБРАЗОВАНИЯ НА ПРОДУКЦИЮ ПРОИЗВОДСТВЕННОГО СЕКТОРА УГОЛОВНО-ИСПОЛНИТЕЛЬНОЙ СИСТЕМЫ // Ведомости УИС. 2018. </w:t>
      </w:r>
      <w:r w:rsidRPr="00637460">
        <w:rPr>
          <w:color w:val="000000" w:themeColor="text1"/>
          <w:sz w:val="20"/>
          <w:lang w:val="en-US"/>
        </w:rPr>
        <w:t xml:space="preserve">№4 (191). URL: </w:t>
      </w:r>
      <w:hyperlink r:id="rId71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https://cyberleninka.ru/article/n/osobennosti-tsenoobrazovaniya-na-produktsiyu-proizvodstvennogo-sektora-ugolovno-ispolnitelnoy-sistemy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30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Татаринов Константин Анатольевич МАРКЕТИНГОВОЕ ВОЗДЕЙСТВИЕ НА ПРИБЫЛЬ ОТ ПРОДАЖ, ОСНОВАННОЕ НА ДАННЫХ // Практический маркетинг. </w:t>
      </w:r>
      <w:r w:rsidRPr="00637460">
        <w:rPr>
          <w:color w:val="000000" w:themeColor="text1"/>
          <w:sz w:val="20"/>
          <w:lang w:val="en-US"/>
        </w:rPr>
        <w:t xml:space="preserve">2018. №11 (261). URL: </w:t>
      </w:r>
      <w:hyperlink r:id="rId72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https://cyberleninka.ru/article/n/marketingovoe-vozdeystvie-na-pribyl-ot-prodazh-osnovannoe-na-dannyh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30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Коршунов С.А. СТРАТЕГИИ ЦЕНОВОЙ ПОЛИТИКИ // ЕГИ. 2019. №24 (2). URL: </w:t>
      </w:r>
      <w:hyperlink r:id="rId73" w:history="1">
        <w:r w:rsidRPr="00637460">
          <w:rPr>
            <w:rStyle w:val="ab"/>
            <w:color w:val="000000" w:themeColor="text1"/>
            <w:sz w:val="20"/>
          </w:rPr>
          <w:t>https://cyberleninka.ru/article/n/strategii-tsenovoy-politiki</w:t>
        </w:r>
      </w:hyperlink>
      <w:r w:rsidRPr="00637460">
        <w:rPr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30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А. С. </w:t>
      </w:r>
      <w:proofErr w:type="spellStart"/>
      <w:r w:rsidRPr="00637460">
        <w:rPr>
          <w:color w:val="000000" w:themeColor="text1"/>
          <w:sz w:val="20"/>
        </w:rPr>
        <w:t>Бутузова</w:t>
      </w:r>
      <w:proofErr w:type="spellEnd"/>
      <w:r w:rsidRPr="00637460">
        <w:rPr>
          <w:color w:val="000000" w:themeColor="text1"/>
          <w:sz w:val="20"/>
        </w:rPr>
        <w:t xml:space="preserve"> Понятие ценовой стратегии, характерные черты // Экономика и бизнес: теория и практика. </w:t>
      </w:r>
      <w:r w:rsidRPr="00637460">
        <w:rPr>
          <w:color w:val="000000" w:themeColor="text1"/>
          <w:sz w:val="20"/>
          <w:lang w:val="en-US"/>
        </w:rPr>
        <w:t xml:space="preserve">2018. №12-1. URL: </w:t>
      </w:r>
      <w:hyperlink r:id="rId74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https://cyberleninka.ru/article/n/ponyatie-tsenovoy-strategii-harakternye-cherty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30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А. С. </w:t>
      </w:r>
      <w:proofErr w:type="spellStart"/>
      <w:r w:rsidRPr="00637460">
        <w:rPr>
          <w:color w:val="000000" w:themeColor="text1"/>
          <w:sz w:val="20"/>
        </w:rPr>
        <w:t>Бутузова</w:t>
      </w:r>
      <w:proofErr w:type="spellEnd"/>
      <w:r w:rsidRPr="00637460">
        <w:rPr>
          <w:color w:val="000000" w:themeColor="text1"/>
          <w:sz w:val="20"/>
        </w:rPr>
        <w:t xml:space="preserve"> Виды стратегий дифференцированного и ассортиментного ценообразования // Международный журнал гуманитарных и естественных наук. </w:t>
      </w:r>
      <w:r w:rsidRPr="00637460">
        <w:rPr>
          <w:color w:val="000000" w:themeColor="text1"/>
          <w:sz w:val="20"/>
          <w:lang w:val="en-US"/>
        </w:rPr>
        <w:t xml:space="preserve">2018. №12-1. URL: </w:t>
      </w:r>
      <w:hyperlink r:id="rId75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https://cyberleninka.ru/article/n/vidy-strategiy-differentsirovannogo-i-assortimentnogo-tsenoobrazovaniya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30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Казакова Н.А., </w:t>
      </w:r>
      <w:proofErr w:type="spellStart"/>
      <w:r w:rsidRPr="00637460">
        <w:rPr>
          <w:color w:val="000000" w:themeColor="text1"/>
          <w:sz w:val="20"/>
        </w:rPr>
        <w:t>Шитуев</w:t>
      </w:r>
      <w:proofErr w:type="spellEnd"/>
      <w:r w:rsidRPr="00637460">
        <w:rPr>
          <w:color w:val="000000" w:themeColor="text1"/>
          <w:sz w:val="20"/>
        </w:rPr>
        <w:t xml:space="preserve"> С.С. МЕТОДОЛОГИЯ ПРОВЕДЕНИЯ УПРАВЛЕНЧЕСКОГО АНАЛИЗА ПРИ ФОРМИРОВАНИИ АССОРТИМЕНТНОЙ И ЦЕНОВОЙ СТРАТЕГИИ КОМПАНИИ // Инновации и инвестиции. </w:t>
      </w:r>
      <w:r w:rsidRPr="00637460">
        <w:rPr>
          <w:color w:val="000000" w:themeColor="text1"/>
          <w:sz w:val="20"/>
          <w:lang w:val="en-US"/>
        </w:rPr>
        <w:t xml:space="preserve">2019. №7. URL: </w:t>
      </w:r>
      <w:hyperlink r:id="rId76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https://cyberleninka.ru/article/n/metodologiya-provedeniya-upravlencheskogo-analiza-pri-formirovanii-assortimentnoy-i-tsenovoy-strategii-kompanii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30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А. С. </w:t>
      </w:r>
      <w:proofErr w:type="spellStart"/>
      <w:r w:rsidRPr="00637460">
        <w:rPr>
          <w:color w:val="000000" w:themeColor="text1"/>
          <w:sz w:val="20"/>
        </w:rPr>
        <w:t>Бутузова</w:t>
      </w:r>
      <w:proofErr w:type="spellEnd"/>
      <w:r w:rsidRPr="00637460">
        <w:rPr>
          <w:color w:val="000000" w:themeColor="text1"/>
          <w:sz w:val="20"/>
        </w:rPr>
        <w:t xml:space="preserve"> Виды стратегий дифференцированного и ассортиментного ценообразования // Международный журнал гуманитарных и естественных наук. </w:t>
      </w:r>
      <w:r w:rsidRPr="00637460">
        <w:rPr>
          <w:color w:val="000000" w:themeColor="text1"/>
          <w:sz w:val="20"/>
          <w:lang w:val="en-US"/>
        </w:rPr>
        <w:t xml:space="preserve">2018. №12-1. URL: </w:t>
      </w:r>
      <w:hyperlink r:id="rId77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https://cyberleninka.ru/article/n/vidy-strategiy-differentsirovannogo-i-assortimentnogo-tsenoobrazovaniya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30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Никитина Ирина Владимировна Ценовые стратегии предприятия и условия их использования // Научные исследования. </w:t>
      </w:r>
      <w:r w:rsidRPr="00637460">
        <w:rPr>
          <w:color w:val="000000" w:themeColor="text1"/>
          <w:sz w:val="20"/>
          <w:lang w:val="en-US"/>
        </w:rPr>
        <w:t xml:space="preserve">2019. №1 (27). URL: </w:t>
      </w:r>
      <w:hyperlink r:id="rId78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https://cyberleninka.ru/article/n/tsenovye-strategii-predpriyatiya-i-usloviya-ih-ispolzovaniya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30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Н. Ю. </w:t>
      </w:r>
      <w:proofErr w:type="spellStart"/>
      <w:r w:rsidRPr="00637460">
        <w:rPr>
          <w:color w:val="000000" w:themeColor="text1"/>
          <w:sz w:val="20"/>
        </w:rPr>
        <w:t>Пильщикова</w:t>
      </w:r>
      <w:proofErr w:type="spellEnd"/>
      <w:r w:rsidRPr="00637460">
        <w:rPr>
          <w:color w:val="000000" w:themeColor="text1"/>
          <w:sz w:val="20"/>
        </w:rPr>
        <w:t xml:space="preserve"> Особенности управления конкурентоспособностью торговой организации // Экономика и бизнес: теория и практика. </w:t>
      </w:r>
      <w:r w:rsidRPr="00637460">
        <w:rPr>
          <w:color w:val="000000" w:themeColor="text1"/>
          <w:sz w:val="20"/>
          <w:lang w:val="en-US"/>
        </w:rPr>
        <w:t xml:space="preserve">2018. №9. URL: </w:t>
      </w:r>
      <w:hyperlink r:id="rId79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https://cyberleninka.ru/article/n/osobennosti-upravleniya-konkurentosposobnostyu-torgovoy-organizatsii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30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Андрей </w:t>
      </w:r>
      <w:proofErr w:type="spellStart"/>
      <w:r w:rsidRPr="00637460">
        <w:rPr>
          <w:color w:val="000000" w:themeColor="text1"/>
          <w:sz w:val="20"/>
        </w:rPr>
        <w:t>Каукин</w:t>
      </w:r>
      <w:proofErr w:type="spellEnd"/>
      <w:r w:rsidRPr="00637460">
        <w:rPr>
          <w:color w:val="000000" w:themeColor="text1"/>
          <w:sz w:val="20"/>
        </w:rPr>
        <w:t xml:space="preserve">, Евгения Филичева Дифференциация цен на внутреннем рынке пассажирских авиаперевозок России // Экономическое развитие России. </w:t>
      </w:r>
      <w:r w:rsidRPr="00637460">
        <w:rPr>
          <w:color w:val="000000" w:themeColor="text1"/>
          <w:sz w:val="20"/>
          <w:lang w:val="en-US"/>
        </w:rPr>
        <w:t xml:space="preserve">2018. №3. URL: </w:t>
      </w:r>
      <w:hyperlink r:id="rId80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https://cyberleninka.ru/article/n/differentsiatsiya-tsen-na-vnutrennem-rynke-passazhirskih-aviaperevozok-rossii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30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Галкина С.В. ИГРОВАЯ МОДЕЛЬ ОБОСНОВАНИЯ ЦЕНЫ В УСЛОВИЯХ КОНКУРЕНЦИИ (ВЕРОЯТНОСТНЫЙ ПРОГНОЗ) // Инновации и инвестиции. </w:t>
      </w:r>
      <w:r w:rsidRPr="00637460">
        <w:rPr>
          <w:color w:val="000000" w:themeColor="text1"/>
          <w:sz w:val="20"/>
          <w:lang w:val="en-US"/>
        </w:rPr>
        <w:t xml:space="preserve">2018. №3. URL: </w:t>
      </w:r>
      <w:hyperlink r:id="rId81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https://cyberleninka.ru/article/n/igrovaya-model-obosnovaniya-tseny-v-usloviyah-konkurentsii-veroyatnostnyy-prognoz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30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Бреусова</w:t>
      </w:r>
      <w:proofErr w:type="spellEnd"/>
      <w:r w:rsidRPr="00637460">
        <w:rPr>
          <w:color w:val="000000" w:themeColor="text1"/>
          <w:sz w:val="20"/>
        </w:rPr>
        <w:t xml:space="preserve"> А.Г., </w:t>
      </w:r>
      <w:proofErr w:type="spellStart"/>
      <w:r w:rsidRPr="00637460">
        <w:rPr>
          <w:color w:val="000000" w:themeColor="text1"/>
          <w:sz w:val="20"/>
        </w:rPr>
        <w:t>Чернобаева</w:t>
      </w:r>
      <w:proofErr w:type="spellEnd"/>
      <w:r w:rsidRPr="00637460">
        <w:rPr>
          <w:color w:val="000000" w:themeColor="text1"/>
          <w:sz w:val="20"/>
        </w:rPr>
        <w:t xml:space="preserve"> Г.Е. Развитие конкуренции на региональных потребительских рынках: восприятие потребителей // Вестник Кемеровского государственного университета. Серия: Политические, социологические и экономические науки. 2018. №3. </w:t>
      </w:r>
      <w:r w:rsidRPr="00637460">
        <w:rPr>
          <w:color w:val="000000" w:themeColor="text1"/>
          <w:sz w:val="20"/>
          <w:lang w:val="en-US"/>
        </w:rPr>
        <w:t>URL</w:t>
      </w:r>
      <w:r w:rsidRPr="00637460">
        <w:rPr>
          <w:color w:val="000000" w:themeColor="text1"/>
          <w:sz w:val="20"/>
        </w:rPr>
        <w:t xml:space="preserve">: </w:t>
      </w:r>
      <w:hyperlink r:id="rId82" w:history="1">
        <w:r w:rsidRPr="00637460">
          <w:rPr>
            <w:rStyle w:val="ab"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cyberleninka</w:t>
        </w:r>
        <w:proofErr w:type="spellEnd"/>
        <w:r w:rsidRPr="00637460">
          <w:rPr>
            <w:rStyle w:val="ab"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ru</w:t>
        </w:r>
        <w:proofErr w:type="spellEnd"/>
        <w:r w:rsidRPr="00637460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razvitie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konkurentsii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na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regionalnyh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potrebitelskih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rynkah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vospriyatie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potrebiteley</w:t>
        </w:r>
        <w:proofErr w:type="spellEnd"/>
      </w:hyperlink>
      <w:r w:rsidRPr="00637460">
        <w:rPr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30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 xml:space="preserve">Напишите реферат-рецензию на статью: Драгунова Ирина Викторовна, Зотова Елена Викторовна, Скворцова Марина Александровна КОНЦЕПТУАЛЬНЫЕ ПОДХОДЫ К ИССЛЕДОВАНИЮ ФИРМЫ В УСЛОВИЯХ СОВЕРШЕННОЙ И НЕСОВЕРШЕННОЙ КОНКУРЕНЦИИ // Вестник РУК. 2019. </w:t>
      </w:r>
      <w:r w:rsidRPr="00637460">
        <w:rPr>
          <w:color w:val="000000" w:themeColor="text1"/>
          <w:sz w:val="20"/>
          <w:lang w:val="en-US"/>
        </w:rPr>
        <w:t xml:space="preserve">№4 (38). URL: </w:t>
      </w:r>
      <w:hyperlink r:id="rId83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https://cyberleninka.ru/article/n/kontseptualnye-podhody-k-issledovaniyu-firmy-v-usloviyah-sovershennoy-i-nesovershennoy-konkurentsii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30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Боровских</w:t>
      </w:r>
      <w:proofErr w:type="spellEnd"/>
      <w:r w:rsidRPr="00637460">
        <w:rPr>
          <w:color w:val="000000" w:themeColor="text1"/>
          <w:sz w:val="20"/>
        </w:rPr>
        <w:t xml:space="preserve"> Нина Владимировна Методы и инструменты неценовой конкуренции на рынке общественного питания // ОНВ. ОИС. 2018. </w:t>
      </w:r>
      <w:r w:rsidRPr="00637460">
        <w:rPr>
          <w:color w:val="000000" w:themeColor="text1"/>
          <w:sz w:val="20"/>
          <w:lang w:val="en-US"/>
        </w:rPr>
        <w:t xml:space="preserve">№1. URL: </w:t>
      </w:r>
      <w:hyperlink r:id="rId84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https://cyberleninka.ru/article/n/metody-i-instrumenty-netsenovoy-konkurentsii-na-rynke-obschestvennogo-pitaniya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30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Петрушина Екатерина Павловна, </w:t>
      </w:r>
      <w:proofErr w:type="spellStart"/>
      <w:r w:rsidRPr="00637460">
        <w:rPr>
          <w:color w:val="000000" w:themeColor="text1"/>
          <w:sz w:val="20"/>
        </w:rPr>
        <w:t>Соковец</w:t>
      </w:r>
      <w:proofErr w:type="spellEnd"/>
      <w:r w:rsidRPr="00637460">
        <w:rPr>
          <w:color w:val="000000" w:themeColor="text1"/>
          <w:sz w:val="20"/>
        </w:rPr>
        <w:t xml:space="preserve"> Ольга Андреевна Эластичность спроса по цене на примере ресторанной индустрии // Бизнес-образование в экономике знаний. </w:t>
      </w:r>
      <w:r w:rsidRPr="00637460">
        <w:rPr>
          <w:color w:val="000000" w:themeColor="text1"/>
          <w:sz w:val="20"/>
          <w:lang w:val="en-US"/>
        </w:rPr>
        <w:t xml:space="preserve">2019. №1 (12). URL: </w:t>
      </w:r>
      <w:hyperlink r:id="rId85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https://cyberleninka.ru/article/n/elastichnost-sprosa-po-tsene-na-primere-restorannoy-industrii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tabs>
          <w:tab w:val="left" w:pos="851"/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665ECD" w:rsidRPr="00637460" w:rsidRDefault="00665ECD" w:rsidP="00665ECD">
      <w:pPr>
        <w:widowControl/>
        <w:tabs>
          <w:tab w:val="left" w:pos="851"/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5. Ценовая политика предприятия.</w:t>
      </w:r>
    </w:p>
    <w:p w:rsidR="00665ECD" w:rsidRPr="00637460" w:rsidRDefault="00665ECD" w:rsidP="00665ECD">
      <w:pPr>
        <w:widowControl/>
        <w:tabs>
          <w:tab w:val="left" w:pos="851"/>
          <w:tab w:val="left" w:pos="1080"/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рефератов:</w:t>
      </w:r>
    </w:p>
    <w:p w:rsidR="00665ECD" w:rsidRPr="00637460" w:rsidRDefault="00665ECD" w:rsidP="00665ECD">
      <w:pPr>
        <w:widowControl/>
        <w:numPr>
          <w:ilvl w:val="0"/>
          <w:numId w:val="31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Коршунов С.А. СТРАТЕГИИ ЦЕНОВОЙ ПОЛИТИКИ // ЕГИ. 2019. №24 (2). URL: </w:t>
      </w:r>
      <w:hyperlink r:id="rId86" w:history="1">
        <w:r w:rsidRPr="00637460">
          <w:rPr>
            <w:rStyle w:val="ab"/>
            <w:color w:val="000000" w:themeColor="text1"/>
            <w:sz w:val="20"/>
          </w:rPr>
          <w:t>https://cyberleninka.ru/article/n/strategii-tsenovoy-politiki</w:t>
        </w:r>
      </w:hyperlink>
      <w:r w:rsidRPr="00637460">
        <w:rPr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31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Т. А. </w:t>
      </w:r>
      <w:proofErr w:type="spellStart"/>
      <w:r w:rsidRPr="00637460">
        <w:rPr>
          <w:color w:val="000000" w:themeColor="text1"/>
          <w:sz w:val="20"/>
        </w:rPr>
        <w:t>Нормова</w:t>
      </w:r>
      <w:proofErr w:type="spellEnd"/>
      <w:r w:rsidRPr="00637460">
        <w:rPr>
          <w:color w:val="000000" w:themeColor="text1"/>
          <w:sz w:val="20"/>
        </w:rPr>
        <w:t xml:space="preserve">, В. С. Ильина, Д. О. </w:t>
      </w:r>
      <w:proofErr w:type="spellStart"/>
      <w:r w:rsidRPr="00637460">
        <w:rPr>
          <w:color w:val="000000" w:themeColor="text1"/>
          <w:sz w:val="20"/>
        </w:rPr>
        <w:t>Щанкин</w:t>
      </w:r>
      <w:proofErr w:type="spellEnd"/>
      <w:r w:rsidRPr="00637460">
        <w:rPr>
          <w:color w:val="000000" w:themeColor="text1"/>
          <w:sz w:val="20"/>
        </w:rPr>
        <w:t xml:space="preserve"> АНАЛИЗ ЦЕНОВОЙ ПОЛИТИКИ ОРГАНИЗАЦИИ // Вестник Академии знаний. </w:t>
      </w:r>
      <w:r w:rsidRPr="00637460">
        <w:rPr>
          <w:color w:val="000000" w:themeColor="text1"/>
          <w:sz w:val="20"/>
          <w:lang w:val="en-US"/>
        </w:rPr>
        <w:t xml:space="preserve">2020. №3 (38). URL: </w:t>
      </w:r>
      <w:hyperlink r:id="rId87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https://cyberleninka.ru/article/n/analiz-tsenovoy-politiki-organizatsii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31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А. А. </w:t>
      </w:r>
      <w:proofErr w:type="spellStart"/>
      <w:r w:rsidRPr="00637460">
        <w:rPr>
          <w:color w:val="000000" w:themeColor="text1"/>
          <w:sz w:val="20"/>
        </w:rPr>
        <w:t>Храмченко</w:t>
      </w:r>
      <w:proofErr w:type="spellEnd"/>
      <w:r w:rsidRPr="00637460">
        <w:rPr>
          <w:color w:val="000000" w:themeColor="text1"/>
          <w:sz w:val="20"/>
        </w:rPr>
        <w:t xml:space="preserve">, Е. В. Касьянова, А. В. </w:t>
      </w:r>
      <w:proofErr w:type="spellStart"/>
      <w:r w:rsidRPr="00637460">
        <w:rPr>
          <w:color w:val="000000" w:themeColor="text1"/>
          <w:sz w:val="20"/>
        </w:rPr>
        <w:t>Тюхтюнова</w:t>
      </w:r>
      <w:proofErr w:type="spellEnd"/>
      <w:r w:rsidRPr="00637460">
        <w:rPr>
          <w:color w:val="000000" w:themeColor="text1"/>
          <w:sz w:val="20"/>
        </w:rPr>
        <w:t xml:space="preserve"> АНАЛИЗ РАЗВИТИЯ ЦЕНОВОЙ ПОЛИТИКИ КОРПОРАЦИЙ // Вестник Академии знаний. </w:t>
      </w:r>
      <w:r w:rsidRPr="00637460">
        <w:rPr>
          <w:color w:val="000000" w:themeColor="text1"/>
          <w:sz w:val="20"/>
          <w:lang w:val="en-US"/>
        </w:rPr>
        <w:t xml:space="preserve">2020. №3 (38). URL: </w:t>
      </w:r>
      <w:hyperlink r:id="rId88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https://cyberleninka.ru/article/n/analiz-razvitiya-tsenovoy-politiki-korporatsiy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31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Шулико</w:t>
      </w:r>
      <w:proofErr w:type="spellEnd"/>
      <w:r w:rsidRPr="00637460">
        <w:rPr>
          <w:color w:val="000000" w:themeColor="text1"/>
          <w:sz w:val="20"/>
        </w:rPr>
        <w:t xml:space="preserve"> Е.В., Ковалева И.П. СОВРЕМЕННАЯ ЦЕНОВАЯ ПОЛИТИКА ОРГАНИЗАЦИИ: ТЕОРЕТИЧЕСКИЕ АСПЕКТЫ // Вестник Академии знаний. </w:t>
      </w:r>
      <w:r w:rsidRPr="00637460">
        <w:rPr>
          <w:color w:val="000000" w:themeColor="text1"/>
          <w:sz w:val="20"/>
          <w:lang w:val="en-US"/>
        </w:rPr>
        <w:t xml:space="preserve">2019. №1 (30). URL: </w:t>
      </w:r>
      <w:hyperlink r:id="rId89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https://cyberleninka.ru/article/n/sovremennaya-tsenovaya-politika-organizatsii-teoreticheskie-aspekty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31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Ярош</w:t>
      </w:r>
      <w:proofErr w:type="spellEnd"/>
      <w:r w:rsidRPr="00637460">
        <w:rPr>
          <w:color w:val="000000" w:themeColor="text1"/>
          <w:sz w:val="20"/>
        </w:rPr>
        <w:t xml:space="preserve"> Ольга Борисовна, Митина Элла Александровна ДИАГНОСТИКА ЦЕНОВОЙ И АССОРТИМЕНТНОЙ ПОЛИТИКИ РЕГИОНАЛЬНОЙ ТОРГОВОЙ СЕТИ // Научный вестник: финансы, банки, инвестиции. </w:t>
      </w:r>
      <w:r w:rsidRPr="00637460">
        <w:rPr>
          <w:color w:val="000000" w:themeColor="text1"/>
          <w:sz w:val="20"/>
          <w:lang w:val="en-US"/>
        </w:rPr>
        <w:t xml:space="preserve">2018. №4 (45). URL: </w:t>
      </w:r>
      <w:hyperlink r:id="rId90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https://cyberleninka.ru/article/n/diagnostika-tsenovoy-i-assortimentnoy-politiki-regionalnoy-torgovoy-seti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31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Шматко</w:t>
      </w:r>
      <w:proofErr w:type="spellEnd"/>
      <w:r w:rsidRPr="00637460">
        <w:rPr>
          <w:color w:val="000000" w:themeColor="text1"/>
          <w:sz w:val="20"/>
        </w:rPr>
        <w:t xml:space="preserve"> А.Д., </w:t>
      </w:r>
      <w:proofErr w:type="spellStart"/>
      <w:r w:rsidRPr="00637460">
        <w:rPr>
          <w:color w:val="000000" w:themeColor="text1"/>
          <w:sz w:val="20"/>
        </w:rPr>
        <w:t>Гогуадзе</w:t>
      </w:r>
      <w:proofErr w:type="spellEnd"/>
      <w:r w:rsidRPr="00637460">
        <w:rPr>
          <w:color w:val="000000" w:themeColor="text1"/>
          <w:sz w:val="20"/>
        </w:rPr>
        <w:t xml:space="preserve"> М.Г., Козлов Л.А. Ценовая политика как фактор, обеспечивающий конкурентоспособность товара // Международный журнал гуманитарных и естественных наук. </w:t>
      </w:r>
      <w:r w:rsidRPr="00637460">
        <w:rPr>
          <w:color w:val="000000" w:themeColor="text1"/>
          <w:sz w:val="20"/>
          <w:lang w:val="en-US"/>
        </w:rPr>
        <w:t xml:space="preserve">2018. №7. URL: </w:t>
      </w:r>
      <w:hyperlink r:id="rId91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https://cyberleninka.ru/article/n/tsenovaya-politika-kak-faktor-obespechivayuschiy-konkurentosposobnost-tovara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31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Багиев</w:t>
      </w:r>
      <w:proofErr w:type="spellEnd"/>
      <w:r w:rsidRPr="00637460">
        <w:rPr>
          <w:color w:val="000000" w:themeColor="text1"/>
          <w:sz w:val="20"/>
        </w:rPr>
        <w:t xml:space="preserve"> Георгий Леонидович, </w:t>
      </w:r>
      <w:proofErr w:type="spellStart"/>
      <w:r w:rsidRPr="00637460">
        <w:rPr>
          <w:color w:val="000000" w:themeColor="text1"/>
          <w:sz w:val="20"/>
        </w:rPr>
        <w:t>Газизуллин</w:t>
      </w:r>
      <w:proofErr w:type="spellEnd"/>
      <w:r w:rsidRPr="00637460">
        <w:rPr>
          <w:color w:val="000000" w:themeColor="text1"/>
          <w:sz w:val="20"/>
        </w:rPr>
        <w:t xml:space="preserve"> Наиль </w:t>
      </w:r>
      <w:proofErr w:type="spellStart"/>
      <w:r w:rsidRPr="00637460">
        <w:rPr>
          <w:color w:val="000000" w:themeColor="text1"/>
          <w:sz w:val="20"/>
        </w:rPr>
        <w:t>Файзулхакович</w:t>
      </w:r>
      <w:proofErr w:type="spellEnd"/>
      <w:r w:rsidRPr="00637460">
        <w:rPr>
          <w:color w:val="000000" w:themeColor="text1"/>
          <w:sz w:val="20"/>
        </w:rPr>
        <w:t xml:space="preserve"> Организация управления ценовой политикой предпринимательских и коммерческих структур в современных условиях // ПСЭ. 2018. </w:t>
      </w:r>
      <w:r w:rsidRPr="00637460">
        <w:rPr>
          <w:color w:val="000000" w:themeColor="text1"/>
          <w:sz w:val="20"/>
          <w:lang w:val="en-US"/>
        </w:rPr>
        <w:t xml:space="preserve">№2 (66). URL: </w:t>
      </w:r>
      <w:hyperlink r:id="rId92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https://cyberleninka.ru/article/n/organizatsiya-upravleniya-tsenovoy-politikoy-predprinimatelskih-i-kommercheskih-struktur-v-sovremennyh-usloviyah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31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Шулико</w:t>
      </w:r>
      <w:proofErr w:type="spellEnd"/>
      <w:r w:rsidRPr="00637460">
        <w:rPr>
          <w:color w:val="000000" w:themeColor="text1"/>
          <w:sz w:val="20"/>
        </w:rPr>
        <w:t xml:space="preserve"> Елена Витальевна, Ковалева Ирина Петровна Анализ эффективности ценовой политики организации: практические аспекты (на примере ОАО «Верхнебаканский цементный завод») // Учет. Анализ. Аудит. 2019. №3. </w:t>
      </w:r>
      <w:r w:rsidRPr="00637460">
        <w:rPr>
          <w:color w:val="000000" w:themeColor="text1"/>
          <w:sz w:val="20"/>
          <w:lang w:val="en-US"/>
        </w:rPr>
        <w:t>URL</w:t>
      </w:r>
      <w:r w:rsidRPr="00637460">
        <w:rPr>
          <w:color w:val="000000" w:themeColor="text1"/>
          <w:sz w:val="20"/>
        </w:rPr>
        <w:t xml:space="preserve">: </w:t>
      </w:r>
      <w:hyperlink r:id="rId93" w:history="1">
        <w:r w:rsidRPr="00637460">
          <w:rPr>
            <w:rStyle w:val="ab"/>
            <w:color w:val="000000" w:themeColor="text1"/>
            <w:sz w:val="20"/>
            <w:lang w:val="en-US"/>
          </w:rPr>
          <w:t>https</w:t>
        </w:r>
        <w:r w:rsidRPr="00637460">
          <w:rPr>
            <w:rStyle w:val="ab"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cyberleninka</w:t>
        </w:r>
        <w:proofErr w:type="spellEnd"/>
        <w:r w:rsidRPr="00637460">
          <w:rPr>
            <w:rStyle w:val="ab"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ru</w:t>
        </w:r>
        <w:proofErr w:type="spellEnd"/>
        <w:r w:rsidRPr="00637460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article</w:t>
        </w:r>
        <w:r w:rsidRPr="00637460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n</w:t>
        </w:r>
        <w:r w:rsidRPr="00637460">
          <w:rPr>
            <w:rStyle w:val="ab"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analiz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effektivnosti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tsenovoy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politiki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organizatsii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prakticheskie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aspekty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na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primere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oao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verhnebakanskiy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tsementnyy</w:t>
        </w:r>
        <w:proofErr w:type="spellEnd"/>
        <w:r w:rsidRPr="00637460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zavod</w:t>
        </w:r>
        <w:proofErr w:type="spellEnd"/>
      </w:hyperlink>
      <w:r w:rsidRPr="00637460">
        <w:rPr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31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Митина Элла Александровна, </w:t>
      </w:r>
      <w:proofErr w:type="spellStart"/>
      <w:r w:rsidRPr="00637460">
        <w:rPr>
          <w:color w:val="000000" w:themeColor="text1"/>
          <w:sz w:val="20"/>
        </w:rPr>
        <w:t>Ярош</w:t>
      </w:r>
      <w:proofErr w:type="spellEnd"/>
      <w:r w:rsidRPr="00637460">
        <w:rPr>
          <w:color w:val="000000" w:themeColor="text1"/>
          <w:sz w:val="20"/>
        </w:rPr>
        <w:t xml:space="preserve"> Ольга Борисовна АНАЛИЗ УРОВНЯ КОНКУРЕНТОСПОСОБНОСТИ ЦЕН НА ПРОДУКЦИЮ, РЕАЛИЗУЕМУЮ В РЕГИОНАЛЬНЫХ ТОРГОВЫХ СЕТЯХ // Научный вестник: финансы, банки, инвестиции. </w:t>
      </w:r>
      <w:r w:rsidRPr="00637460">
        <w:rPr>
          <w:color w:val="000000" w:themeColor="text1"/>
          <w:sz w:val="20"/>
          <w:lang w:val="en-US"/>
        </w:rPr>
        <w:t xml:space="preserve">2019. №3 (48). URL: </w:t>
      </w:r>
      <w:hyperlink r:id="rId94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https://cyberleninka.ru/article/n/analiz-urovnya-konkurentosposobnosti-tsen-na-produktsiyu-realizuemuyu-v-regionalnyh-torgovyh-setyah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31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 xml:space="preserve">Напишите реферат-рецензию на статью: Гуров С.А., Гурова М.А. ЦЕНОВАЯ ПОЛИТИКА И СИСТЕМА СКИДОК СОВРЕМЕННОГО САНАТОРИЯ (НА ПРИМЕРЕ ПРЕДПРИЯТИЯ "САКРОПОЛЬ") // Символ науки. </w:t>
      </w:r>
      <w:r w:rsidRPr="00637460">
        <w:rPr>
          <w:color w:val="000000" w:themeColor="text1"/>
          <w:sz w:val="20"/>
          <w:lang w:val="en-US"/>
        </w:rPr>
        <w:t xml:space="preserve">2019. №10. URL: </w:t>
      </w:r>
      <w:hyperlink r:id="rId95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https://cyberleninka.ru/article/n/tsenovaya-politika-i-sistema-skidok-sovremennogo-sanatoriya-na-primere-predpriyatiya-sakropol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31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Напишите реферат-рецензию на статью: С</w:t>
      </w:r>
      <w:r w:rsidRPr="00637460">
        <w:rPr>
          <w:color w:val="000000" w:themeColor="text1"/>
          <w:szCs w:val="24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Ахмадеев</w:t>
      </w:r>
      <w:proofErr w:type="spellEnd"/>
      <w:r w:rsidRPr="00637460">
        <w:rPr>
          <w:color w:val="000000" w:themeColor="text1"/>
          <w:sz w:val="20"/>
        </w:rPr>
        <w:t xml:space="preserve"> Равиль </w:t>
      </w:r>
      <w:proofErr w:type="spellStart"/>
      <w:r w:rsidRPr="00637460">
        <w:rPr>
          <w:color w:val="000000" w:themeColor="text1"/>
          <w:sz w:val="20"/>
        </w:rPr>
        <w:t>Габдуллаевич</w:t>
      </w:r>
      <w:proofErr w:type="spellEnd"/>
      <w:r w:rsidRPr="00637460">
        <w:rPr>
          <w:color w:val="000000" w:themeColor="text1"/>
          <w:sz w:val="20"/>
        </w:rPr>
        <w:t xml:space="preserve">, </w:t>
      </w:r>
      <w:proofErr w:type="spellStart"/>
      <w:r w:rsidRPr="00637460">
        <w:rPr>
          <w:color w:val="000000" w:themeColor="text1"/>
          <w:sz w:val="20"/>
        </w:rPr>
        <w:t>Быканова</w:t>
      </w:r>
      <w:proofErr w:type="spellEnd"/>
      <w:r w:rsidRPr="00637460">
        <w:rPr>
          <w:color w:val="000000" w:themeColor="text1"/>
          <w:sz w:val="20"/>
        </w:rPr>
        <w:t xml:space="preserve"> Ольга Алексеевна, Агапова Анна Александровна Увеличение с 2019 года ставки по </w:t>
      </w:r>
      <w:proofErr w:type="spellStart"/>
      <w:r w:rsidRPr="00637460">
        <w:rPr>
          <w:color w:val="000000" w:themeColor="text1"/>
          <w:sz w:val="20"/>
        </w:rPr>
        <w:t>ндс</w:t>
      </w:r>
      <w:proofErr w:type="spellEnd"/>
      <w:r w:rsidRPr="00637460">
        <w:rPr>
          <w:color w:val="000000" w:themeColor="text1"/>
          <w:sz w:val="20"/>
        </w:rPr>
        <w:t xml:space="preserve">: влияние на политику ценообразования налогоплательщика // АНИ: экономика и управление. 2018. №4 (25). URL: </w:t>
      </w:r>
      <w:hyperlink r:id="rId96" w:history="1">
        <w:r w:rsidRPr="00637460">
          <w:rPr>
            <w:rStyle w:val="ab"/>
            <w:color w:val="000000" w:themeColor="text1"/>
            <w:sz w:val="20"/>
          </w:rPr>
          <w:t>https://cyberleninka.ru/article/n/uvelichenie-s-2019-goda-stavki-po-nds-vliyanie-na-politiku-tsenoobrazovaniya-nalogoplatelschika</w:t>
        </w:r>
      </w:hyperlink>
      <w:r w:rsidRPr="00637460">
        <w:rPr>
          <w:color w:val="000000" w:themeColor="text1"/>
          <w:sz w:val="20"/>
        </w:rPr>
        <w:t>. 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31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Зинченко Артём Олегович Политики ценообразования алкогольной продукции как факторы экономической безопасности // Московский экономический журнал. </w:t>
      </w:r>
      <w:r w:rsidRPr="00637460">
        <w:rPr>
          <w:color w:val="000000" w:themeColor="text1"/>
          <w:sz w:val="20"/>
          <w:lang w:val="en-US"/>
        </w:rPr>
        <w:t xml:space="preserve">2018. №3. URL: </w:t>
      </w:r>
      <w:hyperlink r:id="rId97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https://cyberleninka.ru/article/n/politiki-tsenoobrazovaniya-alkogolnoy-produktsii-kak-faktory-ekonomicheskoy-bezopasnosti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31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Улановская Оксана Николаевна АНАЛИЗ КОНКУРЕНТНОЙ СРЕДЫ КАК ВАЖНЕЙШИЙ ЭТАП ФОРМИРОВАНИЯ МАРКЕТИНГОВОЙ ПОЛИТИКИ ЦЕНООБРАЗОВАНИЯ (НА ПРИМЕРЕ ВЫСТАВОЧНОЙ ОТРАСЛИ РЕСПУБЛИКИ КРЫМ) // Практический маркетинг. </w:t>
      </w:r>
      <w:r w:rsidRPr="00637460">
        <w:rPr>
          <w:color w:val="000000" w:themeColor="text1"/>
          <w:sz w:val="20"/>
          <w:lang w:val="en-US"/>
        </w:rPr>
        <w:t xml:space="preserve">2018. №8 (258). URL: </w:t>
      </w:r>
      <w:hyperlink r:id="rId98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https://cyberleninka.ru/article/n/analiz-konkurentnoy-sredy-kak-vazhneyshiy-etap-formirovaniya-marketingovoy-politiki-tsenoobrazovaniya-na-primere-vystavochnoy-otrasli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31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Миронцева</w:t>
      </w:r>
      <w:proofErr w:type="spellEnd"/>
      <w:r w:rsidRPr="00637460">
        <w:rPr>
          <w:color w:val="000000" w:themeColor="text1"/>
          <w:sz w:val="20"/>
        </w:rPr>
        <w:t xml:space="preserve"> А.В. Ценовая политика розничных сетей. "бархатная" национализация // Национальные интересы: приоритеты и безопасность. 2018. №10 (367). </w:t>
      </w:r>
      <w:r w:rsidRPr="00637460">
        <w:rPr>
          <w:color w:val="000000" w:themeColor="text1"/>
          <w:sz w:val="20"/>
          <w:lang w:val="en-US"/>
        </w:rPr>
        <w:t>URL</w:t>
      </w:r>
      <w:r w:rsidRPr="00B12425">
        <w:rPr>
          <w:color w:val="000000" w:themeColor="text1"/>
          <w:sz w:val="20"/>
        </w:rPr>
        <w:t xml:space="preserve">: </w:t>
      </w:r>
      <w:hyperlink r:id="rId99" w:history="1">
        <w:r w:rsidRPr="00637460">
          <w:rPr>
            <w:rStyle w:val="ab"/>
            <w:color w:val="000000" w:themeColor="text1"/>
            <w:sz w:val="20"/>
            <w:lang w:val="en-US"/>
          </w:rPr>
          <w:t>https</w:t>
        </w:r>
        <w:r w:rsidRPr="00B12425">
          <w:rPr>
            <w:rStyle w:val="ab"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cyberleninka</w:t>
        </w:r>
        <w:proofErr w:type="spellEnd"/>
        <w:r w:rsidRPr="00B12425">
          <w:rPr>
            <w:rStyle w:val="ab"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ru</w:t>
        </w:r>
        <w:proofErr w:type="spellEnd"/>
        <w:r w:rsidRPr="00B12425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article</w:t>
        </w:r>
        <w:r w:rsidRPr="00B12425">
          <w:rPr>
            <w:rStyle w:val="ab"/>
            <w:color w:val="000000" w:themeColor="text1"/>
            <w:sz w:val="20"/>
          </w:rPr>
          <w:t>/</w:t>
        </w:r>
        <w:r w:rsidRPr="00637460">
          <w:rPr>
            <w:rStyle w:val="ab"/>
            <w:color w:val="000000" w:themeColor="text1"/>
            <w:sz w:val="20"/>
            <w:lang w:val="en-US"/>
          </w:rPr>
          <w:t>n</w:t>
        </w:r>
        <w:r w:rsidRPr="00B12425">
          <w:rPr>
            <w:rStyle w:val="ab"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tsenovaya</w:t>
        </w:r>
        <w:proofErr w:type="spellEnd"/>
        <w:r w:rsidRPr="00B12425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politika</w:t>
        </w:r>
        <w:proofErr w:type="spellEnd"/>
        <w:r w:rsidRPr="00B12425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roznichnyh</w:t>
        </w:r>
        <w:proofErr w:type="spellEnd"/>
        <w:r w:rsidRPr="00B12425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setey</w:t>
        </w:r>
        <w:proofErr w:type="spellEnd"/>
        <w:r w:rsidRPr="00B12425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barhatnaya</w:t>
        </w:r>
        <w:proofErr w:type="spellEnd"/>
        <w:r w:rsidRPr="00B12425">
          <w:rPr>
            <w:rStyle w:val="ab"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color w:val="000000" w:themeColor="text1"/>
            <w:sz w:val="20"/>
            <w:lang w:val="en-US"/>
          </w:rPr>
          <w:t>natsionalizatsiya</w:t>
        </w:r>
        <w:proofErr w:type="spellEnd"/>
      </w:hyperlink>
      <w:r w:rsidRPr="00B12425">
        <w:rPr>
          <w:color w:val="000000" w:themeColor="text1"/>
          <w:sz w:val="20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31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Бодрова Екатерина Григорьевна Анализ ценовой политики ювелирного производства (на примере бренда </w:t>
      </w:r>
      <w:proofErr w:type="spellStart"/>
      <w:r w:rsidRPr="00637460">
        <w:rPr>
          <w:color w:val="000000" w:themeColor="text1"/>
          <w:sz w:val="20"/>
        </w:rPr>
        <w:t>Wishing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on</w:t>
      </w:r>
      <w:proofErr w:type="spellEnd"/>
      <w:r w:rsidRPr="00637460">
        <w:rPr>
          <w:color w:val="000000" w:themeColor="text1"/>
          <w:sz w:val="20"/>
        </w:rPr>
        <w:t xml:space="preserve"> a </w:t>
      </w:r>
      <w:proofErr w:type="spellStart"/>
      <w:r w:rsidRPr="00637460">
        <w:rPr>
          <w:color w:val="000000" w:themeColor="text1"/>
          <w:sz w:val="20"/>
        </w:rPr>
        <w:t>Star</w:t>
      </w:r>
      <w:proofErr w:type="spellEnd"/>
      <w:r w:rsidRPr="00637460">
        <w:rPr>
          <w:color w:val="000000" w:themeColor="text1"/>
          <w:sz w:val="20"/>
        </w:rPr>
        <w:t xml:space="preserve"> </w:t>
      </w:r>
      <w:proofErr w:type="spellStart"/>
      <w:r w:rsidRPr="00637460">
        <w:rPr>
          <w:color w:val="000000" w:themeColor="text1"/>
          <w:sz w:val="20"/>
        </w:rPr>
        <w:t>jewelry</w:t>
      </w:r>
      <w:proofErr w:type="spellEnd"/>
      <w:r w:rsidRPr="00637460">
        <w:rPr>
          <w:color w:val="000000" w:themeColor="text1"/>
          <w:sz w:val="20"/>
        </w:rPr>
        <w:t xml:space="preserve">) // АНИ: экономика и управление. </w:t>
      </w:r>
      <w:r w:rsidRPr="00637460">
        <w:rPr>
          <w:color w:val="000000" w:themeColor="text1"/>
          <w:sz w:val="20"/>
          <w:lang w:val="en-US"/>
        </w:rPr>
        <w:t xml:space="preserve">2018. №1 (22). URL: </w:t>
      </w:r>
      <w:hyperlink r:id="rId100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https://cyberleninka.ru/article/n/analiz-tsenovoy-politiki-yuvelirnogo-proizvodstva-na-primere-brenda-wishing-on-a-star-jewelry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31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М. -Р. А. </w:t>
      </w:r>
      <w:proofErr w:type="spellStart"/>
      <w:r w:rsidRPr="00637460">
        <w:rPr>
          <w:color w:val="000000" w:themeColor="text1"/>
          <w:sz w:val="20"/>
        </w:rPr>
        <w:t>Яганов</w:t>
      </w:r>
      <w:proofErr w:type="spellEnd"/>
      <w:r w:rsidRPr="00637460">
        <w:rPr>
          <w:color w:val="000000" w:themeColor="text1"/>
          <w:sz w:val="20"/>
        </w:rPr>
        <w:t xml:space="preserve">, О. И. </w:t>
      </w:r>
      <w:proofErr w:type="spellStart"/>
      <w:r w:rsidRPr="00637460">
        <w:rPr>
          <w:color w:val="000000" w:themeColor="text1"/>
          <w:sz w:val="20"/>
        </w:rPr>
        <w:t>Рябичева</w:t>
      </w:r>
      <w:proofErr w:type="spellEnd"/>
      <w:r w:rsidRPr="00637460">
        <w:rPr>
          <w:color w:val="000000" w:themeColor="text1"/>
          <w:sz w:val="20"/>
        </w:rPr>
        <w:t xml:space="preserve"> ЦЕНООБРАЗОВАНИЕ В УСЛОВИЯХ МОНОПОЛИИ // Международный журнал гуманитарных и естественных наук. </w:t>
      </w:r>
      <w:r w:rsidRPr="00637460">
        <w:rPr>
          <w:color w:val="000000" w:themeColor="text1"/>
          <w:sz w:val="20"/>
          <w:lang w:val="en-US"/>
        </w:rPr>
        <w:t xml:space="preserve">2019. №12-3. URL: </w:t>
      </w:r>
      <w:hyperlink r:id="rId101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https://cyberleninka.ru/article/n/tsenoobrazovanie-v-usloviyah-monopolii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31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Рубилин</w:t>
      </w:r>
      <w:proofErr w:type="spellEnd"/>
      <w:r w:rsidRPr="00637460">
        <w:rPr>
          <w:color w:val="000000" w:themeColor="text1"/>
          <w:sz w:val="20"/>
        </w:rPr>
        <w:t xml:space="preserve"> Александр Иванович, Сидоренко Владимир Васильевич, Мельников Александр Борисович, </w:t>
      </w:r>
      <w:proofErr w:type="spellStart"/>
      <w:r w:rsidRPr="00637460">
        <w:rPr>
          <w:color w:val="000000" w:themeColor="text1"/>
          <w:sz w:val="20"/>
        </w:rPr>
        <w:t>Михайлушкин</w:t>
      </w:r>
      <w:proofErr w:type="spellEnd"/>
      <w:r w:rsidRPr="00637460">
        <w:rPr>
          <w:color w:val="000000" w:themeColor="text1"/>
          <w:sz w:val="20"/>
        </w:rPr>
        <w:t xml:space="preserve"> Павел Валерьевич Ценовая политика в аграрном секторе экономики // МСХ. 2019. </w:t>
      </w:r>
      <w:r w:rsidRPr="00637460">
        <w:rPr>
          <w:color w:val="000000" w:themeColor="text1"/>
          <w:sz w:val="20"/>
          <w:lang w:val="en-US"/>
        </w:rPr>
        <w:t xml:space="preserve">№1. URL: </w:t>
      </w:r>
      <w:hyperlink r:id="rId102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https://cyberleninka.ru/article/n/tsenovaya-politika-v-agrarnom-sektore-ekonomiki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31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Латышева А.И. Вопросы ценообразования в новой экономике // </w:t>
      </w:r>
      <w:proofErr w:type="spellStart"/>
      <w:r w:rsidRPr="00637460">
        <w:rPr>
          <w:color w:val="000000" w:themeColor="text1"/>
          <w:sz w:val="20"/>
        </w:rPr>
        <w:t>Аэкономика</w:t>
      </w:r>
      <w:proofErr w:type="spellEnd"/>
      <w:r w:rsidRPr="00637460">
        <w:rPr>
          <w:color w:val="000000" w:themeColor="text1"/>
          <w:sz w:val="20"/>
        </w:rPr>
        <w:t xml:space="preserve">: экономика и сельское хозяйство. </w:t>
      </w:r>
      <w:r w:rsidRPr="00637460">
        <w:rPr>
          <w:color w:val="000000" w:themeColor="text1"/>
          <w:sz w:val="20"/>
          <w:lang w:val="en-US"/>
        </w:rPr>
        <w:t xml:space="preserve">2018. №1 (25). URL: </w:t>
      </w:r>
      <w:hyperlink r:id="rId103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https://cyberleninka.ru/article/n/voprosy-tsenoobrazovaniya-v-novoy-ekonomike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31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Ельцов Сергей Владимирович Индексирование цен на продукцию с учетом динамики изменения доли продукции в объеме продаж // Инновации и инвестиции. </w:t>
      </w:r>
      <w:r w:rsidRPr="00637460">
        <w:rPr>
          <w:color w:val="000000" w:themeColor="text1"/>
          <w:sz w:val="20"/>
          <w:lang w:val="en-US"/>
        </w:rPr>
        <w:t xml:space="preserve">2020. №7. URL: </w:t>
      </w:r>
      <w:hyperlink r:id="rId104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https://cyberleninka.ru/article/n/indeksirovanie-tsen-na-produktsiyu-s-uchetom-dinamiki-izmeneniya-doli-produktsii-v-obeme-prodazh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widowControl/>
        <w:numPr>
          <w:ilvl w:val="0"/>
          <w:numId w:val="31"/>
        </w:numPr>
        <w:tabs>
          <w:tab w:val="left" w:pos="851"/>
        </w:tabs>
        <w:snapToGrid/>
        <w:spacing w:before="0" w:after="0"/>
        <w:ind w:left="0" w:firstLine="567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color w:val="000000" w:themeColor="text1"/>
          <w:sz w:val="20"/>
        </w:rPr>
        <w:t>Каленич</w:t>
      </w:r>
      <w:proofErr w:type="spellEnd"/>
      <w:r w:rsidRPr="00637460">
        <w:rPr>
          <w:color w:val="000000" w:themeColor="text1"/>
          <w:sz w:val="20"/>
        </w:rPr>
        <w:t xml:space="preserve"> Ирина Сергеевна ЭКОНОМИЧЕСКАЯ СУЩНОСТЬ ЗАТРАТ И СЕБЕСТОИМОСТИ ПРОДУКЦИИ // БИ. 2019. </w:t>
      </w:r>
      <w:r w:rsidRPr="00637460">
        <w:rPr>
          <w:color w:val="000000" w:themeColor="text1"/>
          <w:sz w:val="20"/>
          <w:lang w:val="en-US"/>
        </w:rPr>
        <w:t xml:space="preserve">№11 (502). URL: </w:t>
      </w:r>
      <w:hyperlink r:id="rId105" w:history="1">
        <w:r w:rsidRPr="00637460">
          <w:rPr>
            <w:rStyle w:val="ab"/>
            <w:color w:val="000000" w:themeColor="text1"/>
            <w:sz w:val="20"/>
            <w:lang w:val="en-US"/>
          </w:rPr>
          <w:t>https://cyberleninka.ru/article/n/ekonomicheskaya-suschnost-zatrat-i-sebestoimosti-produktsii-1</w:t>
        </w:r>
      </w:hyperlink>
      <w:r w:rsidRPr="00637460">
        <w:rPr>
          <w:color w:val="000000" w:themeColor="text1"/>
          <w:sz w:val="20"/>
          <w:lang w:val="en-US"/>
        </w:rPr>
        <w:t xml:space="preserve">. </w:t>
      </w:r>
      <w:r w:rsidRPr="00637460">
        <w:rPr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665ECD" w:rsidRPr="00637460" w:rsidRDefault="00665ECD" w:rsidP="00665ECD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</w:p>
    <w:p w:rsidR="00665ECD" w:rsidRPr="00637460" w:rsidRDefault="001B045A" w:rsidP="00422825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7</w:t>
      </w:r>
      <w:r w:rsidR="00665ECD" w:rsidRPr="00637460">
        <w:rPr>
          <w:rFonts w:ascii="Times New Roman" w:hAnsi="Times New Roman"/>
          <w:b/>
          <w:color w:val="000000" w:themeColor="text1"/>
        </w:rPr>
        <w:t>. Учебно-методическое и информационное обеспечение дисциплины</w:t>
      </w:r>
    </w:p>
    <w:p w:rsidR="00665ECD" w:rsidRPr="00637460" w:rsidRDefault="001B045A" w:rsidP="00422825">
      <w:pPr>
        <w:widowControl/>
        <w:tabs>
          <w:tab w:val="left" w:pos="1106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665ECD" w:rsidRPr="00637460">
        <w:rPr>
          <w:b/>
          <w:color w:val="000000" w:themeColor="text1"/>
          <w:sz w:val="20"/>
        </w:rPr>
        <w:t xml:space="preserve">.1. Рекомендуемая литература </w:t>
      </w:r>
    </w:p>
    <w:p w:rsidR="00665ECD" w:rsidRPr="00637460" w:rsidRDefault="00665ECD" w:rsidP="00422825">
      <w:pPr>
        <w:widowControl/>
        <w:tabs>
          <w:tab w:val="left" w:pos="1080"/>
          <w:tab w:val="left" w:pos="1106"/>
        </w:tabs>
        <w:suppressAutoHyphens/>
        <w:snapToGrid/>
        <w:spacing w:before="0" w:after="0"/>
        <w:ind w:firstLine="709"/>
        <w:contextualSpacing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Нормативные правовые акты</w:t>
      </w:r>
    </w:p>
    <w:p w:rsidR="00665ECD" w:rsidRPr="00637460" w:rsidRDefault="00665ECD" w:rsidP="00422825">
      <w:pPr>
        <w:widowControl/>
        <w:numPr>
          <w:ilvl w:val="0"/>
          <w:numId w:val="33"/>
        </w:numPr>
        <w:tabs>
          <w:tab w:val="clear" w:pos="927"/>
          <w:tab w:val="left" w:pos="1080"/>
          <w:tab w:val="left" w:pos="1106"/>
        </w:tabs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Гражданский кодекс Российской Федерации (часть </w:t>
      </w:r>
      <w:r w:rsidRPr="00637460">
        <w:rPr>
          <w:color w:val="000000" w:themeColor="text1"/>
          <w:sz w:val="20"/>
          <w:lang w:val="en-US"/>
        </w:rPr>
        <w:t>I</w:t>
      </w:r>
      <w:r w:rsidRPr="00637460">
        <w:rPr>
          <w:color w:val="000000" w:themeColor="text1"/>
          <w:sz w:val="20"/>
        </w:rPr>
        <w:t>) [Текст] : кодекс от 30 ноября 1994 г. № 51-ФЗ (ред. от 03.07.2016) // СЗ РФ. – 1994. – № 32. – Ст. 3301.</w:t>
      </w:r>
    </w:p>
    <w:p w:rsidR="00665ECD" w:rsidRPr="00637460" w:rsidRDefault="00665ECD" w:rsidP="00422825">
      <w:pPr>
        <w:widowControl/>
        <w:numPr>
          <w:ilvl w:val="0"/>
          <w:numId w:val="33"/>
        </w:numPr>
        <w:tabs>
          <w:tab w:val="clear" w:pos="927"/>
          <w:tab w:val="left" w:pos="1080"/>
          <w:tab w:val="left" w:pos="1106"/>
        </w:tabs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Гражданский кодекс Российской Федерации (часть II) от 26 января 1996 г.  № 14-ФЗ (ред. от 23.05.2016 г.) // СЗ РФ. – 1996. – № 5. – Ст. 410.</w:t>
      </w:r>
    </w:p>
    <w:p w:rsidR="00665ECD" w:rsidRPr="00637460" w:rsidRDefault="00665ECD" w:rsidP="00422825">
      <w:pPr>
        <w:numPr>
          <w:ilvl w:val="0"/>
          <w:numId w:val="33"/>
        </w:numPr>
        <w:tabs>
          <w:tab w:val="clear" w:pos="927"/>
          <w:tab w:val="left" w:pos="1080"/>
          <w:tab w:val="left" w:pos="1106"/>
        </w:tabs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Налоговый кодекс Российской Федерации (часть I)</w:t>
      </w:r>
      <w:r w:rsidRPr="00637460">
        <w:rPr>
          <w:color w:val="000000" w:themeColor="text1"/>
          <w:sz w:val="20"/>
        </w:rPr>
        <w:t xml:space="preserve"> от 31 июля 1998 г. № 146-ФЗ (ред. от 23.05.2016 г.) // СЗ РФ. – 1998. - № 31. - Ст. 3824.</w:t>
      </w:r>
    </w:p>
    <w:p w:rsidR="00665ECD" w:rsidRPr="00637460" w:rsidRDefault="00665ECD" w:rsidP="00422825">
      <w:pPr>
        <w:numPr>
          <w:ilvl w:val="0"/>
          <w:numId w:val="33"/>
        </w:numPr>
        <w:tabs>
          <w:tab w:val="clear" w:pos="927"/>
          <w:tab w:val="left" w:pos="1080"/>
          <w:tab w:val="left" w:pos="1106"/>
        </w:tabs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lastRenderedPageBreak/>
        <w:t>Налоговый кодекс Российской Федерации (часть II)</w:t>
      </w:r>
      <w:r w:rsidRPr="00637460">
        <w:rPr>
          <w:color w:val="000000" w:themeColor="text1"/>
          <w:sz w:val="20"/>
        </w:rPr>
        <w:t xml:space="preserve"> от 05 августа 2000 г. № 117-ФЗ (ред. от 23.05.2016) // СЗ РФ. – 2000. - № 32. - Ст. 3340.</w:t>
      </w:r>
    </w:p>
    <w:p w:rsidR="00665ECD" w:rsidRPr="00637460" w:rsidRDefault="00665ECD" w:rsidP="00422825">
      <w:pPr>
        <w:numPr>
          <w:ilvl w:val="0"/>
          <w:numId w:val="33"/>
        </w:numPr>
        <w:tabs>
          <w:tab w:val="clear" w:pos="927"/>
          <w:tab w:val="left" w:pos="1080"/>
          <w:tab w:val="left" w:pos="1106"/>
        </w:tabs>
        <w:snapToGrid/>
        <w:spacing w:before="0" w:after="0"/>
        <w:ind w:left="0" w:firstLine="709"/>
        <w:contextualSpacing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 мерах по упорядочению государственного регулирования цен (тарифов) [Текст]: Постановление Правительства РФ от 7 марта 1995 г. № 239 (ред. от 04.09.2015) // Собр. законодательства Рос. Федерации. - 1995. - № 11. - Ст. 997.</w:t>
      </w:r>
    </w:p>
    <w:p w:rsidR="00665ECD" w:rsidRPr="00637460" w:rsidRDefault="00665ECD" w:rsidP="00422825">
      <w:pPr>
        <w:widowControl/>
        <w:tabs>
          <w:tab w:val="left" w:pos="1080"/>
          <w:tab w:val="left" w:pos="1106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665ECD" w:rsidRPr="00637460" w:rsidRDefault="00665ECD" w:rsidP="00422825">
      <w:pPr>
        <w:widowControl/>
        <w:tabs>
          <w:tab w:val="left" w:pos="1080"/>
          <w:tab w:val="left" w:pos="1106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Основная литература</w:t>
      </w:r>
    </w:p>
    <w:p w:rsidR="00A47610" w:rsidRPr="00A47610" w:rsidRDefault="00A47610" w:rsidP="00422825">
      <w:pPr>
        <w:pStyle w:val="afffc"/>
        <w:numPr>
          <w:ilvl w:val="0"/>
          <w:numId w:val="39"/>
        </w:numPr>
        <w:tabs>
          <w:tab w:val="left" w:pos="1080"/>
          <w:tab w:val="left" w:pos="110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proofErr w:type="spellStart"/>
      <w:r w:rsidRPr="00A47610">
        <w:rPr>
          <w:rFonts w:ascii="Times New Roman" w:hAnsi="Times New Roman"/>
          <w:color w:val="000000" w:themeColor="text1"/>
        </w:rPr>
        <w:t>Габудина</w:t>
      </w:r>
      <w:proofErr w:type="spellEnd"/>
      <w:r w:rsidRPr="00A47610">
        <w:rPr>
          <w:rFonts w:ascii="Times New Roman" w:hAnsi="Times New Roman"/>
          <w:color w:val="000000" w:themeColor="text1"/>
        </w:rPr>
        <w:t xml:space="preserve">, А. А. Ценообразование: учебное пособие / А. А. </w:t>
      </w:r>
      <w:proofErr w:type="spellStart"/>
      <w:r w:rsidRPr="00A47610">
        <w:rPr>
          <w:rFonts w:ascii="Times New Roman" w:hAnsi="Times New Roman"/>
          <w:color w:val="000000" w:themeColor="text1"/>
        </w:rPr>
        <w:t>Габудина</w:t>
      </w:r>
      <w:proofErr w:type="spellEnd"/>
      <w:r w:rsidRPr="00A47610">
        <w:rPr>
          <w:rFonts w:ascii="Times New Roman" w:hAnsi="Times New Roman"/>
          <w:color w:val="000000" w:themeColor="text1"/>
        </w:rPr>
        <w:t xml:space="preserve">, А. А. </w:t>
      </w:r>
      <w:proofErr w:type="spellStart"/>
      <w:r w:rsidRPr="00A47610">
        <w:rPr>
          <w:rFonts w:ascii="Times New Roman" w:hAnsi="Times New Roman"/>
          <w:color w:val="000000" w:themeColor="text1"/>
        </w:rPr>
        <w:t>Шкилева</w:t>
      </w:r>
      <w:proofErr w:type="spellEnd"/>
      <w:r w:rsidRPr="00A47610">
        <w:rPr>
          <w:rFonts w:ascii="Times New Roman" w:hAnsi="Times New Roman"/>
          <w:color w:val="000000" w:themeColor="text1"/>
        </w:rPr>
        <w:t>. — Тюмень: Тюменский индустриальный университет, 2019. — 90 c. — ISBN 978-5-9961-2045-1. — Текст: электронный // Электронно-библиотечная система IPR BOOKS: [сайт]. — URL: http://www.iprbookshop.ru/101438.html</w:t>
      </w:r>
    </w:p>
    <w:p w:rsidR="00A47610" w:rsidRPr="00A47610" w:rsidRDefault="00A47610" w:rsidP="00422825">
      <w:pPr>
        <w:pStyle w:val="afffc"/>
        <w:numPr>
          <w:ilvl w:val="0"/>
          <w:numId w:val="39"/>
        </w:numPr>
        <w:tabs>
          <w:tab w:val="left" w:pos="1080"/>
          <w:tab w:val="left" w:pos="110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proofErr w:type="spellStart"/>
      <w:r w:rsidRPr="00A47610">
        <w:rPr>
          <w:rFonts w:ascii="Times New Roman" w:hAnsi="Times New Roman"/>
          <w:color w:val="000000" w:themeColor="text1"/>
        </w:rPr>
        <w:t>Батраева</w:t>
      </w:r>
      <w:proofErr w:type="spellEnd"/>
      <w:r w:rsidRPr="00A47610">
        <w:rPr>
          <w:rFonts w:ascii="Times New Roman" w:hAnsi="Times New Roman"/>
          <w:color w:val="000000" w:themeColor="text1"/>
        </w:rPr>
        <w:t xml:space="preserve">, Э. А. Ценообразование в торговле: учебное пособие / Э. А. </w:t>
      </w:r>
      <w:proofErr w:type="spellStart"/>
      <w:r w:rsidRPr="00A47610">
        <w:rPr>
          <w:rFonts w:ascii="Times New Roman" w:hAnsi="Times New Roman"/>
          <w:color w:val="000000" w:themeColor="text1"/>
        </w:rPr>
        <w:t>Батраева</w:t>
      </w:r>
      <w:proofErr w:type="spellEnd"/>
      <w:r w:rsidRPr="00A47610">
        <w:rPr>
          <w:rFonts w:ascii="Times New Roman" w:hAnsi="Times New Roman"/>
          <w:color w:val="000000" w:themeColor="text1"/>
        </w:rPr>
        <w:t xml:space="preserve">. — Красноярск: Сибирский федеральный университет, 2018. — 156 c. — ISBN 978-5-7638-4040-7. — Текст: электронный // Электронно-библиотечная система IPR BOOKS: [сайт]. — URL: http://www.iprbookshop.ru/100148.html </w:t>
      </w:r>
    </w:p>
    <w:p w:rsidR="00A47610" w:rsidRPr="00A47610" w:rsidRDefault="00A47610" w:rsidP="00422825">
      <w:pPr>
        <w:pStyle w:val="afffc"/>
        <w:numPr>
          <w:ilvl w:val="0"/>
          <w:numId w:val="39"/>
        </w:numPr>
        <w:tabs>
          <w:tab w:val="left" w:pos="1080"/>
          <w:tab w:val="left" w:pos="110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A47610">
        <w:rPr>
          <w:rFonts w:ascii="Times New Roman" w:hAnsi="Times New Roman"/>
          <w:color w:val="000000" w:themeColor="text1"/>
        </w:rPr>
        <w:t>Чернов С.Г. Теоретические аспекты ценообразования. [Электронный ресурс]: рабочий учебник / Чернов С.Г. - 2022. - http://library.roweb.online</w:t>
      </w:r>
    </w:p>
    <w:p w:rsidR="00A47610" w:rsidRPr="00A47610" w:rsidRDefault="00A47610" w:rsidP="00422825">
      <w:pPr>
        <w:pStyle w:val="afffc"/>
        <w:numPr>
          <w:ilvl w:val="0"/>
          <w:numId w:val="39"/>
        </w:numPr>
        <w:tabs>
          <w:tab w:val="left" w:pos="1080"/>
          <w:tab w:val="left" w:pos="110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A47610">
        <w:rPr>
          <w:rFonts w:ascii="Times New Roman" w:hAnsi="Times New Roman"/>
          <w:color w:val="000000" w:themeColor="text1"/>
        </w:rPr>
        <w:t xml:space="preserve">Чернов С.Г. Практические аспекты ценообразования. [Электронный ресурс]: рабочий учебник / Чернов С.Г. - 2022. - </w:t>
      </w:r>
      <w:hyperlink r:id="rId106" w:history="1">
        <w:r w:rsidRPr="00A47610">
          <w:rPr>
            <w:rStyle w:val="ab"/>
            <w:rFonts w:ascii="Times New Roman" w:hAnsi="Times New Roman"/>
          </w:rPr>
          <w:t>http://library.roweb.online</w:t>
        </w:r>
      </w:hyperlink>
    </w:p>
    <w:p w:rsidR="00A47610" w:rsidRDefault="00A47610" w:rsidP="00422825">
      <w:pPr>
        <w:widowControl/>
        <w:tabs>
          <w:tab w:val="left" w:pos="1080"/>
          <w:tab w:val="left" w:pos="1106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665ECD" w:rsidRPr="00637460" w:rsidRDefault="00665ECD" w:rsidP="00422825">
      <w:pPr>
        <w:widowControl/>
        <w:tabs>
          <w:tab w:val="left" w:pos="1080"/>
          <w:tab w:val="left" w:pos="1106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Дополнительная литература</w:t>
      </w:r>
    </w:p>
    <w:p w:rsidR="00665ECD" w:rsidRPr="00637460" w:rsidRDefault="00665ECD" w:rsidP="00422825">
      <w:pPr>
        <w:pStyle w:val="afffc"/>
        <w:numPr>
          <w:ilvl w:val="0"/>
          <w:numId w:val="35"/>
        </w:numPr>
        <w:tabs>
          <w:tab w:val="left" w:pos="110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Гаранина, М. П. Управление затратами и ценообразование: учебное пособие / М. П. Гаранина, О. А. </w:t>
      </w:r>
      <w:proofErr w:type="spellStart"/>
      <w:r w:rsidRPr="00637460">
        <w:rPr>
          <w:rFonts w:ascii="Times New Roman" w:hAnsi="Times New Roman"/>
          <w:color w:val="000000" w:themeColor="text1"/>
        </w:rPr>
        <w:t>Бабордина</w:t>
      </w:r>
      <w:proofErr w:type="spellEnd"/>
      <w:r w:rsidRPr="00637460">
        <w:rPr>
          <w:rFonts w:ascii="Times New Roman" w:hAnsi="Times New Roman"/>
          <w:color w:val="000000" w:themeColor="text1"/>
        </w:rPr>
        <w:t>. — Самара: Самарский государственный технический университет, ЭБС АСВ, 2018. — 154 c. — ISBN 2227-8397. — Текст: электронный // Электронно-библиотечная система IPR BOOKS: [сайт]. — URL: http://www.iprbookshop.ru/90962.html</w:t>
      </w:r>
    </w:p>
    <w:p w:rsidR="00665ECD" w:rsidRPr="00637460" w:rsidRDefault="00665ECD" w:rsidP="00422825">
      <w:pPr>
        <w:widowControl/>
        <w:tabs>
          <w:tab w:val="left" w:pos="1106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665ECD" w:rsidRPr="00637460" w:rsidRDefault="001B045A" w:rsidP="00422825">
      <w:pPr>
        <w:widowControl/>
        <w:tabs>
          <w:tab w:val="left" w:pos="1080"/>
          <w:tab w:val="left" w:pos="1106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665ECD" w:rsidRPr="00637460">
        <w:rPr>
          <w:b/>
          <w:color w:val="000000" w:themeColor="text1"/>
          <w:sz w:val="20"/>
        </w:rPr>
        <w:t>.2. Ресурсы информационно-телекоммуникационной сети «Интернет»</w:t>
      </w:r>
    </w:p>
    <w:p w:rsidR="00665ECD" w:rsidRPr="00637460" w:rsidRDefault="00665ECD" w:rsidP="00422825">
      <w:pPr>
        <w:widowControl/>
        <w:tabs>
          <w:tab w:val="left" w:pos="1080"/>
          <w:tab w:val="left" w:pos="1106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1. </w:t>
      </w:r>
      <w:hyperlink r:id="rId107" w:history="1">
        <w:r w:rsidRPr="00637460">
          <w:rPr>
            <w:rStyle w:val="ab"/>
            <w:bCs/>
            <w:color w:val="000000" w:themeColor="text1"/>
            <w:sz w:val="20"/>
          </w:rPr>
          <w:t>http://www.grandars.ru/college/cenoobrazovanie/cenoobrazovanie.html</w:t>
        </w:r>
      </w:hyperlink>
    </w:p>
    <w:p w:rsidR="00665ECD" w:rsidRPr="00637460" w:rsidRDefault="00665ECD" w:rsidP="00422825">
      <w:pPr>
        <w:widowControl/>
        <w:tabs>
          <w:tab w:val="left" w:pos="1080"/>
          <w:tab w:val="left" w:pos="1106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2. </w:t>
      </w:r>
      <w:hyperlink r:id="rId108" w:history="1">
        <w:r w:rsidRPr="00637460">
          <w:rPr>
            <w:rStyle w:val="ab"/>
            <w:bCs/>
            <w:color w:val="000000" w:themeColor="text1"/>
            <w:sz w:val="20"/>
          </w:rPr>
          <w:t>https://vvs-info.ru/helpful_information/poleznaya-informatsiya/metody-tsenoobrazovaniya/</w:t>
        </w:r>
      </w:hyperlink>
    </w:p>
    <w:p w:rsidR="00665ECD" w:rsidRPr="00637460" w:rsidRDefault="00665ECD" w:rsidP="00422825">
      <w:pPr>
        <w:widowControl/>
        <w:tabs>
          <w:tab w:val="left" w:pos="1080"/>
          <w:tab w:val="left" w:pos="1106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3. </w:t>
      </w:r>
      <w:hyperlink r:id="rId109" w:history="1">
        <w:r w:rsidRPr="00637460">
          <w:rPr>
            <w:rStyle w:val="ab"/>
            <w:bCs/>
            <w:color w:val="000000" w:themeColor="text1"/>
            <w:sz w:val="20"/>
          </w:rPr>
          <w:t>https://www.fd.ru/articles/159371-tsenoobrazovanie-opredelenie-i-metody</w:t>
        </w:r>
      </w:hyperlink>
    </w:p>
    <w:p w:rsidR="00665ECD" w:rsidRPr="00637460" w:rsidRDefault="00665ECD" w:rsidP="00422825">
      <w:pPr>
        <w:widowControl/>
        <w:tabs>
          <w:tab w:val="left" w:pos="1080"/>
          <w:tab w:val="left" w:pos="1106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4. </w:t>
      </w:r>
      <w:hyperlink r:id="rId110" w:history="1">
        <w:r w:rsidRPr="00637460">
          <w:rPr>
            <w:rStyle w:val="ab"/>
            <w:bCs/>
            <w:color w:val="000000" w:themeColor="text1"/>
            <w:sz w:val="20"/>
          </w:rPr>
          <w:t>https://www.retail.ru/articles/tsenoobrazovanie-i-rentabelnost-prodazh/</w:t>
        </w:r>
      </w:hyperlink>
    </w:p>
    <w:p w:rsidR="00665ECD" w:rsidRPr="00637460" w:rsidRDefault="00665ECD" w:rsidP="00422825">
      <w:pPr>
        <w:widowControl/>
        <w:tabs>
          <w:tab w:val="left" w:pos="1080"/>
          <w:tab w:val="left" w:pos="1106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5. </w:t>
      </w:r>
      <w:hyperlink r:id="rId111" w:history="1">
        <w:r w:rsidRPr="00637460">
          <w:rPr>
            <w:rStyle w:val="ab"/>
            <w:bCs/>
            <w:color w:val="000000" w:themeColor="text1"/>
            <w:sz w:val="20"/>
          </w:rPr>
          <w:t>https://vc.ru/flood/9173-price-psychology</w:t>
        </w:r>
      </w:hyperlink>
    </w:p>
    <w:p w:rsidR="00665ECD" w:rsidRPr="00637460" w:rsidRDefault="00932393" w:rsidP="00422825">
      <w:pPr>
        <w:widowControl/>
        <w:tabs>
          <w:tab w:val="left" w:pos="1080"/>
          <w:tab w:val="left" w:pos="1106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>
        <w:rPr>
          <w:bCs/>
          <w:color w:val="000000" w:themeColor="text1"/>
          <w:sz w:val="20"/>
        </w:rPr>
        <w:t>6</w:t>
      </w:r>
      <w:r w:rsidR="00665ECD" w:rsidRPr="00637460">
        <w:rPr>
          <w:bCs/>
          <w:color w:val="000000" w:themeColor="text1"/>
          <w:sz w:val="20"/>
        </w:rPr>
        <w:t xml:space="preserve">. </w:t>
      </w:r>
      <w:hyperlink r:id="rId112" w:history="1">
        <w:r w:rsidR="00665ECD" w:rsidRPr="00637460">
          <w:rPr>
            <w:rStyle w:val="ab"/>
            <w:bCs/>
            <w:color w:val="000000" w:themeColor="text1"/>
            <w:sz w:val="20"/>
          </w:rPr>
          <w:t>https://iemcommunity.ru/articles/pricing-policy-automated/</w:t>
        </w:r>
      </w:hyperlink>
    </w:p>
    <w:p w:rsidR="00665ECD" w:rsidRPr="00637460" w:rsidRDefault="00932393" w:rsidP="00422825">
      <w:pPr>
        <w:widowControl/>
        <w:tabs>
          <w:tab w:val="left" w:pos="1080"/>
          <w:tab w:val="left" w:pos="1106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>
        <w:rPr>
          <w:bCs/>
          <w:color w:val="000000" w:themeColor="text1"/>
          <w:sz w:val="20"/>
        </w:rPr>
        <w:t>7</w:t>
      </w:r>
      <w:r w:rsidR="00665ECD" w:rsidRPr="00637460">
        <w:rPr>
          <w:bCs/>
          <w:color w:val="000000" w:themeColor="text1"/>
          <w:sz w:val="20"/>
        </w:rPr>
        <w:t xml:space="preserve">. </w:t>
      </w:r>
      <w:hyperlink r:id="rId113" w:history="1">
        <w:r w:rsidR="00665ECD" w:rsidRPr="00637460">
          <w:rPr>
            <w:rStyle w:val="ab"/>
            <w:bCs/>
            <w:color w:val="000000" w:themeColor="text1"/>
            <w:sz w:val="20"/>
          </w:rPr>
          <w:t>https://actualmarketing.ru/management/metody-cenoobrazovaniya-dlya-uslug/</w:t>
        </w:r>
      </w:hyperlink>
    </w:p>
    <w:p w:rsidR="00665ECD" w:rsidRPr="00637460" w:rsidRDefault="00932393" w:rsidP="00422825">
      <w:pPr>
        <w:widowControl/>
        <w:tabs>
          <w:tab w:val="left" w:pos="1080"/>
          <w:tab w:val="left" w:pos="1106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>
        <w:rPr>
          <w:bCs/>
          <w:color w:val="000000" w:themeColor="text1"/>
          <w:sz w:val="20"/>
        </w:rPr>
        <w:t>8</w:t>
      </w:r>
      <w:r w:rsidR="00665ECD" w:rsidRPr="00637460">
        <w:rPr>
          <w:bCs/>
          <w:color w:val="000000" w:themeColor="text1"/>
          <w:sz w:val="20"/>
        </w:rPr>
        <w:t xml:space="preserve">. </w:t>
      </w:r>
      <w:hyperlink r:id="rId114" w:history="1">
        <w:r w:rsidR="00665ECD" w:rsidRPr="00637460">
          <w:rPr>
            <w:rStyle w:val="ab"/>
            <w:bCs/>
            <w:color w:val="000000" w:themeColor="text1"/>
            <w:sz w:val="20"/>
          </w:rPr>
          <w:t>https://schetuchet.ru/cenoobrazovanie-v-optovoj-i-roznichnoj-torgovle/</w:t>
        </w:r>
      </w:hyperlink>
    </w:p>
    <w:p w:rsidR="00665ECD" w:rsidRPr="00637460" w:rsidRDefault="00932393" w:rsidP="00422825">
      <w:pPr>
        <w:widowControl/>
        <w:tabs>
          <w:tab w:val="left" w:pos="1080"/>
          <w:tab w:val="left" w:pos="1106"/>
        </w:tabs>
        <w:suppressAutoHyphens/>
        <w:snapToGrid/>
        <w:spacing w:before="0" w:after="0"/>
        <w:ind w:firstLine="709"/>
        <w:jc w:val="both"/>
        <w:rPr>
          <w:bCs/>
          <w:color w:val="000000" w:themeColor="text1"/>
          <w:sz w:val="20"/>
        </w:rPr>
      </w:pPr>
      <w:r>
        <w:rPr>
          <w:bCs/>
          <w:color w:val="000000" w:themeColor="text1"/>
          <w:sz w:val="20"/>
        </w:rPr>
        <w:t>9</w:t>
      </w:r>
      <w:r w:rsidR="00665ECD" w:rsidRPr="00637460">
        <w:rPr>
          <w:bCs/>
          <w:color w:val="000000" w:themeColor="text1"/>
          <w:sz w:val="20"/>
        </w:rPr>
        <w:t>. https://creativeconomy.ru/keywords/tsenoobrazovanie</w:t>
      </w:r>
    </w:p>
    <w:p w:rsidR="00665ECD" w:rsidRPr="00637460" w:rsidRDefault="00665ECD" w:rsidP="00665EC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3C2E42" w:rsidRDefault="001B045A" w:rsidP="003C2E42">
      <w:pPr>
        <w:spacing w:before="0" w:after="0"/>
        <w:ind w:firstLine="709"/>
        <w:jc w:val="both"/>
        <w:rPr>
          <w:b/>
          <w:sz w:val="20"/>
        </w:rPr>
      </w:pPr>
      <w:r>
        <w:rPr>
          <w:b/>
          <w:sz w:val="20"/>
        </w:rPr>
        <w:t>8</w:t>
      </w:r>
      <w:r w:rsidR="003C2E42">
        <w:rPr>
          <w:b/>
          <w:sz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3C2E42" w:rsidRDefault="003C2E42" w:rsidP="003C2E4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BE2DAC" w:rsidRDefault="00BE2DAC" w:rsidP="003C2E42">
      <w:pPr>
        <w:spacing w:before="0" w:after="0"/>
        <w:ind w:firstLine="709"/>
        <w:jc w:val="both"/>
        <w:rPr>
          <w:sz w:val="20"/>
        </w:rPr>
      </w:pPr>
      <w:r w:rsidRPr="00BE2DAC">
        <w:rPr>
          <w:sz w:val="20"/>
        </w:rPr>
        <w:t>- учебные аудитории для проведения учебных занятий, оборудованные учебной мебелью и оснащенные оборудованием и техническими средствами обучения с возможностью подключения к сети «Интернет»;</w:t>
      </w:r>
    </w:p>
    <w:p w:rsidR="003C2E42" w:rsidRDefault="003C2E42" w:rsidP="003C2E42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помещения для самостоятельной работы,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среде. </w:t>
      </w:r>
    </w:p>
    <w:p w:rsidR="00665ECD" w:rsidRDefault="003C2E42" w:rsidP="003C2E42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Программное обеспечение:</w:t>
      </w:r>
    </w:p>
    <w:p w:rsidR="00B12425" w:rsidRPr="00637460" w:rsidRDefault="00B12425" w:rsidP="00B12425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Лицензионное программное обеспечение (в том числе, отечественного производства):</w:t>
      </w:r>
    </w:p>
    <w:p w:rsidR="00B12425" w:rsidRPr="00637460" w:rsidRDefault="00B12425" w:rsidP="00B12425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Операционная система </w:t>
      </w:r>
      <w:r w:rsidRPr="00637460">
        <w:rPr>
          <w:sz w:val="20"/>
          <w:lang w:val="en-US"/>
        </w:rPr>
        <w:t>Windows</w:t>
      </w:r>
      <w:r w:rsidRPr="00637460">
        <w:rPr>
          <w:sz w:val="20"/>
        </w:rPr>
        <w:t xml:space="preserve"> </w:t>
      </w:r>
      <w:r w:rsidRPr="00637460">
        <w:rPr>
          <w:sz w:val="20"/>
          <w:lang w:val="en-US"/>
        </w:rPr>
        <w:t>Professional</w:t>
      </w:r>
      <w:r w:rsidRPr="00637460">
        <w:rPr>
          <w:sz w:val="20"/>
        </w:rPr>
        <w:t xml:space="preserve"> 10</w:t>
      </w:r>
    </w:p>
    <w:p w:rsidR="00B12425" w:rsidRPr="00637460" w:rsidRDefault="00B12425" w:rsidP="00B12425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браузер – приложение операционной системы, предназначенное для просмотра </w:t>
      </w:r>
      <w:proofErr w:type="spellStart"/>
      <w:r w:rsidRPr="00637460">
        <w:rPr>
          <w:sz w:val="20"/>
        </w:rPr>
        <w:t>Web</w:t>
      </w:r>
      <w:proofErr w:type="spellEnd"/>
      <w:r w:rsidRPr="00637460">
        <w:rPr>
          <w:sz w:val="20"/>
        </w:rPr>
        <w:t>-страниц</w:t>
      </w:r>
    </w:p>
    <w:p w:rsidR="00B12425" w:rsidRPr="00637460" w:rsidRDefault="00B12425" w:rsidP="00B12425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Платформа проведения аттестационных процедур с использованием каналов связи (отечественное ПО)</w:t>
      </w:r>
    </w:p>
    <w:p w:rsidR="00B12425" w:rsidRPr="00637460" w:rsidRDefault="00B12425" w:rsidP="00B12425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Платформа проведения </w:t>
      </w:r>
      <w:proofErr w:type="spellStart"/>
      <w:r w:rsidRPr="00637460">
        <w:rPr>
          <w:sz w:val="20"/>
        </w:rPr>
        <w:t>вебинаров</w:t>
      </w:r>
      <w:proofErr w:type="spellEnd"/>
      <w:r w:rsidRPr="00637460">
        <w:rPr>
          <w:sz w:val="20"/>
        </w:rPr>
        <w:t xml:space="preserve"> (отечественное ПО)</w:t>
      </w:r>
    </w:p>
    <w:p w:rsidR="00B12425" w:rsidRPr="00637460" w:rsidRDefault="00B12425" w:rsidP="00B12425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Информационная технология. Онлайн тестирование цифровой платформы </w:t>
      </w:r>
      <w:proofErr w:type="spellStart"/>
      <w:r w:rsidRPr="00637460">
        <w:rPr>
          <w:sz w:val="20"/>
        </w:rPr>
        <w:t>Ровеб</w:t>
      </w:r>
      <w:proofErr w:type="spellEnd"/>
      <w:r w:rsidRPr="00637460">
        <w:rPr>
          <w:sz w:val="20"/>
        </w:rPr>
        <w:t xml:space="preserve"> (отечественное ПО)</w:t>
      </w:r>
    </w:p>
    <w:p w:rsidR="00B12425" w:rsidRPr="00637460" w:rsidRDefault="00B12425" w:rsidP="00B12425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Электронный информационный ресурс. Экспертный интеллектуальный информационный робот Аттестация асессоров (отечественное ПО)</w:t>
      </w:r>
    </w:p>
    <w:p w:rsidR="00B12425" w:rsidRPr="00637460" w:rsidRDefault="00B12425" w:rsidP="00B12425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Информационная технология. Аттестационный интеллектуальный информационный робот контроля оригинальности и профессионализма «ИИР КОП» (отечественное ПО)</w:t>
      </w:r>
    </w:p>
    <w:p w:rsidR="00B12425" w:rsidRPr="00637460" w:rsidRDefault="00B12425" w:rsidP="00B12425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 w:rsidRPr="00637460">
        <w:rPr>
          <w:sz w:val="20"/>
        </w:rPr>
        <w:t>Электронный информационный ресурс «Личная студия обучающегося» (отечественное ПО)</w:t>
      </w:r>
    </w:p>
    <w:p w:rsidR="00665ECD" w:rsidRPr="00637460" w:rsidRDefault="00665ECD" w:rsidP="00665ECD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Лицензионное программное обеспечение (в том числе, отечественного производства):</w:t>
      </w:r>
    </w:p>
    <w:p w:rsidR="00665ECD" w:rsidRPr="00637460" w:rsidRDefault="00665ECD" w:rsidP="00665EC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Операционная система </w:t>
      </w:r>
      <w:r w:rsidRPr="00637460">
        <w:rPr>
          <w:sz w:val="20"/>
          <w:lang w:val="en-US"/>
        </w:rPr>
        <w:t>Windows</w:t>
      </w:r>
      <w:r w:rsidRPr="00637460">
        <w:rPr>
          <w:sz w:val="20"/>
        </w:rPr>
        <w:t xml:space="preserve"> </w:t>
      </w:r>
      <w:r w:rsidRPr="00637460">
        <w:rPr>
          <w:sz w:val="20"/>
          <w:lang w:val="en-US"/>
        </w:rPr>
        <w:t>Professional</w:t>
      </w:r>
      <w:r w:rsidRPr="00637460">
        <w:rPr>
          <w:sz w:val="20"/>
        </w:rPr>
        <w:t xml:space="preserve"> 10</w:t>
      </w:r>
    </w:p>
    <w:p w:rsidR="00665ECD" w:rsidRPr="00637460" w:rsidRDefault="00665ECD" w:rsidP="00665EC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браузер – приложение операционной системы, предназначенное для просмотра </w:t>
      </w:r>
      <w:proofErr w:type="spellStart"/>
      <w:r w:rsidRPr="00637460">
        <w:rPr>
          <w:sz w:val="20"/>
        </w:rPr>
        <w:t>Web</w:t>
      </w:r>
      <w:proofErr w:type="spellEnd"/>
      <w:r w:rsidRPr="00637460">
        <w:rPr>
          <w:sz w:val="20"/>
        </w:rPr>
        <w:t>-страниц</w:t>
      </w:r>
    </w:p>
    <w:p w:rsidR="00665ECD" w:rsidRPr="00637460" w:rsidRDefault="00665ECD" w:rsidP="00665EC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Платформа проведения аттестационных процедур с использованием каналов связи (отечественное ПО)</w:t>
      </w:r>
    </w:p>
    <w:p w:rsidR="00665ECD" w:rsidRPr="00637460" w:rsidRDefault="00665ECD" w:rsidP="00665EC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Платформа проведения </w:t>
      </w:r>
      <w:proofErr w:type="spellStart"/>
      <w:r w:rsidRPr="00637460">
        <w:rPr>
          <w:sz w:val="20"/>
        </w:rPr>
        <w:t>вебинаров</w:t>
      </w:r>
      <w:proofErr w:type="spellEnd"/>
      <w:r w:rsidRPr="00637460">
        <w:rPr>
          <w:sz w:val="20"/>
        </w:rPr>
        <w:t xml:space="preserve"> (отечественное ПО)</w:t>
      </w:r>
    </w:p>
    <w:p w:rsidR="00665ECD" w:rsidRPr="00637460" w:rsidRDefault="00665ECD" w:rsidP="00665EC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Информационная технология. Онлайн тестирование цифровой платформы </w:t>
      </w:r>
      <w:proofErr w:type="spellStart"/>
      <w:r w:rsidRPr="00637460">
        <w:rPr>
          <w:sz w:val="20"/>
        </w:rPr>
        <w:t>Ровеб</w:t>
      </w:r>
      <w:proofErr w:type="spellEnd"/>
      <w:r w:rsidRPr="00637460">
        <w:rPr>
          <w:sz w:val="20"/>
        </w:rPr>
        <w:t xml:space="preserve"> (отечественное ПО)</w:t>
      </w:r>
    </w:p>
    <w:p w:rsidR="00665ECD" w:rsidRPr="00637460" w:rsidRDefault="00665ECD" w:rsidP="00665EC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Электронный информационный ресурс. Экспертный интеллектуальный информационный робот </w:t>
      </w:r>
      <w:r w:rsidRPr="00637460">
        <w:rPr>
          <w:sz w:val="20"/>
        </w:rPr>
        <w:lastRenderedPageBreak/>
        <w:t>Аттестация асессоров (отечественное ПО)</w:t>
      </w:r>
    </w:p>
    <w:p w:rsidR="00665ECD" w:rsidRPr="00637460" w:rsidRDefault="00665ECD" w:rsidP="00665EC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Информационная технология. Аттестационный интеллектуальный информационный робот контроля оригинальности и профессионализма «ИИР КОП» (отечественное ПО)</w:t>
      </w:r>
    </w:p>
    <w:p w:rsidR="00665ECD" w:rsidRPr="00637460" w:rsidRDefault="00665ECD" w:rsidP="00665ECD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>Электронный информационный ресурс «Личная студия обучающегося» (отечественное ПО)</w:t>
      </w:r>
    </w:p>
    <w:p w:rsidR="00665ECD" w:rsidRPr="00637460" w:rsidRDefault="00665ECD" w:rsidP="00665ECD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Свободно распространяемое программное обеспечение (в том числе отечественного производства):</w:t>
      </w:r>
    </w:p>
    <w:p w:rsidR="00665ECD" w:rsidRPr="00637460" w:rsidRDefault="00665ECD" w:rsidP="00665EC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Мой Офис Веб-редакторы https://edit.myoffice.ru (отечественное ПО)</w:t>
      </w:r>
    </w:p>
    <w:p w:rsidR="00665ECD" w:rsidRPr="00637460" w:rsidRDefault="00665ECD" w:rsidP="00665ECD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Calc. </w:t>
      </w:r>
    </w:p>
    <w:p w:rsidR="00665ECD" w:rsidRPr="00637460" w:rsidRDefault="00791560" w:rsidP="00665ECD">
      <w:pPr>
        <w:spacing w:before="0" w:after="0"/>
        <w:ind w:firstLine="709"/>
        <w:rPr>
          <w:sz w:val="20"/>
          <w:lang w:val="en-US"/>
        </w:rPr>
      </w:pPr>
      <w:hyperlink r:id="rId115" w:history="1">
        <w:r w:rsidR="00665ECD" w:rsidRPr="00637460">
          <w:rPr>
            <w:sz w:val="20"/>
            <w:lang w:val="en-US"/>
          </w:rPr>
          <w:t>http://qsp.su/tools/onlinehelp/about_license_gpl_russian.html</w:t>
        </w:r>
      </w:hyperlink>
      <w:r w:rsidR="00665ECD" w:rsidRPr="00637460">
        <w:rPr>
          <w:sz w:val="20"/>
          <w:lang w:val="en-US"/>
        </w:rPr>
        <w:t xml:space="preserve"> </w:t>
      </w:r>
    </w:p>
    <w:p w:rsidR="00665ECD" w:rsidRPr="00637460" w:rsidRDefault="00665ECD" w:rsidP="00665EC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</w:t>
      </w:r>
      <w:proofErr w:type="spellStart"/>
      <w:r w:rsidRPr="00637460">
        <w:rPr>
          <w:sz w:val="20"/>
        </w:rPr>
        <w:t>OpenOffice.Org.Base</w:t>
      </w:r>
      <w:proofErr w:type="spellEnd"/>
    </w:p>
    <w:p w:rsidR="00665ECD" w:rsidRPr="00637460" w:rsidRDefault="00791560" w:rsidP="00665ECD">
      <w:pPr>
        <w:spacing w:before="0" w:after="0"/>
        <w:ind w:firstLine="709"/>
        <w:rPr>
          <w:sz w:val="20"/>
        </w:rPr>
      </w:pPr>
      <w:hyperlink r:id="rId116" w:history="1">
        <w:r w:rsidR="00665ECD" w:rsidRPr="00637460">
          <w:rPr>
            <w:sz w:val="20"/>
          </w:rPr>
          <w:t>http://qsp.su/tools/onlinehelp/about_license_gpl_russian.html</w:t>
        </w:r>
      </w:hyperlink>
    </w:p>
    <w:p w:rsidR="00665ECD" w:rsidRPr="00637460" w:rsidRDefault="00665ECD" w:rsidP="00665ECD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</w:t>
      </w:r>
      <w:proofErr w:type="spellStart"/>
      <w:r w:rsidRPr="00637460">
        <w:rPr>
          <w:sz w:val="20"/>
          <w:lang w:val="en-US"/>
        </w:rPr>
        <w:t>OpenOffice.org.Impress</w:t>
      </w:r>
      <w:proofErr w:type="spellEnd"/>
      <w:r w:rsidRPr="00637460">
        <w:rPr>
          <w:sz w:val="20"/>
          <w:lang w:val="en-US"/>
        </w:rPr>
        <w:t xml:space="preserve"> </w:t>
      </w:r>
    </w:p>
    <w:p w:rsidR="00665ECD" w:rsidRPr="00637460" w:rsidRDefault="00791560" w:rsidP="00665ECD">
      <w:pPr>
        <w:spacing w:before="0" w:after="0"/>
        <w:ind w:firstLine="709"/>
        <w:rPr>
          <w:sz w:val="20"/>
          <w:lang w:val="en-US"/>
        </w:rPr>
      </w:pPr>
      <w:hyperlink r:id="rId117" w:history="1">
        <w:r w:rsidR="00665ECD" w:rsidRPr="00637460">
          <w:rPr>
            <w:sz w:val="20"/>
            <w:lang w:val="en-US"/>
          </w:rPr>
          <w:t>http://qsp.su/tools/onlinehelp/about_license_gpl_russian.html</w:t>
        </w:r>
      </w:hyperlink>
      <w:r w:rsidR="00665ECD" w:rsidRPr="00637460">
        <w:rPr>
          <w:sz w:val="20"/>
          <w:lang w:val="en-US"/>
        </w:rPr>
        <w:t xml:space="preserve"> </w:t>
      </w:r>
    </w:p>
    <w:p w:rsidR="00665ECD" w:rsidRPr="00637460" w:rsidRDefault="00665ECD" w:rsidP="00665ECD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Writer </w:t>
      </w:r>
    </w:p>
    <w:p w:rsidR="00665ECD" w:rsidRPr="00637460" w:rsidRDefault="00791560" w:rsidP="00665ECD">
      <w:pPr>
        <w:spacing w:before="0" w:after="0"/>
        <w:ind w:firstLine="709"/>
        <w:rPr>
          <w:sz w:val="20"/>
          <w:lang w:val="en-US"/>
        </w:rPr>
      </w:pPr>
      <w:hyperlink r:id="rId118" w:history="1">
        <w:r w:rsidR="00665ECD" w:rsidRPr="00637460">
          <w:rPr>
            <w:sz w:val="20"/>
            <w:lang w:val="en-US"/>
          </w:rPr>
          <w:t>http://qsp.su/tools/onlinehelp/about_license_gpl_russian.html</w:t>
        </w:r>
      </w:hyperlink>
    </w:p>
    <w:p w:rsidR="00665ECD" w:rsidRPr="00637460" w:rsidRDefault="00665ECD" w:rsidP="00665ECD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 Office.org Draw</w:t>
      </w:r>
    </w:p>
    <w:p w:rsidR="00665ECD" w:rsidRPr="00637460" w:rsidRDefault="00791560" w:rsidP="00665ECD">
      <w:pPr>
        <w:spacing w:before="0" w:after="0"/>
        <w:ind w:firstLine="709"/>
        <w:rPr>
          <w:sz w:val="20"/>
          <w:lang w:val="en-US"/>
        </w:rPr>
      </w:pPr>
      <w:hyperlink r:id="rId119" w:history="1">
        <w:r w:rsidR="00665ECD" w:rsidRPr="00637460">
          <w:rPr>
            <w:sz w:val="20"/>
            <w:lang w:val="en-US"/>
          </w:rPr>
          <w:t>http://qsp.su/tools/onlinehelp/about_license_gpl_russian.html</w:t>
        </w:r>
      </w:hyperlink>
    </w:p>
    <w:p w:rsidR="00665ECD" w:rsidRPr="00637460" w:rsidRDefault="00665ECD" w:rsidP="00665ECD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 xml:space="preserve">ПО «Блокнот» - стандартное приложение операционной системы (MS </w:t>
      </w:r>
      <w:proofErr w:type="spellStart"/>
      <w:r w:rsidRPr="00637460">
        <w:rPr>
          <w:sz w:val="20"/>
        </w:rPr>
        <w:t>Windows</w:t>
      </w:r>
      <w:proofErr w:type="spellEnd"/>
      <w:r w:rsidRPr="00637460">
        <w:rPr>
          <w:sz w:val="20"/>
        </w:rPr>
        <w:t xml:space="preserve">, </w:t>
      </w:r>
      <w:proofErr w:type="spellStart"/>
      <w:r w:rsidRPr="00637460">
        <w:rPr>
          <w:sz w:val="20"/>
        </w:rPr>
        <w:t>Android</w:t>
      </w:r>
      <w:proofErr w:type="spellEnd"/>
      <w:r w:rsidRPr="00637460">
        <w:rPr>
          <w:sz w:val="20"/>
        </w:rPr>
        <w:t xml:space="preserve"> и т.д.), предназначенное для работы с текстами;</w:t>
      </w:r>
    </w:p>
    <w:p w:rsidR="00665ECD" w:rsidRPr="00637460" w:rsidRDefault="00665ECD" w:rsidP="00665ECD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Современные профессиональные базы данных:</w:t>
      </w:r>
    </w:p>
    <w:p w:rsidR="00665ECD" w:rsidRPr="00637460" w:rsidRDefault="00665ECD" w:rsidP="00665EC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профессиональных стандартов https://profstandart.rosmintrud.ru/obshchiy-informatsionnyy-blok/natsionalnyy-reestr-professionalnykh-standartov/reestr-professionalnykh-standartov/ </w:t>
      </w:r>
    </w:p>
    <w:p w:rsidR="00665ECD" w:rsidRPr="00637460" w:rsidRDefault="00665ECD" w:rsidP="00665EC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студентов/ординаторов/аспирантов/ассистентов-стажеров https://www.mos.ru/karta-moskvicha/services-proverka-grazhdanina-v-reestre-studentov/ </w:t>
      </w:r>
    </w:p>
    <w:p w:rsidR="00665ECD" w:rsidRPr="00637460" w:rsidRDefault="00665ECD" w:rsidP="00665EC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Ассоциация российских банков </w:t>
      </w:r>
      <w:hyperlink r:id="rId120" w:history="1">
        <w:r w:rsidRPr="00637460">
          <w:rPr>
            <w:rStyle w:val="ab"/>
            <w:sz w:val="20"/>
          </w:rPr>
          <w:t>https://arb.ru/</w:t>
        </w:r>
      </w:hyperlink>
    </w:p>
    <w:p w:rsidR="00665ECD" w:rsidRPr="00637460" w:rsidRDefault="00665ECD" w:rsidP="00665EC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Союз финансистов России </w:t>
      </w:r>
      <w:hyperlink r:id="rId121" w:history="1">
        <w:r w:rsidRPr="00637460">
          <w:rPr>
            <w:rStyle w:val="ab"/>
            <w:sz w:val="20"/>
          </w:rPr>
          <w:t>http://sf-rf.ru/</w:t>
        </w:r>
      </w:hyperlink>
    </w:p>
    <w:p w:rsidR="00665ECD" w:rsidRPr="00637460" w:rsidRDefault="00665ECD" w:rsidP="00665EC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Научная электронная библиотека. </w:t>
      </w:r>
      <w:hyperlink r:id="rId122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proofErr w:type="spellStart"/>
        <w:r w:rsidRPr="00637460">
          <w:rPr>
            <w:rStyle w:val="ab"/>
            <w:sz w:val="20"/>
            <w:lang w:val="en-US"/>
          </w:rPr>
          <w:t>elibrary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665ECD" w:rsidRPr="00637460" w:rsidRDefault="00665ECD" w:rsidP="00665ECD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color w:val="FF0000"/>
          <w:sz w:val="20"/>
        </w:rPr>
      </w:pPr>
      <w:r w:rsidRPr="00637460">
        <w:rPr>
          <w:sz w:val="20"/>
        </w:rPr>
        <w:t xml:space="preserve">Электронно-библиотечная система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 (ЭБС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) –электронная библиотека по всем отраслям знаний </w:t>
      </w:r>
      <w:hyperlink r:id="rId123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r w:rsidRPr="00637460">
          <w:rPr>
            <w:rStyle w:val="ab"/>
            <w:sz w:val="20"/>
            <w:lang w:val="en-US"/>
          </w:rPr>
          <w:t>www</w:t>
        </w:r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iprbookshop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665ECD" w:rsidRDefault="00665ECD" w:rsidP="00665ECD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Информационно-справочные системы:</w:t>
      </w:r>
    </w:p>
    <w:p w:rsidR="00BE4CAA" w:rsidRPr="00BE4CAA" w:rsidRDefault="00BE4CAA" w:rsidP="00BE4CAA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 w:rsidRPr="00BE4CAA">
        <w:rPr>
          <w:sz w:val="20"/>
        </w:rPr>
        <w:t xml:space="preserve">Справочно-правовая система «Гарант»; </w:t>
      </w:r>
    </w:p>
    <w:p w:rsidR="006564D2" w:rsidRDefault="00BE4CAA" w:rsidP="00BE4CAA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</w:pPr>
      <w:r w:rsidRPr="00BE4CAA">
        <w:rPr>
          <w:sz w:val="20"/>
        </w:rPr>
        <w:t>Справочно-правовая система «Консультант Плюс».</w:t>
      </w:r>
    </w:p>
    <w:sectPr w:rsidR="006564D2" w:rsidSect="00665EC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doni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_Timer">
    <w:altName w:val="Times New Roman Cyr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ntiqua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PMincho">
    <w:charset w:val="80"/>
    <w:family w:val="roman"/>
    <w:pitch w:val="variable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??">
    <w:altName w:val="Malgun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enSymbol">
    <w:altName w:val="Courier New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ios">
    <w:altName w:val="Helio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131"/>
      <w:lvlText w:val="%1."/>
      <w:lvlJc w:val="left"/>
      <w:pPr>
        <w:tabs>
          <w:tab w:val="left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FFFFFF82"/>
    <w:lvl w:ilvl="0">
      <w:start w:val="1"/>
      <w:numFmt w:val="bullet"/>
      <w:pStyle w:val="Tst-question"/>
      <w:lvlText w:val="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decimal"/>
      <w:pStyle w:val="3"/>
      <w:lvlText w:val="%1."/>
      <w:lvlJc w:val="left"/>
      <w:pPr>
        <w:ind w:left="720" w:hanging="360"/>
      </w:pPr>
      <w:rPr>
        <w:rFonts w:cs="Times New Roman"/>
      </w:r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pStyle w:val="-31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FFFFFF89"/>
    <w:multiLevelType w:val="singleLevel"/>
    <w:tmpl w:val="FFFFFF89"/>
    <w:lvl w:ilvl="0">
      <w:start w:val="1"/>
      <w:numFmt w:val="bullet"/>
      <w:pStyle w:val="0752"/>
      <w:lvlText w:val="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6" w15:restartNumberingAfterBreak="0">
    <w:nsid w:val="000A1CF8"/>
    <w:multiLevelType w:val="multilevel"/>
    <w:tmpl w:val="000A1CF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04A30215"/>
    <w:multiLevelType w:val="multilevel"/>
    <w:tmpl w:val="04A30215"/>
    <w:lvl w:ilvl="0">
      <w:start w:val="1"/>
      <w:numFmt w:val="decimal"/>
      <w:lvlText w:val="%1."/>
      <w:lvlJc w:val="left"/>
      <w:pPr>
        <w:ind w:left="10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08CC2FCE"/>
    <w:multiLevelType w:val="multilevel"/>
    <w:tmpl w:val="08CC2F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0C7763CD"/>
    <w:multiLevelType w:val="multilevel"/>
    <w:tmpl w:val="0C7763CD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13450138"/>
    <w:multiLevelType w:val="multilevel"/>
    <w:tmpl w:val="13450138"/>
    <w:lvl w:ilvl="0">
      <w:start w:val="1"/>
      <w:numFmt w:val="decimal"/>
      <w:pStyle w:val="a"/>
      <w:lvlText w:val="%1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  <w:rPr>
        <w:rFonts w:cs="Times New Roman"/>
      </w:rPr>
    </w:lvl>
  </w:abstractNum>
  <w:abstractNum w:abstractNumId="11" w15:restartNumberingAfterBreak="0">
    <w:nsid w:val="15BB498F"/>
    <w:multiLevelType w:val="multilevel"/>
    <w:tmpl w:val="15BB498F"/>
    <w:lvl w:ilvl="0">
      <w:start w:val="1"/>
      <w:numFmt w:val="decimal"/>
      <w:lvlText w:val="%1."/>
      <w:lvlJc w:val="left"/>
      <w:pPr>
        <w:ind w:left="10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17AA16EB"/>
    <w:multiLevelType w:val="multilevel"/>
    <w:tmpl w:val="17AA16EB"/>
    <w:lvl w:ilvl="0">
      <w:start w:val="1"/>
      <w:numFmt w:val="decimal"/>
      <w:pStyle w:val="a0"/>
      <w:lvlText w:val="%1."/>
      <w:lvlJc w:val="left"/>
      <w:pPr>
        <w:tabs>
          <w:tab w:val="left" w:pos="0"/>
        </w:tabs>
        <w:ind w:left="113" w:hanging="113"/>
      </w:pPr>
      <w:rPr>
        <w:rFonts w:cs="Times New Roman"/>
      </w:rPr>
    </w:lvl>
    <w:lvl w:ilvl="1">
      <w:start w:val="1"/>
      <w:numFmt w:val="upperLetter"/>
      <w:lvlText w:val="%2)"/>
      <w:lvlJc w:val="left"/>
      <w:pPr>
        <w:tabs>
          <w:tab w:val="left" w:pos="0"/>
        </w:tabs>
        <w:ind w:left="454" w:hanging="114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/>
      </w:rPr>
    </w:lvl>
  </w:abstractNum>
  <w:abstractNum w:abstractNumId="13" w15:restartNumberingAfterBreak="0">
    <w:nsid w:val="187F6447"/>
    <w:multiLevelType w:val="multilevel"/>
    <w:tmpl w:val="187F6447"/>
    <w:lvl w:ilvl="0">
      <w:start w:val="1"/>
      <w:numFmt w:val="decimal"/>
      <w:lvlText w:val="%1."/>
      <w:lvlJc w:val="left"/>
      <w:pPr>
        <w:ind w:left="10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1BE84835"/>
    <w:multiLevelType w:val="multilevel"/>
    <w:tmpl w:val="1BE84835"/>
    <w:lvl w:ilvl="0">
      <w:start w:val="1"/>
      <w:numFmt w:val="decimal"/>
      <w:lvlText w:val="%1."/>
      <w:lvlJc w:val="left"/>
      <w:pPr>
        <w:tabs>
          <w:tab w:val="left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"/>
      <w:lvlJc w:val="left"/>
      <w:pPr>
        <w:tabs>
          <w:tab w:val="left" w:pos="927"/>
        </w:tabs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left" w:pos="1287"/>
        </w:tabs>
        <w:ind w:left="1287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left" w:pos="1287"/>
        </w:tabs>
        <w:ind w:left="1287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left" w:pos="1647"/>
        </w:tabs>
        <w:ind w:left="1647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left" w:pos="1647"/>
        </w:tabs>
        <w:ind w:left="1647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left" w:pos="2007"/>
        </w:tabs>
        <w:ind w:left="2007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left" w:pos="2007"/>
        </w:tabs>
        <w:ind w:left="2007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left" w:pos="2367"/>
        </w:tabs>
        <w:ind w:left="2367" w:hanging="1800"/>
      </w:pPr>
      <w:rPr>
        <w:rFonts w:cs="Times New Roman"/>
      </w:rPr>
    </w:lvl>
  </w:abstractNum>
  <w:abstractNum w:abstractNumId="15" w15:restartNumberingAfterBreak="0">
    <w:nsid w:val="1D034241"/>
    <w:multiLevelType w:val="multilevel"/>
    <w:tmpl w:val="1D034241"/>
    <w:lvl w:ilvl="0">
      <w:start w:val="1"/>
      <w:numFmt w:val="decimal"/>
      <w:pStyle w:val="2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1E625B74"/>
    <w:multiLevelType w:val="hybridMultilevel"/>
    <w:tmpl w:val="6F1E6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2D73EAB"/>
    <w:multiLevelType w:val="multilevel"/>
    <w:tmpl w:val="22D73EAB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26BC4150"/>
    <w:multiLevelType w:val="multilevel"/>
    <w:tmpl w:val="26BC4150"/>
    <w:lvl w:ilvl="0">
      <w:start w:val="1"/>
      <w:numFmt w:val="decimal"/>
      <w:lvlText w:val="%1."/>
      <w:lvlJc w:val="left"/>
      <w:pPr>
        <w:ind w:left="10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2EF230FE"/>
    <w:multiLevelType w:val="multilevel"/>
    <w:tmpl w:val="2EF230F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33075F31"/>
    <w:multiLevelType w:val="hybridMultilevel"/>
    <w:tmpl w:val="4D1C9FB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63B398E"/>
    <w:multiLevelType w:val="multilevel"/>
    <w:tmpl w:val="363B398E"/>
    <w:lvl w:ilvl="0">
      <w:start w:val="1"/>
      <w:numFmt w:val="bullet"/>
      <w:lvlText w:val="─"/>
      <w:lvlJc w:val="left"/>
      <w:pPr>
        <w:ind w:left="108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9B80267"/>
    <w:multiLevelType w:val="multilevel"/>
    <w:tmpl w:val="39B80267"/>
    <w:lvl w:ilvl="0">
      <w:start w:val="1"/>
      <w:numFmt w:val="decimal"/>
      <w:lvlText w:val="%1."/>
      <w:lvlJc w:val="left"/>
      <w:pPr>
        <w:ind w:left="10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3D440B7D"/>
    <w:multiLevelType w:val="multilevel"/>
    <w:tmpl w:val="3D440B7D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E4522FB"/>
    <w:multiLevelType w:val="multilevel"/>
    <w:tmpl w:val="3E4522FB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4505123A"/>
    <w:multiLevelType w:val="hybridMultilevel"/>
    <w:tmpl w:val="CF7EC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6340397"/>
    <w:multiLevelType w:val="multilevel"/>
    <w:tmpl w:val="46340397"/>
    <w:lvl w:ilvl="0">
      <w:start w:val="1"/>
      <w:numFmt w:val="decimal"/>
      <w:lvlText w:val="%1"/>
      <w:lvlJc w:val="left"/>
      <w:pPr>
        <w:tabs>
          <w:tab w:val="left" w:pos="720"/>
        </w:tabs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89838D1"/>
    <w:multiLevelType w:val="multilevel"/>
    <w:tmpl w:val="489838D1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4BB51533"/>
    <w:multiLevelType w:val="multilevel"/>
    <w:tmpl w:val="4BB51533"/>
    <w:lvl w:ilvl="0">
      <w:start w:val="1"/>
      <w:numFmt w:val="bullet"/>
      <w:pStyle w:val="1"/>
      <w:lvlText w:val=""/>
      <w:lvlJc w:val="left"/>
      <w:pPr>
        <w:tabs>
          <w:tab w:val="left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</w:lvl>
  </w:abstractNum>
  <w:abstractNum w:abstractNumId="29" w15:restartNumberingAfterBreak="0">
    <w:nsid w:val="52931BEF"/>
    <w:multiLevelType w:val="multilevel"/>
    <w:tmpl w:val="52931BEF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32F0A74"/>
    <w:multiLevelType w:val="multilevel"/>
    <w:tmpl w:val="532F0A74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3BE7077"/>
    <w:multiLevelType w:val="multilevel"/>
    <w:tmpl w:val="53BE7077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2187136"/>
    <w:multiLevelType w:val="multilevel"/>
    <w:tmpl w:val="62187136"/>
    <w:lvl w:ilvl="0">
      <w:start w:val="1"/>
      <w:numFmt w:val="decimal"/>
      <w:lvlText w:val="%1."/>
      <w:lvlJc w:val="left"/>
      <w:pPr>
        <w:ind w:left="10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A3D7E82"/>
    <w:multiLevelType w:val="multilevel"/>
    <w:tmpl w:val="6A3D7E8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AF50BFD"/>
    <w:multiLevelType w:val="multilevel"/>
    <w:tmpl w:val="6AF50BFD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6CB81905"/>
    <w:multiLevelType w:val="multilevel"/>
    <w:tmpl w:val="6CB81905"/>
    <w:lvl w:ilvl="0">
      <w:start w:val="1"/>
      <w:numFmt w:val="decimal"/>
      <w:pStyle w:val="a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CCD38F7"/>
    <w:multiLevelType w:val="hybridMultilevel"/>
    <w:tmpl w:val="574C70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14D5789"/>
    <w:multiLevelType w:val="multilevel"/>
    <w:tmpl w:val="714D5789"/>
    <w:lvl w:ilvl="0">
      <w:start w:val="1"/>
      <w:numFmt w:val="decimal"/>
      <w:pStyle w:val="2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7C63F34"/>
    <w:multiLevelType w:val="multilevel"/>
    <w:tmpl w:val="77C63F3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5"/>
  </w:num>
  <w:num w:numId="3">
    <w:abstractNumId w:val="10"/>
  </w:num>
  <w:num w:numId="4">
    <w:abstractNumId w:val="28"/>
  </w:num>
  <w:num w:numId="5">
    <w:abstractNumId w:val="1"/>
  </w:num>
  <w:num w:numId="6">
    <w:abstractNumId w:val="12"/>
  </w:num>
  <w:num w:numId="7">
    <w:abstractNumId w:val="0"/>
  </w:num>
  <w:num w:numId="8">
    <w:abstractNumId w:val="4"/>
  </w:num>
  <w:num w:numId="9">
    <w:abstractNumId w:val="15"/>
  </w:num>
  <w:num w:numId="10">
    <w:abstractNumId w:val="37"/>
  </w:num>
  <w:num w:numId="11">
    <w:abstractNumId w:val="3"/>
  </w:num>
  <w:num w:numId="12">
    <w:abstractNumId w:val="5"/>
    <w:lvlOverride w:ilvl="0">
      <w:lvl w:ilvl="0">
        <w:numFmt w:val="bullet"/>
        <w:lvlText w:val="-"/>
        <w:legacy w:legacy="1" w:legacySpace="0" w:legacyIndent="130"/>
        <w:lvlJc w:val="left"/>
      </w:lvl>
    </w:lvlOverride>
  </w:num>
  <w:num w:numId="13">
    <w:abstractNumId w:val="21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38"/>
  </w:num>
  <w:num w:numId="35">
    <w:abstractNumId w:val="23"/>
  </w:num>
  <w:num w:numId="36">
    <w:abstractNumId w:val="16"/>
  </w:num>
  <w:num w:numId="37">
    <w:abstractNumId w:val="25"/>
  </w:num>
  <w:num w:numId="38">
    <w:abstractNumId w:val="36"/>
  </w:num>
  <w:num w:numId="39">
    <w:abstractNumId w:val="2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665ECD"/>
    <w:rsid w:val="00084B91"/>
    <w:rsid w:val="00087F4E"/>
    <w:rsid w:val="0012204D"/>
    <w:rsid w:val="00186F43"/>
    <w:rsid w:val="001B045A"/>
    <w:rsid w:val="001F0AF4"/>
    <w:rsid w:val="002B51B3"/>
    <w:rsid w:val="00357AAE"/>
    <w:rsid w:val="00373BA9"/>
    <w:rsid w:val="003C2E42"/>
    <w:rsid w:val="00422825"/>
    <w:rsid w:val="004422F3"/>
    <w:rsid w:val="0052464B"/>
    <w:rsid w:val="005B31CE"/>
    <w:rsid w:val="005D2178"/>
    <w:rsid w:val="005D4C4E"/>
    <w:rsid w:val="00626F4D"/>
    <w:rsid w:val="006564D2"/>
    <w:rsid w:val="0065717A"/>
    <w:rsid w:val="00665ECD"/>
    <w:rsid w:val="00674E04"/>
    <w:rsid w:val="00703FAD"/>
    <w:rsid w:val="00784654"/>
    <w:rsid w:val="00791560"/>
    <w:rsid w:val="007A4239"/>
    <w:rsid w:val="00831313"/>
    <w:rsid w:val="008636A6"/>
    <w:rsid w:val="009023B7"/>
    <w:rsid w:val="00932393"/>
    <w:rsid w:val="00952061"/>
    <w:rsid w:val="00967A78"/>
    <w:rsid w:val="00A47610"/>
    <w:rsid w:val="00A82094"/>
    <w:rsid w:val="00A93348"/>
    <w:rsid w:val="00AE3180"/>
    <w:rsid w:val="00B05D63"/>
    <w:rsid w:val="00B12425"/>
    <w:rsid w:val="00B4332B"/>
    <w:rsid w:val="00B9490B"/>
    <w:rsid w:val="00B96124"/>
    <w:rsid w:val="00BD76FF"/>
    <w:rsid w:val="00BE2DAC"/>
    <w:rsid w:val="00BE4CAA"/>
    <w:rsid w:val="00BF2D3F"/>
    <w:rsid w:val="00C54611"/>
    <w:rsid w:val="00C66DB4"/>
    <w:rsid w:val="00C76F84"/>
    <w:rsid w:val="00C9637B"/>
    <w:rsid w:val="00CB043F"/>
    <w:rsid w:val="00CB483E"/>
    <w:rsid w:val="00D51CCC"/>
    <w:rsid w:val="00F16715"/>
    <w:rsid w:val="00F7676D"/>
    <w:rsid w:val="00FD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34BF2"/>
  <w15:docId w15:val="{C6437F35-8889-4536-8DCE-BA8BE252F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65ECD"/>
    <w:pPr>
      <w:widowControl w:val="0"/>
      <w:snapToGrid w:val="0"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0">
    <w:name w:val="heading 1"/>
    <w:basedOn w:val="a2"/>
    <w:next w:val="a2"/>
    <w:link w:val="12"/>
    <w:qFormat/>
    <w:rsid w:val="00665ECD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0"/>
    </w:pPr>
    <w:rPr>
      <w:rFonts w:ascii="PragmaticaCTT" w:hAnsi="PragmaticaCTT"/>
      <w:sz w:val="20"/>
    </w:rPr>
  </w:style>
  <w:style w:type="paragraph" w:styleId="20">
    <w:name w:val="heading 2"/>
    <w:basedOn w:val="10"/>
    <w:next w:val="a2"/>
    <w:link w:val="23"/>
    <w:qFormat/>
    <w:rsid w:val="00665ECD"/>
    <w:pPr>
      <w:outlineLvl w:val="1"/>
    </w:pPr>
  </w:style>
  <w:style w:type="paragraph" w:styleId="30">
    <w:name w:val="heading 3"/>
    <w:basedOn w:val="a2"/>
    <w:next w:val="a2"/>
    <w:link w:val="32"/>
    <w:qFormat/>
    <w:rsid w:val="00665ECD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2"/>
    </w:pPr>
    <w:rPr>
      <w:rFonts w:ascii="PragmaticaCTT" w:hAnsi="PragmaticaCTT"/>
      <w:sz w:val="20"/>
    </w:rPr>
  </w:style>
  <w:style w:type="paragraph" w:styleId="4">
    <w:name w:val="heading 4"/>
    <w:basedOn w:val="a2"/>
    <w:next w:val="a2"/>
    <w:link w:val="40"/>
    <w:uiPriority w:val="99"/>
    <w:qFormat/>
    <w:rsid w:val="00665ECD"/>
    <w:pPr>
      <w:keepNext/>
      <w:widowControl/>
      <w:snapToGrid/>
      <w:spacing w:before="0" w:after="0"/>
      <w:outlineLvl w:val="3"/>
    </w:pPr>
    <w:rPr>
      <w:rFonts w:eastAsia="Times New Roman"/>
    </w:rPr>
  </w:style>
  <w:style w:type="paragraph" w:styleId="5">
    <w:name w:val="heading 5"/>
    <w:basedOn w:val="a2"/>
    <w:next w:val="a2"/>
    <w:link w:val="50"/>
    <w:uiPriority w:val="99"/>
    <w:qFormat/>
    <w:rsid w:val="00665ECD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4"/>
    </w:pPr>
    <w:rPr>
      <w:rFonts w:ascii="PragmaticaCTT" w:eastAsia="Times New Roman" w:hAnsi="PragmaticaCTT" w:cs="PragmaticaCTT"/>
      <w:sz w:val="20"/>
    </w:rPr>
  </w:style>
  <w:style w:type="paragraph" w:styleId="6">
    <w:name w:val="heading 6"/>
    <w:basedOn w:val="a2"/>
    <w:next w:val="a2"/>
    <w:link w:val="60"/>
    <w:uiPriority w:val="99"/>
    <w:qFormat/>
    <w:rsid w:val="00665ECD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5"/>
    </w:pPr>
    <w:rPr>
      <w:rFonts w:ascii="PragmaticaCTT" w:eastAsia="Times New Roman" w:hAnsi="PragmaticaCTT" w:cs="PragmaticaCTT"/>
      <w:sz w:val="20"/>
    </w:rPr>
  </w:style>
  <w:style w:type="paragraph" w:styleId="7">
    <w:name w:val="heading 7"/>
    <w:basedOn w:val="a2"/>
    <w:next w:val="a2"/>
    <w:link w:val="70"/>
    <w:uiPriority w:val="99"/>
    <w:qFormat/>
    <w:rsid w:val="00665ECD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6"/>
    </w:pPr>
    <w:rPr>
      <w:rFonts w:ascii="PragmaticaCTT" w:eastAsia="Times New Roman" w:hAnsi="PragmaticaCTT" w:cs="PragmaticaCTT"/>
      <w:sz w:val="20"/>
    </w:rPr>
  </w:style>
  <w:style w:type="paragraph" w:styleId="8">
    <w:name w:val="heading 8"/>
    <w:basedOn w:val="a2"/>
    <w:next w:val="a2"/>
    <w:link w:val="80"/>
    <w:uiPriority w:val="99"/>
    <w:qFormat/>
    <w:rsid w:val="00665ECD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styleId="9">
    <w:name w:val="heading 9"/>
    <w:basedOn w:val="a2"/>
    <w:next w:val="a2"/>
    <w:link w:val="90"/>
    <w:uiPriority w:val="99"/>
    <w:qFormat/>
    <w:rsid w:val="00665ECD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8"/>
    </w:pPr>
    <w:rPr>
      <w:rFonts w:ascii="PragmaticaCTT" w:eastAsia="Times New Roman" w:hAnsi="PragmaticaCTT" w:cs="PragmaticaCTT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qFormat/>
    <w:rsid w:val="00665E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3"/>
    <w:qFormat/>
    <w:rsid w:val="00665E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qFormat/>
    <w:rsid w:val="00665ECD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uiPriority w:val="99"/>
    <w:qFormat/>
    <w:rsid w:val="00665EC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9"/>
    <w:qFormat/>
    <w:rsid w:val="00665ECD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uiPriority w:val="99"/>
    <w:qFormat/>
    <w:rsid w:val="00665ECD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9"/>
    <w:qFormat/>
    <w:rsid w:val="00665ECD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uiPriority w:val="99"/>
    <w:qFormat/>
    <w:rsid w:val="00665ECD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3"/>
    <w:link w:val="9"/>
    <w:uiPriority w:val="99"/>
    <w:qFormat/>
    <w:rsid w:val="00665ECD"/>
    <w:rPr>
      <w:rFonts w:ascii="PragmaticaCTT" w:eastAsia="Times New Roman" w:hAnsi="PragmaticaCTT" w:cs="PragmaticaCTT"/>
      <w:sz w:val="20"/>
      <w:szCs w:val="20"/>
      <w:lang w:eastAsia="ru-RU"/>
    </w:rPr>
  </w:style>
  <w:style w:type="character" w:styleId="HTML">
    <w:name w:val="HTML Sample"/>
    <w:basedOn w:val="a3"/>
    <w:uiPriority w:val="99"/>
    <w:qFormat/>
    <w:rsid w:val="00665ECD"/>
    <w:rPr>
      <w:rFonts w:ascii="Courier New" w:hAnsi="Courier New" w:cs="Times New Roman"/>
    </w:rPr>
  </w:style>
  <w:style w:type="character" w:styleId="a6">
    <w:name w:val="FollowedHyperlink"/>
    <w:basedOn w:val="a3"/>
    <w:uiPriority w:val="99"/>
    <w:qFormat/>
    <w:rsid w:val="00665ECD"/>
    <w:rPr>
      <w:rFonts w:cs="Times New Roman"/>
      <w:color w:val="800080"/>
      <w:u w:val="single"/>
    </w:rPr>
  </w:style>
  <w:style w:type="character" w:styleId="a7">
    <w:name w:val="footnote reference"/>
    <w:basedOn w:val="a3"/>
    <w:uiPriority w:val="99"/>
    <w:qFormat/>
    <w:rsid w:val="00665ECD"/>
    <w:rPr>
      <w:rFonts w:cs="Times New Roman"/>
      <w:vertAlign w:val="superscript"/>
    </w:rPr>
  </w:style>
  <w:style w:type="character" w:styleId="a8">
    <w:name w:val="annotation reference"/>
    <w:basedOn w:val="a3"/>
    <w:uiPriority w:val="99"/>
    <w:qFormat/>
    <w:rsid w:val="00665ECD"/>
    <w:rPr>
      <w:rFonts w:cs="Times New Roman"/>
      <w:sz w:val="16"/>
    </w:rPr>
  </w:style>
  <w:style w:type="character" w:styleId="a9">
    <w:name w:val="endnote reference"/>
    <w:basedOn w:val="a3"/>
    <w:uiPriority w:val="99"/>
    <w:qFormat/>
    <w:rsid w:val="00665ECD"/>
    <w:rPr>
      <w:rFonts w:cs="Times New Roman"/>
      <w:vertAlign w:val="superscript"/>
    </w:rPr>
  </w:style>
  <w:style w:type="character" w:styleId="HTML0">
    <w:name w:val="HTML Acronym"/>
    <w:basedOn w:val="a3"/>
    <w:uiPriority w:val="99"/>
    <w:qFormat/>
    <w:rsid w:val="00665ECD"/>
    <w:rPr>
      <w:rFonts w:cs="Times New Roman"/>
    </w:rPr>
  </w:style>
  <w:style w:type="character" w:styleId="aa">
    <w:name w:val="Emphasis"/>
    <w:basedOn w:val="a3"/>
    <w:uiPriority w:val="99"/>
    <w:qFormat/>
    <w:rsid w:val="00665ECD"/>
    <w:rPr>
      <w:rFonts w:cs="Times New Roman"/>
      <w:i/>
    </w:rPr>
  </w:style>
  <w:style w:type="character" w:styleId="ab">
    <w:name w:val="Hyperlink"/>
    <w:basedOn w:val="a3"/>
    <w:qFormat/>
    <w:rsid w:val="00665ECD"/>
    <w:rPr>
      <w:rFonts w:cs="Times New Roman"/>
      <w:color w:val="000000"/>
      <w:u w:val="single"/>
    </w:rPr>
  </w:style>
  <w:style w:type="character" w:styleId="HTML1">
    <w:name w:val="HTML Code"/>
    <w:basedOn w:val="a3"/>
    <w:uiPriority w:val="99"/>
    <w:qFormat/>
    <w:rsid w:val="00665ECD"/>
    <w:rPr>
      <w:rFonts w:ascii="Courier New" w:hAnsi="Courier New" w:cs="Times New Roman"/>
      <w:sz w:val="20"/>
    </w:rPr>
  </w:style>
  <w:style w:type="character" w:styleId="ac">
    <w:name w:val="page number"/>
    <w:basedOn w:val="a3"/>
    <w:uiPriority w:val="99"/>
    <w:qFormat/>
    <w:rsid w:val="00665ECD"/>
    <w:rPr>
      <w:rFonts w:cs="Times New Roman"/>
    </w:rPr>
  </w:style>
  <w:style w:type="character" w:styleId="ad">
    <w:name w:val="line number"/>
    <w:basedOn w:val="a3"/>
    <w:uiPriority w:val="99"/>
    <w:qFormat/>
    <w:rsid w:val="00665ECD"/>
    <w:rPr>
      <w:rFonts w:cs="Times New Roman"/>
    </w:rPr>
  </w:style>
  <w:style w:type="character" w:styleId="HTML2">
    <w:name w:val="HTML Definition"/>
    <w:basedOn w:val="a3"/>
    <w:uiPriority w:val="99"/>
    <w:qFormat/>
    <w:rsid w:val="00665ECD"/>
    <w:rPr>
      <w:rFonts w:cs="Times New Roman"/>
      <w:i/>
    </w:rPr>
  </w:style>
  <w:style w:type="character" w:styleId="HTML3">
    <w:name w:val="HTML Variable"/>
    <w:basedOn w:val="a3"/>
    <w:uiPriority w:val="99"/>
    <w:qFormat/>
    <w:rsid w:val="00665ECD"/>
    <w:rPr>
      <w:rFonts w:cs="Times New Roman"/>
      <w:i/>
    </w:rPr>
  </w:style>
  <w:style w:type="character" w:styleId="HTML4">
    <w:name w:val="HTML Typewriter"/>
    <w:basedOn w:val="a3"/>
    <w:uiPriority w:val="99"/>
    <w:qFormat/>
    <w:rsid w:val="00665ECD"/>
    <w:rPr>
      <w:rFonts w:ascii="Courier New" w:hAnsi="Courier New" w:cs="Times New Roman"/>
      <w:sz w:val="20"/>
    </w:rPr>
  </w:style>
  <w:style w:type="character" w:styleId="ae">
    <w:name w:val="Strong"/>
    <w:basedOn w:val="a3"/>
    <w:uiPriority w:val="22"/>
    <w:qFormat/>
    <w:rsid w:val="00665ECD"/>
    <w:rPr>
      <w:rFonts w:cs="Times New Roman"/>
      <w:b/>
    </w:rPr>
  </w:style>
  <w:style w:type="character" w:styleId="HTML5">
    <w:name w:val="HTML Cite"/>
    <w:basedOn w:val="a3"/>
    <w:uiPriority w:val="99"/>
    <w:qFormat/>
    <w:rsid w:val="00665ECD"/>
    <w:rPr>
      <w:rFonts w:cs="Times New Roman"/>
      <w:i/>
    </w:rPr>
  </w:style>
  <w:style w:type="paragraph" w:styleId="af">
    <w:name w:val="Balloon Text"/>
    <w:basedOn w:val="a2"/>
    <w:link w:val="af0"/>
    <w:uiPriority w:val="99"/>
    <w:qFormat/>
    <w:rsid w:val="00665ECD"/>
    <w:pPr>
      <w:widowControl/>
      <w:snapToGrid/>
      <w:spacing w:before="0" w:after="0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qFormat/>
    <w:rsid w:val="00665ECD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2"/>
    <w:link w:val="25"/>
    <w:uiPriority w:val="99"/>
    <w:qFormat/>
    <w:rsid w:val="00665ECD"/>
    <w:pPr>
      <w:widowControl/>
      <w:shd w:val="clear" w:color="auto" w:fill="FFFFFF"/>
      <w:snapToGrid/>
      <w:spacing w:before="233" w:after="0" w:line="360" w:lineRule="auto"/>
      <w:ind w:left="1701" w:hanging="567"/>
    </w:pPr>
    <w:rPr>
      <w:b/>
      <w:color w:val="000000"/>
      <w:spacing w:val="-5"/>
      <w:sz w:val="28"/>
    </w:rPr>
  </w:style>
  <w:style w:type="character" w:customStyle="1" w:styleId="25">
    <w:name w:val="Основной текст 2 Знак"/>
    <w:basedOn w:val="a3"/>
    <w:link w:val="24"/>
    <w:uiPriority w:val="99"/>
    <w:qFormat/>
    <w:rsid w:val="00665ECD"/>
    <w:rPr>
      <w:rFonts w:ascii="Times New Roman" w:eastAsia="Calibri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paragraph" w:styleId="51">
    <w:name w:val="List Number 5"/>
    <w:basedOn w:val="a2"/>
    <w:uiPriority w:val="99"/>
    <w:qFormat/>
    <w:rsid w:val="00665ECD"/>
    <w:pPr>
      <w:widowControl/>
      <w:tabs>
        <w:tab w:val="left" w:pos="851"/>
        <w:tab w:val="left" w:pos="1492"/>
      </w:tabs>
      <w:snapToGrid/>
      <w:spacing w:before="0" w:after="0"/>
      <w:ind w:left="1492" w:hanging="360"/>
    </w:pPr>
    <w:rPr>
      <w:rFonts w:eastAsia="Times New Roman"/>
      <w:szCs w:val="24"/>
    </w:rPr>
  </w:style>
  <w:style w:type="paragraph" w:styleId="af1">
    <w:name w:val="Normal Indent"/>
    <w:basedOn w:val="a2"/>
    <w:uiPriority w:val="99"/>
    <w:qFormat/>
    <w:rsid w:val="00665ECD"/>
    <w:pPr>
      <w:widowControl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styleId="af2">
    <w:name w:val="Plain Text"/>
    <w:basedOn w:val="a2"/>
    <w:link w:val="af3"/>
    <w:qFormat/>
    <w:rsid w:val="00665EC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af3">
    <w:name w:val="Текст Знак"/>
    <w:basedOn w:val="a3"/>
    <w:link w:val="af2"/>
    <w:qFormat/>
    <w:rsid w:val="00665EC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3">
    <w:name w:val="Body Text Indent 3"/>
    <w:basedOn w:val="a2"/>
    <w:link w:val="330"/>
    <w:uiPriority w:val="99"/>
    <w:qFormat/>
    <w:rsid w:val="00665ECD"/>
    <w:pPr>
      <w:widowControl/>
      <w:snapToGrid/>
      <w:spacing w:before="0" w:after="0" w:line="360" w:lineRule="auto"/>
      <w:ind w:firstLine="709"/>
      <w:jc w:val="both"/>
    </w:pPr>
    <w:rPr>
      <w:sz w:val="20"/>
    </w:rPr>
  </w:style>
  <w:style w:type="character" w:customStyle="1" w:styleId="34">
    <w:name w:val="Основной текст с отступом 3 Знак"/>
    <w:basedOn w:val="a3"/>
    <w:uiPriority w:val="99"/>
    <w:qFormat/>
    <w:rsid w:val="00665ECD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4">
    <w:name w:val="endnote text"/>
    <w:basedOn w:val="a2"/>
    <w:link w:val="af5"/>
    <w:uiPriority w:val="99"/>
    <w:qFormat/>
    <w:rsid w:val="00665ECD"/>
    <w:pPr>
      <w:autoSpaceDE w:val="0"/>
      <w:autoSpaceDN w:val="0"/>
      <w:adjustRightInd w:val="0"/>
      <w:snapToGrid/>
      <w:spacing w:before="0" w:after="0"/>
    </w:pPr>
    <w:rPr>
      <w:rFonts w:eastAsia="Times New Roman"/>
      <w:color w:val="000000"/>
    </w:rPr>
  </w:style>
  <w:style w:type="character" w:customStyle="1" w:styleId="af5">
    <w:name w:val="Текст концевой сноски Знак"/>
    <w:basedOn w:val="a3"/>
    <w:link w:val="af4"/>
    <w:uiPriority w:val="99"/>
    <w:qFormat/>
    <w:rsid w:val="00665ECD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6">
    <w:name w:val="caption"/>
    <w:basedOn w:val="a2"/>
    <w:next w:val="a2"/>
    <w:uiPriority w:val="99"/>
    <w:qFormat/>
    <w:rsid w:val="00665ECD"/>
    <w:pPr>
      <w:widowControl/>
      <w:snapToGrid/>
      <w:spacing w:before="120" w:after="120" w:line="360" w:lineRule="auto"/>
      <w:jc w:val="both"/>
    </w:pPr>
    <w:rPr>
      <w:rFonts w:eastAsia="Times New Roman"/>
      <w:b/>
      <w:bCs/>
      <w:sz w:val="20"/>
      <w:lang w:val="en-US" w:eastAsia="en-US"/>
    </w:rPr>
  </w:style>
  <w:style w:type="paragraph" w:styleId="af7">
    <w:name w:val="annotation text"/>
    <w:basedOn w:val="a2"/>
    <w:link w:val="af8"/>
    <w:uiPriority w:val="99"/>
    <w:qFormat/>
    <w:rsid w:val="00665ECD"/>
    <w:pPr>
      <w:widowControl/>
      <w:snapToGrid/>
      <w:spacing w:before="0" w:after="0"/>
    </w:pPr>
    <w:rPr>
      <w:rFonts w:eastAsia="Times New Roman"/>
      <w:sz w:val="20"/>
    </w:rPr>
  </w:style>
  <w:style w:type="character" w:customStyle="1" w:styleId="af8">
    <w:name w:val="Текст примечания Знак"/>
    <w:basedOn w:val="a3"/>
    <w:link w:val="af7"/>
    <w:uiPriority w:val="99"/>
    <w:qFormat/>
    <w:rsid w:val="00665E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3">
    <w:name w:val="index 1"/>
    <w:basedOn w:val="a2"/>
    <w:next w:val="a2"/>
    <w:uiPriority w:val="99"/>
    <w:qFormat/>
    <w:rsid w:val="00665ECD"/>
    <w:pPr>
      <w:widowControl/>
      <w:suppressAutoHyphens/>
      <w:snapToGrid/>
      <w:spacing w:before="0" w:after="0"/>
      <w:ind w:left="240" w:hanging="240"/>
    </w:pPr>
    <w:rPr>
      <w:rFonts w:eastAsia="Times New Roman"/>
      <w:szCs w:val="24"/>
      <w:lang w:eastAsia="ar-SA"/>
    </w:rPr>
  </w:style>
  <w:style w:type="paragraph" w:styleId="af9">
    <w:name w:val="annotation subject"/>
    <w:basedOn w:val="af7"/>
    <w:next w:val="af7"/>
    <w:link w:val="afa"/>
    <w:uiPriority w:val="99"/>
    <w:qFormat/>
    <w:rsid w:val="00665ECD"/>
    <w:rPr>
      <w:rFonts w:ascii="Calibri" w:eastAsia="Calibri" w:hAnsi="Calibri"/>
      <w:sz w:val="16"/>
    </w:rPr>
  </w:style>
  <w:style w:type="character" w:customStyle="1" w:styleId="afa">
    <w:name w:val="Тема примечания Знак"/>
    <w:basedOn w:val="af8"/>
    <w:link w:val="af9"/>
    <w:uiPriority w:val="99"/>
    <w:qFormat/>
    <w:rsid w:val="00665ECD"/>
    <w:rPr>
      <w:rFonts w:ascii="Calibri" w:eastAsia="Calibri" w:hAnsi="Calibri" w:cs="Times New Roman"/>
      <w:sz w:val="16"/>
      <w:szCs w:val="20"/>
      <w:lang w:eastAsia="ru-RU"/>
    </w:rPr>
  </w:style>
  <w:style w:type="paragraph" w:styleId="afb">
    <w:name w:val="Document Map"/>
    <w:basedOn w:val="a2"/>
    <w:link w:val="afc"/>
    <w:uiPriority w:val="99"/>
    <w:qFormat/>
    <w:rsid w:val="00665ECD"/>
    <w:pPr>
      <w:widowControl/>
      <w:shd w:val="clear" w:color="auto" w:fill="000080"/>
      <w:snapToGrid/>
      <w:spacing w:before="0" w:after="0"/>
    </w:pPr>
    <w:rPr>
      <w:rFonts w:ascii="Tahoma" w:eastAsia="Times New Roman" w:hAnsi="Tahoma"/>
      <w:sz w:val="20"/>
    </w:rPr>
  </w:style>
  <w:style w:type="character" w:customStyle="1" w:styleId="afc">
    <w:name w:val="Схема документа Знак"/>
    <w:basedOn w:val="a3"/>
    <w:link w:val="afb"/>
    <w:uiPriority w:val="99"/>
    <w:qFormat/>
    <w:rsid w:val="00665ECD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d">
    <w:name w:val="footnote text"/>
    <w:basedOn w:val="a2"/>
    <w:link w:val="afe"/>
    <w:qFormat/>
    <w:rsid w:val="00665ECD"/>
    <w:pPr>
      <w:widowControl/>
      <w:snapToGrid/>
      <w:spacing w:before="0" w:after="0" w:line="360" w:lineRule="auto"/>
      <w:ind w:firstLine="709"/>
      <w:jc w:val="both"/>
    </w:pPr>
    <w:rPr>
      <w:rFonts w:ascii="Courier New" w:hAnsi="Courier New"/>
      <w:color w:val="000000"/>
    </w:rPr>
  </w:style>
  <w:style w:type="character" w:customStyle="1" w:styleId="afe">
    <w:name w:val="Текст сноски Знак"/>
    <w:basedOn w:val="a3"/>
    <w:link w:val="afd"/>
    <w:qFormat/>
    <w:rsid w:val="00665ECD"/>
    <w:rPr>
      <w:rFonts w:ascii="Courier New" w:eastAsia="Calibri" w:hAnsi="Courier New" w:cs="Times New Roman"/>
      <w:color w:val="000000"/>
      <w:sz w:val="24"/>
      <w:szCs w:val="20"/>
      <w:lang w:eastAsia="ru-RU"/>
    </w:rPr>
  </w:style>
  <w:style w:type="paragraph" w:styleId="81">
    <w:name w:val="toc 8"/>
    <w:basedOn w:val="a2"/>
    <w:next w:val="a2"/>
    <w:uiPriority w:val="99"/>
    <w:qFormat/>
    <w:rsid w:val="00665ECD"/>
    <w:pPr>
      <w:widowControl/>
      <w:snapToGrid/>
      <w:spacing w:before="0" w:line="276" w:lineRule="auto"/>
      <w:ind w:left="1540"/>
    </w:pPr>
    <w:rPr>
      <w:rFonts w:ascii="Calibri" w:eastAsia="Times New Roman" w:hAnsi="Calibri"/>
      <w:sz w:val="22"/>
      <w:szCs w:val="22"/>
    </w:rPr>
  </w:style>
  <w:style w:type="paragraph" w:styleId="3">
    <w:name w:val="List Number 3"/>
    <w:basedOn w:val="a2"/>
    <w:uiPriority w:val="99"/>
    <w:qFormat/>
    <w:rsid w:val="00665ECD"/>
    <w:pPr>
      <w:widowControl/>
      <w:numPr>
        <w:numId w:val="1"/>
      </w:numPr>
      <w:tabs>
        <w:tab w:val="left" w:pos="0"/>
        <w:tab w:val="left" w:pos="851"/>
        <w:tab w:val="left" w:pos="926"/>
      </w:tabs>
      <w:snapToGrid/>
      <w:spacing w:before="0" w:after="0"/>
      <w:ind w:left="926"/>
    </w:pPr>
    <w:rPr>
      <w:rFonts w:eastAsia="Times New Roman"/>
      <w:szCs w:val="24"/>
    </w:rPr>
  </w:style>
  <w:style w:type="paragraph" w:styleId="HTML6">
    <w:name w:val="HTML Address"/>
    <w:basedOn w:val="a2"/>
    <w:link w:val="HTML7"/>
    <w:uiPriority w:val="99"/>
    <w:qFormat/>
    <w:rsid w:val="00665ECD"/>
    <w:pPr>
      <w:widowControl/>
      <w:snapToGrid/>
      <w:spacing w:before="0" w:after="0"/>
    </w:pPr>
    <w:rPr>
      <w:rFonts w:ascii="Calibri" w:hAnsi="Calibri"/>
      <w:i/>
    </w:rPr>
  </w:style>
  <w:style w:type="character" w:customStyle="1" w:styleId="HTML7">
    <w:name w:val="Адрес HTML Знак"/>
    <w:basedOn w:val="a3"/>
    <w:link w:val="HTML6"/>
    <w:uiPriority w:val="99"/>
    <w:qFormat/>
    <w:rsid w:val="00665ECD"/>
    <w:rPr>
      <w:rFonts w:ascii="Calibri" w:eastAsia="Calibri" w:hAnsi="Calibri" w:cs="Times New Roman"/>
      <w:i/>
      <w:sz w:val="24"/>
      <w:szCs w:val="20"/>
      <w:lang w:eastAsia="ru-RU"/>
    </w:rPr>
  </w:style>
  <w:style w:type="paragraph" w:styleId="aff">
    <w:name w:val="header"/>
    <w:basedOn w:val="a2"/>
    <w:link w:val="aff0"/>
    <w:uiPriority w:val="99"/>
    <w:qFormat/>
    <w:rsid w:val="00665EC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aff0">
    <w:name w:val="Верхний колонтитул Знак"/>
    <w:basedOn w:val="a3"/>
    <w:link w:val="aff"/>
    <w:uiPriority w:val="99"/>
    <w:qFormat/>
    <w:rsid w:val="00665ECD"/>
    <w:rPr>
      <w:rFonts w:ascii="Arial" w:eastAsia="Times New Roman" w:hAnsi="Arial" w:cs="Times New Roman"/>
      <w:sz w:val="24"/>
      <w:szCs w:val="20"/>
      <w:lang w:eastAsia="ru-RU"/>
    </w:rPr>
  </w:style>
  <w:style w:type="paragraph" w:styleId="91">
    <w:name w:val="toc 9"/>
    <w:basedOn w:val="a2"/>
    <w:next w:val="a2"/>
    <w:uiPriority w:val="99"/>
    <w:rsid w:val="00665ECD"/>
    <w:pPr>
      <w:widowControl/>
      <w:snapToGrid/>
      <w:spacing w:before="0" w:line="276" w:lineRule="auto"/>
      <w:ind w:left="1760"/>
    </w:pPr>
    <w:rPr>
      <w:rFonts w:ascii="Calibri" w:eastAsia="Times New Roman" w:hAnsi="Calibri"/>
      <w:sz w:val="22"/>
      <w:szCs w:val="22"/>
    </w:rPr>
  </w:style>
  <w:style w:type="paragraph" w:styleId="71">
    <w:name w:val="toc 7"/>
    <w:basedOn w:val="a2"/>
    <w:next w:val="a2"/>
    <w:uiPriority w:val="99"/>
    <w:qFormat/>
    <w:rsid w:val="00665ECD"/>
    <w:pPr>
      <w:widowControl/>
      <w:snapToGrid/>
      <w:spacing w:before="0" w:line="276" w:lineRule="auto"/>
      <w:ind w:left="1320"/>
    </w:pPr>
    <w:rPr>
      <w:rFonts w:ascii="Calibri" w:eastAsia="Times New Roman" w:hAnsi="Calibri"/>
      <w:sz w:val="22"/>
      <w:szCs w:val="22"/>
    </w:rPr>
  </w:style>
  <w:style w:type="paragraph" w:styleId="aff1">
    <w:name w:val="Body Text"/>
    <w:basedOn w:val="a2"/>
    <w:link w:val="14"/>
    <w:uiPriority w:val="99"/>
    <w:qFormat/>
    <w:rsid w:val="00665ECD"/>
    <w:pPr>
      <w:widowControl/>
      <w:snapToGrid/>
      <w:spacing w:before="0" w:after="0" w:line="360" w:lineRule="auto"/>
    </w:pPr>
    <w:rPr>
      <w:rFonts w:eastAsia="Times New Roman"/>
    </w:rPr>
  </w:style>
  <w:style w:type="character" w:customStyle="1" w:styleId="aff2">
    <w:name w:val="Основной текст Знак"/>
    <w:basedOn w:val="a3"/>
    <w:uiPriority w:val="99"/>
    <w:qFormat/>
    <w:rsid w:val="00665ECD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3">
    <w:name w:val="index heading"/>
    <w:basedOn w:val="a2"/>
    <w:next w:val="13"/>
    <w:uiPriority w:val="99"/>
    <w:qFormat/>
    <w:rsid w:val="00665ECD"/>
    <w:pPr>
      <w:widowControl/>
      <w:suppressLineNumbers/>
      <w:suppressAutoHyphens/>
      <w:snapToGrid/>
      <w:spacing w:before="0" w:after="0"/>
    </w:pPr>
    <w:rPr>
      <w:rFonts w:eastAsia="Times New Roman" w:cs="Tahoma"/>
      <w:szCs w:val="24"/>
      <w:lang w:eastAsia="ar-SA"/>
    </w:rPr>
  </w:style>
  <w:style w:type="paragraph" w:styleId="15">
    <w:name w:val="toc 1"/>
    <w:basedOn w:val="a2"/>
    <w:next w:val="a2"/>
    <w:link w:val="16"/>
    <w:uiPriority w:val="99"/>
    <w:qFormat/>
    <w:rsid w:val="00665ECD"/>
    <w:pPr>
      <w:widowControl/>
      <w:tabs>
        <w:tab w:val="left" w:pos="1080"/>
      </w:tabs>
      <w:snapToGrid/>
      <w:spacing w:before="0" w:after="0"/>
    </w:pPr>
    <w:rPr>
      <w:rFonts w:eastAsia="Times New Roman"/>
      <w:b/>
      <w:sz w:val="20"/>
    </w:rPr>
  </w:style>
  <w:style w:type="paragraph" w:styleId="aff4">
    <w:name w:val="macro"/>
    <w:link w:val="aff5"/>
    <w:uiPriority w:val="99"/>
    <w:qFormat/>
    <w:rsid w:val="00665E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aff5">
    <w:name w:val="Текст макроса Знак"/>
    <w:basedOn w:val="a3"/>
    <w:link w:val="aff4"/>
    <w:uiPriority w:val="99"/>
    <w:qFormat/>
    <w:rsid w:val="00665ECD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styleId="61">
    <w:name w:val="toc 6"/>
    <w:basedOn w:val="a2"/>
    <w:next w:val="a2"/>
    <w:uiPriority w:val="99"/>
    <w:qFormat/>
    <w:rsid w:val="00665ECD"/>
    <w:pPr>
      <w:widowControl/>
      <w:snapToGrid/>
      <w:spacing w:before="0" w:line="276" w:lineRule="auto"/>
      <w:ind w:left="1100"/>
    </w:pPr>
    <w:rPr>
      <w:rFonts w:ascii="Calibri" w:eastAsia="Times New Roman" w:hAnsi="Calibri"/>
      <w:sz w:val="22"/>
      <w:szCs w:val="22"/>
    </w:rPr>
  </w:style>
  <w:style w:type="paragraph" w:styleId="35">
    <w:name w:val="toc 3"/>
    <w:basedOn w:val="a2"/>
    <w:next w:val="a2"/>
    <w:uiPriority w:val="99"/>
    <w:qFormat/>
    <w:rsid w:val="00665ECD"/>
    <w:pPr>
      <w:widowControl/>
      <w:snapToGrid/>
      <w:spacing w:before="0" w:after="0"/>
      <w:ind w:left="480"/>
    </w:pPr>
    <w:rPr>
      <w:rFonts w:eastAsia="Times New Roman"/>
      <w:szCs w:val="24"/>
    </w:rPr>
  </w:style>
  <w:style w:type="paragraph" w:styleId="26">
    <w:name w:val="toc 2"/>
    <w:basedOn w:val="a2"/>
    <w:next w:val="a2"/>
    <w:uiPriority w:val="99"/>
    <w:qFormat/>
    <w:rsid w:val="00665ECD"/>
    <w:pPr>
      <w:widowControl/>
      <w:snapToGrid/>
      <w:spacing w:before="0" w:after="0"/>
      <w:ind w:left="240"/>
    </w:pPr>
    <w:rPr>
      <w:rFonts w:eastAsia="Times New Roman"/>
      <w:szCs w:val="24"/>
    </w:rPr>
  </w:style>
  <w:style w:type="paragraph" w:styleId="41">
    <w:name w:val="toc 4"/>
    <w:basedOn w:val="a2"/>
    <w:next w:val="a2"/>
    <w:uiPriority w:val="99"/>
    <w:qFormat/>
    <w:rsid w:val="00665ECD"/>
    <w:pPr>
      <w:tabs>
        <w:tab w:val="left" w:pos="502"/>
        <w:tab w:val="left" w:pos="3330"/>
      </w:tabs>
      <w:autoSpaceDE w:val="0"/>
      <w:autoSpaceDN w:val="0"/>
      <w:adjustRightInd w:val="0"/>
      <w:snapToGrid/>
      <w:spacing w:before="0" w:after="0"/>
      <w:ind w:left="502" w:hanging="720"/>
    </w:pPr>
    <w:rPr>
      <w:rFonts w:eastAsia="Times New Roman"/>
      <w:szCs w:val="24"/>
    </w:rPr>
  </w:style>
  <w:style w:type="paragraph" w:styleId="52">
    <w:name w:val="toc 5"/>
    <w:basedOn w:val="a2"/>
    <w:next w:val="a2"/>
    <w:uiPriority w:val="99"/>
    <w:qFormat/>
    <w:rsid w:val="00665ECD"/>
    <w:pPr>
      <w:widowControl/>
      <w:snapToGrid/>
      <w:spacing w:before="0" w:line="276" w:lineRule="auto"/>
      <w:ind w:left="880"/>
    </w:pPr>
    <w:rPr>
      <w:rFonts w:ascii="Calibri" w:eastAsia="Times New Roman" w:hAnsi="Calibri"/>
      <w:sz w:val="22"/>
      <w:szCs w:val="22"/>
    </w:rPr>
  </w:style>
  <w:style w:type="paragraph" w:styleId="53">
    <w:name w:val="List Bullet 5"/>
    <w:basedOn w:val="a2"/>
    <w:uiPriority w:val="99"/>
    <w:qFormat/>
    <w:rsid w:val="00665ECD"/>
    <w:pPr>
      <w:widowControl/>
      <w:snapToGrid/>
      <w:spacing w:before="0" w:after="0"/>
      <w:ind w:left="1132" w:hanging="283"/>
    </w:pPr>
    <w:rPr>
      <w:rFonts w:eastAsia="Times New Roman"/>
      <w:color w:val="00000A"/>
      <w:szCs w:val="24"/>
    </w:rPr>
  </w:style>
  <w:style w:type="paragraph" w:styleId="aff6">
    <w:name w:val="Body Text First Indent"/>
    <w:basedOn w:val="aff1"/>
    <w:link w:val="aff7"/>
    <w:uiPriority w:val="99"/>
    <w:qFormat/>
    <w:rsid w:val="00665ECD"/>
    <w:pPr>
      <w:spacing w:after="120" w:line="240" w:lineRule="auto"/>
      <w:ind w:firstLine="210"/>
    </w:pPr>
    <w:rPr>
      <w:szCs w:val="24"/>
    </w:rPr>
  </w:style>
  <w:style w:type="character" w:customStyle="1" w:styleId="aff7">
    <w:name w:val="Красная строка Знак"/>
    <w:basedOn w:val="aff2"/>
    <w:link w:val="aff6"/>
    <w:uiPriority w:val="99"/>
    <w:qFormat/>
    <w:rsid w:val="00665E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Body Text Indent"/>
    <w:basedOn w:val="a2"/>
    <w:link w:val="aff9"/>
    <w:uiPriority w:val="99"/>
    <w:unhideWhenUsed/>
    <w:qFormat/>
    <w:rsid w:val="00665ECD"/>
    <w:pPr>
      <w:spacing w:after="120"/>
      <w:ind w:left="283"/>
    </w:pPr>
  </w:style>
  <w:style w:type="character" w:customStyle="1" w:styleId="aff9">
    <w:name w:val="Основной текст с отступом Знак"/>
    <w:basedOn w:val="a3"/>
    <w:link w:val="aff8"/>
    <w:uiPriority w:val="99"/>
    <w:qFormat/>
    <w:rsid w:val="00665ECD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7">
    <w:name w:val="Body Text First Indent 2"/>
    <w:basedOn w:val="aff8"/>
    <w:link w:val="28"/>
    <w:uiPriority w:val="99"/>
    <w:qFormat/>
    <w:rsid w:val="00665ECD"/>
    <w:pPr>
      <w:widowControl/>
      <w:snapToGrid/>
      <w:spacing w:before="0"/>
      <w:ind w:firstLine="210"/>
    </w:pPr>
    <w:rPr>
      <w:rFonts w:ascii="Arial" w:hAnsi="Arial" w:cs="PragmaticaCTT"/>
      <w:b/>
      <w:bCs/>
      <w:kern w:val="32"/>
      <w:sz w:val="32"/>
      <w:szCs w:val="32"/>
    </w:rPr>
  </w:style>
  <w:style w:type="character" w:customStyle="1" w:styleId="28">
    <w:name w:val="Красная строка 2 Знак"/>
    <w:basedOn w:val="aff9"/>
    <w:link w:val="27"/>
    <w:uiPriority w:val="99"/>
    <w:qFormat/>
    <w:rsid w:val="00665ECD"/>
    <w:rPr>
      <w:rFonts w:ascii="Arial" w:eastAsia="Calibri" w:hAnsi="Arial" w:cs="PragmaticaCTT"/>
      <w:b/>
      <w:bCs/>
      <w:kern w:val="32"/>
      <w:sz w:val="32"/>
      <w:szCs w:val="32"/>
      <w:lang w:eastAsia="ru-RU"/>
    </w:rPr>
  </w:style>
  <w:style w:type="paragraph" w:styleId="42">
    <w:name w:val="List Bullet 4"/>
    <w:basedOn w:val="a2"/>
    <w:uiPriority w:val="99"/>
    <w:qFormat/>
    <w:rsid w:val="00665ECD"/>
    <w:pPr>
      <w:widowControl/>
      <w:snapToGrid/>
      <w:spacing w:before="0" w:after="0"/>
      <w:ind w:left="849" w:hanging="283"/>
    </w:pPr>
    <w:rPr>
      <w:rFonts w:eastAsia="Times New Roman"/>
      <w:color w:val="00000A"/>
      <w:szCs w:val="24"/>
    </w:rPr>
  </w:style>
  <w:style w:type="paragraph" w:styleId="affa">
    <w:name w:val="List Bullet"/>
    <w:basedOn w:val="a2"/>
    <w:uiPriority w:val="99"/>
    <w:qFormat/>
    <w:rsid w:val="00665ECD"/>
    <w:pPr>
      <w:widowControl/>
      <w:tabs>
        <w:tab w:val="left" w:pos="360"/>
      </w:tabs>
      <w:snapToGrid/>
      <w:spacing w:before="0" w:after="0"/>
      <w:ind w:left="360" w:hanging="360"/>
    </w:pPr>
    <w:rPr>
      <w:rFonts w:eastAsia="Times New Roman"/>
      <w:sz w:val="20"/>
      <w:lang w:val="en-US"/>
    </w:rPr>
  </w:style>
  <w:style w:type="paragraph" w:styleId="29">
    <w:name w:val="List Bullet 2"/>
    <w:basedOn w:val="a2"/>
    <w:uiPriority w:val="99"/>
    <w:qFormat/>
    <w:rsid w:val="00665ECD"/>
    <w:pPr>
      <w:widowControl/>
      <w:tabs>
        <w:tab w:val="left" w:pos="643"/>
      </w:tabs>
      <w:snapToGrid/>
      <w:spacing w:before="0" w:after="0"/>
      <w:ind w:left="643" w:hanging="360"/>
    </w:pPr>
    <w:rPr>
      <w:rFonts w:eastAsia="Times New Roman"/>
      <w:szCs w:val="24"/>
    </w:rPr>
  </w:style>
  <w:style w:type="paragraph" w:styleId="36">
    <w:name w:val="List Bullet 3"/>
    <w:basedOn w:val="a2"/>
    <w:uiPriority w:val="99"/>
    <w:qFormat/>
    <w:rsid w:val="00665ECD"/>
    <w:pPr>
      <w:widowControl/>
      <w:tabs>
        <w:tab w:val="left" w:pos="926"/>
      </w:tabs>
      <w:snapToGrid/>
      <w:spacing w:before="0" w:after="0"/>
      <w:ind w:left="926" w:hanging="360"/>
    </w:pPr>
    <w:rPr>
      <w:rFonts w:eastAsia="Times New Roman"/>
      <w:szCs w:val="24"/>
    </w:rPr>
  </w:style>
  <w:style w:type="paragraph" w:styleId="affb">
    <w:name w:val="Title"/>
    <w:basedOn w:val="a2"/>
    <w:link w:val="37"/>
    <w:uiPriority w:val="99"/>
    <w:qFormat/>
    <w:rsid w:val="00665ECD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affc">
    <w:name w:val="Название Знак"/>
    <w:basedOn w:val="a3"/>
    <w:uiPriority w:val="99"/>
    <w:qFormat/>
    <w:rsid w:val="00665EC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d">
    <w:name w:val="footer"/>
    <w:basedOn w:val="a2"/>
    <w:link w:val="affe"/>
    <w:uiPriority w:val="99"/>
    <w:qFormat/>
    <w:rsid w:val="00665ECD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szCs w:val="24"/>
    </w:rPr>
  </w:style>
  <w:style w:type="character" w:customStyle="1" w:styleId="affe">
    <w:name w:val="Нижний колонтитул Знак"/>
    <w:basedOn w:val="a3"/>
    <w:link w:val="affd"/>
    <w:uiPriority w:val="99"/>
    <w:qFormat/>
    <w:rsid w:val="00665E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List Number"/>
    <w:basedOn w:val="a2"/>
    <w:uiPriority w:val="99"/>
    <w:qFormat/>
    <w:rsid w:val="00665ECD"/>
    <w:pPr>
      <w:widowControl/>
      <w:tabs>
        <w:tab w:val="left" w:pos="1440"/>
      </w:tabs>
      <w:snapToGrid/>
      <w:spacing w:before="0" w:after="0"/>
      <w:ind w:left="1440" w:hanging="360"/>
    </w:pPr>
    <w:rPr>
      <w:rFonts w:eastAsia="Times New Roman"/>
      <w:szCs w:val="24"/>
    </w:rPr>
  </w:style>
  <w:style w:type="paragraph" w:styleId="2a">
    <w:name w:val="List Number 2"/>
    <w:basedOn w:val="a2"/>
    <w:uiPriority w:val="99"/>
    <w:qFormat/>
    <w:rsid w:val="00665ECD"/>
    <w:pPr>
      <w:widowControl/>
      <w:tabs>
        <w:tab w:val="left" w:pos="643"/>
      </w:tabs>
      <w:snapToGrid/>
      <w:spacing w:before="0" w:after="0"/>
      <w:ind w:left="643" w:hanging="360"/>
      <w:contextualSpacing/>
    </w:pPr>
    <w:rPr>
      <w:rFonts w:eastAsia="Times New Roman"/>
      <w:szCs w:val="24"/>
    </w:rPr>
  </w:style>
  <w:style w:type="paragraph" w:styleId="afff0">
    <w:name w:val="List"/>
    <w:basedOn w:val="a2"/>
    <w:uiPriority w:val="99"/>
    <w:qFormat/>
    <w:rsid w:val="00665ECD"/>
    <w:pPr>
      <w:widowControl/>
      <w:snapToGrid/>
      <w:spacing w:before="0" w:after="0"/>
      <w:ind w:left="283" w:hanging="283"/>
    </w:pPr>
    <w:rPr>
      <w:rFonts w:eastAsia="Times New Roman"/>
      <w:sz w:val="20"/>
    </w:rPr>
  </w:style>
  <w:style w:type="paragraph" w:styleId="afff1">
    <w:name w:val="Normal (Web)"/>
    <w:aliases w:val=" Знак Знак23,Обычный (Web)"/>
    <w:basedOn w:val="a2"/>
    <w:link w:val="afff2"/>
    <w:uiPriority w:val="99"/>
    <w:qFormat/>
    <w:rsid w:val="00665ECD"/>
    <w:pPr>
      <w:widowControl/>
      <w:snapToGrid/>
      <w:spacing w:before="0" w:after="0"/>
    </w:pPr>
  </w:style>
  <w:style w:type="paragraph" w:styleId="38">
    <w:name w:val="Body Text 3"/>
    <w:basedOn w:val="a2"/>
    <w:link w:val="39"/>
    <w:uiPriority w:val="99"/>
    <w:qFormat/>
    <w:rsid w:val="00665ECD"/>
    <w:pPr>
      <w:widowControl/>
      <w:tabs>
        <w:tab w:val="left" w:pos="360"/>
      </w:tabs>
      <w:snapToGrid/>
      <w:spacing w:before="0" w:after="0"/>
      <w:jc w:val="both"/>
    </w:pPr>
    <w:rPr>
      <w:rFonts w:eastAsia="Times New Roman"/>
      <w:i/>
      <w:sz w:val="26"/>
    </w:rPr>
  </w:style>
  <w:style w:type="character" w:customStyle="1" w:styleId="39">
    <w:name w:val="Основной текст 3 Знак"/>
    <w:basedOn w:val="a3"/>
    <w:link w:val="38"/>
    <w:uiPriority w:val="99"/>
    <w:qFormat/>
    <w:rsid w:val="00665ECD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paragraph" w:styleId="2b">
    <w:name w:val="Body Text Indent 2"/>
    <w:basedOn w:val="a2"/>
    <w:link w:val="220"/>
    <w:uiPriority w:val="99"/>
    <w:qFormat/>
    <w:rsid w:val="00665ECD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character" w:customStyle="1" w:styleId="2c">
    <w:name w:val="Основной текст с отступом 2 Знак"/>
    <w:basedOn w:val="a3"/>
    <w:uiPriority w:val="99"/>
    <w:qFormat/>
    <w:rsid w:val="00665ECD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f3">
    <w:name w:val="Subtitle"/>
    <w:basedOn w:val="a2"/>
    <w:link w:val="afff4"/>
    <w:uiPriority w:val="99"/>
    <w:qFormat/>
    <w:rsid w:val="00665ECD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afff4">
    <w:name w:val="Подзаголовок Знак"/>
    <w:basedOn w:val="a3"/>
    <w:link w:val="afff3"/>
    <w:uiPriority w:val="99"/>
    <w:qFormat/>
    <w:rsid w:val="00665ECD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2d">
    <w:name w:val="List Continue 2"/>
    <w:basedOn w:val="a2"/>
    <w:uiPriority w:val="99"/>
    <w:qFormat/>
    <w:rsid w:val="00665ECD"/>
    <w:pPr>
      <w:widowControl/>
      <w:snapToGrid/>
      <w:spacing w:before="0" w:after="120"/>
      <w:ind w:left="566"/>
    </w:pPr>
    <w:rPr>
      <w:rFonts w:eastAsia="Times New Roman"/>
      <w:sz w:val="20"/>
    </w:rPr>
  </w:style>
  <w:style w:type="paragraph" w:styleId="2e">
    <w:name w:val="List 2"/>
    <w:basedOn w:val="a2"/>
    <w:uiPriority w:val="99"/>
    <w:qFormat/>
    <w:rsid w:val="00665ECD"/>
    <w:pPr>
      <w:widowControl/>
      <w:snapToGrid/>
      <w:spacing w:before="0" w:after="0"/>
      <w:ind w:left="566" w:hanging="283"/>
    </w:pPr>
    <w:rPr>
      <w:rFonts w:eastAsia="Times New Roman"/>
      <w:sz w:val="20"/>
    </w:rPr>
  </w:style>
  <w:style w:type="paragraph" w:styleId="3a">
    <w:name w:val="List 3"/>
    <w:basedOn w:val="a2"/>
    <w:uiPriority w:val="99"/>
    <w:qFormat/>
    <w:rsid w:val="00665ECD"/>
    <w:pPr>
      <w:widowControl/>
      <w:snapToGrid/>
      <w:spacing w:before="0" w:after="0"/>
      <w:ind w:left="849" w:hanging="283"/>
    </w:pPr>
    <w:rPr>
      <w:rFonts w:eastAsia="Times New Roman"/>
      <w:szCs w:val="24"/>
    </w:rPr>
  </w:style>
  <w:style w:type="paragraph" w:styleId="43">
    <w:name w:val="List 4"/>
    <w:basedOn w:val="a2"/>
    <w:uiPriority w:val="99"/>
    <w:qFormat/>
    <w:rsid w:val="00665ECD"/>
    <w:pPr>
      <w:widowControl/>
      <w:snapToGrid/>
      <w:spacing w:before="0" w:after="0"/>
      <w:ind w:left="1132" w:hanging="283"/>
    </w:pPr>
    <w:rPr>
      <w:rFonts w:eastAsia="Times New Roman"/>
      <w:szCs w:val="24"/>
    </w:rPr>
  </w:style>
  <w:style w:type="paragraph" w:styleId="HTML8">
    <w:name w:val="HTML Preformatted"/>
    <w:basedOn w:val="a2"/>
    <w:link w:val="HTML30"/>
    <w:uiPriority w:val="99"/>
    <w:qFormat/>
    <w:rsid w:val="00665EC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/>
      <w:kern w:val="1"/>
      <w:sz w:val="20"/>
      <w:lang w:eastAsia="hi-IN" w:bidi="hi-IN"/>
    </w:rPr>
  </w:style>
  <w:style w:type="character" w:customStyle="1" w:styleId="HTML9">
    <w:name w:val="Стандартный HTML Знак"/>
    <w:basedOn w:val="a3"/>
    <w:uiPriority w:val="99"/>
    <w:qFormat/>
    <w:rsid w:val="00665ECD"/>
    <w:rPr>
      <w:rFonts w:ascii="Consolas" w:eastAsia="Calibri" w:hAnsi="Consolas" w:cs="Consolas"/>
      <w:sz w:val="20"/>
      <w:szCs w:val="20"/>
      <w:lang w:eastAsia="ru-RU"/>
    </w:rPr>
  </w:style>
  <w:style w:type="paragraph" w:styleId="afff5">
    <w:name w:val="Block Text"/>
    <w:basedOn w:val="a2"/>
    <w:uiPriority w:val="99"/>
    <w:qFormat/>
    <w:rsid w:val="00665EC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table" w:styleId="17">
    <w:name w:val="Table Simple 1"/>
    <w:basedOn w:val="a4"/>
    <w:uiPriority w:val="99"/>
    <w:qFormat/>
    <w:rsid w:val="00665E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8">
    <w:name w:val="Table Grid 1"/>
    <w:basedOn w:val="a4"/>
    <w:uiPriority w:val="99"/>
    <w:qFormat/>
    <w:rsid w:val="00665E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f6">
    <w:name w:val="Table Grid"/>
    <w:basedOn w:val="a4"/>
    <w:qFormat/>
    <w:rsid w:val="00665E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7">
    <w:name w:val="Table Professional"/>
    <w:basedOn w:val="a4"/>
    <w:uiPriority w:val="99"/>
    <w:qFormat/>
    <w:rsid w:val="00665E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customStyle="1" w:styleId="Heading1Char">
    <w:name w:val="Heading 1 Char"/>
    <w:basedOn w:val="a3"/>
    <w:uiPriority w:val="99"/>
    <w:qFormat/>
    <w:locked/>
    <w:rsid w:val="00665EC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3"/>
    <w:uiPriority w:val="99"/>
    <w:qFormat/>
    <w:locked/>
    <w:rsid w:val="00665EC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uiPriority w:val="99"/>
    <w:qFormat/>
    <w:locked/>
    <w:rsid w:val="00665ECD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uiPriority w:val="99"/>
    <w:qFormat/>
    <w:locked/>
    <w:rsid w:val="00665ECD"/>
    <w:rPr>
      <w:rFonts w:ascii="Cambria" w:hAnsi="Cambria" w:cs="Times New Roman"/>
      <w:b/>
      <w:i/>
      <w:color w:val="4F81BD"/>
      <w:sz w:val="22"/>
      <w:lang w:val="ru-RU" w:eastAsia="ru-RU"/>
    </w:rPr>
  </w:style>
  <w:style w:type="character" w:customStyle="1" w:styleId="Heading5Char">
    <w:name w:val="Heading 5 Char"/>
    <w:basedOn w:val="a3"/>
    <w:uiPriority w:val="99"/>
    <w:qFormat/>
    <w:locked/>
    <w:rsid w:val="00665ECD"/>
    <w:rPr>
      <w:rFonts w:cs="Times New Roman"/>
      <w:sz w:val="22"/>
      <w:lang w:val="ru-RU" w:eastAsia="en-US"/>
    </w:rPr>
  </w:style>
  <w:style w:type="character" w:customStyle="1" w:styleId="Heading6Char">
    <w:name w:val="Heading 6 Char"/>
    <w:basedOn w:val="a3"/>
    <w:uiPriority w:val="99"/>
    <w:qFormat/>
    <w:locked/>
    <w:rsid w:val="00665ECD"/>
    <w:rPr>
      <w:rFonts w:cs="Times New Roman"/>
      <w:i/>
      <w:sz w:val="22"/>
      <w:lang w:val="ru-RU" w:eastAsia="en-US"/>
    </w:rPr>
  </w:style>
  <w:style w:type="character" w:customStyle="1" w:styleId="Heading7Char">
    <w:name w:val="Heading 7 Char"/>
    <w:basedOn w:val="a3"/>
    <w:uiPriority w:val="99"/>
    <w:qFormat/>
    <w:locked/>
    <w:rsid w:val="00665ECD"/>
    <w:rPr>
      <w:rFonts w:ascii="Times New Roman" w:hAnsi="Times New Roman" w:cs="Times New Roman"/>
      <w:sz w:val="24"/>
      <w:lang w:eastAsia="ru-RU"/>
    </w:rPr>
  </w:style>
  <w:style w:type="character" w:customStyle="1" w:styleId="Heading8Char">
    <w:name w:val="Heading 8 Char"/>
    <w:basedOn w:val="a3"/>
    <w:uiPriority w:val="99"/>
    <w:qFormat/>
    <w:locked/>
    <w:rsid w:val="00665ECD"/>
    <w:rPr>
      <w:rFonts w:cs="Times New Roman"/>
      <w:i/>
      <w:lang w:val="ru-RU" w:eastAsia="en-US"/>
    </w:rPr>
  </w:style>
  <w:style w:type="character" w:customStyle="1" w:styleId="Heading9Char">
    <w:name w:val="Heading 9 Char"/>
    <w:basedOn w:val="a3"/>
    <w:uiPriority w:val="99"/>
    <w:qFormat/>
    <w:locked/>
    <w:rsid w:val="00665ECD"/>
    <w:rPr>
      <w:rFonts w:ascii="Arial" w:hAnsi="Arial" w:cs="Times New Roman"/>
      <w:lang w:eastAsia="ru-RU"/>
    </w:rPr>
  </w:style>
  <w:style w:type="character" w:customStyle="1" w:styleId="Heading1Char7">
    <w:name w:val="Heading 1 Char7"/>
    <w:basedOn w:val="a3"/>
    <w:uiPriority w:val="99"/>
    <w:qFormat/>
    <w:locked/>
    <w:rsid w:val="00665EC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6">
    <w:name w:val="Heading 1 Char6"/>
    <w:basedOn w:val="a3"/>
    <w:uiPriority w:val="99"/>
    <w:qFormat/>
    <w:locked/>
    <w:rsid w:val="00665EC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4">
    <w:name w:val="Heading 1 Char4"/>
    <w:basedOn w:val="a3"/>
    <w:uiPriority w:val="99"/>
    <w:qFormat/>
    <w:locked/>
    <w:rsid w:val="00665EC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2">
    <w:name w:val="Heading 3 Char2"/>
    <w:basedOn w:val="a3"/>
    <w:uiPriority w:val="99"/>
    <w:qFormat/>
    <w:locked/>
    <w:rsid w:val="00665ECD"/>
    <w:rPr>
      <w:rFonts w:ascii="Arial" w:hAnsi="Arial" w:cs="Times New Roman"/>
      <w:b/>
      <w:sz w:val="26"/>
      <w:lang w:val="ru-RU" w:eastAsia="ru-RU"/>
    </w:rPr>
  </w:style>
  <w:style w:type="character" w:customStyle="1" w:styleId="32">
    <w:name w:val="Заголовок 3 Знак2"/>
    <w:link w:val="30"/>
    <w:qFormat/>
    <w:locked/>
    <w:rsid w:val="00665ECD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240">
    <w:name w:val="Текст сноски Знак24"/>
    <w:basedOn w:val="a3"/>
    <w:uiPriority w:val="99"/>
    <w:qFormat/>
    <w:rsid w:val="00665ECD"/>
    <w:rPr>
      <w:rFonts w:cs="Times New Roman"/>
    </w:rPr>
  </w:style>
  <w:style w:type="character" w:customStyle="1" w:styleId="spelle">
    <w:name w:val="spelle"/>
    <w:uiPriority w:val="99"/>
    <w:qFormat/>
    <w:rsid w:val="00665ECD"/>
  </w:style>
  <w:style w:type="character" w:customStyle="1" w:styleId="FootnoteTextChar3">
    <w:name w:val="Footnote Text Char3"/>
    <w:uiPriority w:val="99"/>
    <w:qFormat/>
    <w:locked/>
    <w:rsid w:val="00665ECD"/>
    <w:rPr>
      <w:rFonts w:ascii="Courier New" w:hAnsi="Courier New"/>
      <w:color w:val="000000"/>
      <w:sz w:val="24"/>
    </w:rPr>
  </w:style>
  <w:style w:type="paragraph" w:customStyle="1" w:styleId="3b">
    <w:name w:val="Стиль3"/>
    <w:basedOn w:val="10"/>
    <w:next w:val="a2"/>
    <w:link w:val="3c"/>
    <w:uiPriority w:val="99"/>
    <w:qFormat/>
    <w:rsid w:val="00665ECD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 w:line="269" w:lineRule="auto"/>
      <w:contextualSpacing/>
      <w:jc w:val="left"/>
    </w:pPr>
    <w:rPr>
      <w:rFonts w:ascii="Arial" w:hAnsi="Arial"/>
      <w:color w:val="622423"/>
      <w:sz w:val="32"/>
    </w:rPr>
  </w:style>
  <w:style w:type="character" w:customStyle="1" w:styleId="grame">
    <w:name w:val="grame"/>
    <w:uiPriority w:val="99"/>
    <w:qFormat/>
    <w:rsid w:val="00665ECD"/>
  </w:style>
  <w:style w:type="character" w:customStyle="1" w:styleId="FootnoteTextChar">
    <w:name w:val="Footnote Text Char"/>
    <w:basedOn w:val="a3"/>
    <w:uiPriority w:val="99"/>
    <w:qFormat/>
    <w:locked/>
    <w:rsid w:val="00665ECD"/>
    <w:rPr>
      <w:rFonts w:ascii="Times New Roman" w:hAnsi="Times New Roman" w:cs="Times New Roman"/>
      <w:sz w:val="20"/>
      <w:szCs w:val="20"/>
    </w:rPr>
  </w:style>
  <w:style w:type="character" w:customStyle="1" w:styleId="19">
    <w:name w:val="Текст сноски Знак1"/>
    <w:basedOn w:val="a3"/>
    <w:uiPriority w:val="99"/>
    <w:semiHidden/>
    <w:qFormat/>
    <w:rsid w:val="00665EC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">
    <w:name w:val="Текст сноски Знак2"/>
    <w:basedOn w:val="a3"/>
    <w:uiPriority w:val="99"/>
    <w:qFormat/>
    <w:rsid w:val="00665ECD"/>
    <w:rPr>
      <w:rFonts w:cs="Times New Roman"/>
    </w:rPr>
  </w:style>
  <w:style w:type="character" w:customStyle="1" w:styleId="BodyTextIndentChar2">
    <w:name w:val="Body Text Indent Char2"/>
    <w:uiPriority w:val="99"/>
    <w:qFormat/>
    <w:locked/>
    <w:rsid w:val="00665ECD"/>
    <w:rPr>
      <w:rFonts w:ascii="Arial" w:hAnsi="Arial"/>
      <w:b/>
      <w:kern w:val="32"/>
      <w:sz w:val="32"/>
      <w:lang w:eastAsia="ru-RU"/>
    </w:rPr>
  </w:style>
  <w:style w:type="character" w:customStyle="1" w:styleId="FontStyle25">
    <w:name w:val="Font Style25"/>
    <w:uiPriority w:val="99"/>
    <w:qFormat/>
    <w:rsid w:val="00665ECD"/>
    <w:rPr>
      <w:rFonts w:ascii="Times New Roman" w:hAnsi="Times New Roman"/>
      <w:i/>
      <w:sz w:val="16"/>
    </w:rPr>
  </w:style>
  <w:style w:type="character" w:customStyle="1" w:styleId="260">
    <w:name w:val="Текст сноски Знак26"/>
    <w:basedOn w:val="a3"/>
    <w:uiPriority w:val="99"/>
    <w:qFormat/>
    <w:rsid w:val="00665ECD"/>
    <w:rPr>
      <w:rFonts w:cs="Times New Roman"/>
    </w:rPr>
  </w:style>
  <w:style w:type="character" w:customStyle="1" w:styleId="250">
    <w:name w:val="Текст сноски Знак25"/>
    <w:basedOn w:val="a3"/>
    <w:uiPriority w:val="99"/>
    <w:semiHidden/>
    <w:qFormat/>
    <w:rsid w:val="00665ECD"/>
    <w:rPr>
      <w:rFonts w:cs="Times New Roman"/>
    </w:rPr>
  </w:style>
  <w:style w:type="paragraph" w:customStyle="1" w:styleId="2f0">
    <w:name w:val="Стиль2"/>
    <w:basedOn w:val="a2"/>
    <w:next w:val="afff"/>
    <w:uiPriority w:val="99"/>
    <w:qFormat/>
    <w:rsid w:val="00665ECD"/>
    <w:pPr>
      <w:widowControl/>
      <w:snapToGrid/>
      <w:spacing w:before="0" w:after="0"/>
    </w:pPr>
    <w:rPr>
      <w:rFonts w:eastAsia="Times New Roman"/>
      <w:b/>
      <w:sz w:val="20"/>
      <w:szCs w:val="24"/>
    </w:rPr>
  </w:style>
  <w:style w:type="character" w:customStyle="1" w:styleId="23">
    <w:name w:val="Заголовок 2 Знак3"/>
    <w:link w:val="20"/>
    <w:qFormat/>
    <w:locked/>
    <w:rsid w:val="00665ECD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a3"/>
    <w:uiPriority w:val="99"/>
    <w:qFormat/>
    <w:locked/>
    <w:rsid w:val="00665ECD"/>
    <w:rPr>
      <w:rFonts w:cs="Times New Roman"/>
      <w:sz w:val="24"/>
    </w:rPr>
  </w:style>
  <w:style w:type="character" w:customStyle="1" w:styleId="FontStyle47">
    <w:name w:val="Font Style47"/>
    <w:uiPriority w:val="99"/>
    <w:qFormat/>
    <w:rsid w:val="00665ECD"/>
    <w:rPr>
      <w:rFonts w:ascii="Times New Roman" w:hAnsi="Times New Roman"/>
      <w:sz w:val="24"/>
    </w:rPr>
  </w:style>
  <w:style w:type="character" w:customStyle="1" w:styleId="HeaderChar">
    <w:name w:val="Header Char"/>
    <w:basedOn w:val="a3"/>
    <w:uiPriority w:val="99"/>
    <w:qFormat/>
    <w:locked/>
    <w:rsid w:val="00665ECD"/>
    <w:rPr>
      <w:rFonts w:cs="Times New Roman"/>
      <w:sz w:val="24"/>
    </w:rPr>
  </w:style>
  <w:style w:type="character" w:customStyle="1" w:styleId="b-serp-urlitem1">
    <w:name w:val="b-serp-url__item1"/>
    <w:uiPriority w:val="99"/>
    <w:qFormat/>
    <w:rsid w:val="00665ECD"/>
  </w:style>
  <w:style w:type="character" w:customStyle="1" w:styleId="DocumentMapChar">
    <w:name w:val="Document Map Char"/>
    <w:basedOn w:val="a3"/>
    <w:uiPriority w:val="99"/>
    <w:qFormat/>
    <w:locked/>
    <w:rsid w:val="00665ECD"/>
    <w:rPr>
      <w:rFonts w:ascii="Tahoma" w:hAnsi="Tahoma" w:cs="Times New Roman"/>
    </w:rPr>
  </w:style>
  <w:style w:type="character" w:customStyle="1" w:styleId="140">
    <w:name w:val="Знак Знак14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310">
    <w:name w:val="Основной текст 3 Знак1"/>
    <w:basedOn w:val="a3"/>
    <w:uiPriority w:val="99"/>
    <w:qFormat/>
    <w:rsid w:val="00665ECD"/>
    <w:rPr>
      <w:rFonts w:cs="Times New Roman"/>
      <w:sz w:val="16"/>
      <w:szCs w:val="16"/>
    </w:rPr>
  </w:style>
  <w:style w:type="character" w:customStyle="1" w:styleId="BodyTextIndent3Char">
    <w:name w:val="Body Text Indent 3 Char"/>
    <w:basedOn w:val="a3"/>
    <w:uiPriority w:val="99"/>
    <w:qFormat/>
    <w:locked/>
    <w:rsid w:val="00665ECD"/>
    <w:rPr>
      <w:rFonts w:ascii="Times New Roman" w:hAnsi="Times New Roman" w:cs="Times New Roman"/>
      <w:sz w:val="16"/>
    </w:rPr>
  </w:style>
  <w:style w:type="character" w:customStyle="1" w:styleId="72">
    <w:name w:val="Знак Знак7"/>
    <w:uiPriority w:val="99"/>
    <w:qFormat/>
    <w:rsid w:val="00665ECD"/>
    <w:rPr>
      <w:sz w:val="16"/>
      <w:lang w:val="ru-RU" w:eastAsia="ru-RU"/>
    </w:rPr>
  </w:style>
  <w:style w:type="paragraph" w:customStyle="1" w:styleId="afff8">
    <w:name w:val="......."/>
    <w:basedOn w:val="a2"/>
    <w:next w:val="a2"/>
    <w:uiPriority w:val="99"/>
    <w:qFormat/>
    <w:rsid w:val="00665ECD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BodyTextChar">
    <w:name w:val="Body Text Char"/>
    <w:basedOn w:val="a3"/>
    <w:uiPriority w:val="99"/>
    <w:qFormat/>
    <w:rsid w:val="00665ECD"/>
    <w:rPr>
      <w:rFonts w:ascii="Times New Roman" w:hAnsi="Times New Roman"/>
      <w:sz w:val="24"/>
      <w:szCs w:val="20"/>
    </w:rPr>
  </w:style>
  <w:style w:type="character" w:customStyle="1" w:styleId="BodyTextChar6">
    <w:name w:val="Body Text Char6"/>
    <w:basedOn w:val="a3"/>
    <w:uiPriority w:val="99"/>
    <w:qFormat/>
    <w:locked/>
    <w:rsid w:val="00665ECD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basedOn w:val="a3"/>
    <w:uiPriority w:val="99"/>
    <w:qFormat/>
    <w:locked/>
    <w:rsid w:val="00665ECD"/>
    <w:rPr>
      <w:rFonts w:ascii="Times New Roman" w:hAnsi="Times New Roman" w:cs="Times New Roman"/>
      <w:sz w:val="24"/>
      <w:szCs w:val="24"/>
    </w:rPr>
  </w:style>
  <w:style w:type="character" w:customStyle="1" w:styleId="14">
    <w:name w:val="Основной текст Знак1"/>
    <w:basedOn w:val="a3"/>
    <w:link w:val="aff1"/>
    <w:uiPriority w:val="99"/>
    <w:qFormat/>
    <w:locked/>
    <w:rsid w:val="00665EC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Текст сноски Знак21"/>
    <w:basedOn w:val="a3"/>
    <w:uiPriority w:val="99"/>
    <w:qFormat/>
    <w:rsid w:val="00665ECD"/>
    <w:rPr>
      <w:rFonts w:cs="Times New Roman"/>
    </w:rPr>
  </w:style>
  <w:style w:type="character" w:customStyle="1" w:styleId="221">
    <w:name w:val="Текст сноски Знак22"/>
    <w:basedOn w:val="a3"/>
    <w:uiPriority w:val="99"/>
    <w:semiHidden/>
    <w:qFormat/>
    <w:rsid w:val="00665ECD"/>
    <w:rPr>
      <w:rFonts w:cs="Times New Roman"/>
    </w:rPr>
  </w:style>
  <w:style w:type="character" w:customStyle="1" w:styleId="230">
    <w:name w:val="Текст сноски Знак23"/>
    <w:basedOn w:val="a3"/>
    <w:uiPriority w:val="99"/>
    <w:semiHidden/>
    <w:qFormat/>
    <w:rsid w:val="00665ECD"/>
    <w:rPr>
      <w:rFonts w:cs="Times New Roman"/>
    </w:rPr>
  </w:style>
  <w:style w:type="character" w:customStyle="1" w:styleId="BodyText3Char">
    <w:name w:val="Body Text 3 Char"/>
    <w:basedOn w:val="a3"/>
    <w:uiPriority w:val="99"/>
    <w:qFormat/>
    <w:locked/>
    <w:rsid w:val="00665ECD"/>
    <w:rPr>
      <w:rFonts w:ascii="Times New Roman" w:hAnsi="Times New Roman" w:cs="Times New Roman"/>
      <w:sz w:val="16"/>
      <w:szCs w:val="16"/>
    </w:rPr>
  </w:style>
  <w:style w:type="paragraph" w:customStyle="1" w:styleId="afff9">
    <w:name w:val="Для таблиц"/>
    <w:basedOn w:val="a2"/>
    <w:uiPriority w:val="99"/>
    <w:qFormat/>
    <w:rsid w:val="00665ECD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120">
    <w:name w:val="Основной текст с отступом Знак12"/>
    <w:basedOn w:val="a3"/>
    <w:uiPriority w:val="99"/>
    <w:qFormat/>
    <w:rsid w:val="00665ECD"/>
    <w:rPr>
      <w:rFonts w:cs="Times New Roman"/>
      <w:sz w:val="24"/>
      <w:szCs w:val="24"/>
    </w:rPr>
  </w:style>
  <w:style w:type="character" w:customStyle="1" w:styleId="130">
    <w:name w:val="Основной текст с отступом Знак13"/>
    <w:basedOn w:val="a3"/>
    <w:uiPriority w:val="99"/>
    <w:semiHidden/>
    <w:qFormat/>
    <w:rsid w:val="00665ECD"/>
    <w:rPr>
      <w:rFonts w:cs="Times New Roman"/>
      <w:sz w:val="24"/>
      <w:szCs w:val="24"/>
    </w:rPr>
  </w:style>
  <w:style w:type="character" w:customStyle="1" w:styleId="FontStyle11">
    <w:name w:val="Font Style11"/>
    <w:uiPriority w:val="99"/>
    <w:qFormat/>
    <w:rsid w:val="00665ECD"/>
    <w:rPr>
      <w:rFonts w:ascii="Times New Roman" w:hAnsi="Times New Roman"/>
      <w:b/>
      <w:sz w:val="24"/>
    </w:rPr>
  </w:style>
  <w:style w:type="character" w:customStyle="1" w:styleId="1a">
    <w:name w:val="Основной текст с отступом Знак1"/>
    <w:basedOn w:val="a3"/>
    <w:uiPriority w:val="99"/>
    <w:qFormat/>
    <w:rsid w:val="00665ECD"/>
    <w:rPr>
      <w:rFonts w:cs="Times New Roman"/>
      <w:sz w:val="24"/>
      <w:szCs w:val="24"/>
    </w:rPr>
  </w:style>
  <w:style w:type="character" w:customStyle="1" w:styleId="FontStyle12">
    <w:name w:val="Font Style12"/>
    <w:uiPriority w:val="99"/>
    <w:qFormat/>
    <w:rsid w:val="00665ECD"/>
    <w:rPr>
      <w:rFonts w:ascii="Times New Roman" w:hAnsi="Times New Roman"/>
      <w:sz w:val="24"/>
    </w:rPr>
  </w:style>
  <w:style w:type="character" w:customStyle="1" w:styleId="BodyTextIndentChar">
    <w:name w:val="Body Text Indent Char"/>
    <w:basedOn w:val="a3"/>
    <w:uiPriority w:val="99"/>
    <w:qFormat/>
    <w:locked/>
    <w:rsid w:val="00665ECD"/>
    <w:rPr>
      <w:rFonts w:ascii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basedOn w:val="a3"/>
    <w:uiPriority w:val="99"/>
    <w:semiHidden/>
    <w:locked/>
    <w:rsid w:val="00665ECD"/>
    <w:rPr>
      <w:rFonts w:ascii="Times New Roman" w:hAnsi="Times New Roman" w:cs="Times New Roman"/>
      <w:sz w:val="20"/>
      <w:szCs w:val="20"/>
    </w:rPr>
  </w:style>
  <w:style w:type="character" w:customStyle="1" w:styleId="BodyTextIndentChar10">
    <w:name w:val="Body Text Indent Char10"/>
    <w:basedOn w:val="a3"/>
    <w:uiPriority w:val="99"/>
    <w:semiHidden/>
    <w:qFormat/>
    <w:locked/>
    <w:rsid w:val="00665ECD"/>
    <w:rPr>
      <w:rFonts w:ascii="Times New Roman" w:hAnsi="Times New Roman" w:cs="Times New Roman"/>
      <w:sz w:val="20"/>
      <w:szCs w:val="20"/>
    </w:rPr>
  </w:style>
  <w:style w:type="character" w:customStyle="1" w:styleId="BodyTextIndentChar9">
    <w:name w:val="Body Text Indent Char9"/>
    <w:basedOn w:val="a3"/>
    <w:uiPriority w:val="99"/>
    <w:semiHidden/>
    <w:qFormat/>
    <w:locked/>
    <w:rsid w:val="00665ECD"/>
    <w:rPr>
      <w:rFonts w:ascii="Times New Roman" w:hAnsi="Times New Roman" w:cs="Times New Roman"/>
      <w:sz w:val="20"/>
      <w:szCs w:val="20"/>
    </w:rPr>
  </w:style>
  <w:style w:type="character" w:customStyle="1" w:styleId="BodyTextIndentChar8">
    <w:name w:val="Body Text Indent Char8"/>
    <w:basedOn w:val="a3"/>
    <w:uiPriority w:val="99"/>
    <w:semiHidden/>
    <w:qFormat/>
    <w:locked/>
    <w:rsid w:val="00665ECD"/>
    <w:rPr>
      <w:rFonts w:ascii="Times New Roman" w:hAnsi="Times New Roman" w:cs="Times New Roman"/>
      <w:sz w:val="20"/>
      <w:szCs w:val="20"/>
    </w:rPr>
  </w:style>
  <w:style w:type="character" w:customStyle="1" w:styleId="BodyTextIndentChar7">
    <w:name w:val="Body Text Indent Char7"/>
    <w:basedOn w:val="a3"/>
    <w:uiPriority w:val="99"/>
    <w:semiHidden/>
    <w:qFormat/>
    <w:locked/>
    <w:rsid w:val="00665ECD"/>
    <w:rPr>
      <w:rFonts w:ascii="Times New Roman" w:hAnsi="Times New Roman" w:cs="Times New Roman"/>
      <w:sz w:val="24"/>
      <w:szCs w:val="24"/>
    </w:rPr>
  </w:style>
  <w:style w:type="character" w:customStyle="1" w:styleId="BodyTextIndentChar6">
    <w:name w:val="Body Text Indent Char6"/>
    <w:basedOn w:val="a3"/>
    <w:uiPriority w:val="99"/>
    <w:semiHidden/>
    <w:qFormat/>
    <w:locked/>
    <w:rsid w:val="00665ECD"/>
    <w:rPr>
      <w:rFonts w:ascii="Times New Roman" w:hAnsi="Times New Roman" w:cs="Times New Roman"/>
      <w:sz w:val="24"/>
      <w:szCs w:val="24"/>
    </w:rPr>
  </w:style>
  <w:style w:type="character" w:customStyle="1" w:styleId="BodyTextIndentChar5">
    <w:name w:val="Body Text Indent Char5"/>
    <w:basedOn w:val="a3"/>
    <w:uiPriority w:val="99"/>
    <w:qFormat/>
    <w:locked/>
    <w:rsid w:val="00665ECD"/>
    <w:rPr>
      <w:rFonts w:ascii="Times New Roman" w:hAnsi="Times New Roman" w:cs="Times New Roman"/>
      <w:sz w:val="24"/>
      <w:szCs w:val="24"/>
    </w:rPr>
  </w:style>
  <w:style w:type="character" w:customStyle="1" w:styleId="2f1">
    <w:name w:val="Основной текст с отступом Знак2"/>
    <w:basedOn w:val="a3"/>
    <w:uiPriority w:val="99"/>
    <w:qFormat/>
    <w:rsid w:val="00665EC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665E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a">
    <w:name w:val="список с точками"/>
    <w:basedOn w:val="a2"/>
    <w:uiPriority w:val="99"/>
    <w:qFormat/>
    <w:rsid w:val="00665ECD"/>
    <w:pPr>
      <w:widowControl/>
      <w:tabs>
        <w:tab w:val="left" w:pos="3330"/>
      </w:tabs>
      <w:snapToGrid/>
      <w:spacing w:before="0" w:after="0" w:line="312" w:lineRule="auto"/>
      <w:ind w:left="3330" w:hanging="720"/>
      <w:jc w:val="both"/>
    </w:pPr>
    <w:rPr>
      <w:rFonts w:eastAsia="Times New Roman"/>
      <w:szCs w:val="24"/>
    </w:rPr>
  </w:style>
  <w:style w:type="character" w:customStyle="1" w:styleId="312">
    <w:name w:val="Основной текст 3 Знак12"/>
    <w:basedOn w:val="a3"/>
    <w:uiPriority w:val="99"/>
    <w:qFormat/>
    <w:rsid w:val="00665ECD"/>
    <w:rPr>
      <w:rFonts w:cs="Times New Roman"/>
      <w:sz w:val="16"/>
      <w:szCs w:val="16"/>
    </w:rPr>
  </w:style>
  <w:style w:type="character" w:customStyle="1" w:styleId="313">
    <w:name w:val="Основной текст 3 Знак13"/>
    <w:basedOn w:val="a3"/>
    <w:uiPriority w:val="99"/>
    <w:qFormat/>
    <w:rsid w:val="00665ECD"/>
    <w:rPr>
      <w:rFonts w:cs="Times New Roman"/>
      <w:sz w:val="16"/>
      <w:szCs w:val="16"/>
    </w:rPr>
  </w:style>
  <w:style w:type="character" w:customStyle="1" w:styleId="314">
    <w:name w:val="Основной текст 3 Знак14"/>
    <w:basedOn w:val="a3"/>
    <w:uiPriority w:val="99"/>
    <w:semiHidden/>
    <w:qFormat/>
    <w:rsid w:val="00665ECD"/>
    <w:rPr>
      <w:rFonts w:cs="Times New Roman"/>
      <w:sz w:val="16"/>
      <w:szCs w:val="16"/>
    </w:rPr>
  </w:style>
  <w:style w:type="character" w:customStyle="1" w:styleId="12">
    <w:name w:val="Заголовок 1 Знак2"/>
    <w:link w:val="10"/>
    <w:qFormat/>
    <w:locked/>
    <w:rsid w:val="00665ECD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FooterChar">
    <w:name w:val="Footer Char"/>
    <w:basedOn w:val="a3"/>
    <w:uiPriority w:val="99"/>
    <w:qFormat/>
    <w:locked/>
    <w:rsid w:val="00665ECD"/>
    <w:rPr>
      <w:rFonts w:cs="Times New Roman"/>
      <w:sz w:val="24"/>
    </w:rPr>
  </w:style>
  <w:style w:type="character" w:customStyle="1" w:styleId="BodyText2Char">
    <w:name w:val="Body Text 2 Char"/>
    <w:basedOn w:val="a3"/>
    <w:uiPriority w:val="99"/>
    <w:qFormat/>
    <w:locked/>
    <w:rsid w:val="00665ECD"/>
    <w:rPr>
      <w:rFonts w:cs="Times New Roman"/>
    </w:rPr>
  </w:style>
  <w:style w:type="paragraph" w:customStyle="1" w:styleId="ConsPlusNonformat">
    <w:name w:val="ConsPlusNonformat"/>
    <w:uiPriority w:val="99"/>
    <w:qFormat/>
    <w:rsid w:val="00665E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a3"/>
    <w:uiPriority w:val="99"/>
    <w:qFormat/>
    <w:locked/>
    <w:rsid w:val="00665ECD"/>
    <w:rPr>
      <w:rFonts w:ascii="Courier New" w:hAnsi="Courier New" w:cs="Courier New"/>
      <w:sz w:val="20"/>
      <w:szCs w:val="20"/>
    </w:rPr>
  </w:style>
  <w:style w:type="character" w:customStyle="1" w:styleId="PlainTextChar4">
    <w:name w:val="Plain Text Char4"/>
    <w:basedOn w:val="a3"/>
    <w:uiPriority w:val="99"/>
    <w:qFormat/>
    <w:locked/>
    <w:rsid w:val="00665ECD"/>
    <w:rPr>
      <w:rFonts w:ascii="Courier New" w:hAnsi="Courier New" w:cs="Times New Roman"/>
      <w:lang w:val="ru-RU" w:eastAsia="ru-RU"/>
    </w:rPr>
  </w:style>
  <w:style w:type="character" w:customStyle="1" w:styleId="330">
    <w:name w:val="Основной текст с отступом 3 Знак3"/>
    <w:link w:val="33"/>
    <w:uiPriority w:val="99"/>
    <w:qFormat/>
    <w:locked/>
    <w:rsid w:val="00665ECD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42">
    <w:name w:val="Font Style42"/>
    <w:uiPriority w:val="99"/>
    <w:qFormat/>
    <w:rsid w:val="00665ECD"/>
    <w:rPr>
      <w:rFonts w:ascii="Times New Roman" w:hAnsi="Times New Roman"/>
      <w:sz w:val="26"/>
    </w:rPr>
  </w:style>
  <w:style w:type="paragraph" w:customStyle="1" w:styleId="Style1">
    <w:name w:val="Style1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309" w:lineRule="exact"/>
      <w:ind w:firstLine="686"/>
      <w:jc w:val="both"/>
    </w:pPr>
    <w:rPr>
      <w:rFonts w:eastAsia="Times New Roman"/>
      <w:szCs w:val="24"/>
    </w:rPr>
  </w:style>
  <w:style w:type="paragraph" w:customStyle="1" w:styleId="Style2">
    <w:name w:val="Style2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b">
    <w:name w:val="Знак Знак Знак Знак Знак Знак"/>
    <w:basedOn w:val="a2"/>
    <w:uiPriority w:val="99"/>
    <w:qFormat/>
    <w:rsid w:val="00665EC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20">
    <w:name w:val="Основной текст с отступом 2 Знак2"/>
    <w:link w:val="2b"/>
    <w:uiPriority w:val="99"/>
    <w:qFormat/>
    <w:locked/>
    <w:rsid w:val="00665ECD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ft250">
    <w:name w:val="ft250"/>
    <w:uiPriority w:val="99"/>
    <w:qFormat/>
    <w:rsid w:val="00665ECD"/>
  </w:style>
  <w:style w:type="character" w:customStyle="1" w:styleId="110">
    <w:name w:val="Заголовок 1 Знак1"/>
    <w:uiPriority w:val="99"/>
    <w:qFormat/>
    <w:locked/>
    <w:rsid w:val="00665ECD"/>
    <w:rPr>
      <w:b/>
      <w:caps/>
      <w:sz w:val="24"/>
    </w:rPr>
  </w:style>
  <w:style w:type="character" w:customStyle="1" w:styleId="100">
    <w:name w:val="Знак Знак10"/>
    <w:uiPriority w:val="99"/>
    <w:qFormat/>
    <w:locked/>
    <w:rsid w:val="00665ECD"/>
    <w:rPr>
      <w:sz w:val="16"/>
      <w:lang w:val="ru-RU" w:eastAsia="ru-RU"/>
    </w:rPr>
  </w:style>
  <w:style w:type="character" w:customStyle="1" w:styleId="121">
    <w:name w:val="Заголовок 1 Знак Знак21"/>
    <w:uiPriority w:val="99"/>
    <w:locked/>
    <w:rsid w:val="00665ECD"/>
    <w:rPr>
      <w:b/>
      <w:caps/>
      <w:sz w:val="24"/>
      <w:lang w:val="ru-RU" w:eastAsia="ru-RU"/>
    </w:rPr>
  </w:style>
  <w:style w:type="paragraph" w:customStyle="1" w:styleId="Style23">
    <w:name w:val="Style23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character" w:customStyle="1" w:styleId="FontStyle34">
    <w:name w:val="Font Style34"/>
    <w:uiPriority w:val="99"/>
    <w:qFormat/>
    <w:rsid w:val="00665ECD"/>
    <w:rPr>
      <w:rFonts w:ascii="Times New Roman" w:hAnsi="Times New Roman"/>
      <w:sz w:val="26"/>
    </w:rPr>
  </w:style>
  <w:style w:type="character" w:customStyle="1" w:styleId="FontStyle38">
    <w:name w:val="Font Style38"/>
    <w:uiPriority w:val="99"/>
    <w:qFormat/>
    <w:rsid w:val="00665ECD"/>
    <w:rPr>
      <w:rFonts w:ascii="Times New Roman" w:hAnsi="Times New Roman"/>
      <w:sz w:val="26"/>
    </w:rPr>
  </w:style>
  <w:style w:type="character" w:customStyle="1" w:styleId="62">
    <w:name w:val="Знак Знак6"/>
    <w:uiPriority w:val="99"/>
    <w:qFormat/>
    <w:rsid w:val="00665ECD"/>
    <w:rPr>
      <w:rFonts w:ascii="Arial" w:hAnsi="Arial"/>
      <w:b/>
      <w:i/>
      <w:sz w:val="28"/>
      <w:lang w:val="ru-RU" w:eastAsia="en-US"/>
    </w:rPr>
  </w:style>
  <w:style w:type="paragraph" w:customStyle="1" w:styleId="Style5">
    <w:name w:val="Style5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490" w:lineRule="exact"/>
      <w:jc w:val="center"/>
    </w:pPr>
    <w:rPr>
      <w:rFonts w:eastAsia="Times New Roman"/>
      <w:szCs w:val="24"/>
    </w:rPr>
  </w:style>
  <w:style w:type="character" w:customStyle="1" w:styleId="FontStyle50">
    <w:name w:val="Font Style50"/>
    <w:uiPriority w:val="99"/>
    <w:qFormat/>
    <w:rsid w:val="00665ECD"/>
    <w:rPr>
      <w:rFonts w:ascii="Times New Roman" w:hAnsi="Times New Roman"/>
      <w:b/>
      <w:sz w:val="26"/>
    </w:rPr>
  </w:style>
  <w:style w:type="paragraph" w:customStyle="1" w:styleId="FR3">
    <w:name w:val="FR3"/>
    <w:uiPriority w:val="99"/>
    <w:qFormat/>
    <w:rsid w:val="00665ECD"/>
    <w:pPr>
      <w:widowControl w:val="0"/>
      <w:spacing w:after="0" w:line="28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Обычный (веб)1"/>
    <w:basedOn w:val="a2"/>
    <w:uiPriority w:val="99"/>
    <w:qFormat/>
    <w:rsid w:val="00665ECD"/>
    <w:pPr>
      <w:widowControl/>
      <w:snapToGrid/>
      <w:spacing w:before="75" w:afterAutospacing="1"/>
      <w:jc w:val="both"/>
    </w:pPr>
    <w:rPr>
      <w:rFonts w:ascii="Arial" w:eastAsia="Times New Roman" w:hAnsi="Arial" w:cs="Arial"/>
      <w:color w:val="000000"/>
      <w:sz w:val="20"/>
    </w:rPr>
  </w:style>
  <w:style w:type="character" w:customStyle="1" w:styleId="blk">
    <w:name w:val="blk"/>
    <w:uiPriority w:val="99"/>
    <w:qFormat/>
    <w:rsid w:val="00665ECD"/>
  </w:style>
  <w:style w:type="paragraph" w:customStyle="1" w:styleId="Style16">
    <w:name w:val="Style16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478" w:lineRule="exact"/>
      <w:ind w:firstLine="706"/>
      <w:jc w:val="both"/>
    </w:pPr>
    <w:rPr>
      <w:rFonts w:eastAsia="Times New Roman"/>
      <w:szCs w:val="24"/>
    </w:rPr>
  </w:style>
  <w:style w:type="character" w:customStyle="1" w:styleId="FontStyle36">
    <w:name w:val="Font Style36"/>
    <w:uiPriority w:val="99"/>
    <w:qFormat/>
    <w:rsid w:val="00665ECD"/>
    <w:rPr>
      <w:rFonts w:ascii="Times New Roman" w:hAnsi="Times New Roman"/>
      <w:sz w:val="26"/>
    </w:rPr>
  </w:style>
  <w:style w:type="paragraph" w:styleId="afffc">
    <w:name w:val="List Paragraph"/>
    <w:basedOn w:val="a2"/>
    <w:link w:val="1c"/>
    <w:uiPriority w:val="34"/>
    <w:qFormat/>
    <w:rsid w:val="00665ECD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paragraph" w:customStyle="1" w:styleId="afffd">
    <w:name w:val="Îáû÷íûé"/>
    <w:uiPriority w:val="99"/>
    <w:qFormat/>
    <w:rsid w:val="00665E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fe">
    <w:name w:val="Об"/>
    <w:uiPriority w:val="99"/>
    <w:qFormat/>
    <w:rsid w:val="00665ECD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fff">
    <w:name w:val="Основной текст Знак Знак Знак"/>
    <w:uiPriority w:val="99"/>
    <w:locked/>
    <w:rsid w:val="00665ECD"/>
    <w:rPr>
      <w:sz w:val="24"/>
      <w:lang w:val="ru-RU" w:eastAsia="ru-RU"/>
    </w:rPr>
  </w:style>
  <w:style w:type="character" w:customStyle="1" w:styleId="TitleChar">
    <w:name w:val="Title Char"/>
    <w:basedOn w:val="a3"/>
    <w:uiPriority w:val="99"/>
    <w:qFormat/>
    <w:locked/>
    <w:rsid w:val="00665ECD"/>
    <w:rPr>
      <w:rFonts w:cs="Times New Roman"/>
      <w:sz w:val="24"/>
      <w:lang w:val="en-US"/>
    </w:rPr>
  </w:style>
  <w:style w:type="character" w:customStyle="1" w:styleId="37">
    <w:name w:val="Заголовок Знак3"/>
    <w:basedOn w:val="a3"/>
    <w:link w:val="affb"/>
    <w:uiPriority w:val="99"/>
    <w:locked/>
    <w:rsid w:val="00665ECD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customStyle="1" w:styleId="ConsPlusNormal">
    <w:name w:val="ConsPlusNormal"/>
    <w:link w:val="ConsPlusNormal0"/>
    <w:uiPriority w:val="99"/>
    <w:qFormat/>
    <w:rsid w:val="00665EC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1d">
    <w:name w:val="Абзац списка1"/>
    <w:basedOn w:val="a2"/>
    <w:link w:val="ListParagraphChar"/>
    <w:uiPriority w:val="99"/>
    <w:qFormat/>
    <w:rsid w:val="00665ECD"/>
    <w:pPr>
      <w:widowControl/>
      <w:snapToGrid/>
      <w:spacing w:before="0" w:after="0"/>
      <w:ind w:left="720"/>
      <w:contextualSpacing/>
    </w:pPr>
  </w:style>
  <w:style w:type="character" w:customStyle="1" w:styleId="ListParagraphChar">
    <w:name w:val="List Paragraph Char"/>
    <w:link w:val="1d"/>
    <w:uiPriority w:val="99"/>
    <w:qFormat/>
    <w:locked/>
    <w:rsid w:val="00665ECD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tbln121">
    <w:name w:val="tbln121"/>
    <w:uiPriority w:val="99"/>
    <w:qFormat/>
    <w:rsid w:val="00665ECD"/>
    <w:rPr>
      <w:rFonts w:ascii="Arial" w:hAnsi="Arial"/>
      <w:i/>
      <w:color w:val="000000"/>
      <w:sz w:val="18"/>
      <w:u w:val="none"/>
    </w:rPr>
  </w:style>
  <w:style w:type="character" w:customStyle="1" w:styleId="mistake">
    <w:name w:val="mistake"/>
    <w:uiPriority w:val="99"/>
    <w:qFormat/>
    <w:rsid w:val="00665ECD"/>
    <w:rPr>
      <w:sz w:val="24"/>
    </w:rPr>
  </w:style>
  <w:style w:type="character" w:customStyle="1" w:styleId="trb12">
    <w:name w:val="trb12"/>
    <w:basedOn w:val="a3"/>
    <w:uiPriority w:val="99"/>
    <w:qFormat/>
    <w:rsid w:val="00665ECD"/>
    <w:rPr>
      <w:rFonts w:cs="Times New Roman"/>
    </w:rPr>
  </w:style>
  <w:style w:type="character" w:customStyle="1" w:styleId="tbln12">
    <w:name w:val="tbln12"/>
    <w:basedOn w:val="a3"/>
    <w:uiPriority w:val="99"/>
    <w:qFormat/>
    <w:rsid w:val="00665ECD"/>
    <w:rPr>
      <w:rFonts w:cs="Times New Roman"/>
    </w:rPr>
  </w:style>
  <w:style w:type="character" w:customStyle="1" w:styleId="tbb12">
    <w:name w:val="tbb12"/>
    <w:basedOn w:val="a3"/>
    <w:uiPriority w:val="99"/>
    <w:qFormat/>
    <w:rsid w:val="00665ECD"/>
    <w:rPr>
      <w:rFonts w:cs="Times New Roman"/>
    </w:rPr>
  </w:style>
  <w:style w:type="paragraph" w:customStyle="1" w:styleId="Style9">
    <w:name w:val="Style9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0">
    <w:name w:val="Темы"/>
    <w:basedOn w:val="a2"/>
    <w:link w:val="affff1"/>
    <w:uiPriority w:val="99"/>
    <w:qFormat/>
    <w:rsid w:val="00665ECD"/>
    <w:pPr>
      <w:keepNext/>
      <w:widowControl/>
      <w:snapToGrid/>
      <w:spacing w:before="0" w:after="0"/>
      <w:jc w:val="both"/>
    </w:pPr>
    <w:rPr>
      <w:b/>
    </w:rPr>
  </w:style>
  <w:style w:type="paragraph" w:customStyle="1" w:styleId="Style19">
    <w:name w:val="Style19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516" w:lineRule="exact"/>
      <w:ind w:firstLine="701"/>
      <w:jc w:val="both"/>
    </w:pPr>
    <w:rPr>
      <w:rFonts w:eastAsia="Times New Roman"/>
      <w:szCs w:val="24"/>
    </w:rPr>
  </w:style>
  <w:style w:type="paragraph" w:customStyle="1" w:styleId="stepanov">
    <w:name w:val="stepanov"/>
    <w:basedOn w:val="af2"/>
    <w:uiPriority w:val="99"/>
    <w:qFormat/>
    <w:rsid w:val="00665ECD"/>
    <w:pPr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1e">
    <w:name w:val="Стиль1"/>
    <w:basedOn w:val="stepanov"/>
    <w:link w:val="1f"/>
    <w:uiPriority w:val="99"/>
    <w:qFormat/>
    <w:rsid w:val="00665ECD"/>
    <w:pPr>
      <w:suppressAutoHyphens/>
      <w:spacing w:line="240" w:lineRule="auto"/>
    </w:pPr>
    <w:rPr>
      <w:rFonts w:eastAsia="Calibri"/>
      <w:sz w:val="20"/>
    </w:rPr>
  </w:style>
  <w:style w:type="paragraph" w:customStyle="1" w:styleId="075">
    <w:name w:val="Стиль Нумерованный список + сверху: (одинарная Авто  075 пт лини..."/>
    <w:basedOn w:val="afff"/>
    <w:uiPriority w:val="99"/>
    <w:qFormat/>
    <w:rsid w:val="00665ECD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1">
    <w:name w:val="Стиль Нумерованный список + сверху: (одинарная Авто  075 пт лини...1"/>
    <w:basedOn w:val="afff"/>
    <w:uiPriority w:val="99"/>
    <w:qFormat/>
    <w:rsid w:val="00665ECD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6">
    <w:name w:val="Стиль Нумерованный список + сверху: (одинарная Авто  075 пт лини...6"/>
    <w:basedOn w:val="afff"/>
    <w:uiPriority w:val="99"/>
    <w:qFormat/>
    <w:rsid w:val="00665ECD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7">
    <w:name w:val="Стиль Нумерованный список + сверху: (одинарная Авто  075 пт лини...7"/>
    <w:basedOn w:val="afff"/>
    <w:uiPriority w:val="99"/>
    <w:qFormat/>
    <w:rsid w:val="00665ECD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2TimesNewRoman12">
    <w:name w:val="Стиль Заголовок 2 + Times New Roman 12 пт не курсив"/>
    <w:basedOn w:val="20"/>
    <w:uiPriority w:val="99"/>
    <w:qFormat/>
    <w:rsid w:val="00665EC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  <w:szCs w:val="28"/>
    </w:rPr>
  </w:style>
  <w:style w:type="paragraph" w:customStyle="1" w:styleId="2TimesNewRoman120">
    <w:name w:val="Стиль Стиль Заголовок 2 + Times New Roman 12 пт не курсив + курсив"/>
    <w:basedOn w:val="2TimesNewRoman12"/>
    <w:uiPriority w:val="99"/>
    <w:qFormat/>
    <w:rsid w:val="00665ECD"/>
    <w:rPr>
      <w:iCs/>
    </w:rPr>
  </w:style>
  <w:style w:type="paragraph" w:customStyle="1" w:styleId="2TimesNewRoman121">
    <w:name w:val="Стиль Заголовок 2 + Times New Roman 12 пт"/>
    <w:basedOn w:val="20"/>
    <w:uiPriority w:val="99"/>
    <w:qFormat/>
    <w:rsid w:val="00665EC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  <w:szCs w:val="28"/>
    </w:rPr>
  </w:style>
  <w:style w:type="paragraph" w:customStyle="1" w:styleId="style10">
    <w:name w:val="style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448">
    <w:name w:val="Font Style448"/>
    <w:uiPriority w:val="99"/>
    <w:qFormat/>
    <w:rsid w:val="00665ECD"/>
    <w:rPr>
      <w:rFonts w:ascii="Times New Roman" w:hAnsi="Times New Roman"/>
      <w:sz w:val="20"/>
    </w:rPr>
  </w:style>
  <w:style w:type="paragraph" w:customStyle="1" w:styleId="211">
    <w:name w:val="Основной текст 21"/>
    <w:basedOn w:val="a2"/>
    <w:uiPriority w:val="99"/>
    <w:qFormat/>
    <w:rsid w:val="00665ECD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paragraph" w:customStyle="1" w:styleId="1f0">
    <w:name w:val="Обычный1"/>
    <w:qFormat/>
    <w:rsid w:val="00665ECD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CommentSubjectChar3">
    <w:name w:val="Comment Subject Char3"/>
    <w:uiPriority w:val="99"/>
    <w:locked/>
    <w:rsid w:val="00665ECD"/>
    <w:rPr>
      <w:sz w:val="16"/>
    </w:rPr>
  </w:style>
  <w:style w:type="character" w:customStyle="1" w:styleId="CommentTextChar">
    <w:name w:val="Comment Text Char"/>
    <w:basedOn w:val="a3"/>
    <w:uiPriority w:val="99"/>
    <w:qFormat/>
    <w:locked/>
    <w:rsid w:val="00665ECD"/>
    <w:rPr>
      <w:rFonts w:ascii="Times New Roman" w:hAnsi="Times New Roman" w:cs="Times New Roman"/>
      <w:sz w:val="20"/>
      <w:lang w:eastAsia="ru-RU"/>
    </w:rPr>
  </w:style>
  <w:style w:type="character" w:customStyle="1" w:styleId="CommentSubjectChar">
    <w:name w:val="Comment Subject Char"/>
    <w:basedOn w:val="af8"/>
    <w:uiPriority w:val="99"/>
    <w:qFormat/>
    <w:locked/>
    <w:rsid w:val="00665E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1">
    <w:name w:val="Тема примечания Знак1"/>
    <w:basedOn w:val="af8"/>
    <w:uiPriority w:val="99"/>
    <w:qFormat/>
    <w:rsid w:val="00665EC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200">
    <w:name w:val="Тема примечания Знак120"/>
    <w:basedOn w:val="af8"/>
    <w:uiPriority w:val="99"/>
    <w:semiHidden/>
    <w:qFormat/>
    <w:rsid w:val="00665EC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9">
    <w:name w:val="Тема примечания Знак119"/>
    <w:basedOn w:val="af8"/>
    <w:uiPriority w:val="99"/>
    <w:semiHidden/>
    <w:qFormat/>
    <w:rsid w:val="00665EC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8">
    <w:name w:val="Тема примечания Знак118"/>
    <w:basedOn w:val="af8"/>
    <w:uiPriority w:val="99"/>
    <w:semiHidden/>
    <w:qFormat/>
    <w:rsid w:val="00665EC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7">
    <w:name w:val="Тема примечания Знак117"/>
    <w:basedOn w:val="af8"/>
    <w:uiPriority w:val="99"/>
    <w:qFormat/>
    <w:rsid w:val="00665EC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6">
    <w:name w:val="Тема примечания Знак116"/>
    <w:basedOn w:val="af8"/>
    <w:uiPriority w:val="99"/>
    <w:semiHidden/>
    <w:qFormat/>
    <w:rsid w:val="00665EC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5">
    <w:name w:val="Тема примечания Знак115"/>
    <w:basedOn w:val="af8"/>
    <w:uiPriority w:val="99"/>
    <w:semiHidden/>
    <w:qFormat/>
    <w:rsid w:val="00665EC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4">
    <w:name w:val="Тема примечания Знак114"/>
    <w:basedOn w:val="af8"/>
    <w:uiPriority w:val="99"/>
    <w:semiHidden/>
    <w:qFormat/>
    <w:rsid w:val="00665EC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3">
    <w:name w:val="Тема примечания Знак113"/>
    <w:basedOn w:val="af8"/>
    <w:uiPriority w:val="99"/>
    <w:semiHidden/>
    <w:qFormat/>
    <w:rsid w:val="00665EC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2">
    <w:name w:val="Тема примечания Знак112"/>
    <w:basedOn w:val="af8"/>
    <w:uiPriority w:val="99"/>
    <w:semiHidden/>
    <w:qFormat/>
    <w:rsid w:val="00665EC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1">
    <w:name w:val="Тема примечания Знак111"/>
    <w:basedOn w:val="af8"/>
    <w:uiPriority w:val="99"/>
    <w:qFormat/>
    <w:rsid w:val="00665EC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00">
    <w:name w:val="Тема примечания Знак110"/>
    <w:basedOn w:val="af8"/>
    <w:uiPriority w:val="99"/>
    <w:semiHidden/>
    <w:qFormat/>
    <w:rsid w:val="00665EC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90">
    <w:name w:val="Тема примечания Знак19"/>
    <w:basedOn w:val="af8"/>
    <w:uiPriority w:val="99"/>
    <w:qFormat/>
    <w:rsid w:val="00665EC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80">
    <w:name w:val="Тема примечания Знак18"/>
    <w:basedOn w:val="af8"/>
    <w:uiPriority w:val="99"/>
    <w:semiHidden/>
    <w:qFormat/>
    <w:rsid w:val="00665EC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70">
    <w:name w:val="Тема примечания Знак17"/>
    <w:basedOn w:val="af8"/>
    <w:uiPriority w:val="99"/>
    <w:semiHidden/>
    <w:qFormat/>
    <w:rsid w:val="00665EC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60">
    <w:name w:val="Тема примечания Знак16"/>
    <w:basedOn w:val="af8"/>
    <w:uiPriority w:val="99"/>
    <w:semiHidden/>
    <w:qFormat/>
    <w:rsid w:val="00665EC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50">
    <w:name w:val="Тема примечания Знак15"/>
    <w:basedOn w:val="af8"/>
    <w:uiPriority w:val="99"/>
    <w:qFormat/>
    <w:rsid w:val="00665EC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41">
    <w:name w:val="Тема примечания Знак14"/>
    <w:basedOn w:val="af8"/>
    <w:uiPriority w:val="99"/>
    <w:semiHidden/>
    <w:qFormat/>
    <w:rsid w:val="00665EC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32">
    <w:name w:val="Тема примечания Знак13"/>
    <w:basedOn w:val="af8"/>
    <w:uiPriority w:val="99"/>
    <w:semiHidden/>
    <w:qFormat/>
    <w:rsid w:val="00665EC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22">
    <w:name w:val="Тема примечания Знак12"/>
    <w:basedOn w:val="af8"/>
    <w:uiPriority w:val="99"/>
    <w:qFormat/>
    <w:rsid w:val="00665EC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a">
    <w:name w:val="Тема примечания Знак11"/>
    <w:uiPriority w:val="99"/>
    <w:qFormat/>
    <w:rsid w:val="00665ECD"/>
    <w:rPr>
      <w:b/>
      <w:lang w:val="ru-RU" w:eastAsia="ru-RU"/>
    </w:rPr>
  </w:style>
  <w:style w:type="character" w:customStyle="1" w:styleId="highlighthighlightactive">
    <w:name w:val="highlight highlight_active"/>
    <w:basedOn w:val="a3"/>
    <w:uiPriority w:val="99"/>
    <w:qFormat/>
    <w:rsid w:val="00665ECD"/>
    <w:rPr>
      <w:rFonts w:cs="Times New Roman"/>
    </w:rPr>
  </w:style>
  <w:style w:type="character" w:customStyle="1" w:styleId="161">
    <w:name w:val="Знак Знак16"/>
    <w:uiPriority w:val="99"/>
    <w:qFormat/>
    <w:locked/>
    <w:rsid w:val="00665ECD"/>
    <w:rPr>
      <w:b/>
      <w:caps/>
      <w:sz w:val="24"/>
      <w:lang w:val="ru-RU" w:eastAsia="ru-RU"/>
    </w:rPr>
  </w:style>
  <w:style w:type="paragraph" w:customStyle="1" w:styleId="1f2">
    <w:name w:val="1"/>
    <w:basedOn w:val="a2"/>
    <w:uiPriority w:val="99"/>
    <w:qFormat/>
    <w:rsid w:val="00665EC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1f3">
    <w:name w:val="Загол. 1 ур."/>
    <w:basedOn w:val="a2"/>
    <w:uiPriority w:val="99"/>
    <w:qFormat/>
    <w:rsid w:val="00665ECD"/>
    <w:pPr>
      <w:keepNext/>
      <w:keepLines/>
      <w:autoSpaceDE w:val="0"/>
      <w:autoSpaceDN w:val="0"/>
      <w:adjustRightInd w:val="0"/>
      <w:snapToGrid/>
      <w:spacing w:before="57" w:after="57" w:line="220" w:lineRule="atLeast"/>
      <w:jc w:val="center"/>
    </w:pPr>
    <w:rPr>
      <w:rFonts w:ascii="PragmaticaCTT" w:eastAsia="Times New Roman" w:hAnsi="PragmaticaCTT" w:cs="PragmaticaCTT"/>
      <w:b/>
      <w:bCs/>
      <w:caps/>
      <w:sz w:val="22"/>
      <w:szCs w:val="22"/>
    </w:rPr>
  </w:style>
  <w:style w:type="paragraph" w:customStyle="1" w:styleId="44">
    <w:name w:val="заголовок 4"/>
    <w:basedOn w:val="4"/>
    <w:uiPriority w:val="99"/>
    <w:qFormat/>
    <w:rsid w:val="00665ECD"/>
    <w:pPr>
      <w:tabs>
        <w:tab w:val="left" w:pos="720"/>
      </w:tabs>
      <w:spacing w:before="240" w:after="60"/>
      <w:ind w:left="720" w:hanging="360"/>
    </w:pPr>
    <w:rPr>
      <w:bCs/>
      <w:i/>
      <w:sz w:val="28"/>
      <w:szCs w:val="28"/>
    </w:rPr>
  </w:style>
  <w:style w:type="character" w:customStyle="1" w:styleId="small11">
    <w:name w:val="small11"/>
    <w:uiPriority w:val="99"/>
    <w:qFormat/>
    <w:rsid w:val="00665ECD"/>
    <w:rPr>
      <w:sz w:val="16"/>
    </w:rPr>
  </w:style>
  <w:style w:type="paragraph" w:customStyle="1" w:styleId="affff2">
    <w:name w:val="a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cxspmiddle">
    <w:name w:val="acxspmiddl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73">
    <w:name w:val="Знак Знак73"/>
    <w:uiPriority w:val="99"/>
    <w:qFormat/>
    <w:rsid w:val="00665ECD"/>
    <w:rPr>
      <w:sz w:val="16"/>
      <w:lang w:val="ru-RU" w:eastAsia="ru-RU"/>
    </w:rPr>
  </w:style>
  <w:style w:type="paragraph" w:customStyle="1" w:styleId="ConsPlusTitle">
    <w:name w:val="ConsPlusTitle"/>
    <w:uiPriority w:val="99"/>
    <w:qFormat/>
    <w:rsid w:val="00665E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08">
    <w:name w:val="Стиль По ширине Первая строка:  08 см"/>
    <w:basedOn w:val="a2"/>
    <w:uiPriority w:val="99"/>
    <w:qFormat/>
    <w:rsid w:val="00665ECD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character" w:customStyle="1" w:styleId="apple-converted-space">
    <w:name w:val="apple-converted-space"/>
    <w:qFormat/>
    <w:rsid w:val="00665ECD"/>
  </w:style>
  <w:style w:type="character" w:customStyle="1" w:styleId="apple-style-span">
    <w:name w:val="apple-style-span"/>
    <w:uiPriority w:val="99"/>
    <w:qFormat/>
    <w:rsid w:val="00665ECD"/>
  </w:style>
  <w:style w:type="character" w:customStyle="1" w:styleId="orange">
    <w:name w:val="orange"/>
    <w:uiPriority w:val="99"/>
    <w:qFormat/>
    <w:rsid w:val="00665ECD"/>
  </w:style>
  <w:style w:type="character" w:customStyle="1" w:styleId="gray">
    <w:name w:val="gray"/>
    <w:uiPriority w:val="99"/>
    <w:qFormat/>
    <w:rsid w:val="00665ECD"/>
  </w:style>
  <w:style w:type="paragraph" w:customStyle="1" w:styleId="1KGK9">
    <w:name w:val="1KG=K9"/>
    <w:uiPriority w:val="99"/>
    <w:qFormat/>
    <w:rsid w:val="00665EC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4"/>
      <w:szCs w:val="20"/>
      <w:lang w:eastAsia="ru-RU"/>
    </w:rPr>
  </w:style>
  <w:style w:type="character" w:customStyle="1" w:styleId="133">
    <w:name w:val="табл_заголовок_13 Знак"/>
    <w:link w:val="134"/>
    <w:uiPriority w:val="99"/>
    <w:qFormat/>
    <w:locked/>
    <w:rsid w:val="00665ECD"/>
    <w:rPr>
      <w:b/>
      <w:sz w:val="26"/>
    </w:rPr>
  </w:style>
  <w:style w:type="paragraph" w:customStyle="1" w:styleId="134">
    <w:name w:val="табл_заголовок_13"/>
    <w:basedOn w:val="a2"/>
    <w:link w:val="133"/>
    <w:uiPriority w:val="99"/>
    <w:qFormat/>
    <w:rsid w:val="00665ECD"/>
    <w:pPr>
      <w:widowControl/>
      <w:snapToGrid/>
      <w:spacing w:before="0" w:after="240" w:line="288" w:lineRule="auto"/>
      <w:jc w:val="center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135">
    <w:name w:val="табл_текст_центр_ 13"/>
    <w:basedOn w:val="a2"/>
    <w:uiPriority w:val="99"/>
    <w:qFormat/>
    <w:rsid w:val="00665ECD"/>
    <w:pPr>
      <w:widowControl/>
      <w:suppressAutoHyphens/>
      <w:snapToGrid/>
      <w:spacing w:before="0" w:after="0"/>
      <w:jc w:val="center"/>
    </w:pPr>
    <w:rPr>
      <w:rFonts w:eastAsia="Times New Roman"/>
      <w:sz w:val="26"/>
      <w:szCs w:val="24"/>
      <w:lang w:eastAsia="ar-SA"/>
    </w:rPr>
  </w:style>
  <w:style w:type="paragraph" w:customStyle="1" w:styleId="2f2">
    <w:name w:val="Заголовок_2"/>
    <w:basedOn w:val="a2"/>
    <w:uiPriority w:val="99"/>
    <w:qFormat/>
    <w:rsid w:val="00665ECD"/>
    <w:pPr>
      <w:widowControl/>
      <w:snapToGrid/>
      <w:spacing w:before="0" w:after="0" w:line="360" w:lineRule="auto"/>
      <w:jc w:val="both"/>
    </w:pPr>
    <w:rPr>
      <w:rFonts w:ascii="Arial" w:eastAsia="Times New Roman" w:hAnsi="Arial"/>
      <w:b/>
      <w:i/>
      <w:sz w:val="28"/>
    </w:rPr>
  </w:style>
  <w:style w:type="paragraph" w:customStyle="1" w:styleId="affff3">
    <w:name w:val="Абзац_СУБД"/>
    <w:basedOn w:val="a2"/>
    <w:uiPriority w:val="99"/>
    <w:qFormat/>
    <w:rsid w:val="00665ECD"/>
    <w:pPr>
      <w:widowControl/>
      <w:snapToGrid/>
      <w:spacing w:before="0" w:after="0" w:line="360" w:lineRule="auto"/>
      <w:ind w:firstLine="720"/>
      <w:jc w:val="both"/>
    </w:pPr>
    <w:rPr>
      <w:rFonts w:ascii="Arial" w:eastAsia="Times New Roman" w:hAnsi="Arial"/>
      <w:sz w:val="28"/>
    </w:rPr>
  </w:style>
  <w:style w:type="character" w:customStyle="1" w:styleId="FontStyle40">
    <w:name w:val="Font Style40"/>
    <w:uiPriority w:val="99"/>
    <w:qFormat/>
    <w:rsid w:val="00665ECD"/>
    <w:rPr>
      <w:rFonts w:ascii="Times New Roman" w:hAnsi="Times New Roman"/>
      <w:sz w:val="26"/>
    </w:rPr>
  </w:style>
  <w:style w:type="character" w:customStyle="1" w:styleId="FontStyle55">
    <w:name w:val="Font Style55"/>
    <w:uiPriority w:val="99"/>
    <w:qFormat/>
    <w:rsid w:val="00665ECD"/>
    <w:rPr>
      <w:rFonts w:ascii="Times New Roman" w:hAnsi="Times New Roman"/>
      <w:sz w:val="28"/>
    </w:rPr>
  </w:style>
  <w:style w:type="character" w:customStyle="1" w:styleId="FontStyle43">
    <w:name w:val="Font Style43"/>
    <w:uiPriority w:val="99"/>
    <w:qFormat/>
    <w:rsid w:val="00665ECD"/>
    <w:rPr>
      <w:rFonts w:ascii="Times New Roman" w:hAnsi="Times New Roman"/>
      <w:b/>
      <w:sz w:val="26"/>
    </w:rPr>
  </w:style>
  <w:style w:type="paragraph" w:customStyle="1" w:styleId="FR2">
    <w:name w:val="FR2"/>
    <w:link w:val="FR20"/>
    <w:uiPriority w:val="99"/>
    <w:qFormat/>
    <w:rsid w:val="00665ECD"/>
    <w:pPr>
      <w:widowControl w:val="0"/>
      <w:snapToGrid w:val="0"/>
      <w:spacing w:before="300" w:after="0" w:line="240" w:lineRule="auto"/>
      <w:jc w:val="both"/>
    </w:pPr>
    <w:rPr>
      <w:rFonts w:ascii="Arial" w:eastAsia="Calibri" w:hAnsi="Arial" w:cs="Times New Roman"/>
      <w:lang w:eastAsia="ru-RU"/>
    </w:rPr>
  </w:style>
  <w:style w:type="paragraph" w:customStyle="1" w:styleId="FR1">
    <w:name w:val="FR1"/>
    <w:uiPriority w:val="99"/>
    <w:qFormat/>
    <w:rsid w:val="00665ECD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4">
    <w:name w:val="Основной тект"/>
    <w:basedOn w:val="a2"/>
    <w:link w:val="affff5"/>
    <w:uiPriority w:val="99"/>
    <w:qFormat/>
    <w:rsid w:val="00665ECD"/>
    <w:pPr>
      <w:widowControl/>
      <w:snapToGrid/>
      <w:spacing w:before="0" w:after="0"/>
      <w:ind w:firstLine="454"/>
      <w:jc w:val="both"/>
    </w:pPr>
  </w:style>
  <w:style w:type="character" w:customStyle="1" w:styleId="affff5">
    <w:name w:val="Основной тект Знак"/>
    <w:link w:val="affff4"/>
    <w:uiPriority w:val="99"/>
    <w:qFormat/>
    <w:locked/>
    <w:rsid w:val="00665ECD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1">
    <w:name w:val="Модуль"/>
    <w:basedOn w:val="a2"/>
    <w:uiPriority w:val="99"/>
    <w:qFormat/>
    <w:rsid w:val="00665ECD"/>
    <w:pPr>
      <w:keepNext/>
      <w:widowControl/>
      <w:numPr>
        <w:numId w:val="2"/>
      </w:numPr>
      <w:snapToGrid/>
      <w:spacing w:before="0" w:after="0"/>
      <w:jc w:val="both"/>
    </w:pPr>
    <w:rPr>
      <w:rFonts w:eastAsia="Times New Roman"/>
      <w:sz w:val="20"/>
    </w:rPr>
  </w:style>
  <w:style w:type="paragraph" w:customStyle="1" w:styleId="Style11">
    <w:name w:val="Style11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affff6">
    <w:name w:val="Нормальный"/>
    <w:uiPriority w:val="99"/>
    <w:qFormat/>
    <w:rsid w:val="00665EC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4">
    <w:name w:val="Текст1"/>
    <w:basedOn w:val="a2"/>
    <w:uiPriority w:val="99"/>
    <w:qFormat/>
    <w:rsid w:val="00665EC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affff7">
    <w:name w:val="Примечание"/>
    <w:basedOn w:val="a2"/>
    <w:uiPriority w:val="99"/>
    <w:qFormat/>
    <w:rsid w:val="00665ECD"/>
    <w:pPr>
      <w:widowControl/>
      <w:snapToGrid/>
      <w:spacing w:before="0" w:after="0"/>
      <w:ind w:firstLine="454"/>
      <w:jc w:val="both"/>
    </w:pPr>
    <w:rPr>
      <w:rFonts w:eastAsia="Times New Roman"/>
      <w:i/>
      <w:szCs w:val="24"/>
    </w:rPr>
  </w:style>
  <w:style w:type="paragraph" w:customStyle="1" w:styleId="Style6">
    <w:name w:val="Style6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3">
    <w:name w:val="Style33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8">
    <w:name w:val="Таблицы (моноширинный)"/>
    <w:basedOn w:val="a2"/>
    <w:next w:val="a2"/>
    <w:uiPriority w:val="99"/>
    <w:qFormat/>
    <w:rsid w:val="00665ECD"/>
    <w:pPr>
      <w:autoSpaceDE w:val="0"/>
      <w:autoSpaceDN w:val="0"/>
      <w:adjustRightInd w:val="0"/>
      <w:snapToGrid/>
      <w:spacing w:before="0" w:after="0"/>
      <w:jc w:val="both"/>
    </w:pPr>
    <w:rPr>
      <w:rFonts w:ascii="Courier New" w:eastAsia="Times New Roman" w:hAnsi="Courier New" w:cs="Courier New"/>
      <w:sz w:val="20"/>
    </w:rPr>
  </w:style>
  <w:style w:type="paragraph" w:customStyle="1" w:styleId="f">
    <w:name w:val="f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nameautor3">
    <w:name w:val="name_autor3"/>
    <w:basedOn w:val="a3"/>
    <w:uiPriority w:val="99"/>
    <w:qFormat/>
    <w:rsid w:val="00665ECD"/>
    <w:rPr>
      <w:rFonts w:cs="Times New Roman"/>
    </w:rPr>
  </w:style>
  <w:style w:type="paragraph" w:customStyle="1" w:styleId="affff9">
    <w:name w:val="Прижатый влево"/>
    <w:basedOn w:val="a2"/>
    <w:next w:val="a2"/>
    <w:uiPriority w:val="99"/>
    <w:qFormat/>
    <w:rsid w:val="00665ECD"/>
    <w:pPr>
      <w:widowControl/>
      <w:autoSpaceDE w:val="0"/>
      <w:autoSpaceDN w:val="0"/>
      <w:adjustRightInd w:val="0"/>
      <w:snapToGrid/>
      <w:spacing w:before="0" w:after="0"/>
    </w:pPr>
    <w:rPr>
      <w:rFonts w:ascii="Arial" w:eastAsia="Times New Roman" w:hAnsi="Arial"/>
      <w:sz w:val="20"/>
    </w:rPr>
  </w:style>
  <w:style w:type="paragraph" w:customStyle="1" w:styleId="11b">
    <w:name w:val="Обычный11"/>
    <w:uiPriority w:val="99"/>
    <w:qFormat/>
    <w:rsid w:val="00665ECD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1f5">
    <w:name w:val="Цитата1"/>
    <w:basedOn w:val="a2"/>
    <w:uiPriority w:val="99"/>
    <w:qFormat/>
    <w:rsid w:val="00665EC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50">
    <w:name w:val="35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a">
    <w:name w:val="Нормальный (таблица)"/>
    <w:basedOn w:val="a2"/>
    <w:next w:val="a2"/>
    <w:uiPriority w:val="99"/>
    <w:qFormat/>
    <w:rsid w:val="00665ECD"/>
    <w:pPr>
      <w:autoSpaceDE w:val="0"/>
      <w:autoSpaceDN w:val="0"/>
      <w:adjustRightInd w:val="0"/>
      <w:snapToGrid/>
      <w:spacing w:before="0" w:after="0"/>
      <w:jc w:val="both"/>
    </w:pPr>
    <w:rPr>
      <w:rFonts w:ascii="Arial" w:eastAsia="Times New Roman" w:hAnsi="Arial" w:cs="Arial"/>
      <w:szCs w:val="24"/>
    </w:rPr>
  </w:style>
  <w:style w:type="paragraph" w:customStyle="1" w:styleId="311">
    <w:name w:val="Основной текст с отступом 31"/>
    <w:basedOn w:val="a2"/>
    <w:uiPriority w:val="99"/>
    <w:qFormat/>
    <w:rsid w:val="00665ECD"/>
    <w:pPr>
      <w:widowControl/>
      <w:suppressAutoHyphens/>
      <w:snapToGrid/>
      <w:spacing w:before="0" w:after="120"/>
      <w:ind w:left="283"/>
    </w:pPr>
    <w:rPr>
      <w:rFonts w:eastAsia="Times New Roman"/>
      <w:sz w:val="16"/>
      <w:szCs w:val="16"/>
      <w:lang w:eastAsia="ar-SA"/>
    </w:rPr>
  </w:style>
  <w:style w:type="character" w:customStyle="1" w:styleId="ft318">
    <w:name w:val="ft318"/>
    <w:basedOn w:val="a3"/>
    <w:uiPriority w:val="99"/>
    <w:qFormat/>
    <w:rsid w:val="00665ECD"/>
    <w:rPr>
      <w:rFonts w:cs="Times New Roman"/>
    </w:rPr>
  </w:style>
  <w:style w:type="character" w:customStyle="1" w:styleId="ft523">
    <w:name w:val="ft523"/>
    <w:basedOn w:val="a3"/>
    <w:uiPriority w:val="99"/>
    <w:qFormat/>
    <w:rsid w:val="00665ECD"/>
    <w:rPr>
      <w:rFonts w:cs="Times New Roman"/>
    </w:rPr>
  </w:style>
  <w:style w:type="character" w:customStyle="1" w:styleId="ft459">
    <w:name w:val="ft459"/>
    <w:basedOn w:val="a3"/>
    <w:uiPriority w:val="99"/>
    <w:qFormat/>
    <w:rsid w:val="00665ECD"/>
    <w:rPr>
      <w:rFonts w:cs="Times New Roman"/>
    </w:rPr>
  </w:style>
  <w:style w:type="character" w:customStyle="1" w:styleId="ft553">
    <w:name w:val="ft553"/>
    <w:basedOn w:val="a3"/>
    <w:uiPriority w:val="99"/>
    <w:qFormat/>
    <w:rsid w:val="00665ECD"/>
    <w:rPr>
      <w:rFonts w:cs="Times New Roman"/>
    </w:rPr>
  </w:style>
  <w:style w:type="character" w:customStyle="1" w:styleId="ft672">
    <w:name w:val="ft672"/>
    <w:basedOn w:val="a3"/>
    <w:uiPriority w:val="99"/>
    <w:qFormat/>
    <w:rsid w:val="00665ECD"/>
    <w:rPr>
      <w:rFonts w:cs="Times New Roman"/>
    </w:rPr>
  </w:style>
  <w:style w:type="character" w:customStyle="1" w:styleId="fieldname">
    <w:name w:val="fieldname"/>
    <w:basedOn w:val="a3"/>
    <w:uiPriority w:val="99"/>
    <w:qFormat/>
    <w:rsid w:val="00665ECD"/>
    <w:rPr>
      <w:rFonts w:cs="Times New Roman"/>
    </w:rPr>
  </w:style>
  <w:style w:type="character" w:customStyle="1" w:styleId="ft224">
    <w:name w:val="ft224"/>
    <w:basedOn w:val="a3"/>
    <w:uiPriority w:val="99"/>
    <w:qFormat/>
    <w:rsid w:val="00665ECD"/>
    <w:rPr>
      <w:rFonts w:cs="Times New Roman"/>
    </w:rPr>
  </w:style>
  <w:style w:type="character" w:customStyle="1" w:styleId="Heading1Char3">
    <w:name w:val="Heading 1 Char3"/>
    <w:uiPriority w:val="99"/>
    <w:qFormat/>
    <w:locked/>
    <w:rsid w:val="00665ECD"/>
    <w:rPr>
      <w:rFonts w:ascii="Cambria" w:hAnsi="Cambria"/>
      <w:b/>
      <w:kern w:val="32"/>
      <w:sz w:val="32"/>
    </w:rPr>
  </w:style>
  <w:style w:type="character" w:customStyle="1" w:styleId="BodyText3Char3">
    <w:name w:val="Body Text 3 Char3"/>
    <w:uiPriority w:val="99"/>
    <w:qFormat/>
    <w:locked/>
    <w:rsid w:val="00665ECD"/>
    <w:rPr>
      <w:sz w:val="16"/>
    </w:rPr>
  </w:style>
  <w:style w:type="paragraph" w:customStyle="1" w:styleId="affffb">
    <w:name w:val="Стиль"/>
    <w:uiPriority w:val="99"/>
    <w:qFormat/>
    <w:rsid w:val="00665E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rmlabels1">
    <w:name w:val="form_labels1"/>
    <w:uiPriority w:val="99"/>
    <w:qFormat/>
    <w:rsid w:val="00665ECD"/>
    <w:rPr>
      <w:rFonts w:ascii="Verdana" w:hAnsi="Verdana"/>
      <w:sz w:val="16"/>
    </w:rPr>
  </w:style>
  <w:style w:type="character" w:customStyle="1" w:styleId="BodyTextFirstIndentChar">
    <w:name w:val="Body Text First Indent Char"/>
    <w:basedOn w:val="14"/>
    <w:uiPriority w:val="99"/>
    <w:qFormat/>
    <w:locked/>
    <w:rsid w:val="00665ECD"/>
    <w:rPr>
      <w:rFonts w:ascii="PragmaticaCTT" w:eastAsia="Times New Roman" w:hAnsi="PragmaticaCTT" w:cs="Times New Roman"/>
      <w:sz w:val="24"/>
      <w:szCs w:val="20"/>
      <w:lang w:eastAsia="ru-RU"/>
    </w:rPr>
  </w:style>
  <w:style w:type="character" w:customStyle="1" w:styleId="BodyTextChar3">
    <w:name w:val="Body Text Char3"/>
    <w:uiPriority w:val="99"/>
    <w:locked/>
    <w:rsid w:val="00665ECD"/>
    <w:rPr>
      <w:rFonts w:ascii="Times New Roman" w:hAnsi="Times New Roman"/>
      <w:sz w:val="24"/>
    </w:rPr>
  </w:style>
  <w:style w:type="paragraph" w:customStyle="1" w:styleId="caaieiaie3">
    <w:name w:val="caaieiaie 3"/>
    <w:uiPriority w:val="99"/>
    <w:qFormat/>
    <w:rsid w:val="00665ECD"/>
    <w:pPr>
      <w:keepNext/>
      <w:spacing w:after="0" w:line="190" w:lineRule="atLeast"/>
      <w:jc w:val="center"/>
    </w:pPr>
    <w:rPr>
      <w:rFonts w:ascii="PragmaticaCTT" w:eastAsia="Times New Roman" w:hAnsi="PragmaticaCTT" w:cs="Times New Roman"/>
      <w:sz w:val="24"/>
      <w:szCs w:val="20"/>
      <w:lang w:eastAsia="ru-RU"/>
    </w:rPr>
  </w:style>
  <w:style w:type="paragraph" w:customStyle="1" w:styleId="affffc">
    <w:name w:val="Литература"/>
    <w:basedOn w:val="a2"/>
    <w:uiPriority w:val="99"/>
    <w:qFormat/>
    <w:rsid w:val="00665ECD"/>
    <w:pPr>
      <w:keepNext/>
      <w:widowControl/>
      <w:snapToGrid/>
      <w:spacing w:before="0" w:after="0"/>
      <w:jc w:val="center"/>
    </w:pPr>
    <w:rPr>
      <w:rFonts w:eastAsia="Times New Roman"/>
      <w:b/>
      <w:szCs w:val="24"/>
    </w:rPr>
  </w:style>
  <w:style w:type="paragraph" w:customStyle="1" w:styleId="2f3">
    <w:name w:val="Знак Знак2 Знак Знак Знак Знак Знак Знак Знак Знак Знак Знак"/>
    <w:basedOn w:val="a2"/>
    <w:uiPriority w:val="99"/>
    <w:qFormat/>
    <w:rsid w:val="00665ECD"/>
    <w:pPr>
      <w:widowControl/>
      <w:snapToGrid/>
      <w:spacing w:beforeAutospacing="1" w:afterAutospacing="1"/>
    </w:pPr>
    <w:rPr>
      <w:rFonts w:ascii="Tahoma" w:eastAsia="Times New Roman" w:hAnsi="Tahoma" w:cs="Tahoma"/>
      <w:sz w:val="20"/>
      <w:lang w:val="en-US" w:eastAsia="en-US"/>
    </w:rPr>
  </w:style>
  <w:style w:type="character" w:customStyle="1" w:styleId="pagename1">
    <w:name w:val="pagename1"/>
    <w:uiPriority w:val="99"/>
    <w:qFormat/>
    <w:rsid w:val="00665ECD"/>
    <w:rPr>
      <w:rFonts w:ascii="Verdana" w:hAnsi="Verdana"/>
      <w:b/>
      <w:color w:val="7C9DC0"/>
      <w:sz w:val="22"/>
      <w:shd w:val="clear" w:color="auto" w:fill="FAF0E6"/>
    </w:rPr>
  </w:style>
  <w:style w:type="paragraph" w:customStyle="1" w:styleId="western">
    <w:name w:val="western"/>
    <w:basedOn w:val="a2"/>
    <w:uiPriority w:val="99"/>
    <w:qFormat/>
    <w:rsid w:val="00665ECD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jk">
    <w:name w:val="cjk"/>
    <w:basedOn w:val="a2"/>
    <w:uiPriority w:val="99"/>
    <w:qFormat/>
    <w:rsid w:val="00665ECD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tl">
    <w:name w:val="ctl"/>
    <w:basedOn w:val="a2"/>
    <w:uiPriority w:val="99"/>
    <w:qFormat/>
    <w:rsid w:val="00665ECD"/>
    <w:pPr>
      <w:widowControl/>
      <w:snapToGrid/>
      <w:spacing w:beforeAutospacing="1" w:after="115"/>
    </w:pPr>
    <w:rPr>
      <w:rFonts w:ascii="Calibri" w:eastAsia="Times New Roman" w:hAnsi="Calibri"/>
      <w:color w:val="000000"/>
      <w:sz w:val="20"/>
    </w:rPr>
  </w:style>
  <w:style w:type="character" w:customStyle="1" w:styleId="ft1100">
    <w:name w:val="ft1100"/>
    <w:basedOn w:val="a3"/>
    <w:uiPriority w:val="99"/>
    <w:qFormat/>
    <w:rsid w:val="00665ECD"/>
    <w:rPr>
      <w:rFonts w:cs="Times New Roman"/>
    </w:rPr>
  </w:style>
  <w:style w:type="character" w:customStyle="1" w:styleId="ft1168">
    <w:name w:val="ft1168"/>
    <w:basedOn w:val="a3"/>
    <w:uiPriority w:val="99"/>
    <w:qFormat/>
    <w:rsid w:val="00665ECD"/>
    <w:rPr>
      <w:rFonts w:cs="Times New Roman"/>
    </w:rPr>
  </w:style>
  <w:style w:type="character" w:customStyle="1" w:styleId="ft1237">
    <w:name w:val="ft1237"/>
    <w:basedOn w:val="a3"/>
    <w:uiPriority w:val="99"/>
    <w:qFormat/>
    <w:rsid w:val="00665ECD"/>
    <w:rPr>
      <w:rFonts w:cs="Times New Roman"/>
    </w:rPr>
  </w:style>
  <w:style w:type="character" w:customStyle="1" w:styleId="ft1245">
    <w:name w:val="ft1245"/>
    <w:basedOn w:val="a3"/>
    <w:uiPriority w:val="99"/>
    <w:qFormat/>
    <w:rsid w:val="00665ECD"/>
    <w:rPr>
      <w:rFonts w:cs="Times New Roman"/>
    </w:rPr>
  </w:style>
  <w:style w:type="character" w:customStyle="1" w:styleId="articletext">
    <w:name w:val="article_text"/>
    <w:basedOn w:val="a3"/>
    <w:uiPriority w:val="99"/>
    <w:qFormat/>
    <w:rsid w:val="00665ECD"/>
    <w:rPr>
      <w:rFonts w:cs="Times New Roman"/>
    </w:rPr>
  </w:style>
  <w:style w:type="paragraph" w:customStyle="1" w:styleId="2f4">
    <w:name w:val="[О] Загол. 2 ур."/>
    <w:uiPriority w:val="99"/>
    <w:qFormat/>
    <w:rsid w:val="00665ECD"/>
    <w:pPr>
      <w:tabs>
        <w:tab w:val="right" w:pos="561"/>
        <w:tab w:val="left" w:pos="624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Times New Roman"/>
      <w:sz w:val="18"/>
      <w:szCs w:val="18"/>
      <w:lang w:eastAsia="ru-RU"/>
    </w:rPr>
  </w:style>
  <w:style w:type="character" w:customStyle="1" w:styleId="mw-headline">
    <w:name w:val="mw-headline"/>
    <w:basedOn w:val="a3"/>
    <w:qFormat/>
    <w:rsid w:val="00665ECD"/>
    <w:rPr>
      <w:rFonts w:cs="Times New Roman"/>
    </w:rPr>
  </w:style>
  <w:style w:type="character" w:customStyle="1" w:styleId="610">
    <w:name w:val="Знак Знак610"/>
    <w:uiPriority w:val="99"/>
    <w:qFormat/>
    <w:locked/>
    <w:rsid w:val="00665ECD"/>
    <w:rPr>
      <w:b/>
      <w:caps/>
      <w:sz w:val="24"/>
      <w:lang w:val="ru-RU" w:eastAsia="ru-RU"/>
    </w:rPr>
  </w:style>
  <w:style w:type="paragraph" w:customStyle="1" w:styleId="affffd">
    <w:name w:val="Знак Знак Знак Знак Знак Знак Знак Знак Знак Знак Знак Знак Знак"/>
    <w:basedOn w:val="a2"/>
    <w:uiPriority w:val="99"/>
    <w:qFormat/>
    <w:rsid w:val="00665ECD"/>
    <w:pPr>
      <w:widowControl/>
      <w:tabs>
        <w:tab w:val="left" w:pos="720"/>
      </w:tabs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e">
    <w:name w:val="Абзац"/>
    <w:basedOn w:val="a2"/>
    <w:uiPriority w:val="99"/>
    <w:qFormat/>
    <w:rsid w:val="00665ECD"/>
    <w:pPr>
      <w:widowControl/>
      <w:snapToGrid/>
      <w:spacing w:before="0" w:after="0" w:line="312" w:lineRule="auto"/>
      <w:ind w:firstLine="567"/>
      <w:jc w:val="both"/>
    </w:pPr>
    <w:rPr>
      <w:rFonts w:eastAsia="Times New Roman"/>
      <w:spacing w:val="-4"/>
    </w:rPr>
  </w:style>
  <w:style w:type="paragraph" w:customStyle="1" w:styleId="315">
    <w:name w:val="Основной текст 31"/>
    <w:basedOn w:val="1f0"/>
    <w:uiPriority w:val="99"/>
    <w:qFormat/>
    <w:rsid w:val="00665ECD"/>
    <w:pPr>
      <w:widowControl/>
      <w:spacing w:line="240" w:lineRule="auto"/>
      <w:ind w:firstLine="0"/>
    </w:pPr>
    <w:rPr>
      <w:i/>
      <w:sz w:val="26"/>
    </w:rPr>
  </w:style>
  <w:style w:type="character" w:customStyle="1" w:styleId="162">
    <w:name w:val="Знак Знак162"/>
    <w:uiPriority w:val="99"/>
    <w:qFormat/>
    <w:rsid w:val="00665ECD"/>
    <w:rPr>
      <w:rFonts w:ascii="Cambria" w:hAnsi="Cambria"/>
      <w:b/>
      <w:kern w:val="32"/>
      <w:sz w:val="32"/>
    </w:rPr>
  </w:style>
  <w:style w:type="paragraph" w:customStyle="1" w:styleId="BodyText22">
    <w:name w:val="Body Text 22"/>
    <w:basedOn w:val="a2"/>
    <w:uiPriority w:val="99"/>
    <w:qFormat/>
    <w:rsid w:val="00665ECD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rFonts w:eastAsia="Times New Roman"/>
      <w:sz w:val="22"/>
      <w:szCs w:val="22"/>
      <w:lang w:val="en-US"/>
    </w:rPr>
  </w:style>
  <w:style w:type="paragraph" w:customStyle="1" w:styleId="2f5">
    <w:name w:val="_СПИСОК_2"/>
    <w:basedOn w:val="a2"/>
    <w:uiPriority w:val="99"/>
    <w:qFormat/>
    <w:rsid w:val="00665ECD"/>
    <w:pPr>
      <w:widowControl/>
      <w:snapToGrid/>
      <w:spacing w:before="0" w:after="0"/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afffff">
    <w:name w:val="Îñíîâíîé"/>
    <w:basedOn w:val="a2"/>
    <w:uiPriority w:val="99"/>
    <w:qFormat/>
    <w:rsid w:val="00665ECD"/>
    <w:pPr>
      <w:widowControl/>
      <w:overflowPunct w:val="0"/>
      <w:autoSpaceDE w:val="0"/>
      <w:autoSpaceDN w:val="0"/>
      <w:adjustRightInd w:val="0"/>
      <w:snapToGrid/>
      <w:spacing w:before="0" w:after="0"/>
      <w:ind w:firstLine="426"/>
      <w:jc w:val="both"/>
      <w:textAlignment w:val="baseline"/>
    </w:pPr>
    <w:rPr>
      <w:rFonts w:eastAsia="Times New Roman"/>
      <w:sz w:val="28"/>
    </w:rPr>
  </w:style>
  <w:style w:type="paragraph" w:customStyle="1" w:styleId="1f6">
    <w:name w:val="Çàãë1"/>
    <w:basedOn w:val="a2"/>
    <w:uiPriority w:val="99"/>
    <w:qFormat/>
    <w:rsid w:val="00665ECD"/>
    <w:pPr>
      <w:widowControl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rFonts w:eastAsia="Times New Roman"/>
      <w:sz w:val="28"/>
    </w:rPr>
  </w:style>
  <w:style w:type="character" w:customStyle="1" w:styleId="name">
    <w:name w:val="name"/>
    <w:basedOn w:val="a3"/>
    <w:uiPriority w:val="99"/>
    <w:qFormat/>
    <w:rsid w:val="00665ECD"/>
    <w:rPr>
      <w:rFonts w:cs="Times New Roman"/>
    </w:rPr>
  </w:style>
  <w:style w:type="character" w:customStyle="1" w:styleId="FontStyle33">
    <w:name w:val="Font Style33"/>
    <w:uiPriority w:val="99"/>
    <w:qFormat/>
    <w:rsid w:val="00665ECD"/>
    <w:rPr>
      <w:rFonts w:ascii="Times New Roman" w:hAnsi="Times New Roman"/>
      <w:b/>
      <w:sz w:val="26"/>
    </w:rPr>
  </w:style>
  <w:style w:type="paragraph" w:customStyle="1" w:styleId="Style100">
    <w:name w:val="Style10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480" w:lineRule="exact"/>
      <w:ind w:firstLine="720"/>
      <w:jc w:val="both"/>
    </w:pPr>
    <w:rPr>
      <w:rFonts w:eastAsia="Times New Roman"/>
      <w:szCs w:val="24"/>
    </w:rPr>
  </w:style>
  <w:style w:type="paragraph" w:customStyle="1" w:styleId="Style20">
    <w:name w:val="Style20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478" w:lineRule="exact"/>
    </w:pPr>
    <w:rPr>
      <w:rFonts w:eastAsia="Times New Roman"/>
      <w:szCs w:val="24"/>
    </w:rPr>
  </w:style>
  <w:style w:type="character" w:customStyle="1" w:styleId="FontStyle35">
    <w:name w:val="Font Style35"/>
    <w:uiPriority w:val="99"/>
    <w:qFormat/>
    <w:rsid w:val="00665ECD"/>
    <w:rPr>
      <w:rFonts w:ascii="Times New Roman" w:hAnsi="Times New Roman"/>
      <w:i/>
      <w:sz w:val="24"/>
    </w:rPr>
  </w:style>
  <w:style w:type="paragraph" w:customStyle="1" w:styleId="Style8">
    <w:name w:val="Style8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18">
    <w:name w:val="Style18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37">
    <w:name w:val="Font Style37"/>
    <w:uiPriority w:val="99"/>
    <w:qFormat/>
    <w:rsid w:val="00665ECD"/>
    <w:rPr>
      <w:rFonts w:ascii="Times New Roman" w:hAnsi="Times New Roman"/>
      <w:sz w:val="32"/>
    </w:rPr>
  </w:style>
  <w:style w:type="paragraph" w:customStyle="1" w:styleId="Style17">
    <w:name w:val="Style17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516" w:lineRule="exact"/>
      <w:ind w:firstLine="691"/>
      <w:jc w:val="both"/>
    </w:pPr>
    <w:rPr>
      <w:rFonts w:eastAsia="Times New Roman"/>
      <w:szCs w:val="24"/>
    </w:rPr>
  </w:style>
  <w:style w:type="paragraph" w:customStyle="1" w:styleId="Style25">
    <w:name w:val="Style25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Style30">
    <w:name w:val="Style30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acaae">
    <w:name w:val="?acaae"/>
    <w:basedOn w:val="a2"/>
    <w:uiPriority w:val="99"/>
    <w:qFormat/>
    <w:rsid w:val="00665ECD"/>
    <w:pPr>
      <w:keepNext/>
      <w:widowControl/>
      <w:tabs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snapToGrid/>
      <w:spacing w:before="0" w:after="0" w:line="360" w:lineRule="auto"/>
      <w:jc w:val="center"/>
    </w:pPr>
    <w:rPr>
      <w:rFonts w:eastAsia="Times New Roman"/>
      <w:b/>
      <w:kern w:val="28"/>
    </w:rPr>
  </w:style>
  <w:style w:type="paragraph" w:customStyle="1" w:styleId="1f7">
    <w:name w:val="Знак Знак Знак Знак Знак Знак Знак Знак Знак Знак Знак Знак Знак1"/>
    <w:basedOn w:val="a2"/>
    <w:uiPriority w:val="99"/>
    <w:qFormat/>
    <w:rsid w:val="00665EC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f0">
    <w:name w:val="Обычный текст"/>
    <w:basedOn w:val="a2"/>
    <w:link w:val="afffff1"/>
    <w:uiPriority w:val="99"/>
    <w:qFormat/>
    <w:rsid w:val="00665ECD"/>
    <w:pPr>
      <w:widowControl/>
      <w:snapToGrid/>
      <w:spacing w:before="0" w:after="0"/>
      <w:ind w:firstLine="454"/>
      <w:jc w:val="both"/>
    </w:pPr>
    <w:rPr>
      <w:sz w:val="20"/>
    </w:rPr>
  </w:style>
  <w:style w:type="paragraph" w:customStyle="1" w:styleId="11c">
    <w:name w:val="Абзац списка11"/>
    <w:basedOn w:val="a2"/>
    <w:uiPriority w:val="99"/>
    <w:qFormat/>
    <w:rsid w:val="00665ECD"/>
    <w:pPr>
      <w:snapToGrid/>
      <w:spacing w:before="0" w:after="0"/>
      <w:ind w:left="720" w:firstLine="400"/>
      <w:jc w:val="both"/>
    </w:pPr>
    <w:rPr>
      <w:rFonts w:eastAsia="Times New Roman"/>
      <w:szCs w:val="24"/>
    </w:rPr>
  </w:style>
  <w:style w:type="paragraph" w:customStyle="1" w:styleId="212">
    <w:name w:val="Основной текст с отступом 21"/>
    <w:basedOn w:val="a2"/>
    <w:uiPriority w:val="99"/>
    <w:qFormat/>
    <w:rsid w:val="00665ECD"/>
    <w:pPr>
      <w:snapToGrid/>
      <w:spacing w:before="0" w:after="0" w:line="360" w:lineRule="auto"/>
      <w:ind w:firstLine="720"/>
    </w:pPr>
    <w:rPr>
      <w:rFonts w:eastAsia="Times New Roman"/>
      <w:sz w:val="26"/>
      <w:szCs w:val="24"/>
    </w:rPr>
  </w:style>
  <w:style w:type="paragraph" w:customStyle="1" w:styleId="320">
    <w:name w:val="Основной текст с отступом 32"/>
    <w:basedOn w:val="a2"/>
    <w:uiPriority w:val="99"/>
    <w:qFormat/>
    <w:rsid w:val="00665ECD"/>
    <w:pPr>
      <w:widowControl/>
      <w:overflowPunct w:val="0"/>
      <w:autoSpaceDE w:val="0"/>
      <w:autoSpaceDN w:val="0"/>
      <w:adjustRightInd w:val="0"/>
      <w:snapToGrid/>
      <w:spacing w:before="0" w:after="120"/>
      <w:ind w:left="283"/>
      <w:textAlignment w:val="baseline"/>
    </w:pPr>
    <w:rPr>
      <w:rFonts w:eastAsia="Times New Roman"/>
      <w:sz w:val="16"/>
    </w:rPr>
  </w:style>
  <w:style w:type="character" w:customStyle="1" w:styleId="ft3087">
    <w:name w:val="ft3087"/>
    <w:basedOn w:val="a3"/>
    <w:uiPriority w:val="99"/>
    <w:qFormat/>
    <w:rsid w:val="00665ECD"/>
    <w:rPr>
      <w:rFonts w:cs="Times New Roman"/>
    </w:rPr>
  </w:style>
  <w:style w:type="character" w:customStyle="1" w:styleId="ft3162">
    <w:name w:val="ft3162"/>
    <w:basedOn w:val="a3"/>
    <w:uiPriority w:val="99"/>
    <w:qFormat/>
    <w:rsid w:val="00665ECD"/>
    <w:rPr>
      <w:rFonts w:cs="Times New Roman"/>
    </w:rPr>
  </w:style>
  <w:style w:type="character" w:customStyle="1" w:styleId="ft1373">
    <w:name w:val="ft1373"/>
    <w:basedOn w:val="a3"/>
    <w:uiPriority w:val="99"/>
    <w:qFormat/>
    <w:rsid w:val="00665ECD"/>
    <w:rPr>
      <w:rFonts w:cs="Times New Roman"/>
    </w:rPr>
  </w:style>
  <w:style w:type="character" w:customStyle="1" w:styleId="ft32">
    <w:name w:val="ft32"/>
    <w:basedOn w:val="a3"/>
    <w:uiPriority w:val="99"/>
    <w:qFormat/>
    <w:rsid w:val="00665ECD"/>
    <w:rPr>
      <w:rFonts w:cs="Times New Roman"/>
    </w:rPr>
  </w:style>
  <w:style w:type="character" w:customStyle="1" w:styleId="ft1433">
    <w:name w:val="ft1433"/>
    <w:basedOn w:val="a3"/>
    <w:uiPriority w:val="99"/>
    <w:qFormat/>
    <w:rsid w:val="00665ECD"/>
    <w:rPr>
      <w:rFonts w:cs="Times New Roman"/>
    </w:rPr>
  </w:style>
  <w:style w:type="character" w:customStyle="1" w:styleId="ft1481">
    <w:name w:val="ft1481"/>
    <w:basedOn w:val="a3"/>
    <w:uiPriority w:val="99"/>
    <w:qFormat/>
    <w:rsid w:val="00665ECD"/>
    <w:rPr>
      <w:rFonts w:cs="Times New Roman"/>
    </w:rPr>
  </w:style>
  <w:style w:type="character" w:customStyle="1" w:styleId="ft1536">
    <w:name w:val="ft1536"/>
    <w:basedOn w:val="a3"/>
    <w:uiPriority w:val="99"/>
    <w:qFormat/>
    <w:rsid w:val="00665ECD"/>
    <w:rPr>
      <w:rFonts w:cs="Times New Roman"/>
    </w:rPr>
  </w:style>
  <w:style w:type="character" w:customStyle="1" w:styleId="ft1543">
    <w:name w:val="ft1543"/>
    <w:basedOn w:val="a3"/>
    <w:uiPriority w:val="99"/>
    <w:qFormat/>
    <w:rsid w:val="00665ECD"/>
    <w:rPr>
      <w:rFonts w:cs="Times New Roman"/>
    </w:rPr>
  </w:style>
  <w:style w:type="character" w:customStyle="1" w:styleId="ft1">
    <w:name w:val="ft1"/>
    <w:basedOn w:val="a3"/>
    <w:uiPriority w:val="99"/>
    <w:qFormat/>
    <w:rsid w:val="00665ECD"/>
    <w:rPr>
      <w:rFonts w:cs="Times New Roman"/>
    </w:rPr>
  </w:style>
  <w:style w:type="character" w:customStyle="1" w:styleId="ft1546">
    <w:name w:val="ft1546"/>
    <w:basedOn w:val="a3"/>
    <w:uiPriority w:val="99"/>
    <w:qFormat/>
    <w:rsid w:val="00665ECD"/>
    <w:rPr>
      <w:rFonts w:cs="Times New Roman"/>
    </w:rPr>
  </w:style>
  <w:style w:type="character" w:customStyle="1" w:styleId="ft1550">
    <w:name w:val="ft1550"/>
    <w:basedOn w:val="a3"/>
    <w:uiPriority w:val="99"/>
    <w:qFormat/>
    <w:rsid w:val="00665ECD"/>
    <w:rPr>
      <w:rFonts w:cs="Times New Roman"/>
    </w:rPr>
  </w:style>
  <w:style w:type="character" w:customStyle="1" w:styleId="ft1571">
    <w:name w:val="ft1571"/>
    <w:basedOn w:val="a3"/>
    <w:uiPriority w:val="99"/>
    <w:qFormat/>
    <w:rsid w:val="00665ECD"/>
    <w:rPr>
      <w:rFonts w:cs="Times New Roman"/>
    </w:rPr>
  </w:style>
  <w:style w:type="character" w:customStyle="1" w:styleId="ft1577">
    <w:name w:val="ft1577"/>
    <w:basedOn w:val="a3"/>
    <w:uiPriority w:val="99"/>
    <w:qFormat/>
    <w:rsid w:val="00665ECD"/>
    <w:rPr>
      <w:rFonts w:cs="Times New Roman"/>
    </w:rPr>
  </w:style>
  <w:style w:type="character" w:customStyle="1" w:styleId="ft1583">
    <w:name w:val="ft1583"/>
    <w:basedOn w:val="a3"/>
    <w:uiPriority w:val="99"/>
    <w:qFormat/>
    <w:rsid w:val="00665ECD"/>
    <w:rPr>
      <w:rFonts w:cs="Times New Roman"/>
    </w:rPr>
  </w:style>
  <w:style w:type="character" w:customStyle="1" w:styleId="ft1593">
    <w:name w:val="ft1593"/>
    <w:basedOn w:val="a3"/>
    <w:uiPriority w:val="99"/>
    <w:qFormat/>
    <w:rsid w:val="00665ECD"/>
    <w:rPr>
      <w:rFonts w:cs="Times New Roman"/>
    </w:rPr>
  </w:style>
  <w:style w:type="character" w:customStyle="1" w:styleId="ft1641">
    <w:name w:val="ft1641"/>
    <w:basedOn w:val="a3"/>
    <w:uiPriority w:val="99"/>
    <w:qFormat/>
    <w:rsid w:val="00665ECD"/>
    <w:rPr>
      <w:rFonts w:cs="Times New Roman"/>
    </w:rPr>
  </w:style>
  <w:style w:type="character" w:customStyle="1" w:styleId="ft1671">
    <w:name w:val="ft1671"/>
    <w:basedOn w:val="a3"/>
    <w:uiPriority w:val="99"/>
    <w:qFormat/>
    <w:rsid w:val="00665ECD"/>
    <w:rPr>
      <w:rFonts w:cs="Times New Roman"/>
    </w:rPr>
  </w:style>
  <w:style w:type="character" w:customStyle="1" w:styleId="ft1723">
    <w:name w:val="ft1723"/>
    <w:basedOn w:val="a3"/>
    <w:uiPriority w:val="99"/>
    <w:qFormat/>
    <w:rsid w:val="00665ECD"/>
    <w:rPr>
      <w:rFonts w:cs="Times New Roman"/>
    </w:rPr>
  </w:style>
  <w:style w:type="character" w:customStyle="1" w:styleId="ft1786">
    <w:name w:val="ft1786"/>
    <w:basedOn w:val="a3"/>
    <w:uiPriority w:val="99"/>
    <w:qFormat/>
    <w:rsid w:val="00665ECD"/>
    <w:rPr>
      <w:rFonts w:cs="Times New Roman"/>
    </w:rPr>
  </w:style>
  <w:style w:type="character" w:customStyle="1" w:styleId="ft1809">
    <w:name w:val="ft1809"/>
    <w:basedOn w:val="a3"/>
    <w:uiPriority w:val="99"/>
    <w:qFormat/>
    <w:rsid w:val="00665ECD"/>
    <w:rPr>
      <w:rFonts w:cs="Times New Roman"/>
    </w:rPr>
  </w:style>
  <w:style w:type="character" w:customStyle="1" w:styleId="ft1814">
    <w:name w:val="ft1814"/>
    <w:basedOn w:val="a3"/>
    <w:uiPriority w:val="99"/>
    <w:qFormat/>
    <w:rsid w:val="00665ECD"/>
    <w:rPr>
      <w:rFonts w:cs="Times New Roman"/>
    </w:rPr>
  </w:style>
  <w:style w:type="character" w:customStyle="1" w:styleId="ft1827">
    <w:name w:val="ft1827"/>
    <w:basedOn w:val="a3"/>
    <w:uiPriority w:val="99"/>
    <w:qFormat/>
    <w:rsid w:val="00665ECD"/>
    <w:rPr>
      <w:rFonts w:cs="Times New Roman"/>
    </w:rPr>
  </w:style>
  <w:style w:type="character" w:customStyle="1" w:styleId="ft1831">
    <w:name w:val="ft1831"/>
    <w:basedOn w:val="a3"/>
    <w:uiPriority w:val="99"/>
    <w:qFormat/>
    <w:rsid w:val="00665ECD"/>
    <w:rPr>
      <w:rFonts w:cs="Times New Roman"/>
    </w:rPr>
  </w:style>
  <w:style w:type="character" w:customStyle="1" w:styleId="ft1837">
    <w:name w:val="ft1837"/>
    <w:basedOn w:val="a3"/>
    <w:uiPriority w:val="99"/>
    <w:qFormat/>
    <w:rsid w:val="00665ECD"/>
    <w:rPr>
      <w:rFonts w:cs="Times New Roman"/>
    </w:rPr>
  </w:style>
  <w:style w:type="character" w:customStyle="1" w:styleId="ft1857">
    <w:name w:val="ft1857"/>
    <w:basedOn w:val="a3"/>
    <w:uiPriority w:val="99"/>
    <w:qFormat/>
    <w:rsid w:val="00665ECD"/>
    <w:rPr>
      <w:rFonts w:cs="Times New Roman"/>
    </w:rPr>
  </w:style>
  <w:style w:type="character" w:customStyle="1" w:styleId="ft1873">
    <w:name w:val="ft1873"/>
    <w:basedOn w:val="a3"/>
    <w:uiPriority w:val="99"/>
    <w:qFormat/>
    <w:rsid w:val="00665ECD"/>
    <w:rPr>
      <w:rFonts w:cs="Times New Roman"/>
    </w:rPr>
  </w:style>
  <w:style w:type="character" w:customStyle="1" w:styleId="ft1932">
    <w:name w:val="ft1932"/>
    <w:basedOn w:val="a3"/>
    <w:uiPriority w:val="99"/>
    <w:qFormat/>
    <w:rsid w:val="00665ECD"/>
    <w:rPr>
      <w:rFonts w:cs="Times New Roman"/>
    </w:rPr>
  </w:style>
  <w:style w:type="character" w:customStyle="1" w:styleId="ft1995">
    <w:name w:val="ft1995"/>
    <w:basedOn w:val="a3"/>
    <w:uiPriority w:val="99"/>
    <w:qFormat/>
    <w:rsid w:val="00665ECD"/>
    <w:rPr>
      <w:rFonts w:cs="Times New Roman"/>
    </w:rPr>
  </w:style>
  <w:style w:type="character" w:customStyle="1" w:styleId="ft2033">
    <w:name w:val="ft2033"/>
    <w:basedOn w:val="a3"/>
    <w:uiPriority w:val="99"/>
    <w:qFormat/>
    <w:rsid w:val="00665ECD"/>
    <w:rPr>
      <w:rFonts w:cs="Times New Roman"/>
    </w:rPr>
  </w:style>
  <w:style w:type="character" w:customStyle="1" w:styleId="ft11943">
    <w:name w:val="ft11943"/>
    <w:basedOn w:val="a3"/>
    <w:uiPriority w:val="99"/>
    <w:qFormat/>
    <w:rsid w:val="00665ECD"/>
    <w:rPr>
      <w:rFonts w:cs="Times New Roman"/>
    </w:rPr>
  </w:style>
  <w:style w:type="character" w:customStyle="1" w:styleId="ft12010">
    <w:name w:val="ft12010"/>
    <w:basedOn w:val="a3"/>
    <w:uiPriority w:val="99"/>
    <w:qFormat/>
    <w:rsid w:val="00665ECD"/>
    <w:rPr>
      <w:rFonts w:cs="Times New Roman"/>
    </w:rPr>
  </w:style>
  <w:style w:type="character" w:customStyle="1" w:styleId="ft12050">
    <w:name w:val="ft12050"/>
    <w:basedOn w:val="a3"/>
    <w:uiPriority w:val="99"/>
    <w:qFormat/>
    <w:rsid w:val="00665ECD"/>
    <w:rPr>
      <w:rFonts w:cs="Times New Roman"/>
    </w:rPr>
  </w:style>
  <w:style w:type="character" w:customStyle="1" w:styleId="ft12104">
    <w:name w:val="ft12104"/>
    <w:basedOn w:val="a3"/>
    <w:uiPriority w:val="99"/>
    <w:qFormat/>
    <w:rsid w:val="00665ECD"/>
    <w:rPr>
      <w:rFonts w:cs="Times New Roman"/>
    </w:rPr>
  </w:style>
  <w:style w:type="character" w:customStyle="1" w:styleId="ft12139">
    <w:name w:val="ft12139"/>
    <w:basedOn w:val="a3"/>
    <w:uiPriority w:val="99"/>
    <w:qFormat/>
    <w:rsid w:val="00665ECD"/>
    <w:rPr>
      <w:rFonts w:cs="Times New Roman"/>
    </w:rPr>
  </w:style>
  <w:style w:type="character" w:customStyle="1" w:styleId="ft12166">
    <w:name w:val="ft12166"/>
    <w:basedOn w:val="a3"/>
    <w:uiPriority w:val="99"/>
    <w:qFormat/>
    <w:rsid w:val="00665ECD"/>
    <w:rPr>
      <w:rFonts w:cs="Times New Roman"/>
    </w:rPr>
  </w:style>
  <w:style w:type="character" w:customStyle="1" w:styleId="ft12184">
    <w:name w:val="ft12184"/>
    <w:basedOn w:val="a3"/>
    <w:uiPriority w:val="99"/>
    <w:qFormat/>
    <w:rsid w:val="00665ECD"/>
    <w:rPr>
      <w:rFonts w:cs="Times New Roman"/>
    </w:rPr>
  </w:style>
  <w:style w:type="character" w:customStyle="1" w:styleId="ft12250">
    <w:name w:val="ft12250"/>
    <w:basedOn w:val="a3"/>
    <w:uiPriority w:val="99"/>
    <w:qFormat/>
    <w:rsid w:val="00665ECD"/>
    <w:rPr>
      <w:rFonts w:cs="Times New Roman"/>
    </w:rPr>
  </w:style>
  <w:style w:type="character" w:customStyle="1" w:styleId="ft12278">
    <w:name w:val="ft12278"/>
    <w:basedOn w:val="a3"/>
    <w:uiPriority w:val="99"/>
    <w:qFormat/>
    <w:rsid w:val="00665ECD"/>
    <w:rPr>
      <w:rFonts w:cs="Times New Roman"/>
    </w:rPr>
  </w:style>
  <w:style w:type="character" w:customStyle="1" w:styleId="ft12329">
    <w:name w:val="ft12329"/>
    <w:basedOn w:val="a3"/>
    <w:uiPriority w:val="99"/>
    <w:qFormat/>
    <w:rsid w:val="00665ECD"/>
    <w:rPr>
      <w:rFonts w:cs="Times New Roman"/>
    </w:rPr>
  </w:style>
  <w:style w:type="character" w:customStyle="1" w:styleId="ft12373">
    <w:name w:val="ft12373"/>
    <w:basedOn w:val="a3"/>
    <w:uiPriority w:val="99"/>
    <w:qFormat/>
    <w:rsid w:val="00665ECD"/>
    <w:rPr>
      <w:rFonts w:cs="Times New Roman"/>
    </w:rPr>
  </w:style>
  <w:style w:type="character" w:customStyle="1" w:styleId="ft12374">
    <w:name w:val="ft12374"/>
    <w:basedOn w:val="a3"/>
    <w:uiPriority w:val="99"/>
    <w:qFormat/>
    <w:rsid w:val="00665ECD"/>
    <w:rPr>
      <w:rFonts w:cs="Times New Roman"/>
    </w:rPr>
  </w:style>
  <w:style w:type="character" w:customStyle="1" w:styleId="ft12429">
    <w:name w:val="ft12429"/>
    <w:basedOn w:val="a3"/>
    <w:uiPriority w:val="99"/>
    <w:qFormat/>
    <w:rsid w:val="00665ECD"/>
    <w:rPr>
      <w:rFonts w:cs="Times New Roman"/>
    </w:rPr>
  </w:style>
  <w:style w:type="character" w:customStyle="1" w:styleId="ft12471">
    <w:name w:val="ft12471"/>
    <w:basedOn w:val="a3"/>
    <w:uiPriority w:val="99"/>
    <w:qFormat/>
    <w:rsid w:val="00665ECD"/>
    <w:rPr>
      <w:rFonts w:cs="Times New Roman"/>
    </w:rPr>
  </w:style>
  <w:style w:type="character" w:customStyle="1" w:styleId="ft12500">
    <w:name w:val="ft12500"/>
    <w:basedOn w:val="a3"/>
    <w:uiPriority w:val="99"/>
    <w:qFormat/>
    <w:rsid w:val="00665ECD"/>
    <w:rPr>
      <w:rFonts w:cs="Times New Roman"/>
    </w:rPr>
  </w:style>
  <w:style w:type="character" w:customStyle="1" w:styleId="ft12501">
    <w:name w:val="ft12501"/>
    <w:basedOn w:val="a3"/>
    <w:uiPriority w:val="99"/>
    <w:qFormat/>
    <w:rsid w:val="00665ECD"/>
    <w:rPr>
      <w:rFonts w:cs="Times New Roman"/>
    </w:rPr>
  </w:style>
  <w:style w:type="character" w:customStyle="1" w:styleId="ft12561">
    <w:name w:val="ft12561"/>
    <w:basedOn w:val="a3"/>
    <w:uiPriority w:val="99"/>
    <w:qFormat/>
    <w:rsid w:val="00665ECD"/>
    <w:rPr>
      <w:rFonts w:cs="Times New Roman"/>
    </w:rPr>
  </w:style>
  <w:style w:type="character" w:customStyle="1" w:styleId="ft12562">
    <w:name w:val="ft12562"/>
    <w:basedOn w:val="a3"/>
    <w:uiPriority w:val="99"/>
    <w:qFormat/>
    <w:rsid w:val="00665ECD"/>
    <w:rPr>
      <w:rFonts w:cs="Times New Roman"/>
    </w:rPr>
  </w:style>
  <w:style w:type="character" w:customStyle="1" w:styleId="ft12589">
    <w:name w:val="ft12589"/>
    <w:basedOn w:val="a3"/>
    <w:uiPriority w:val="99"/>
    <w:qFormat/>
    <w:rsid w:val="00665ECD"/>
    <w:rPr>
      <w:rFonts w:cs="Times New Roman"/>
    </w:rPr>
  </w:style>
  <w:style w:type="character" w:customStyle="1" w:styleId="ft12609">
    <w:name w:val="ft12609"/>
    <w:basedOn w:val="a3"/>
    <w:uiPriority w:val="99"/>
    <w:qFormat/>
    <w:rsid w:val="00665ECD"/>
    <w:rPr>
      <w:rFonts w:cs="Times New Roman"/>
    </w:rPr>
  </w:style>
  <w:style w:type="character" w:customStyle="1" w:styleId="ft12670">
    <w:name w:val="ft12670"/>
    <w:basedOn w:val="a3"/>
    <w:uiPriority w:val="99"/>
    <w:qFormat/>
    <w:rsid w:val="00665ECD"/>
    <w:rPr>
      <w:rFonts w:cs="Times New Roman"/>
    </w:rPr>
  </w:style>
  <w:style w:type="character" w:customStyle="1" w:styleId="ft12676">
    <w:name w:val="ft12676"/>
    <w:basedOn w:val="a3"/>
    <w:uiPriority w:val="99"/>
    <w:qFormat/>
    <w:rsid w:val="00665ECD"/>
    <w:rPr>
      <w:rFonts w:cs="Times New Roman"/>
    </w:rPr>
  </w:style>
  <w:style w:type="character" w:customStyle="1" w:styleId="ft12686">
    <w:name w:val="ft12686"/>
    <w:basedOn w:val="a3"/>
    <w:uiPriority w:val="99"/>
    <w:qFormat/>
    <w:rsid w:val="00665ECD"/>
    <w:rPr>
      <w:rFonts w:cs="Times New Roman"/>
    </w:rPr>
  </w:style>
  <w:style w:type="character" w:customStyle="1" w:styleId="ft12696">
    <w:name w:val="ft12696"/>
    <w:basedOn w:val="a3"/>
    <w:uiPriority w:val="99"/>
    <w:qFormat/>
    <w:rsid w:val="00665ECD"/>
    <w:rPr>
      <w:rFonts w:cs="Times New Roman"/>
    </w:rPr>
  </w:style>
  <w:style w:type="character" w:customStyle="1" w:styleId="ft12701">
    <w:name w:val="ft12701"/>
    <w:basedOn w:val="a3"/>
    <w:uiPriority w:val="99"/>
    <w:qFormat/>
    <w:rsid w:val="00665ECD"/>
    <w:rPr>
      <w:rFonts w:cs="Times New Roman"/>
    </w:rPr>
  </w:style>
  <w:style w:type="character" w:customStyle="1" w:styleId="ft12708">
    <w:name w:val="ft12708"/>
    <w:basedOn w:val="a3"/>
    <w:uiPriority w:val="99"/>
    <w:qFormat/>
    <w:rsid w:val="00665ECD"/>
    <w:rPr>
      <w:rFonts w:cs="Times New Roman"/>
    </w:rPr>
  </w:style>
  <w:style w:type="character" w:customStyle="1" w:styleId="ft12715">
    <w:name w:val="ft12715"/>
    <w:basedOn w:val="a3"/>
    <w:uiPriority w:val="99"/>
    <w:qFormat/>
    <w:rsid w:val="00665ECD"/>
    <w:rPr>
      <w:rFonts w:cs="Times New Roman"/>
    </w:rPr>
  </w:style>
  <w:style w:type="character" w:customStyle="1" w:styleId="ft12722">
    <w:name w:val="ft12722"/>
    <w:basedOn w:val="a3"/>
    <w:uiPriority w:val="99"/>
    <w:qFormat/>
    <w:rsid w:val="00665ECD"/>
    <w:rPr>
      <w:rFonts w:cs="Times New Roman"/>
    </w:rPr>
  </w:style>
  <w:style w:type="character" w:customStyle="1" w:styleId="ft12787">
    <w:name w:val="ft12787"/>
    <w:basedOn w:val="a3"/>
    <w:uiPriority w:val="99"/>
    <w:qFormat/>
    <w:rsid w:val="00665ECD"/>
    <w:rPr>
      <w:rFonts w:cs="Times New Roman"/>
    </w:rPr>
  </w:style>
  <w:style w:type="character" w:customStyle="1" w:styleId="ft12790">
    <w:name w:val="ft12790"/>
    <w:basedOn w:val="a3"/>
    <w:uiPriority w:val="99"/>
    <w:qFormat/>
    <w:rsid w:val="00665ECD"/>
    <w:rPr>
      <w:rFonts w:cs="Times New Roman"/>
    </w:rPr>
  </w:style>
  <w:style w:type="character" w:customStyle="1" w:styleId="ft12850">
    <w:name w:val="ft12850"/>
    <w:basedOn w:val="a3"/>
    <w:uiPriority w:val="99"/>
    <w:qFormat/>
    <w:rsid w:val="00665ECD"/>
    <w:rPr>
      <w:rFonts w:cs="Times New Roman"/>
    </w:rPr>
  </w:style>
  <w:style w:type="character" w:customStyle="1" w:styleId="ft12896">
    <w:name w:val="ft12896"/>
    <w:basedOn w:val="a3"/>
    <w:uiPriority w:val="99"/>
    <w:qFormat/>
    <w:rsid w:val="00665ECD"/>
    <w:rPr>
      <w:rFonts w:cs="Times New Roman"/>
    </w:rPr>
  </w:style>
  <w:style w:type="character" w:customStyle="1" w:styleId="ft12942">
    <w:name w:val="ft12942"/>
    <w:basedOn w:val="a3"/>
    <w:uiPriority w:val="99"/>
    <w:qFormat/>
    <w:rsid w:val="00665ECD"/>
    <w:rPr>
      <w:rFonts w:cs="Times New Roman"/>
    </w:rPr>
  </w:style>
  <w:style w:type="character" w:customStyle="1" w:styleId="ft12991">
    <w:name w:val="ft12991"/>
    <w:basedOn w:val="a3"/>
    <w:uiPriority w:val="99"/>
    <w:qFormat/>
    <w:rsid w:val="00665ECD"/>
    <w:rPr>
      <w:rFonts w:cs="Times New Roman"/>
    </w:rPr>
  </w:style>
  <w:style w:type="character" w:customStyle="1" w:styleId="ft13046">
    <w:name w:val="ft13046"/>
    <w:basedOn w:val="a3"/>
    <w:uiPriority w:val="99"/>
    <w:qFormat/>
    <w:rsid w:val="00665ECD"/>
    <w:rPr>
      <w:rFonts w:cs="Times New Roman"/>
    </w:rPr>
  </w:style>
  <w:style w:type="character" w:customStyle="1" w:styleId="ft13079">
    <w:name w:val="ft13079"/>
    <w:basedOn w:val="a3"/>
    <w:uiPriority w:val="99"/>
    <w:qFormat/>
    <w:rsid w:val="00665ECD"/>
    <w:rPr>
      <w:rFonts w:cs="Times New Roman"/>
    </w:rPr>
  </w:style>
  <w:style w:type="character" w:customStyle="1" w:styleId="ft13129">
    <w:name w:val="ft13129"/>
    <w:basedOn w:val="a3"/>
    <w:uiPriority w:val="99"/>
    <w:qFormat/>
    <w:rsid w:val="00665ECD"/>
    <w:rPr>
      <w:rFonts w:cs="Times New Roman"/>
    </w:rPr>
  </w:style>
  <w:style w:type="character" w:customStyle="1" w:styleId="ft13186">
    <w:name w:val="ft13186"/>
    <w:basedOn w:val="a3"/>
    <w:uiPriority w:val="99"/>
    <w:qFormat/>
    <w:rsid w:val="00665ECD"/>
    <w:rPr>
      <w:rFonts w:cs="Times New Roman"/>
    </w:rPr>
  </w:style>
  <w:style w:type="character" w:customStyle="1" w:styleId="ft13226">
    <w:name w:val="ft13226"/>
    <w:basedOn w:val="a3"/>
    <w:uiPriority w:val="99"/>
    <w:qFormat/>
    <w:rsid w:val="00665ECD"/>
    <w:rPr>
      <w:rFonts w:cs="Times New Roman"/>
    </w:rPr>
  </w:style>
  <w:style w:type="character" w:customStyle="1" w:styleId="ft13271">
    <w:name w:val="ft13271"/>
    <w:basedOn w:val="a3"/>
    <w:uiPriority w:val="99"/>
    <w:qFormat/>
    <w:rsid w:val="00665ECD"/>
    <w:rPr>
      <w:rFonts w:cs="Times New Roman"/>
    </w:rPr>
  </w:style>
  <w:style w:type="character" w:customStyle="1" w:styleId="ft13309">
    <w:name w:val="ft13309"/>
    <w:basedOn w:val="a3"/>
    <w:uiPriority w:val="99"/>
    <w:qFormat/>
    <w:rsid w:val="00665ECD"/>
    <w:rPr>
      <w:rFonts w:cs="Times New Roman"/>
    </w:rPr>
  </w:style>
  <w:style w:type="character" w:customStyle="1" w:styleId="ft13366">
    <w:name w:val="ft13366"/>
    <w:basedOn w:val="a3"/>
    <w:uiPriority w:val="99"/>
    <w:qFormat/>
    <w:rsid w:val="00665ECD"/>
    <w:rPr>
      <w:rFonts w:cs="Times New Roman"/>
    </w:rPr>
  </w:style>
  <w:style w:type="character" w:customStyle="1" w:styleId="ft13418">
    <w:name w:val="ft13418"/>
    <w:basedOn w:val="a3"/>
    <w:uiPriority w:val="99"/>
    <w:qFormat/>
    <w:rsid w:val="00665ECD"/>
    <w:rPr>
      <w:rFonts w:cs="Times New Roman"/>
    </w:rPr>
  </w:style>
  <w:style w:type="character" w:customStyle="1" w:styleId="ft13441">
    <w:name w:val="ft13441"/>
    <w:basedOn w:val="a3"/>
    <w:uiPriority w:val="99"/>
    <w:qFormat/>
    <w:rsid w:val="00665ECD"/>
    <w:rPr>
      <w:rFonts w:cs="Times New Roman"/>
    </w:rPr>
  </w:style>
  <w:style w:type="character" w:customStyle="1" w:styleId="ft13487">
    <w:name w:val="ft13487"/>
    <w:basedOn w:val="a3"/>
    <w:uiPriority w:val="99"/>
    <w:qFormat/>
    <w:rsid w:val="00665ECD"/>
    <w:rPr>
      <w:rFonts w:cs="Times New Roman"/>
    </w:rPr>
  </w:style>
  <w:style w:type="character" w:customStyle="1" w:styleId="ft13488">
    <w:name w:val="ft13488"/>
    <w:basedOn w:val="a3"/>
    <w:uiPriority w:val="99"/>
    <w:qFormat/>
    <w:rsid w:val="00665ECD"/>
    <w:rPr>
      <w:rFonts w:cs="Times New Roman"/>
    </w:rPr>
  </w:style>
  <w:style w:type="character" w:customStyle="1" w:styleId="ft13494">
    <w:name w:val="ft13494"/>
    <w:basedOn w:val="a3"/>
    <w:uiPriority w:val="99"/>
    <w:qFormat/>
    <w:rsid w:val="00665ECD"/>
    <w:rPr>
      <w:rFonts w:cs="Times New Roman"/>
    </w:rPr>
  </w:style>
  <w:style w:type="character" w:customStyle="1" w:styleId="ft13500">
    <w:name w:val="ft13500"/>
    <w:basedOn w:val="a3"/>
    <w:uiPriority w:val="99"/>
    <w:qFormat/>
    <w:rsid w:val="00665ECD"/>
    <w:rPr>
      <w:rFonts w:cs="Times New Roman"/>
    </w:rPr>
  </w:style>
  <w:style w:type="character" w:customStyle="1" w:styleId="ft13505">
    <w:name w:val="ft13505"/>
    <w:basedOn w:val="a3"/>
    <w:uiPriority w:val="99"/>
    <w:qFormat/>
    <w:rsid w:val="00665ECD"/>
    <w:rPr>
      <w:rFonts w:cs="Times New Roman"/>
    </w:rPr>
  </w:style>
  <w:style w:type="character" w:customStyle="1" w:styleId="ft13518">
    <w:name w:val="ft13518"/>
    <w:basedOn w:val="a3"/>
    <w:uiPriority w:val="99"/>
    <w:qFormat/>
    <w:rsid w:val="00665ECD"/>
    <w:rPr>
      <w:rFonts w:cs="Times New Roman"/>
    </w:rPr>
  </w:style>
  <w:style w:type="character" w:customStyle="1" w:styleId="ft13525">
    <w:name w:val="ft13525"/>
    <w:basedOn w:val="a3"/>
    <w:uiPriority w:val="99"/>
    <w:qFormat/>
    <w:rsid w:val="00665ECD"/>
    <w:rPr>
      <w:rFonts w:cs="Times New Roman"/>
    </w:rPr>
  </w:style>
  <w:style w:type="character" w:customStyle="1" w:styleId="ft13537">
    <w:name w:val="ft13537"/>
    <w:basedOn w:val="a3"/>
    <w:uiPriority w:val="99"/>
    <w:qFormat/>
    <w:rsid w:val="00665ECD"/>
    <w:rPr>
      <w:rFonts w:cs="Times New Roman"/>
    </w:rPr>
  </w:style>
  <w:style w:type="character" w:customStyle="1" w:styleId="ft13542">
    <w:name w:val="ft13542"/>
    <w:basedOn w:val="a3"/>
    <w:uiPriority w:val="99"/>
    <w:qFormat/>
    <w:rsid w:val="00665ECD"/>
    <w:rPr>
      <w:rFonts w:cs="Times New Roman"/>
    </w:rPr>
  </w:style>
  <w:style w:type="character" w:customStyle="1" w:styleId="ft13555">
    <w:name w:val="ft13555"/>
    <w:basedOn w:val="a3"/>
    <w:uiPriority w:val="99"/>
    <w:qFormat/>
    <w:rsid w:val="00665ECD"/>
    <w:rPr>
      <w:rFonts w:cs="Times New Roman"/>
    </w:rPr>
  </w:style>
  <w:style w:type="character" w:customStyle="1" w:styleId="ft13563">
    <w:name w:val="ft13563"/>
    <w:basedOn w:val="a3"/>
    <w:uiPriority w:val="99"/>
    <w:qFormat/>
    <w:rsid w:val="00665ECD"/>
    <w:rPr>
      <w:rFonts w:cs="Times New Roman"/>
    </w:rPr>
  </w:style>
  <w:style w:type="character" w:customStyle="1" w:styleId="ft13566">
    <w:name w:val="ft13566"/>
    <w:basedOn w:val="a3"/>
    <w:uiPriority w:val="99"/>
    <w:qFormat/>
    <w:rsid w:val="00665ECD"/>
    <w:rPr>
      <w:rFonts w:cs="Times New Roman"/>
    </w:rPr>
  </w:style>
  <w:style w:type="character" w:customStyle="1" w:styleId="ft13578">
    <w:name w:val="ft13578"/>
    <w:basedOn w:val="a3"/>
    <w:uiPriority w:val="99"/>
    <w:qFormat/>
    <w:rsid w:val="00665ECD"/>
    <w:rPr>
      <w:rFonts w:cs="Times New Roman"/>
    </w:rPr>
  </w:style>
  <w:style w:type="character" w:customStyle="1" w:styleId="ft13580">
    <w:name w:val="ft13580"/>
    <w:basedOn w:val="a3"/>
    <w:uiPriority w:val="99"/>
    <w:qFormat/>
    <w:rsid w:val="00665ECD"/>
    <w:rPr>
      <w:rFonts w:cs="Times New Roman"/>
    </w:rPr>
  </w:style>
  <w:style w:type="character" w:customStyle="1" w:styleId="ft13588">
    <w:name w:val="ft13588"/>
    <w:basedOn w:val="a3"/>
    <w:uiPriority w:val="99"/>
    <w:qFormat/>
    <w:rsid w:val="00665ECD"/>
    <w:rPr>
      <w:rFonts w:cs="Times New Roman"/>
    </w:rPr>
  </w:style>
  <w:style w:type="character" w:customStyle="1" w:styleId="ft13644">
    <w:name w:val="ft13644"/>
    <w:basedOn w:val="a3"/>
    <w:uiPriority w:val="99"/>
    <w:qFormat/>
    <w:rsid w:val="00665ECD"/>
    <w:rPr>
      <w:rFonts w:cs="Times New Roman"/>
    </w:rPr>
  </w:style>
  <w:style w:type="character" w:customStyle="1" w:styleId="ft13668">
    <w:name w:val="ft13668"/>
    <w:basedOn w:val="a3"/>
    <w:uiPriority w:val="99"/>
    <w:qFormat/>
    <w:rsid w:val="00665ECD"/>
    <w:rPr>
      <w:rFonts w:cs="Times New Roman"/>
    </w:rPr>
  </w:style>
  <w:style w:type="character" w:customStyle="1" w:styleId="ft13712">
    <w:name w:val="ft13712"/>
    <w:basedOn w:val="a3"/>
    <w:uiPriority w:val="99"/>
    <w:qFormat/>
    <w:rsid w:val="00665ECD"/>
    <w:rPr>
      <w:rFonts w:cs="Times New Roman"/>
    </w:rPr>
  </w:style>
  <w:style w:type="character" w:customStyle="1" w:styleId="ft13768">
    <w:name w:val="ft13768"/>
    <w:basedOn w:val="a3"/>
    <w:uiPriority w:val="99"/>
    <w:qFormat/>
    <w:rsid w:val="00665ECD"/>
    <w:rPr>
      <w:rFonts w:cs="Times New Roman"/>
    </w:rPr>
  </w:style>
  <w:style w:type="character" w:customStyle="1" w:styleId="ft13810">
    <w:name w:val="ft13810"/>
    <w:basedOn w:val="a3"/>
    <w:uiPriority w:val="99"/>
    <w:qFormat/>
    <w:rsid w:val="00665ECD"/>
    <w:rPr>
      <w:rFonts w:cs="Times New Roman"/>
    </w:rPr>
  </w:style>
  <w:style w:type="character" w:customStyle="1" w:styleId="ft13834">
    <w:name w:val="ft13834"/>
    <w:basedOn w:val="a3"/>
    <w:uiPriority w:val="99"/>
    <w:qFormat/>
    <w:rsid w:val="00665ECD"/>
    <w:rPr>
      <w:rFonts w:cs="Times New Roman"/>
    </w:rPr>
  </w:style>
  <w:style w:type="character" w:customStyle="1" w:styleId="ft13885">
    <w:name w:val="ft13885"/>
    <w:basedOn w:val="a3"/>
    <w:uiPriority w:val="99"/>
    <w:qFormat/>
    <w:rsid w:val="00665ECD"/>
    <w:rPr>
      <w:rFonts w:cs="Times New Roman"/>
    </w:rPr>
  </w:style>
  <w:style w:type="paragraph" w:customStyle="1" w:styleId="TimesNewRoman">
    <w:name w:val="Стиль Основной текст + Times New Roman по ширине Первая строка:  ..."/>
    <w:basedOn w:val="aff1"/>
    <w:uiPriority w:val="99"/>
    <w:qFormat/>
    <w:rsid w:val="00665ECD"/>
    <w:pPr>
      <w:spacing w:line="240" w:lineRule="auto"/>
      <w:ind w:firstLine="720"/>
      <w:jc w:val="both"/>
    </w:pPr>
  </w:style>
  <w:style w:type="character" w:customStyle="1" w:styleId="afffff2">
    <w:name w:val="Оглавление"/>
    <w:uiPriority w:val="99"/>
    <w:qFormat/>
    <w:rsid w:val="00665ECD"/>
    <w:rPr>
      <w:rFonts w:ascii="Times New Roman" w:hAnsi="Times New Roman"/>
      <w:b/>
      <w:i/>
      <w:sz w:val="28"/>
    </w:rPr>
  </w:style>
  <w:style w:type="character" w:customStyle="1" w:styleId="postbody">
    <w:name w:val="postbody"/>
    <w:basedOn w:val="a3"/>
    <w:uiPriority w:val="99"/>
    <w:qFormat/>
    <w:rsid w:val="00665ECD"/>
    <w:rPr>
      <w:rFonts w:cs="Times New Roman"/>
    </w:rPr>
  </w:style>
  <w:style w:type="character" w:customStyle="1" w:styleId="FontStyle41">
    <w:name w:val="Font Style41"/>
    <w:uiPriority w:val="99"/>
    <w:qFormat/>
    <w:rsid w:val="00665ECD"/>
    <w:rPr>
      <w:rFonts w:ascii="Times New Roman" w:hAnsi="Times New Roman"/>
      <w:sz w:val="22"/>
    </w:rPr>
  </w:style>
  <w:style w:type="paragraph" w:customStyle="1" w:styleId="Style34">
    <w:name w:val="Style34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character" w:customStyle="1" w:styleId="submenu-table">
    <w:name w:val="submenu-table"/>
    <w:uiPriority w:val="99"/>
    <w:qFormat/>
    <w:rsid w:val="00665ECD"/>
  </w:style>
  <w:style w:type="character" w:customStyle="1" w:styleId="Heading2Char1">
    <w:name w:val="Heading 2 Char1"/>
    <w:uiPriority w:val="99"/>
    <w:locked/>
    <w:rsid w:val="00665ECD"/>
    <w:rPr>
      <w:rFonts w:ascii="Times New Roman" w:hAnsi="Times New Roman"/>
      <w:sz w:val="24"/>
    </w:rPr>
  </w:style>
  <w:style w:type="character" w:customStyle="1" w:styleId="FontStyle48">
    <w:name w:val="Font Style48"/>
    <w:uiPriority w:val="99"/>
    <w:qFormat/>
    <w:rsid w:val="00665ECD"/>
    <w:rPr>
      <w:rFonts w:ascii="Times New Roman" w:hAnsi="Times New Roman"/>
      <w:i/>
      <w:sz w:val="18"/>
    </w:rPr>
  </w:style>
  <w:style w:type="paragraph" w:customStyle="1" w:styleId="1f8">
    <w:name w:val="Стиль Заголовок 1 + все прописные"/>
    <w:basedOn w:val="10"/>
    <w:uiPriority w:val="99"/>
    <w:qFormat/>
    <w:rsid w:val="00665EC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left="360" w:hanging="360"/>
      <w:jc w:val="left"/>
    </w:pPr>
    <w:rPr>
      <w:rFonts w:ascii="Arial" w:hAnsi="Arial"/>
      <w:b/>
      <w:bCs/>
      <w:sz w:val="32"/>
      <w:szCs w:val="32"/>
    </w:rPr>
  </w:style>
  <w:style w:type="paragraph" w:customStyle="1" w:styleId="Style13">
    <w:name w:val="Style13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51">
    <w:name w:val="Font Style51"/>
    <w:uiPriority w:val="99"/>
    <w:qFormat/>
    <w:rsid w:val="00665ECD"/>
    <w:rPr>
      <w:rFonts w:ascii="Times New Roman" w:hAnsi="Times New Roman"/>
      <w:b/>
      <w:sz w:val="18"/>
    </w:rPr>
  </w:style>
  <w:style w:type="character" w:customStyle="1" w:styleId="FontStyle75">
    <w:name w:val="Font Style75"/>
    <w:uiPriority w:val="99"/>
    <w:qFormat/>
    <w:rsid w:val="00665ECD"/>
    <w:rPr>
      <w:rFonts w:ascii="Times New Roman" w:hAnsi="Times New Roman"/>
      <w:b/>
      <w:sz w:val="16"/>
    </w:rPr>
  </w:style>
  <w:style w:type="character" w:customStyle="1" w:styleId="FontStyle56">
    <w:name w:val="Font Style56"/>
    <w:uiPriority w:val="99"/>
    <w:qFormat/>
    <w:rsid w:val="00665ECD"/>
    <w:rPr>
      <w:rFonts w:ascii="Times New Roman" w:hAnsi="Times New Roman"/>
      <w:b/>
      <w:spacing w:val="-10"/>
      <w:sz w:val="18"/>
    </w:rPr>
  </w:style>
  <w:style w:type="character" w:customStyle="1" w:styleId="FontStyle57">
    <w:name w:val="Font Style57"/>
    <w:uiPriority w:val="99"/>
    <w:qFormat/>
    <w:rsid w:val="00665ECD"/>
    <w:rPr>
      <w:rFonts w:ascii="Times New Roman" w:hAnsi="Times New Roman"/>
      <w:b/>
      <w:spacing w:val="-10"/>
      <w:sz w:val="22"/>
    </w:rPr>
  </w:style>
  <w:style w:type="character" w:customStyle="1" w:styleId="FontStyle59">
    <w:name w:val="Font Style59"/>
    <w:uiPriority w:val="99"/>
    <w:qFormat/>
    <w:rsid w:val="00665ECD"/>
    <w:rPr>
      <w:rFonts w:ascii="Candara" w:hAnsi="Candara"/>
      <w:b/>
      <w:i/>
      <w:sz w:val="16"/>
    </w:rPr>
  </w:style>
  <w:style w:type="character" w:customStyle="1" w:styleId="afffff3">
    <w:name w:val="Выделенный"/>
    <w:uiPriority w:val="99"/>
    <w:qFormat/>
    <w:rsid w:val="00665ECD"/>
    <w:rPr>
      <w:b/>
      <w:lang w:val="ru-RU" w:eastAsia="ru-RU"/>
    </w:rPr>
  </w:style>
  <w:style w:type="character" w:customStyle="1" w:styleId="1f9">
    <w:name w:val="Слабое выделение1"/>
    <w:basedOn w:val="a3"/>
    <w:uiPriority w:val="99"/>
    <w:qFormat/>
    <w:rsid w:val="00665ECD"/>
    <w:rPr>
      <w:rFonts w:cs="Times New Roman"/>
      <w:i/>
      <w:color w:val="808080"/>
    </w:rPr>
  </w:style>
  <w:style w:type="paragraph" w:customStyle="1" w:styleId="1fa">
    <w:name w:val="стиль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textcopy">
    <w:name w:val="textcopy"/>
    <w:basedOn w:val="a3"/>
    <w:uiPriority w:val="99"/>
    <w:qFormat/>
    <w:rsid w:val="00665ECD"/>
    <w:rPr>
      <w:rFonts w:cs="Times New Roman"/>
    </w:rPr>
  </w:style>
  <w:style w:type="paragraph" w:customStyle="1" w:styleId="2Arial">
    <w:name w:val="Стиль Заголовок 2 + Arial"/>
    <w:basedOn w:val="20"/>
    <w:uiPriority w:val="99"/>
    <w:qFormat/>
    <w:rsid w:val="00665ECD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ind w:left="792" w:hanging="432"/>
      <w:jc w:val="left"/>
    </w:pPr>
    <w:rPr>
      <w:rFonts w:ascii="Arial" w:hAnsi="Arial"/>
      <w:b/>
      <w:bCs/>
      <w:kern w:val="32"/>
      <w:sz w:val="24"/>
      <w:szCs w:val="28"/>
    </w:rPr>
  </w:style>
  <w:style w:type="paragraph" w:customStyle="1" w:styleId="11d">
    <w:name w:val="Заголовок 1.1"/>
    <w:basedOn w:val="a2"/>
    <w:uiPriority w:val="99"/>
    <w:qFormat/>
    <w:rsid w:val="00665ECD"/>
    <w:pPr>
      <w:widowControl/>
      <w:shd w:val="clear" w:color="auto" w:fill="FFFFFF"/>
      <w:snapToGrid/>
      <w:spacing w:before="240" w:after="60"/>
    </w:pPr>
    <w:rPr>
      <w:rFonts w:ascii="Arial" w:eastAsia="Times New Roman" w:hAnsi="Arial"/>
      <w:b/>
      <w:bCs/>
      <w:sz w:val="32"/>
    </w:rPr>
  </w:style>
  <w:style w:type="paragraph" w:customStyle="1" w:styleId="ConsNormal">
    <w:name w:val="ConsNormal"/>
    <w:link w:val="ConsNormal0"/>
    <w:uiPriority w:val="99"/>
    <w:qFormat/>
    <w:rsid w:val="00665EC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style21">
    <w:name w:val="style21"/>
    <w:uiPriority w:val="99"/>
    <w:qFormat/>
    <w:rsid w:val="00665ECD"/>
  </w:style>
  <w:style w:type="paragraph" w:customStyle="1" w:styleId="justify2">
    <w:name w:val="justify2"/>
    <w:basedOn w:val="a2"/>
    <w:uiPriority w:val="99"/>
    <w:qFormat/>
    <w:rsid w:val="00665ECD"/>
    <w:pPr>
      <w:widowControl/>
      <w:snapToGrid/>
      <w:spacing w:beforeAutospacing="1" w:afterAutospacing="1"/>
      <w:ind w:firstLine="600"/>
      <w:jc w:val="both"/>
    </w:pPr>
    <w:rPr>
      <w:rFonts w:ascii="Arial Unicode MS" w:eastAsia="Times New Roman" w:cs="Arial Unicode MS"/>
      <w:szCs w:val="24"/>
    </w:rPr>
  </w:style>
  <w:style w:type="paragraph" w:customStyle="1" w:styleId="H5">
    <w:name w:val="H5"/>
    <w:basedOn w:val="a2"/>
    <w:next w:val="a2"/>
    <w:uiPriority w:val="99"/>
    <w:qFormat/>
    <w:rsid w:val="00665ECD"/>
    <w:pPr>
      <w:keepNext/>
      <w:widowControl/>
      <w:outlineLvl w:val="5"/>
    </w:pPr>
    <w:rPr>
      <w:rFonts w:eastAsia="Times New Roman"/>
      <w:b/>
      <w:sz w:val="20"/>
    </w:rPr>
  </w:style>
  <w:style w:type="character" w:customStyle="1" w:styleId="3d">
    <w:name w:val="Знак Знак Знак3"/>
    <w:uiPriority w:val="99"/>
    <w:qFormat/>
    <w:rsid w:val="00665ECD"/>
    <w:rPr>
      <w:rFonts w:ascii="Times New Roman" w:hAnsi="Times New Roman"/>
      <w:b/>
      <w:caps/>
      <w:sz w:val="28"/>
    </w:rPr>
  </w:style>
  <w:style w:type="character" w:customStyle="1" w:styleId="FontStyle185">
    <w:name w:val="Font Style185"/>
    <w:uiPriority w:val="99"/>
    <w:qFormat/>
    <w:rsid w:val="00665ECD"/>
    <w:rPr>
      <w:rFonts w:ascii="Times New Roman" w:hAnsi="Times New Roman"/>
      <w:sz w:val="18"/>
    </w:rPr>
  </w:style>
  <w:style w:type="character" w:customStyle="1" w:styleId="FontStyle179">
    <w:name w:val="Font Style179"/>
    <w:uiPriority w:val="99"/>
    <w:qFormat/>
    <w:rsid w:val="00665ECD"/>
    <w:rPr>
      <w:rFonts w:ascii="Times New Roman" w:hAnsi="Times New Roman"/>
      <w:i/>
      <w:sz w:val="18"/>
    </w:rPr>
  </w:style>
  <w:style w:type="paragraph" w:customStyle="1" w:styleId="Style66">
    <w:name w:val="Style66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71">
    <w:name w:val="Style71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250" w:lineRule="exact"/>
      <w:ind w:firstLine="302"/>
      <w:jc w:val="both"/>
    </w:pPr>
    <w:rPr>
      <w:rFonts w:eastAsia="Times New Roman"/>
      <w:szCs w:val="24"/>
    </w:rPr>
  </w:style>
  <w:style w:type="character" w:customStyle="1" w:styleId="FontStyle266">
    <w:name w:val="Font Style266"/>
    <w:uiPriority w:val="99"/>
    <w:qFormat/>
    <w:rsid w:val="00665ECD"/>
    <w:rPr>
      <w:rFonts w:ascii="Times New Roman" w:hAnsi="Times New Roman"/>
      <w:sz w:val="18"/>
    </w:rPr>
  </w:style>
  <w:style w:type="character" w:customStyle="1" w:styleId="FontStyle267">
    <w:name w:val="Font Style267"/>
    <w:uiPriority w:val="99"/>
    <w:qFormat/>
    <w:rsid w:val="00665ECD"/>
    <w:rPr>
      <w:rFonts w:ascii="Times New Roman" w:hAnsi="Times New Roman"/>
      <w:i/>
      <w:sz w:val="18"/>
    </w:rPr>
  </w:style>
  <w:style w:type="character" w:customStyle="1" w:styleId="FontStyle202">
    <w:name w:val="Font Style202"/>
    <w:uiPriority w:val="99"/>
    <w:qFormat/>
    <w:rsid w:val="00665ECD"/>
    <w:rPr>
      <w:rFonts w:ascii="Times New Roman" w:hAnsi="Times New Roman"/>
      <w:sz w:val="18"/>
    </w:rPr>
  </w:style>
  <w:style w:type="character" w:customStyle="1" w:styleId="FontStyle564">
    <w:name w:val="Font Style564"/>
    <w:uiPriority w:val="99"/>
    <w:qFormat/>
    <w:rsid w:val="00665ECD"/>
    <w:rPr>
      <w:rFonts w:ascii="Times New Roman" w:hAnsi="Times New Roman"/>
      <w:sz w:val="20"/>
    </w:rPr>
  </w:style>
  <w:style w:type="character" w:customStyle="1" w:styleId="FontStyle592">
    <w:name w:val="Font Style592"/>
    <w:uiPriority w:val="99"/>
    <w:qFormat/>
    <w:rsid w:val="00665ECD"/>
    <w:rPr>
      <w:rFonts w:ascii="Franklin Gothic Medium Cond" w:hAnsi="Franklin Gothic Medium Cond"/>
      <w:i/>
      <w:spacing w:val="30"/>
      <w:sz w:val="20"/>
    </w:rPr>
  </w:style>
  <w:style w:type="character" w:customStyle="1" w:styleId="FontStyle563">
    <w:name w:val="Font Style563"/>
    <w:uiPriority w:val="99"/>
    <w:qFormat/>
    <w:rsid w:val="00665ECD"/>
    <w:rPr>
      <w:rFonts w:ascii="Times New Roman" w:hAnsi="Times New Roman"/>
      <w:b/>
      <w:sz w:val="20"/>
    </w:rPr>
  </w:style>
  <w:style w:type="paragraph" w:customStyle="1" w:styleId="Style113">
    <w:name w:val="Style113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134">
    <w:name w:val="Font Style134"/>
    <w:uiPriority w:val="99"/>
    <w:qFormat/>
    <w:rsid w:val="00665ECD"/>
    <w:rPr>
      <w:rFonts w:ascii="Times New Roman" w:hAnsi="Times New Roman"/>
      <w:b/>
      <w:sz w:val="18"/>
    </w:rPr>
  </w:style>
  <w:style w:type="character" w:customStyle="1" w:styleId="textcop1">
    <w:name w:val="textcop1"/>
    <w:uiPriority w:val="99"/>
    <w:qFormat/>
    <w:rsid w:val="00665ECD"/>
    <w:rPr>
      <w:rFonts w:ascii="Arial" w:hAnsi="Arial"/>
      <w:color w:val="000000"/>
      <w:sz w:val="20"/>
    </w:rPr>
  </w:style>
  <w:style w:type="character" w:customStyle="1" w:styleId="hl1">
    <w:name w:val="hl1"/>
    <w:uiPriority w:val="99"/>
    <w:qFormat/>
    <w:rsid w:val="00665ECD"/>
    <w:rPr>
      <w:color w:val="4682B4"/>
    </w:rPr>
  </w:style>
  <w:style w:type="character" w:customStyle="1" w:styleId="b1">
    <w:name w:val="b1"/>
    <w:uiPriority w:val="99"/>
    <w:qFormat/>
    <w:rsid w:val="00665ECD"/>
    <w:rPr>
      <w:b/>
    </w:rPr>
  </w:style>
  <w:style w:type="character" w:customStyle="1" w:styleId="FontStyle201">
    <w:name w:val="Font Style201"/>
    <w:uiPriority w:val="99"/>
    <w:qFormat/>
    <w:rsid w:val="00665ECD"/>
    <w:rPr>
      <w:rFonts w:ascii="Times New Roman" w:hAnsi="Times New Roman"/>
      <w:sz w:val="26"/>
    </w:rPr>
  </w:style>
  <w:style w:type="paragraph" w:customStyle="1" w:styleId="Style12">
    <w:name w:val="Style12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">
    <w:name w:val="Style4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235" w:lineRule="exact"/>
      <w:jc w:val="center"/>
    </w:pPr>
    <w:rPr>
      <w:rFonts w:eastAsia="Times New Roman"/>
      <w:szCs w:val="24"/>
    </w:rPr>
  </w:style>
  <w:style w:type="character" w:customStyle="1" w:styleId="251">
    <w:name w:val="Знак Знак25"/>
    <w:uiPriority w:val="99"/>
    <w:qFormat/>
    <w:rsid w:val="00665ECD"/>
    <w:rPr>
      <w:rFonts w:ascii="Times New Roman" w:hAnsi="Times New Roman"/>
      <w:b/>
      <w:sz w:val="28"/>
    </w:rPr>
  </w:style>
  <w:style w:type="character" w:customStyle="1" w:styleId="222">
    <w:name w:val="Знак Знак22"/>
    <w:uiPriority w:val="99"/>
    <w:qFormat/>
    <w:rsid w:val="00665ECD"/>
    <w:rPr>
      <w:rFonts w:ascii="Times New Roman" w:hAnsi="Times New Roman"/>
      <w:sz w:val="24"/>
    </w:rPr>
  </w:style>
  <w:style w:type="character" w:customStyle="1" w:styleId="200">
    <w:name w:val="Знак Знак20"/>
    <w:uiPriority w:val="99"/>
    <w:qFormat/>
    <w:rsid w:val="00665ECD"/>
    <w:rPr>
      <w:rFonts w:ascii="Arial" w:hAnsi="Arial"/>
      <w:sz w:val="22"/>
    </w:rPr>
  </w:style>
  <w:style w:type="character" w:customStyle="1" w:styleId="191">
    <w:name w:val="Знак Знак19"/>
    <w:uiPriority w:val="99"/>
    <w:qFormat/>
    <w:rsid w:val="00665ECD"/>
    <w:rPr>
      <w:rFonts w:ascii="Times New Roman" w:hAnsi="Times New Roman"/>
      <w:sz w:val="16"/>
      <w:lang w:eastAsia="ru-RU"/>
    </w:rPr>
  </w:style>
  <w:style w:type="character" w:customStyle="1" w:styleId="181">
    <w:name w:val="Знак Знак18"/>
    <w:uiPriority w:val="99"/>
    <w:qFormat/>
    <w:rsid w:val="00665ECD"/>
    <w:rPr>
      <w:rFonts w:ascii="Courier New" w:hAnsi="Courier New"/>
    </w:rPr>
  </w:style>
  <w:style w:type="character" w:customStyle="1" w:styleId="171">
    <w:name w:val="Знак Знак17"/>
    <w:uiPriority w:val="99"/>
    <w:qFormat/>
    <w:rsid w:val="00665ECD"/>
    <w:rPr>
      <w:rFonts w:ascii="Times New Roman" w:hAnsi="Times New Roman"/>
      <w:sz w:val="24"/>
    </w:rPr>
  </w:style>
  <w:style w:type="character" w:customStyle="1" w:styleId="SubtitleChar">
    <w:name w:val="Subtitle Char"/>
    <w:basedOn w:val="a3"/>
    <w:uiPriority w:val="99"/>
    <w:qFormat/>
    <w:locked/>
    <w:rsid w:val="00665ECD"/>
    <w:rPr>
      <w:rFonts w:ascii="Cambria" w:hAnsi="Cambria" w:cs="Times New Roman"/>
      <w:i/>
      <w:color w:val="4F81BD"/>
      <w:spacing w:val="15"/>
      <w:sz w:val="24"/>
    </w:rPr>
  </w:style>
  <w:style w:type="paragraph" w:customStyle="1" w:styleId="mane">
    <w:name w:val="mane"/>
    <w:uiPriority w:val="99"/>
    <w:qFormat/>
    <w:rsid w:val="00665ECD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PragmaticaCTT" w:eastAsia="Times New Roman" w:hAnsi="PragmaticaCTT" w:cs="PragmaticaCTT"/>
      <w:spacing w:val="-15"/>
      <w:sz w:val="18"/>
      <w:szCs w:val="18"/>
      <w:lang w:eastAsia="ru-RU"/>
    </w:rPr>
  </w:style>
  <w:style w:type="character" w:customStyle="1" w:styleId="BodyTextFirstIndent2Char">
    <w:name w:val="Body Text First Indent 2 Char"/>
    <w:basedOn w:val="BodyTextIndentChar2"/>
    <w:uiPriority w:val="99"/>
    <w:qFormat/>
    <w:locked/>
    <w:rsid w:val="00665ECD"/>
    <w:rPr>
      <w:rFonts w:ascii="PragmaticaCTT" w:hAnsi="PragmaticaCTT" w:cs="Arial"/>
      <w:b/>
      <w:bCs/>
      <w:kern w:val="32"/>
      <w:sz w:val="32"/>
      <w:szCs w:val="32"/>
      <w:lang w:eastAsia="ru-RU"/>
    </w:rPr>
  </w:style>
  <w:style w:type="paragraph" w:customStyle="1" w:styleId="Iniiaiieoaenonionooiii3">
    <w:name w:val="Iniiaiie oaeno n ionooiii 3"/>
    <w:basedOn w:val="a2"/>
    <w:uiPriority w:val="99"/>
    <w:qFormat/>
    <w:rsid w:val="00665ECD"/>
    <w:pPr>
      <w:overflowPunct w:val="0"/>
      <w:autoSpaceDE w:val="0"/>
      <w:autoSpaceDN w:val="0"/>
      <w:adjustRightInd w:val="0"/>
      <w:snapToGrid/>
      <w:spacing w:before="0" w:after="0" w:line="220" w:lineRule="atLeast"/>
      <w:ind w:firstLine="440"/>
    </w:pPr>
    <w:rPr>
      <w:rFonts w:eastAsia="Times New Roman"/>
      <w:sz w:val="32"/>
    </w:rPr>
  </w:style>
  <w:style w:type="paragraph" w:customStyle="1" w:styleId="aoeao">
    <w:name w:val="aoeao"/>
    <w:basedOn w:val="a2"/>
    <w:uiPriority w:val="99"/>
    <w:qFormat/>
    <w:rsid w:val="00665ECD"/>
    <w:pPr>
      <w:overflowPunct w:val="0"/>
      <w:autoSpaceDE w:val="0"/>
      <w:autoSpaceDN w:val="0"/>
      <w:adjustRightInd w:val="0"/>
      <w:snapToGrid/>
      <w:spacing w:before="0" w:after="0" w:line="240" w:lineRule="exact"/>
      <w:ind w:left="397" w:hanging="397"/>
      <w:jc w:val="both"/>
    </w:pPr>
    <w:rPr>
      <w:rFonts w:ascii="TimesET" w:eastAsia="Times New Roman" w:hAnsi="TimesET"/>
      <w:kern w:val="28"/>
      <w:sz w:val="20"/>
    </w:rPr>
  </w:style>
  <w:style w:type="paragraph" w:customStyle="1" w:styleId="auiue">
    <w:name w:val="au?iue"/>
    <w:uiPriority w:val="99"/>
    <w:qFormat/>
    <w:rsid w:val="00665EC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Iauiue">
    <w:name w:val="Iau?iue"/>
    <w:uiPriority w:val="99"/>
    <w:qFormat/>
    <w:rsid w:val="00665EC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en">
    <w:name w:val="?en"/>
    <w:basedOn w:val="a2"/>
    <w:uiPriority w:val="99"/>
    <w:qFormat/>
    <w:rsid w:val="00665ECD"/>
    <w:pPr>
      <w:overflowPunct w:val="0"/>
      <w:autoSpaceDE w:val="0"/>
      <w:autoSpaceDN w:val="0"/>
      <w:adjustRightInd w:val="0"/>
      <w:snapToGrid/>
      <w:spacing w:before="120" w:after="120"/>
      <w:jc w:val="center"/>
      <w:textAlignment w:val="baseline"/>
    </w:pPr>
    <w:rPr>
      <w:rFonts w:ascii="TimesET" w:eastAsia="Times New Roman" w:hAnsi="TimesET"/>
      <w:i/>
      <w:sz w:val="18"/>
    </w:rPr>
  </w:style>
  <w:style w:type="paragraph" w:customStyle="1" w:styleId="142">
    <w:name w:val="Стиль 14 пт По ширине"/>
    <w:basedOn w:val="a2"/>
    <w:qFormat/>
    <w:rsid w:val="00665ECD"/>
    <w:pPr>
      <w:widowControl/>
      <w:snapToGrid/>
      <w:spacing w:before="0" w:after="0"/>
      <w:jc w:val="both"/>
    </w:pPr>
    <w:rPr>
      <w:rFonts w:eastAsia="Times New Roman"/>
      <w:sz w:val="28"/>
    </w:rPr>
  </w:style>
  <w:style w:type="character" w:customStyle="1" w:styleId="BalloonTextChar">
    <w:name w:val="Balloon Text Char"/>
    <w:basedOn w:val="a3"/>
    <w:uiPriority w:val="99"/>
    <w:qFormat/>
    <w:locked/>
    <w:rsid w:val="00665ECD"/>
    <w:rPr>
      <w:rFonts w:ascii="Tahoma" w:hAnsi="Tahoma" w:cs="Times New Roman"/>
      <w:sz w:val="16"/>
    </w:rPr>
  </w:style>
  <w:style w:type="paragraph" w:customStyle="1" w:styleId="1fb">
    <w:name w:val="абзац1"/>
    <w:basedOn w:val="a2"/>
    <w:uiPriority w:val="99"/>
    <w:qFormat/>
    <w:rsid w:val="00665ECD"/>
    <w:pPr>
      <w:tabs>
        <w:tab w:val="left" w:pos="1152"/>
      </w:tabs>
      <w:snapToGrid/>
      <w:spacing w:before="0" w:after="0"/>
      <w:ind w:firstLine="431"/>
    </w:pPr>
    <w:rPr>
      <w:rFonts w:ascii="Courier New" w:eastAsia="Times New Roman" w:hAnsi="Courier New"/>
      <w:sz w:val="20"/>
    </w:rPr>
  </w:style>
  <w:style w:type="paragraph" w:customStyle="1" w:styleId="45">
    <w:name w:val="Стиль4"/>
    <w:basedOn w:val="2a"/>
    <w:uiPriority w:val="99"/>
    <w:qFormat/>
    <w:rsid w:val="00665ECD"/>
    <w:pPr>
      <w:tabs>
        <w:tab w:val="clear" w:pos="643"/>
        <w:tab w:val="left" w:pos="703"/>
      </w:tabs>
      <w:ind w:left="0" w:firstLine="0"/>
      <w:contextualSpacing w:val="0"/>
    </w:pPr>
    <w:rPr>
      <w:sz w:val="20"/>
      <w:szCs w:val="20"/>
    </w:rPr>
  </w:style>
  <w:style w:type="paragraph" w:customStyle="1" w:styleId="54">
    <w:name w:val="Стиль5"/>
    <w:basedOn w:val="a2"/>
    <w:uiPriority w:val="99"/>
    <w:qFormat/>
    <w:rsid w:val="00665ECD"/>
    <w:pPr>
      <w:widowControl/>
      <w:snapToGrid/>
      <w:spacing w:before="0" w:after="0"/>
    </w:pPr>
    <w:rPr>
      <w:rFonts w:eastAsia="Times New Roman"/>
      <w:sz w:val="20"/>
      <w:szCs w:val="24"/>
    </w:rPr>
  </w:style>
  <w:style w:type="paragraph" w:customStyle="1" w:styleId="63">
    <w:name w:val="Стиль6"/>
    <w:basedOn w:val="a2"/>
    <w:next w:val="afff"/>
    <w:uiPriority w:val="99"/>
    <w:qFormat/>
    <w:rsid w:val="00665ECD"/>
    <w:pPr>
      <w:widowControl/>
      <w:tabs>
        <w:tab w:val="left" w:pos="851"/>
      </w:tabs>
      <w:snapToGrid/>
      <w:spacing w:before="0" w:after="0"/>
      <w:ind w:left="851" w:hanging="511"/>
    </w:pPr>
    <w:rPr>
      <w:rFonts w:eastAsia="Times New Roman"/>
      <w:sz w:val="20"/>
      <w:szCs w:val="24"/>
    </w:rPr>
  </w:style>
  <w:style w:type="paragraph" w:customStyle="1" w:styleId="74">
    <w:name w:val="Стиль7"/>
    <w:basedOn w:val="10"/>
    <w:uiPriority w:val="99"/>
    <w:qFormat/>
    <w:rsid w:val="00665EC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right="696"/>
      <w:jc w:val="left"/>
    </w:pPr>
    <w:rPr>
      <w:rFonts w:ascii="Arial" w:hAnsi="Arial"/>
      <w:b/>
      <w:caps/>
      <w:sz w:val="32"/>
      <w:szCs w:val="32"/>
    </w:rPr>
  </w:style>
  <w:style w:type="character" w:customStyle="1" w:styleId="2f6">
    <w:name w:val="Основной текст2"/>
    <w:uiPriority w:val="99"/>
    <w:rsid w:val="00665ECD"/>
    <w:rPr>
      <w:rFonts w:ascii="Times New Roman" w:hAnsi="Times New Roman"/>
      <w:spacing w:val="0"/>
      <w:sz w:val="21"/>
    </w:rPr>
  </w:style>
  <w:style w:type="paragraph" w:customStyle="1" w:styleId="afffff4">
    <w:name w:val="Диссер"/>
    <w:basedOn w:val="a2"/>
    <w:uiPriority w:val="99"/>
    <w:qFormat/>
    <w:rsid w:val="00665ECD"/>
    <w:pPr>
      <w:widowControl/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 w:cs="Arial"/>
      <w:sz w:val="28"/>
      <w:szCs w:val="28"/>
    </w:rPr>
  </w:style>
  <w:style w:type="paragraph" w:customStyle="1" w:styleId="main">
    <w:name w:val="main"/>
    <w:basedOn w:val="a2"/>
    <w:uiPriority w:val="99"/>
    <w:qFormat/>
    <w:rsid w:val="00665ECD"/>
    <w:pPr>
      <w:widowControl/>
      <w:snapToGrid/>
      <w:spacing w:before="0" w:after="0"/>
      <w:ind w:firstLine="400"/>
      <w:jc w:val="both"/>
      <w:textAlignment w:val="center"/>
    </w:pPr>
    <w:rPr>
      <w:rFonts w:eastAsia="Times New Roman"/>
      <w:sz w:val="27"/>
      <w:szCs w:val="27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uiPriority w:val="99"/>
    <w:qFormat/>
    <w:rsid w:val="00665ECD"/>
    <w:pPr>
      <w:widowControl/>
      <w:snapToGrid/>
      <w:spacing w:before="0" w:after="0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Style38">
    <w:name w:val="Style38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235" w:lineRule="exact"/>
      <w:ind w:firstLine="307"/>
      <w:jc w:val="both"/>
    </w:pPr>
    <w:rPr>
      <w:rFonts w:ascii="Franklin Gothic Medium Cond" w:eastAsia="Times New Roman" w:hAnsi="Franklin Gothic Medium Cond"/>
      <w:szCs w:val="24"/>
    </w:rPr>
  </w:style>
  <w:style w:type="paragraph" w:customStyle="1" w:styleId="afffff5">
    <w:name w:val="ненормальный"/>
    <w:basedOn w:val="a2"/>
    <w:uiPriority w:val="99"/>
    <w:qFormat/>
    <w:rsid w:val="00665EC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FR4">
    <w:name w:val="FR4"/>
    <w:uiPriority w:val="99"/>
    <w:qFormat/>
    <w:rsid w:val="00665ECD"/>
    <w:pPr>
      <w:spacing w:after="0" w:line="240" w:lineRule="auto"/>
      <w:jc w:val="center"/>
    </w:pPr>
    <w:rPr>
      <w:rFonts w:ascii="Arial" w:eastAsia="Times New Roman" w:hAnsi="Arial" w:cs="Times New Roman"/>
      <w:b/>
      <w:sz w:val="12"/>
      <w:szCs w:val="20"/>
      <w:lang w:eastAsia="ru-RU"/>
    </w:rPr>
  </w:style>
  <w:style w:type="paragraph" w:customStyle="1" w:styleId="BodyText21">
    <w:name w:val="Body Text 21"/>
    <w:basedOn w:val="a2"/>
    <w:uiPriority w:val="99"/>
    <w:qFormat/>
    <w:rsid w:val="00665ECD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character" w:customStyle="1" w:styleId="FontStyle573">
    <w:name w:val="Font Style573"/>
    <w:uiPriority w:val="99"/>
    <w:qFormat/>
    <w:rsid w:val="00665ECD"/>
    <w:rPr>
      <w:rFonts w:ascii="Times New Roman" w:hAnsi="Times New Roman"/>
      <w:i/>
      <w:sz w:val="20"/>
    </w:rPr>
  </w:style>
  <w:style w:type="character" w:customStyle="1" w:styleId="FontStyle115">
    <w:name w:val="Font Style115"/>
    <w:uiPriority w:val="99"/>
    <w:qFormat/>
    <w:rsid w:val="00665ECD"/>
    <w:rPr>
      <w:rFonts w:ascii="Times New Roman" w:hAnsi="Times New Roman"/>
      <w:sz w:val="28"/>
    </w:rPr>
  </w:style>
  <w:style w:type="character" w:customStyle="1" w:styleId="FontStyle293">
    <w:name w:val="Font Style293"/>
    <w:uiPriority w:val="99"/>
    <w:qFormat/>
    <w:rsid w:val="00665ECD"/>
    <w:rPr>
      <w:rFonts w:ascii="Times New Roman" w:hAnsi="Times New Roman"/>
      <w:sz w:val="20"/>
    </w:rPr>
  </w:style>
  <w:style w:type="character" w:customStyle="1" w:styleId="FontStyle325">
    <w:name w:val="Font Style325"/>
    <w:uiPriority w:val="99"/>
    <w:qFormat/>
    <w:rsid w:val="00665ECD"/>
    <w:rPr>
      <w:rFonts w:ascii="Times New Roman" w:hAnsi="Times New Roman"/>
      <w:sz w:val="26"/>
    </w:rPr>
  </w:style>
  <w:style w:type="character" w:customStyle="1" w:styleId="FontStyle219">
    <w:name w:val="Font Style219"/>
    <w:uiPriority w:val="99"/>
    <w:qFormat/>
    <w:rsid w:val="00665ECD"/>
    <w:rPr>
      <w:rFonts w:ascii="Times New Roman" w:hAnsi="Times New Roman"/>
      <w:b/>
      <w:sz w:val="18"/>
    </w:rPr>
  </w:style>
  <w:style w:type="character" w:customStyle="1" w:styleId="FontStyle207">
    <w:name w:val="Font Style207"/>
    <w:uiPriority w:val="99"/>
    <w:qFormat/>
    <w:rsid w:val="00665ECD"/>
    <w:rPr>
      <w:rFonts w:ascii="Times New Roman" w:hAnsi="Times New Roman"/>
      <w:i/>
      <w:sz w:val="18"/>
    </w:rPr>
  </w:style>
  <w:style w:type="character" w:customStyle="1" w:styleId="FontStyle574">
    <w:name w:val="Font Style574"/>
    <w:uiPriority w:val="99"/>
    <w:qFormat/>
    <w:rsid w:val="00665ECD"/>
    <w:rPr>
      <w:rFonts w:ascii="Times New Roman" w:hAnsi="Times New Roman"/>
      <w:b/>
      <w:i/>
      <w:sz w:val="20"/>
    </w:rPr>
  </w:style>
  <w:style w:type="character" w:customStyle="1" w:styleId="FontStyle588">
    <w:name w:val="Font Style588"/>
    <w:uiPriority w:val="99"/>
    <w:qFormat/>
    <w:rsid w:val="00665ECD"/>
    <w:rPr>
      <w:rFonts w:ascii="Times New Roman" w:hAnsi="Times New Roman"/>
      <w:sz w:val="20"/>
    </w:rPr>
  </w:style>
  <w:style w:type="character" w:customStyle="1" w:styleId="FontStyle117">
    <w:name w:val="Font Style117"/>
    <w:uiPriority w:val="99"/>
    <w:qFormat/>
    <w:rsid w:val="00665ECD"/>
    <w:rPr>
      <w:rFonts w:ascii="Times New Roman" w:hAnsi="Times New Roman"/>
      <w:i/>
      <w:sz w:val="28"/>
    </w:rPr>
  </w:style>
  <w:style w:type="paragraph" w:customStyle="1" w:styleId="bodytxt">
    <w:name w:val="bodytxt"/>
    <w:basedOn w:val="a2"/>
    <w:uiPriority w:val="99"/>
    <w:qFormat/>
    <w:rsid w:val="00665ECD"/>
    <w:pPr>
      <w:widowControl/>
      <w:snapToGrid/>
      <w:spacing w:beforeAutospacing="1" w:afterAutospacing="1"/>
    </w:pPr>
    <w:rPr>
      <w:rFonts w:ascii="Tahoma" w:eastAsia="Times New Roman" w:hAnsi="Tahoma" w:cs="Tahoma"/>
      <w:color w:val="111111"/>
      <w:sz w:val="33"/>
      <w:szCs w:val="33"/>
    </w:rPr>
  </w:style>
  <w:style w:type="paragraph" w:customStyle="1" w:styleId="FR5">
    <w:name w:val="FR5"/>
    <w:uiPriority w:val="99"/>
    <w:qFormat/>
    <w:rsid w:val="00665ECD"/>
    <w:pPr>
      <w:spacing w:after="0" w:line="240" w:lineRule="auto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400">
    <w:name w:val="Основной текст (40)"/>
    <w:link w:val="401"/>
    <w:uiPriority w:val="99"/>
    <w:qFormat/>
    <w:locked/>
    <w:rsid w:val="00665ECD"/>
    <w:rPr>
      <w:b/>
      <w:sz w:val="14"/>
      <w:shd w:val="clear" w:color="auto" w:fill="FFFFFF"/>
    </w:rPr>
  </w:style>
  <w:style w:type="paragraph" w:customStyle="1" w:styleId="401">
    <w:name w:val="Основной текст (40)1"/>
    <w:basedOn w:val="a2"/>
    <w:link w:val="400"/>
    <w:uiPriority w:val="99"/>
    <w:qFormat/>
    <w:rsid w:val="00665ECD"/>
    <w:pPr>
      <w:widowControl/>
      <w:shd w:val="clear" w:color="auto" w:fill="FFFFFF"/>
      <w:snapToGrid/>
      <w:spacing w:before="0" w:after="0" w:line="163" w:lineRule="exact"/>
      <w:jc w:val="both"/>
    </w:pPr>
    <w:rPr>
      <w:rFonts w:asciiTheme="minorHAnsi" w:eastAsiaTheme="minorHAnsi" w:hAnsiTheme="minorHAnsi" w:cstheme="minorBidi"/>
      <w:b/>
      <w:sz w:val="14"/>
      <w:szCs w:val="22"/>
      <w:shd w:val="clear" w:color="auto" w:fill="FFFFFF"/>
      <w:lang w:eastAsia="en-US"/>
    </w:rPr>
  </w:style>
  <w:style w:type="character" w:customStyle="1" w:styleId="143">
    <w:name w:val="Основной текст (14)"/>
    <w:link w:val="1410"/>
    <w:uiPriority w:val="99"/>
    <w:qFormat/>
    <w:locked/>
    <w:rsid w:val="00665ECD"/>
    <w:rPr>
      <w:b/>
      <w:sz w:val="16"/>
      <w:shd w:val="clear" w:color="auto" w:fill="FFFFFF"/>
    </w:rPr>
  </w:style>
  <w:style w:type="paragraph" w:customStyle="1" w:styleId="1410">
    <w:name w:val="Основной текст (14)1"/>
    <w:basedOn w:val="a2"/>
    <w:link w:val="143"/>
    <w:uiPriority w:val="99"/>
    <w:qFormat/>
    <w:rsid w:val="00665ECD"/>
    <w:pPr>
      <w:widowControl/>
      <w:shd w:val="clear" w:color="auto" w:fill="FFFFFF"/>
      <w:snapToGrid/>
      <w:spacing w:before="0" w:after="0" w:line="240" w:lineRule="atLeast"/>
    </w:pPr>
    <w:rPr>
      <w:rFonts w:asciiTheme="minorHAnsi" w:eastAsiaTheme="minorHAnsi" w:hAnsiTheme="minorHAnsi" w:cstheme="minorBidi"/>
      <w:b/>
      <w:sz w:val="16"/>
      <w:szCs w:val="22"/>
      <w:shd w:val="clear" w:color="auto" w:fill="FFFFFF"/>
      <w:lang w:eastAsia="en-US"/>
    </w:rPr>
  </w:style>
  <w:style w:type="paragraph" w:customStyle="1" w:styleId="afffff6">
    <w:name w:val="Маркир"/>
    <w:basedOn w:val="a2"/>
    <w:uiPriority w:val="99"/>
    <w:qFormat/>
    <w:rsid w:val="00665ECD"/>
    <w:pPr>
      <w:widowControl/>
      <w:tabs>
        <w:tab w:val="left" w:pos="369"/>
        <w:tab w:val="left" w:pos="3330"/>
      </w:tabs>
      <w:snapToGrid/>
      <w:spacing w:before="0" w:after="40"/>
      <w:ind w:left="697" w:hanging="357"/>
      <w:jc w:val="both"/>
    </w:pPr>
    <w:rPr>
      <w:rFonts w:eastAsia="Times New Roman"/>
      <w:sz w:val="20"/>
    </w:rPr>
  </w:style>
  <w:style w:type="character" w:customStyle="1" w:styleId="HTMLPreformattedChar">
    <w:name w:val="HTML Preformatted Char"/>
    <w:basedOn w:val="a3"/>
    <w:uiPriority w:val="99"/>
    <w:qFormat/>
    <w:locked/>
    <w:rsid w:val="00665ECD"/>
    <w:rPr>
      <w:rFonts w:ascii="Courier New" w:hAnsi="Courier New" w:cs="Times New Roman"/>
      <w:lang w:eastAsia="ru-RU"/>
    </w:rPr>
  </w:style>
  <w:style w:type="paragraph" w:customStyle="1" w:styleId="2f7">
    <w:name w:val="обычный2"/>
    <w:basedOn w:val="a2"/>
    <w:uiPriority w:val="99"/>
    <w:qFormat/>
    <w:rsid w:val="00665ECD"/>
    <w:pPr>
      <w:widowControl/>
      <w:autoSpaceDE w:val="0"/>
      <w:autoSpaceDN w:val="0"/>
      <w:adjustRightInd w:val="0"/>
      <w:snapToGrid/>
      <w:spacing w:before="0" w:after="0" w:line="480" w:lineRule="atLeast"/>
      <w:ind w:firstLine="720"/>
      <w:jc w:val="both"/>
    </w:pPr>
    <w:rPr>
      <w:rFonts w:ascii="Verdana" w:eastAsia="Times New Roman" w:hAnsi="Verdana" w:cs="Verdana"/>
      <w:szCs w:val="24"/>
    </w:rPr>
  </w:style>
  <w:style w:type="paragraph" w:customStyle="1" w:styleId="271">
    <w:name w:val="Основной текст (27)1"/>
    <w:basedOn w:val="a2"/>
    <w:link w:val="270"/>
    <w:uiPriority w:val="99"/>
    <w:qFormat/>
    <w:rsid w:val="00665ECD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sz w:val="10"/>
      <w:shd w:val="clear" w:color="auto" w:fill="FFFFFF"/>
    </w:rPr>
  </w:style>
  <w:style w:type="character" w:customStyle="1" w:styleId="270">
    <w:name w:val="Основной текст (27)"/>
    <w:link w:val="271"/>
    <w:uiPriority w:val="99"/>
    <w:qFormat/>
    <w:locked/>
    <w:rsid w:val="00665ECD"/>
    <w:rPr>
      <w:rFonts w:ascii="Garamond" w:eastAsia="Calibri" w:hAnsi="Garamond" w:cs="Times New Roman"/>
      <w:sz w:val="10"/>
      <w:szCs w:val="20"/>
      <w:shd w:val="clear" w:color="auto" w:fill="FFFFFF"/>
      <w:lang w:eastAsia="ru-RU"/>
    </w:rPr>
  </w:style>
  <w:style w:type="paragraph" w:customStyle="1" w:styleId="741">
    <w:name w:val="Основной текст (74)1"/>
    <w:basedOn w:val="a2"/>
    <w:link w:val="740"/>
    <w:uiPriority w:val="99"/>
    <w:qFormat/>
    <w:rsid w:val="00665ECD"/>
    <w:pPr>
      <w:widowControl/>
      <w:shd w:val="clear" w:color="auto" w:fill="FFFFFF"/>
      <w:snapToGrid/>
      <w:spacing w:before="0" w:after="0" w:line="240" w:lineRule="atLeast"/>
    </w:pPr>
    <w:rPr>
      <w:sz w:val="10"/>
      <w:shd w:val="clear" w:color="auto" w:fill="FFFFFF"/>
    </w:rPr>
  </w:style>
  <w:style w:type="character" w:customStyle="1" w:styleId="740">
    <w:name w:val="Основной текст (74)"/>
    <w:link w:val="741"/>
    <w:uiPriority w:val="99"/>
    <w:qFormat/>
    <w:locked/>
    <w:rsid w:val="00665ECD"/>
    <w:rPr>
      <w:rFonts w:ascii="Times New Roman" w:eastAsia="Calibri" w:hAnsi="Times New Roman" w:cs="Times New Roman"/>
      <w:sz w:val="10"/>
      <w:szCs w:val="20"/>
      <w:shd w:val="clear" w:color="auto" w:fill="FFFFFF"/>
      <w:lang w:eastAsia="ru-RU"/>
    </w:rPr>
  </w:style>
  <w:style w:type="paragraph" w:customStyle="1" w:styleId="811">
    <w:name w:val="Основной текст (81)1"/>
    <w:basedOn w:val="a2"/>
    <w:link w:val="810"/>
    <w:uiPriority w:val="99"/>
    <w:qFormat/>
    <w:rsid w:val="00665ECD"/>
    <w:pPr>
      <w:widowControl/>
      <w:shd w:val="clear" w:color="auto" w:fill="FFFFFF"/>
      <w:snapToGrid/>
      <w:spacing w:before="0" w:after="0" w:line="192" w:lineRule="exact"/>
      <w:ind w:firstLine="280"/>
    </w:pPr>
    <w:rPr>
      <w:rFonts w:ascii="Trebuchet MS" w:hAnsi="Trebuchet MS"/>
      <w:b/>
      <w:sz w:val="14"/>
      <w:shd w:val="clear" w:color="auto" w:fill="FFFFFF"/>
    </w:rPr>
  </w:style>
  <w:style w:type="character" w:customStyle="1" w:styleId="810">
    <w:name w:val="Основной текст (81)"/>
    <w:link w:val="811"/>
    <w:uiPriority w:val="99"/>
    <w:qFormat/>
    <w:locked/>
    <w:rsid w:val="00665ECD"/>
    <w:rPr>
      <w:rFonts w:ascii="Trebuchet MS" w:eastAsia="Calibri" w:hAnsi="Trebuchet MS" w:cs="Times New Roman"/>
      <w:b/>
      <w:sz w:val="14"/>
      <w:szCs w:val="20"/>
      <w:shd w:val="clear" w:color="auto" w:fill="FFFFFF"/>
      <w:lang w:eastAsia="ru-RU"/>
    </w:rPr>
  </w:style>
  <w:style w:type="paragraph" w:customStyle="1" w:styleId="710">
    <w:name w:val="Основной текст (7)1"/>
    <w:basedOn w:val="a2"/>
    <w:link w:val="75"/>
    <w:uiPriority w:val="99"/>
    <w:qFormat/>
    <w:rsid w:val="00665ECD"/>
    <w:pPr>
      <w:widowControl/>
      <w:shd w:val="clear" w:color="auto" w:fill="FFFFFF"/>
      <w:snapToGrid/>
      <w:spacing w:before="0" w:after="180" w:line="240" w:lineRule="atLeast"/>
    </w:pPr>
    <w:rPr>
      <w:rFonts w:ascii="Century Schoolbook" w:hAnsi="Century Schoolbook"/>
      <w:sz w:val="26"/>
      <w:shd w:val="clear" w:color="auto" w:fill="FFFFFF"/>
    </w:rPr>
  </w:style>
  <w:style w:type="character" w:customStyle="1" w:styleId="75">
    <w:name w:val="Основной текст (7)"/>
    <w:link w:val="710"/>
    <w:uiPriority w:val="99"/>
    <w:qFormat/>
    <w:locked/>
    <w:rsid w:val="00665ECD"/>
    <w:rPr>
      <w:rFonts w:ascii="Century Schoolbook" w:eastAsia="Calibri" w:hAnsi="Century Schoolbook" w:cs="Times New Roman"/>
      <w:sz w:val="26"/>
      <w:szCs w:val="20"/>
      <w:shd w:val="clear" w:color="auto" w:fill="FFFFFF"/>
      <w:lang w:eastAsia="ru-RU"/>
    </w:rPr>
  </w:style>
  <w:style w:type="paragraph" w:customStyle="1" w:styleId="531">
    <w:name w:val="Основной текст (53)1"/>
    <w:basedOn w:val="a2"/>
    <w:link w:val="530"/>
    <w:uiPriority w:val="99"/>
    <w:qFormat/>
    <w:rsid w:val="00665ECD"/>
    <w:pPr>
      <w:widowControl/>
      <w:shd w:val="clear" w:color="auto" w:fill="FFFFFF"/>
      <w:snapToGrid/>
      <w:spacing w:before="0" w:after="0" w:line="235" w:lineRule="exact"/>
      <w:jc w:val="both"/>
    </w:pPr>
    <w:rPr>
      <w:rFonts w:ascii="Century Schoolbook" w:hAnsi="Century Schoolbook"/>
      <w:sz w:val="20"/>
      <w:shd w:val="clear" w:color="auto" w:fill="FFFFFF"/>
    </w:rPr>
  </w:style>
  <w:style w:type="character" w:customStyle="1" w:styleId="530">
    <w:name w:val="Основной текст (53)"/>
    <w:link w:val="531"/>
    <w:uiPriority w:val="99"/>
    <w:qFormat/>
    <w:locked/>
    <w:rsid w:val="00665ECD"/>
    <w:rPr>
      <w:rFonts w:ascii="Century Schoolbook" w:eastAsia="Calibri" w:hAnsi="Century Schoolbook" w:cs="Times New Roman"/>
      <w:sz w:val="20"/>
      <w:szCs w:val="20"/>
      <w:shd w:val="clear" w:color="auto" w:fill="FFFFFF"/>
      <w:lang w:eastAsia="ru-RU"/>
    </w:rPr>
  </w:style>
  <w:style w:type="paragraph" w:customStyle="1" w:styleId="261">
    <w:name w:val="Основной текст (26)1"/>
    <w:basedOn w:val="a2"/>
    <w:link w:val="262"/>
    <w:uiPriority w:val="99"/>
    <w:qFormat/>
    <w:rsid w:val="00665ECD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b/>
      <w:sz w:val="18"/>
      <w:shd w:val="clear" w:color="auto" w:fill="FFFFFF"/>
    </w:rPr>
  </w:style>
  <w:style w:type="character" w:customStyle="1" w:styleId="262">
    <w:name w:val="Основной текст (26)"/>
    <w:link w:val="261"/>
    <w:uiPriority w:val="99"/>
    <w:qFormat/>
    <w:locked/>
    <w:rsid w:val="00665ECD"/>
    <w:rPr>
      <w:rFonts w:ascii="Garamond" w:eastAsia="Calibri" w:hAnsi="Garamond" w:cs="Times New Roman"/>
      <w:b/>
      <w:sz w:val="18"/>
      <w:szCs w:val="20"/>
      <w:shd w:val="clear" w:color="auto" w:fill="FFFFFF"/>
      <w:lang w:eastAsia="ru-RU"/>
    </w:rPr>
  </w:style>
  <w:style w:type="paragraph" w:customStyle="1" w:styleId="213">
    <w:name w:val="Подпись к картинке (2)1"/>
    <w:basedOn w:val="a2"/>
    <w:link w:val="2f8"/>
    <w:uiPriority w:val="99"/>
    <w:qFormat/>
    <w:rsid w:val="00665ECD"/>
    <w:pPr>
      <w:widowControl/>
      <w:shd w:val="clear" w:color="auto" w:fill="FFFFFF"/>
      <w:snapToGrid/>
      <w:spacing w:before="0" w:after="0" w:line="226" w:lineRule="exact"/>
      <w:ind w:hanging="560"/>
    </w:pPr>
    <w:rPr>
      <w:rFonts w:ascii="Garamond" w:hAnsi="Garamond"/>
      <w:shd w:val="clear" w:color="auto" w:fill="FFFFFF"/>
    </w:rPr>
  </w:style>
  <w:style w:type="character" w:customStyle="1" w:styleId="2f8">
    <w:name w:val="Подпись к картинке (2)"/>
    <w:link w:val="213"/>
    <w:uiPriority w:val="99"/>
    <w:qFormat/>
    <w:locked/>
    <w:rsid w:val="00665ECD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410">
    <w:name w:val="Основной текст (4)1"/>
    <w:basedOn w:val="a2"/>
    <w:link w:val="46"/>
    <w:uiPriority w:val="99"/>
    <w:qFormat/>
    <w:rsid w:val="00665ECD"/>
    <w:pPr>
      <w:widowControl/>
      <w:shd w:val="clear" w:color="auto" w:fill="FFFFFF"/>
      <w:snapToGrid/>
      <w:spacing w:before="180" w:after="60" w:line="242" w:lineRule="exact"/>
      <w:ind w:hanging="320"/>
    </w:pPr>
    <w:rPr>
      <w:rFonts w:ascii="Garamond" w:hAnsi="Garamond"/>
      <w:shd w:val="clear" w:color="auto" w:fill="FFFFFF"/>
    </w:rPr>
  </w:style>
  <w:style w:type="character" w:customStyle="1" w:styleId="46">
    <w:name w:val="Основной текст (4)"/>
    <w:link w:val="410"/>
    <w:uiPriority w:val="99"/>
    <w:qFormat/>
    <w:locked/>
    <w:rsid w:val="00665ECD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316">
    <w:name w:val="Основной текст (3)1"/>
    <w:basedOn w:val="a2"/>
    <w:link w:val="3e"/>
    <w:uiPriority w:val="99"/>
    <w:qFormat/>
    <w:rsid w:val="00665ECD"/>
    <w:pPr>
      <w:widowControl/>
      <w:shd w:val="clear" w:color="auto" w:fill="FFFFFF"/>
      <w:snapToGrid/>
      <w:spacing w:before="300" w:after="180" w:line="240" w:lineRule="atLeast"/>
    </w:pPr>
    <w:rPr>
      <w:rFonts w:ascii="Garamond" w:hAnsi="Garamond"/>
      <w:shd w:val="clear" w:color="auto" w:fill="FFFFFF"/>
    </w:rPr>
  </w:style>
  <w:style w:type="character" w:customStyle="1" w:styleId="3e">
    <w:name w:val="Основной текст (3)"/>
    <w:link w:val="316"/>
    <w:uiPriority w:val="99"/>
    <w:locked/>
    <w:rsid w:val="00665ECD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character" w:customStyle="1" w:styleId="HTML30">
    <w:name w:val="Стандартный HTML Знак3"/>
    <w:link w:val="HTML8"/>
    <w:uiPriority w:val="99"/>
    <w:qFormat/>
    <w:locked/>
    <w:rsid w:val="00665ECD"/>
    <w:rPr>
      <w:rFonts w:ascii="Courier New" w:eastAsia="Calibri" w:hAnsi="Courier New" w:cs="Times New Roman"/>
      <w:kern w:val="1"/>
      <w:sz w:val="20"/>
      <w:szCs w:val="20"/>
      <w:lang w:eastAsia="hi-IN" w:bidi="hi-IN"/>
    </w:rPr>
  </w:style>
  <w:style w:type="paragraph" w:customStyle="1" w:styleId="1fc">
    <w:name w:val="обычный1"/>
    <w:basedOn w:val="a2"/>
    <w:uiPriority w:val="99"/>
    <w:qFormat/>
    <w:rsid w:val="00665ECD"/>
    <w:pPr>
      <w:widowControl/>
      <w:snapToGrid/>
      <w:spacing w:before="0" w:after="0"/>
      <w:ind w:firstLine="720"/>
      <w:jc w:val="both"/>
    </w:pPr>
    <w:rPr>
      <w:rFonts w:eastAsia="Times New Roman"/>
    </w:rPr>
  </w:style>
  <w:style w:type="paragraph" w:customStyle="1" w:styleId="ConsNonformat">
    <w:name w:val="ConsNonformat"/>
    <w:uiPriority w:val="99"/>
    <w:qFormat/>
    <w:rsid w:val="00665ECD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f9">
    <w:name w:val="заголовок 2"/>
    <w:basedOn w:val="a2"/>
    <w:uiPriority w:val="99"/>
    <w:qFormat/>
    <w:rsid w:val="00665ECD"/>
    <w:pPr>
      <w:keepNext/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overflowPunct w:val="0"/>
      <w:autoSpaceDE w:val="0"/>
      <w:autoSpaceDN w:val="0"/>
      <w:adjustRightInd w:val="0"/>
      <w:snapToGrid/>
      <w:spacing w:before="0" w:after="0"/>
      <w:ind w:firstLine="851"/>
      <w:textAlignment w:val="baseline"/>
    </w:pPr>
    <w:rPr>
      <w:rFonts w:eastAsia="Times New Roman"/>
      <w:sz w:val="20"/>
    </w:rPr>
  </w:style>
  <w:style w:type="paragraph" w:customStyle="1" w:styleId="300">
    <w:name w:val="Стиль Заголовок 3 + Перед:  0 пт После:  0 пт"/>
    <w:basedOn w:val="30"/>
    <w:uiPriority w:val="99"/>
    <w:qFormat/>
    <w:rsid w:val="00665EC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240" w:line="360" w:lineRule="auto"/>
      <w:jc w:val="center"/>
    </w:pPr>
    <w:rPr>
      <w:rFonts w:ascii="Times New Roman" w:hAnsi="Times New Roman"/>
      <w:b/>
      <w:bCs/>
      <w:sz w:val="24"/>
      <w:lang w:val="en-US" w:eastAsia="en-US"/>
    </w:rPr>
  </w:style>
  <w:style w:type="paragraph" w:customStyle="1" w:styleId="2fa">
    <w:name w:val="Стиль Заголовок 2 + полужирный"/>
    <w:basedOn w:val="20"/>
    <w:uiPriority w:val="99"/>
    <w:qFormat/>
    <w:rsid w:val="00665EC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</w:rPr>
  </w:style>
  <w:style w:type="paragraph" w:customStyle="1" w:styleId="1fd">
    <w:name w:val="1 уровень"/>
    <w:basedOn w:val="a2"/>
    <w:uiPriority w:val="99"/>
    <w:qFormat/>
    <w:rsid w:val="00665ECD"/>
    <w:pPr>
      <w:keepNext/>
      <w:widowControl/>
      <w:snapToGrid/>
      <w:spacing w:before="520" w:after="260"/>
      <w:jc w:val="center"/>
      <w:outlineLvl w:val="0"/>
    </w:pPr>
    <w:rPr>
      <w:rFonts w:eastAsia="Times New Roman"/>
      <w:b/>
      <w:szCs w:val="24"/>
    </w:rPr>
  </w:style>
  <w:style w:type="paragraph" w:customStyle="1" w:styleId="Heading">
    <w:name w:val="Heading"/>
    <w:uiPriority w:val="99"/>
    <w:qFormat/>
    <w:rsid w:val="00665E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fe">
    <w:name w:val="Указатель1"/>
    <w:basedOn w:val="a2"/>
    <w:uiPriority w:val="99"/>
    <w:qFormat/>
    <w:rsid w:val="00665ECD"/>
    <w:pPr>
      <w:widowControl/>
      <w:suppressLineNumbers/>
      <w:suppressAutoHyphens/>
      <w:snapToGrid/>
      <w:spacing w:before="0" w:after="0"/>
    </w:pPr>
    <w:rPr>
      <w:rFonts w:eastAsia="Times New Roman" w:cs="Mangal"/>
      <w:szCs w:val="24"/>
      <w:lang w:eastAsia="zh-CN"/>
    </w:rPr>
  </w:style>
  <w:style w:type="paragraph" w:customStyle="1" w:styleId="afffff7">
    <w:name w:val="Содержимое таблицы"/>
    <w:basedOn w:val="a2"/>
    <w:uiPriority w:val="99"/>
    <w:qFormat/>
    <w:rsid w:val="00665ECD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afffff8">
    <w:name w:val="Заголовок таблицы"/>
    <w:basedOn w:val="afffff7"/>
    <w:uiPriority w:val="99"/>
    <w:qFormat/>
    <w:rsid w:val="00665ECD"/>
    <w:pPr>
      <w:jc w:val="center"/>
    </w:pPr>
    <w:rPr>
      <w:b/>
      <w:bCs/>
    </w:rPr>
  </w:style>
  <w:style w:type="paragraph" w:customStyle="1" w:styleId="1ff">
    <w:name w:val="Стиль Заголовок 1 + не полужирный По левому краю Междустр.интерва..."/>
    <w:basedOn w:val="10"/>
    <w:uiPriority w:val="99"/>
    <w:qFormat/>
    <w:rsid w:val="00665ECD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2fb">
    <w:name w:val="Стиль Заголовок 2 + не полужирный По левому краю"/>
    <w:basedOn w:val="20"/>
    <w:uiPriority w:val="99"/>
    <w:qFormat/>
    <w:rsid w:val="00665ECD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214">
    <w:name w:val="Стиль Заголовок 2 + не полужирный По левому краю1"/>
    <w:basedOn w:val="20"/>
    <w:uiPriority w:val="99"/>
    <w:qFormat/>
    <w:rsid w:val="00665ECD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1ff0">
    <w:name w:val="маркирован_1"/>
    <w:basedOn w:val="a2"/>
    <w:uiPriority w:val="99"/>
    <w:qFormat/>
    <w:rsid w:val="00665ECD"/>
    <w:pPr>
      <w:adjustRightInd w:val="0"/>
      <w:snapToGrid/>
      <w:spacing w:before="0" w:after="0" w:line="360" w:lineRule="auto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1">
    <w:name w:val="Нумерован_1"/>
    <w:basedOn w:val="a2"/>
    <w:uiPriority w:val="99"/>
    <w:qFormat/>
    <w:rsid w:val="00665ECD"/>
    <w:pPr>
      <w:tabs>
        <w:tab w:val="left" w:pos="360"/>
      </w:tabs>
      <w:adjustRightInd w:val="0"/>
      <w:snapToGrid/>
      <w:spacing w:before="0" w:after="0" w:line="360" w:lineRule="auto"/>
      <w:ind w:left="36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2">
    <w:name w:val="марк_1"/>
    <w:basedOn w:val="a2"/>
    <w:uiPriority w:val="99"/>
    <w:qFormat/>
    <w:rsid w:val="00665ECD"/>
    <w:pPr>
      <w:tabs>
        <w:tab w:val="left" w:pos="1440"/>
      </w:tabs>
      <w:adjustRightInd w:val="0"/>
      <w:snapToGrid/>
      <w:spacing w:before="0" w:after="0" w:line="360" w:lineRule="auto"/>
      <w:ind w:left="144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afffff9">
    <w:name w:val="Заг_глав"/>
    <w:basedOn w:val="30"/>
    <w:uiPriority w:val="99"/>
    <w:qFormat/>
    <w:rsid w:val="00665ECD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spacing w:before="120" w:after="360" w:line="360" w:lineRule="atLeast"/>
      <w:ind w:firstLine="397"/>
      <w:contextualSpacing/>
      <w:jc w:val="center"/>
      <w:textAlignment w:val="baseline"/>
      <w:outlineLvl w:val="9"/>
    </w:pPr>
    <w:rPr>
      <w:rFonts w:ascii="Times New Roman" w:hAnsi="Times New Roman"/>
      <w:b/>
      <w:caps/>
      <w:sz w:val="32"/>
      <w:szCs w:val="28"/>
      <w:lang w:eastAsia="en-US"/>
    </w:rPr>
  </w:style>
  <w:style w:type="paragraph" w:customStyle="1" w:styleId="a">
    <w:name w:val="заг_пар"/>
    <w:basedOn w:val="30"/>
    <w:uiPriority w:val="99"/>
    <w:qFormat/>
    <w:rsid w:val="00665ECD"/>
    <w:pPr>
      <w:keepNext/>
      <w:widowControl w:val="0"/>
      <w:numPr>
        <w:numId w:val="3"/>
      </w:numPr>
      <w:tabs>
        <w:tab w:val="clear" w:pos="1440"/>
        <w:tab w:val="clear" w:pos="1729"/>
        <w:tab w:val="clear" w:pos="7002"/>
        <w:tab w:val="left" w:pos="360"/>
      </w:tabs>
      <w:autoSpaceDE/>
      <w:autoSpaceDN/>
      <w:spacing w:before="240" w:after="240" w:line="360" w:lineRule="auto"/>
      <w:ind w:left="0" w:firstLine="720"/>
      <w:jc w:val="center"/>
      <w:textAlignment w:val="baseline"/>
    </w:pPr>
    <w:rPr>
      <w:rFonts w:ascii="Times New Roman" w:hAnsi="Times New Roman"/>
      <w:bCs/>
      <w:caps/>
      <w:sz w:val="32"/>
      <w:szCs w:val="32"/>
    </w:rPr>
  </w:style>
  <w:style w:type="paragraph" w:customStyle="1" w:styleId="1">
    <w:name w:val="заголовок 1"/>
    <w:basedOn w:val="a"/>
    <w:uiPriority w:val="99"/>
    <w:qFormat/>
    <w:rsid w:val="00665ECD"/>
    <w:pPr>
      <w:numPr>
        <w:numId w:val="4"/>
      </w:numPr>
      <w:tabs>
        <w:tab w:val="clear" w:pos="1440"/>
      </w:tabs>
      <w:ind w:left="0" w:firstLine="720"/>
    </w:pPr>
    <w:rPr>
      <w:sz w:val="28"/>
      <w:szCs w:val="28"/>
    </w:rPr>
  </w:style>
  <w:style w:type="paragraph" w:customStyle="1" w:styleId="afffffa">
    <w:name w:val="огл_гл"/>
    <w:basedOn w:val="a2"/>
    <w:uiPriority w:val="99"/>
    <w:qFormat/>
    <w:rsid w:val="00665ECD"/>
    <w:pPr>
      <w:adjustRightInd w:val="0"/>
      <w:snapToGrid/>
      <w:spacing w:before="0" w:after="0" w:line="360" w:lineRule="auto"/>
      <w:ind w:left="794" w:hanging="794"/>
      <w:jc w:val="both"/>
      <w:textAlignment w:val="baseline"/>
    </w:pPr>
    <w:rPr>
      <w:rFonts w:eastAsia="Times New Roman"/>
      <w:bCs/>
      <w:sz w:val="28"/>
      <w:szCs w:val="28"/>
    </w:rPr>
  </w:style>
  <w:style w:type="paragraph" w:customStyle="1" w:styleId="afffffb">
    <w:name w:val="параг_огл"/>
    <w:basedOn w:val="a2"/>
    <w:uiPriority w:val="99"/>
    <w:qFormat/>
    <w:rsid w:val="00665ECD"/>
    <w:pPr>
      <w:adjustRightInd w:val="0"/>
      <w:snapToGrid/>
      <w:spacing w:before="0" w:after="0" w:line="360" w:lineRule="auto"/>
      <w:ind w:left="567"/>
      <w:textAlignment w:val="baseline"/>
    </w:pPr>
    <w:rPr>
      <w:rFonts w:eastAsia="Times New Roman"/>
      <w:sz w:val="28"/>
      <w:szCs w:val="28"/>
    </w:rPr>
  </w:style>
  <w:style w:type="paragraph" w:customStyle="1" w:styleId="afffffc">
    <w:name w:val="Стиль параг_огл + По левому краю"/>
    <w:basedOn w:val="afffffb"/>
    <w:uiPriority w:val="99"/>
    <w:qFormat/>
    <w:rsid w:val="00665ECD"/>
    <w:pPr>
      <w:ind w:left="794"/>
    </w:pPr>
    <w:rPr>
      <w:szCs w:val="20"/>
    </w:rPr>
  </w:style>
  <w:style w:type="paragraph" w:customStyle="1" w:styleId="afffffd">
    <w:name w:val="Наш стиль"/>
    <w:basedOn w:val="a2"/>
    <w:uiPriority w:val="99"/>
    <w:qFormat/>
    <w:rsid w:val="00665ECD"/>
    <w:pPr>
      <w:widowControl/>
      <w:snapToGrid/>
      <w:spacing w:before="0" w:after="0" w:line="360" w:lineRule="auto"/>
      <w:ind w:firstLine="720"/>
    </w:pPr>
    <w:rPr>
      <w:rFonts w:eastAsia="Times New Roman"/>
    </w:rPr>
  </w:style>
  <w:style w:type="character" w:customStyle="1" w:styleId="1ff3">
    <w:name w:val="Основной текст + Полужирный1"/>
    <w:uiPriority w:val="99"/>
    <w:qFormat/>
    <w:rsid w:val="00665ECD"/>
    <w:rPr>
      <w:rFonts w:ascii="Times New Roman" w:hAnsi="Times New Roman"/>
      <w:b/>
      <w:sz w:val="20"/>
    </w:rPr>
  </w:style>
  <w:style w:type="character" w:customStyle="1" w:styleId="151">
    <w:name w:val="Знак Знак15"/>
    <w:uiPriority w:val="99"/>
    <w:qFormat/>
    <w:rsid w:val="00665ECD"/>
    <w:rPr>
      <w:b/>
      <w:sz w:val="28"/>
    </w:rPr>
  </w:style>
  <w:style w:type="character" w:customStyle="1" w:styleId="720">
    <w:name w:val="Знак Знак72"/>
    <w:uiPriority w:val="99"/>
    <w:qFormat/>
    <w:rsid w:val="00665ECD"/>
    <w:rPr>
      <w:rFonts w:ascii="Times New Roman" w:hAnsi="Times New Roman"/>
      <w:lang w:eastAsia="en-US"/>
    </w:rPr>
  </w:style>
  <w:style w:type="character" w:customStyle="1" w:styleId="r">
    <w:name w:val="r"/>
    <w:uiPriority w:val="99"/>
    <w:qFormat/>
    <w:rsid w:val="00665ECD"/>
  </w:style>
  <w:style w:type="character" w:customStyle="1" w:styleId="Garamond">
    <w:name w:val="Основной текст + Garamond"/>
    <w:uiPriority w:val="99"/>
    <w:qFormat/>
    <w:rsid w:val="00665ECD"/>
    <w:rPr>
      <w:rFonts w:ascii="Garamond" w:hAnsi="Garamond"/>
      <w:sz w:val="24"/>
    </w:rPr>
  </w:style>
  <w:style w:type="character" w:customStyle="1" w:styleId="FontStyle278">
    <w:name w:val="Font Style278"/>
    <w:uiPriority w:val="99"/>
    <w:qFormat/>
    <w:rsid w:val="00665ECD"/>
    <w:rPr>
      <w:rFonts w:ascii="Times New Roman" w:hAnsi="Times New Roman"/>
      <w:color w:val="000000"/>
      <w:sz w:val="22"/>
    </w:rPr>
  </w:style>
  <w:style w:type="character" w:customStyle="1" w:styleId="FontStyle271">
    <w:name w:val="Font Style271"/>
    <w:uiPriority w:val="99"/>
    <w:qFormat/>
    <w:rsid w:val="00665ECD"/>
    <w:rPr>
      <w:rFonts w:ascii="Times New Roman" w:hAnsi="Times New Roman"/>
      <w:i/>
      <w:color w:val="000000"/>
      <w:sz w:val="22"/>
    </w:rPr>
  </w:style>
  <w:style w:type="paragraph" w:customStyle="1" w:styleId="afffffe">
    <w:name w:val="Êðàòêèé îáðàòíûé àäðåñ"/>
    <w:basedOn w:val="a2"/>
    <w:uiPriority w:val="99"/>
    <w:qFormat/>
    <w:rsid w:val="00665ECD"/>
    <w:pPr>
      <w:widowControl/>
      <w:snapToGrid/>
      <w:spacing w:before="0" w:after="0"/>
    </w:pPr>
    <w:rPr>
      <w:rFonts w:ascii="MS Sans Serif" w:eastAsia="Times New Roman" w:hAnsi="MS Sans Serif"/>
      <w:sz w:val="20"/>
      <w:lang w:val="en-US"/>
    </w:rPr>
  </w:style>
  <w:style w:type="character" w:customStyle="1" w:styleId="215">
    <w:name w:val="Знак Знак21"/>
    <w:uiPriority w:val="99"/>
    <w:qFormat/>
    <w:locked/>
    <w:rsid w:val="00665ECD"/>
    <w:rPr>
      <w:b/>
      <w:sz w:val="28"/>
      <w:lang w:val="ru-RU" w:eastAsia="ru-RU"/>
    </w:rPr>
  </w:style>
  <w:style w:type="character" w:customStyle="1" w:styleId="411">
    <w:name w:val="Знак Знак41"/>
    <w:uiPriority w:val="99"/>
    <w:qFormat/>
    <w:locked/>
    <w:rsid w:val="00665ECD"/>
    <w:rPr>
      <w:rFonts w:ascii="Arial" w:hAnsi="Arial"/>
      <w:b/>
      <w:i/>
      <w:sz w:val="28"/>
      <w:lang w:val="ru-RU" w:eastAsia="en-US"/>
    </w:rPr>
  </w:style>
  <w:style w:type="character" w:customStyle="1" w:styleId="390">
    <w:name w:val="Знак Знак39"/>
    <w:uiPriority w:val="99"/>
    <w:qFormat/>
    <w:locked/>
    <w:rsid w:val="00665ECD"/>
    <w:rPr>
      <w:b/>
      <w:sz w:val="28"/>
      <w:lang w:val="ru-RU" w:eastAsia="ru-RU"/>
    </w:rPr>
  </w:style>
  <w:style w:type="character" w:customStyle="1" w:styleId="380">
    <w:name w:val="Знак Знак38"/>
    <w:uiPriority w:val="99"/>
    <w:qFormat/>
    <w:locked/>
    <w:rsid w:val="00665ECD"/>
    <w:rPr>
      <w:b/>
      <w:i/>
      <w:sz w:val="26"/>
      <w:lang w:val="ru-RU" w:eastAsia="ru-RU"/>
    </w:rPr>
  </w:style>
  <w:style w:type="character" w:customStyle="1" w:styleId="370">
    <w:name w:val="Знак Знак37"/>
    <w:uiPriority w:val="99"/>
    <w:qFormat/>
    <w:locked/>
    <w:rsid w:val="00665ECD"/>
    <w:rPr>
      <w:sz w:val="24"/>
      <w:lang w:val="ru-RU" w:eastAsia="ru-RU"/>
    </w:rPr>
  </w:style>
  <w:style w:type="character" w:customStyle="1" w:styleId="360">
    <w:name w:val="Знак Знак36"/>
    <w:uiPriority w:val="99"/>
    <w:qFormat/>
    <w:locked/>
    <w:rsid w:val="00665ECD"/>
    <w:rPr>
      <w:sz w:val="24"/>
      <w:lang w:val="ru-RU" w:eastAsia="ru-RU"/>
    </w:rPr>
  </w:style>
  <w:style w:type="character" w:customStyle="1" w:styleId="351">
    <w:name w:val="Знак Знак35"/>
    <w:uiPriority w:val="99"/>
    <w:qFormat/>
    <w:locked/>
    <w:rsid w:val="00665ECD"/>
    <w:rPr>
      <w:i/>
      <w:sz w:val="24"/>
      <w:lang w:val="ru-RU" w:eastAsia="ru-RU"/>
    </w:rPr>
  </w:style>
  <w:style w:type="character" w:customStyle="1" w:styleId="340">
    <w:name w:val="Знак Знак34"/>
    <w:uiPriority w:val="99"/>
    <w:qFormat/>
    <w:locked/>
    <w:rsid w:val="00665ECD"/>
    <w:rPr>
      <w:rFonts w:ascii="Arial" w:hAnsi="Arial"/>
      <w:sz w:val="22"/>
      <w:lang w:val="ru-RU" w:eastAsia="ru-RU"/>
    </w:rPr>
  </w:style>
  <w:style w:type="character" w:customStyle="1" w:styleId="HTMLAddressChar2">
    <w:name w:val="HTML Address Char2"/>
    <w:uiPriority w:val="99"/>
    <w:locked/>
    <w:rsid w:val="00665ECD"/>
    <w:rPr>
      <w:i/>
      <w:sz w:val="24"/>
      <w:lang w:eastAsia="ru-RU"/>
    </w:rPr>
  </w:style>
  <w:style w:type="character" w:customStyle="1" w:styleId="HTMLAddressChar">
    <w:name w:val="HTML Address Char"/>
    <w:basedOn w:val="a3"/>
    <w:uiPriority w:val="99"/>
    <w:qFormat/>
    <w:locked/>
    <w:rsid w:val="00665ECD"/>
    <w:rPr>
      <w:rFonts w:cs="Times New Roman"/>
      <w:i/>
      <w:sz w:val="24"/>
      <w:lang w:val="ru-RU" w:eastAsia="ru-RU"/>
    </w:rPr>
  </w:style>
  <w:style w:type="character" w:customStyle="1" w:styleId="HTML10">
    <w:name w:val="Адрес HTML Знак1"/>
    <w:basedOn w:val="a3"/>
    <w:uiPriority w:val="99"/>
    <w:qFormat/>
    <w:rsid w:val="00665ECD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TML120">
    <w:name w:val="Адрес HTML Знак120"/>
    <w:basedOn w:val="a3"/>
    <w:uiPriority w:val="99"/>
    <w:semiHidden/>
    <w:qFormat/>
    <w:rsid w:val="00665ECD"/>
    <w:rPr>
      <w:rFonts w:cs="Times New Roman"/>
      <w:i/>
      <w:iCs/>
      <w:sz w:val="24"/>
      <w:szCs w:val="24"/>
    </w:rPr>
  </w:style>
  <w:style w:type="character" w:customStyle="1" w:styleId="HTML119">
    <w:name w:val="Адрес HTML Знак119"/>
    <w:basedOn w:val="a3"/>
    <w:uiPriority w:val="99"/>
    <w:semiHidden/>
    <w:qFormat/>
    <w:rsid w:val="00665ECD"/>
    <w:rPr>
      <w:rFonts w:cs="Times New Roman"/>
      <w:i/>
      <w:iCs/>
      <w:sz w:val="24"/>
      <w:szCs w:val="24"/>
    </w:rPr>
  </w:style>
  <w:style w:type="character" w:customStyle="1" w:styleId="HTML118">
    <w:name w:val="Адрес HTML Знак118"/>
    <w:basedOn w:val="a3"/>
    <w:uiPriority w:val="99"/>
    <w:semiHidden/>
    <w:qFormat/>
    <w:rsid w:val="00665ECD"/>
    <w:rPr>
      <w:rFonts w:cs="Times New Roman"/>
      <w:i/>
      <w:iCs/>
      <w:sz w:val="24"/>
      <w:szCs w:val="24"/>
    </w:rPr>
  </w:style>
  <w:style w:type="character" w:customStyle="1" w:styleId="HTML117">
    <w:name w:val="Адрес HTML Знак117"/>
    <w:basedOn w:val="a3"/>
    <w:uiPriority w:val="99"/>
    <w:qFormat/>
    <w:rsid w:val="00665ECD"/>
    <w:rPr>
      <w:rFonts w:cs="Times New Roman"/>
      <w:i/>
      <w:iCs/>
      <w:sz w:val="24"/>
      <w:szCs w:val="24"/>
    </w:rPr>
  </w:style>
  <w:style w:type="character" w:customStyle="1" w:styleId="HTML116">
    <w:name w:val="Адрес HTML Знак116"/>
    <w:basedOn w:val="a3"/>
    <w:uiPriority w:val="99"/>
    <w:semiHidden/>
    <w:qFormat/>
    <w:rsid w:val="00665ECD"/>
    <w:rPr>
      <w:rFonts w:cs="Times New Roman"/>
      <w:i/>
      <w:iCs/>
      <w:sz w:val="24"/>
      <w:szCs w:val="24"/>
    </w:rPr>
  </w:style>
  <w:style w:type="character" w:customStyle="1" w:styleId="HTML115">
    <w:name w:val="Адрес HTML Знак115"/>
    <w:basedOn w:val="a3"/>
    <w:uiPriority w:val="99"/>
    <w:semiHidden/>
    <w:qFormat/>
    <w:rsid w:val="00665ECD"/>
    <w:rPr>
      <w:rFonts w:cs="Times New Roman"/>
      <w:i/>
      <w:iCs/>
      <w:sz w:val="24"/>
      <w:szCs w:val="24"/>
    </w:rPr>
  </w:style>
  <w:style w:type="character" w:customStyle="1" w:styleId="HTML114">
    <w:name w:val="Адрес HTML Знак114"/>
    <w:basedOn w:val="a3"/>
    <w:uiPriority w:val="99"/>
    <w:semiHidden/>
    <w:qFormat/>
    <w:rsid w:val="00665ECD"/>
    <w:rPr>
      <w:rFonts w:cs="Times New Roman"/>
      <w:i/>
      <w:iCs/>
      <w:sz w:val="24"/>
      <w:szCs w:val="24"/>
    </w:rPr>
  </w:style>
  <w:style w:type="character" w:customStyle="1" w:styleId="HTML113">
    <w:name w:val="Адрес HTML Знак113"/>
    <w:basedOn w:val="a3"/>
    <w:uiPriority w:val="99"/>
    <w:semiHidden/>
    <w:qFormat/>
    <w:rsid w:val="00665ECD"/>
    <w:rPr>
      <w:rFonts w:cs="Times New Roman"/>
      <w:i/>
      <w:iCs/>
      <w:sz w:val="24"/>
      <w:szCs w:val="24"/>
    </w:rPr>
  </w:style>
  <w:style w:type="character" w:customStyle="1" w:styleId="HTML112">
    <w:name w:val="Адрес HTML Знак112"/>
    <w:basedOn w:val="a3"/>
    <w:uiPriority w:val="99"/>
    <w:semiHidden/>
    <w:qFormat/>
    <w:rsid w:val="00665ECD"/>
    <w:rPr>
      <w:rFonts w:cs="Times New Roman"/>
      <w:i/>
      <w:iCs/>
      <w:sz w:val="24"/>
      <w:szCs w:val="24"/>
    </w:rPr>
  </w:style>
  <w:style w:type="character" w:customStyle="1" w:styleId="HTML111">
    <w:name w:val="Адрес HTML Знак111"/>
    <w:basedOn w:val="a3"/>
    <w:uiPriority w:val="99"/>
    <w:qFormat/>
    <w:rsid w:val="00665ECD"/>
    <w:rPr>
      <w:rFonts w:cs="Times New Roman"/>
      <w:i/>
      <w:iCs/>
      <w:sz w:val="24"/>
      <w:szCs w:val="24"/>
    </w:rPr>
  </w:style>
  <w:style w:type="character" w:customStyle="1" w:styleId="HTML110">
    <w:name w:val="Адрес HTML Знак110"/>
    <w:basedOn w:val="a3"/>
    <w:uiPriority w:val="99"/>
    <w:semiHidden/>
    <w:qFormat/>
    <w:rsid w:val="00665ECD"/>
    <w:rPr>
      <w:rFonts w:cs="Times New Roman"/>
      <w:i/>
      <w:iCs/>
      <w:sz w:val="24"/>
      <w:szCs w:val="24"/>
    </w:rPr>
  </w:style>
  <w:style w:type="character" w:customStyle="1" w:styleId="HTML19">
    <w:name w:val="Адрес HTML Знак19"/>
    <w:basedOn w:val="a3"/>
    <w:uiPriority w:val="99"/>
    <w:qFormat/>
    <w:rsid w:val="00665ECD"/>
    <w:rPr>
      <w:rFonts w:cs="Times New Roman"/>
      <w:i/>
      <w:iCs/>
      <w:sz w:val="24"/>
      <w:szCs w:val="24"/>
    </w:rPr>
  </w:style>
  <w:style w:type="character" w:customStyle="1" w:styleId="HTML18">
    <w:name w:val="Адрес HTML Знак18"/>
    <w:basedOn w:val="a3"/>
    <w:uiPriority w:val="99"/>
    <w:semiHidden/>
    <w:qFormat/>
    <w:rsid w:val="00665ECD"/>
    <w:rPr>
      <w:rFonts w:cs="Times New Roman"/>
      <w:i/>
      <w:iCs/>
      <w:sz w:val="24"/>
      <w:szCs w:val="24"/>
    </w:rPr>
  </w:style>
  <w:style w:type="character" w:customStyle="1" w:styleId="HTML17">
    <w:name w:val="Адрес HTML Знак17"/>
    <w:basedOn w:val="a3"/>
    <w:uiPriority w:val="99"/>
    <w:semiHidden/>
    <w:qFormat/>
    <w:rsid w:val="00665ECD"/>
    <w:rPr>
      <w:rFonts w:cs="Times New Roman"/>
      <w:i/>
      <w:iCs/>
      <w:sz w:val="24"/>
      <w:szCs w:val="24"/>
    </w:rPr>
  </w:style>
  <w:style w:type="character" w:customStyle="1" w:styleId="HTML16">
    <w:name w:val="Адрес HTML Знак16"/>
    <w:basedOn w:val="a3"/>
    <w:uiPriority w:val="99"/>
    <w:semiHidden/>
    <w:qFormat/>
    <w:rsid w:val="00665ECD"/>
    <w:rPr>
      <w:rFonts w:cs="Times New Roman"/>
      <w:i/>
      <w:iCs/>
      <w:sz w:val="24"/>
      <w:szCs w:val="24"/>
    </w:rPr>
  </w:style>
  <w:style w:type="character" w:customStyle="1" w:styleId="HTML15">
    <w:name w:val="Адрес HTML Знак15"/>
    <w:basedOn w:val="a3"/>
    <w:uiPriority w:val="99"/>
    <w:qFormat/>
    <w:rsid w:val="00665ECD"/>
    <w:rPr>
      <w:rFonts w:cs="Times New Roman"/>
      <w:i/>
      <w:iCs/>
      <w:sz w:val="24"/>
      <w:szCs w:val="24"/>
    </w:rPr>
  </w:style>
  <w:style w:type="character" w:customStyle="1" w:styleId="HTML14">
    <w:name w:val="Адрес HTML Знак14"/>
    <w:basedOn w:val="a3"/>
    <w:uiPriority w:val="99"/>
    <w:qFormat/>
    <w:rsid w:val="00665ECD"/>
    <w:rPr>
      <w:rFonts w:cs="Times New Roman"/>
      <w:i/>
      <w:iCs/>
      <w:sz w:val="24"/>
      <w:szCs w:val="24"/>
    </w:rPr>
  </w:style>
  <w:style w:type="character" w:customStyle="1" w:styleId="HTML13">
    <w:name w:val="Адрес HTML Знак13"/>
    <w:basedOn w:val="a3"/>
    <w:uiPriority w:val="99"/>
    <w:semiHidden/>
    <w:qFormat/>
    <w:rsid w:val="00665ECD"/>
    <w:rPr>
      <w:rFonts w:cs="Times New Roman"/>
      <w:i/>
      <w:iCs/>
      <w:sz w:val="24"/>
      <w:szCs w:val="24"/>
    </w:rPr>
  </w:style>
  <w:style w:type="character" w:customStyle="1" w:styleId="HTML12">
    <w:name w:val="Адрес HTML Знак12"/>
    <w:basedOn w:val="a3"/>
    <w:uiPriority w:val="99"/>
    <w:qFormat/>
    <w:rsid w:val="00665ECD"/>
    <w:rPr>
      <w:rFonts w:cs="Times New Roman"/>
      <w:i/>
      <w:iCs/>
      <w:sz w:val="22"/>
    </w:rPr>
  </w:style>
  <w:style w:type="character" w:customStyle="1" w:styleId="Web">
    <w:name w:val="Обычный (Web) Знак"/>
    <w:uiPriority w:val="99"/>
    <w:qFormat/>
    <w:locked/>
    <w:rsid w:val="00665ECD"/>
    <w:rPr>
      <w:rFonts w:ascii="Tahoma" w:hAnsi="Tahoma"/>
      <w:sz w:val="16"/>
    </w:rPr>
  </w:style>
  <w:style w:type="character" w:customStyle="1" w:styleId="321">
    <w:name w:val="Знак Знак32"/>
    <w:uiPriority w:val="99"/>
    <w:qFormat/>
    <w:locked/>
    <w:rsid w:val="00665ECD"/>
    <w:rPr>
      <w:lang w:val="ru-RU" w:eastAsia="ru-RU"/>
    </w:rPr>
  </w:style>
  <w:style w:type="character" w:customStyle="1" w:styleId="317">
    <w:name w:val="Знак Знак31"/>
    <w:uiPriority w:val="99"/>
    <w:qFormat/>
    <w:locked/>
    <w:rsid w:val="00665ECD"/>
    <w:rPr>
      <w:sz w:val="24"/>
      <w:lang w:val="ru-RU" w:eastAsia="ru-RU"/>
    </w:rPr>
  </w:style>
  <w:style w:type="character" w:customStyle="1" w:styleId="301">
    <w:name w:val="Знак Знак30"/>
    <w:uiPriority w:val="99"/>
    <w:qFormat/>
    <w:locked/>
    <w:rsid w:val="00665ECD"/>
    <w:rPr>
      <w:sz w:val="24"/>
      <w:lang w:val="ru-RU" w:eastAsia="ru-RU"/>
    </w:rPr>
  </w:style>
  <w:style w:type="character" w:customStyle="1" w:styleId="1ff4">
    <w:name w:val="Знак1 Знак Знак"/>
    <w:uiPriority w:val="99"/>
    <w:qFormat/>
    <w:locked/>
    <w:rsid w:val="00665ECD"/>
    <w:rPr>
      <w:sz w:val="24"/>
      <w:lang w:val="ru-RU" w:eastAsia="ru-RU"/>
    </w:rPr>
  </w:style>
  <w:style w:type="character" w:customStyle="1" w:styleId="1910">
    <w:name w:val="Знак Знак191"/>
    <w:uiPriority w:val="99"/>
    <w:qFormat/>
    <w:locked/>
    <w:rsid w:val="00665ECD"/>
    <w:rPr>
      <w:sz w:val="24"/>
      <w:lang w:val="en-US" w:eastAsia="ru-RU"/>
    </w:rPr>
  </w:style>
  <w:style w:type="character" w:customStyle="1" w:styleId="1411">
    <w:name w:val="Знак Знак141"/>
    <w:uiPriority w:val="99"/>
    <w:qFormat/>
    <w:locked/>
    <w:rsid w:val="00665ECD"/>
    <w:rPr>
      <w:rFonts w:ascii="Cambria" w:hAnsi="Cambria"/>
      <w:i/>
      <w:color w:val="4F81BD"/>
      <w:spacing w:val="15"/>
      <w:sz w:val="24"/>
      <w:lang w:val="ru-RU" w:eastAsia="ru-RU"/>
    </w:rPr>
  </w:style>
  <w:style w:type="character" w:customStyle="1" w:styleId="123">
    <w:name w:val="Знак Знак12"/>
    <w:uiPriority w:val="99"/>
    <w:qFormat/>
    <w:locked/>
    <w:rsid w:val="00665ECD"/>
    <w:rPr>
      <w:rFonts w:ascii="PragmaticaCTT" w:hAnsi="PragmaticaCTT"/>
      <w:sz w:val="24"/>
      <w:lang w:val="ru-RU" w:eastAsia="ru-RU"/>
    </w:rPr>
  </w:style>
  <w:style w:type="character" w:customStyle="1" w:styleId="2210">
    <w:name w:val="Знак Знак221"/>
    <w:uiPriority w:val="99"/>
    <w:qFormat/>
    <w:locked/>
    <w:rsid w:val="00665ECD"/>
    <w:rPr>
      <w:color w:val="000000"/>
      <w:sz w:val="24"/>
      <w:lang w:val="ru-RU" w:eastAsia="ru-RU"/>
    </w:rPr>
  </w:style>
  <w:style w:type="character" w:customStyle="1" w:styleId="290">
    <w:name w:val="Знак Знак29"/>
    <w:uiPriority w:val="99"/>
    <w:qFormat/>
    <w:locked/>
    <w:rsid w:val="00665ECD"/>
    <w:rPr>
      <w:sz w:val="16"/>
      <w:lang w:val="ru-RU" w:eastAsia="ru-RU"/>
    </w:rPr>
  </w:style>
  <w:style w:type="character" w:customStyle="1" w:styleId="2510">
    <w:name w:val="Знак Знак251"/>
    <w:uiPriority w:val="99"/>
    <w:qFormat/>
    <w:locked/>
    <w:rsid w:val="00665ECD"/>
    <w:rPr>
      <w:sz w:val="24"/>
      <w:lang w:val="ru-RU" w:eastAsia="ru-RU"/>
    </w:rPr>
  </w:style>
  <w:style w:type="character" w:customStyle="1" w:styleId="280">
    <w:name w:val="Знак Знак28"/>
    <w:uiPriority w:val="99"/>
    <w:qFormat/>
    <w:locked/>
    <w:rsid w:val="00665ECD"/>
    <w:rPr>
      <w:sz w:val="16"/>
      <w:lang w:val="ru-RU" w:eastAsia="ru-RU"/>
    </w:rPr>
  </w:style>
  <w:style w:type="character" w:customStyle="1" w:styleId="272">
    <w:name w:val="Знак Знак27"/>
    <w:uiPriority w:val="99"/>
    <w:qFormat/>
    <w:locked/>
    <w:rsid w:val="00665ECD"/>
    <w:rPr>
      <w:rFonts w:ascii="Courier New" w:hAnsi="Courier New"/>
      <w:lang w:val="ru-RU" w:eastAsia="ru-RU"/>
    </w:rPr>
  </w:style>
  <w:style w:type="character" w:customStyle="1" w:styleId="1810">
    <w:name w:val="Знак Знак181"/>
    <w:uiPriority w:val="99"/>
    <w:qFormat/>
    <w:locked/>
    <w:rsid w:val="00665ECD"/>
    <w:rPr>
      <w:b/>
      <w:lang w:val="ru-RU" w:eastAsia="ru-RU"/>
    </w:rPr>
  </w:style>
  <w:style w:type="character" w:customStyle="1" w:styleId="201">
    <w:name w:val="Знак Знак201"/>
    <w:uiPriority w:val="99"/>
    <w:qFormat/>
    <w:locked/>
    <w:rsid w:val="00665ECD"/>
    <w:rPr>
      <w:rFonts w:ascii="Tahoma" w:hAnsi="Tahoma"/>
      <w:sz w:val="16"/>
      <w:lang w:val="ru-RU" w:eastAsia="ru-RU"/>
    </w:rPr>
  </w:style>
  <w:style w:type="paragraph" w:customStyle="1" w:styleId="2fc">
    <w:name w:val="Знак Знак Знак Знак Знак Знак2"/>
    <w:basedOn w:val="a2"/>
    <w:uiPriority w:val="99"/>
    <w:qFormat/>
    <w:rsid w:val="00665EC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1">
    <w:name w:val="Темы Знак"/>
    <w:link w:val="affff0"/>
    <w:uiPriority w:val="99"/>
    <w:qFormat/>
    <w:locked/>
    <w:rsid w:val="00665ECD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affffff">
    <w:name w:val="Основной текст_"/>
    <w:link w:val="1ff5"/>
    <w:qFormat/>
    <w:locked/>
    <w:rsid w:val="00665ECD"/>
    <w:rPr>
      <w:rFonts w:ascii="Arial" w:hAnsi="Arial"/>
      <w:sz w:val="19"/>
      <w:shd w:val="clear" w:color="auto" w:fill="FFFFFF"/>
    </w:rPr>
  </w:style>
  <w:style w:type="paragraph" w:customStyle="1" w:styleId="1ff5">
    <w:name w:val="Основной текст1"/>
    <w:basedOn w:val="a2"/>
    <w:link w:val="affffff"/>
    <w:qFormat/>
    <w:rsid w:val="00665ECD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Theme="minorHAnsi" w:hAnsi="Arial" w:cstheme="minorBidi"/>
      <w:sz w:val="19"/>
      <w:szCs w:val="22"/>
      <w:shd w:val="clear" w:color="auto" w:fill="FFFFFF"/>
      <w:lang w:eastAsia="en-US"/>
    </w:rPr>
  </w:style>
  <w:style w:type="paragraph" w:customStyle="1" w:styleId="2TimesNewRoman1200">
    <w:name w:val="Стиль Заголовок 2 + (латиница) Times New Roman 12 пт Перед:  0 пт..."/>
    <w:basedOn w:val="20"/>
    <w:uiPriority w:val="99"/>
    <w:qFormat/>
    <w:rsid w:val="00665ECD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bCs/>
      <w:kern w:val="32"/>
      <w:sz w:val="24"/>
    </w:rPr>
  </w:style>
  <w:style w:type="paragraph" w:customStyle="1" w:styleId="Style24">
    <w:name w:val="Style24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paragraph" w:customStyle="1" w:styleId="2TimesNewRoman0">
    <w:name w:val="Стиль заголовок 2 + Times New Roman полужирный Первая строка:  0..."/>
    <w:basedOn w:val="2f9"/>
    <w:uiPriority w:val="99"/>
    <w:qFormat/>
    <w:rsid w:val="00665ECD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overflowPunct/>
      <w:spacing w:before="24" w:after="16" w:line="190" w:lineRule="atLeast"/>
      <w:ind w:firstLine="454"/>
      <w:jc w:val="center"/>
      <w:textAlignment w:val="auto"/>
    </w:pPr>
    <w:rPr>
      <w:b/>
      <w:bCs/>
      <w:sz w:val="24"/>
      <w:szCs w:val="24"/>
    </w:rPr>
  </w:style>
  <w:style w:type="character" w:customStyle="1" w:styleId="1f">
    <w:name w:val="Стиль1 Знак"/>
    <w:link w:val="1e"/>
    <w:uiPriority w:val="99"/>
    <w:qFormat/>
    <w:locked/>
    <w:rsid w:val="00665ECD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f0">
    <w:name w:val="Стиль По ширине"/>
    <w:basedOn w:val="a2"/>
    <w:uiPriority w:val="99"/>
    <w:qFormat/>
    <w:rsid w:val="00665ECD"/>
    <w:pPr>
      <w:widowControl/>
      <w:snapToGrid/>
      <w:spacing w:before="0" w:after="0" w:line="312" w:lineRule="auto"/>
      <w:ind w:firstLine="454"/>
      <w:jc w:val="both"/>
    </w:pPr>
    <w:rPr>
      <w:rFonts w:eastAsia="Times New Roman"/>
      <w:szCs w:val="24"/>
    </w:rPr>
  </w:style>
  <w:style w:type="paragraph" w:customStyle="1" w:styleId="Style53">
    <w:name w:val="Style53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197" w:lineRule="exact"/>
      <w:ind w:firstLine="456"/>
      <w:jc w:val="both"/>
    </w:pPr>
    <w:rPr>
      <w:rFonts w:ascii="Palatino Linotype" w:eastAsia="Times New Roman" w:hAnsi="Palatino Linotype"/>
      <w:szCs w:val="24"/>
    </w:rPr>
  </w:style>
  <w:style w:type="paragraph" w:customStyle="1" w:styleId="Style57">
    <w:name w:val="Style57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216" w:lineRule="exact"/>
      <w:jc w:val="both"/>
    </w:pPr>
    <w:rPr>
      <w:rFonts w:ascii="Palatino Linotype" w:eastAsia="Times New Roman" w:hAnsi="Palatino Linotype"/>
      <w:szCs w:val="24"/>
    </w:rPr>
  </w:style>
  <w:style w:type="paragraph" w:customStyle="1" w:styleId="Style35">
    <w:name w:val="Style35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197" w:lineRule="exact"/>
      <w:ind w:firstLine="442"/>
      <w:jc w:val="both"/>
    </w:pPr>
    <w:rPr>
      <w:rFonts w:ascii="Palatino Linotype" w:eastAsia="Times New Roman" w:hAnsi="Palatino Linotype"/>
      <w:szCs w:val="24"/>
    </w:rPr>
  </w:style>
  <w:style w:type="paragraph" w:customStyle="1" w:styleId="Style37">
    <w:name w:val="Style37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221" w:lineRule="exact"/>
      <w:ind w:firstLine="221"/>
      <w:jc w:val="both"/>
    </w:pPr>
    <w:rPr>
      <w:rFonts w:ascii="Palatino Linotype" w:eastAsia="Times New Roman" w:hAnsi="Palatino Linotype"/>
      <w:szCs w:val="24"/>
    </w:rPr>
  </w:style>
  <w:style w:type="paragraph" w:customStyle="1" w:styleId="Style31">
    <w:name w:val="Style31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/>
    </w:pPr>
    <w:rPr>
      <w:rFonts w:ascii="Palatino Linotype" w:eastAsia="Times New Roman" w:hAnsi="Palatino Linotype"/>
      <w:szCs w:val="24"/>
    </w:rPr>
  </w:style>
  <w:style w:type="paragraph" w:customStyle="1" w:styleId="2Arial12">
    <w:name w:val="Стиль Заголовок 2 + Arial полужирный курсив Перед:  12 пт После..."/>
    <w:basedOn w:val="20"/>
    <w:uiPriority w:val="99"/>
    <w:qFormat/>
    <w:rsid w:val="00665ECD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iCs/>
      <w:sz w:val="24"/>
    </w:rPr>
  </w:style>
  <w:style w:type="paragraph" w:customStyle="1" w:styleId="2Arial0">
    <w:name w:val="Стиль Заголовок 2 + Arial полужирный Слева:  0 см Первая строка:..."/>
    <w:basedOn w:val="20"/>
    <w:uiPriority w:val="99"/>
    <w:qFormat/>
    <w:rsid w:val="00665ECD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sz w:val="24"/>
    </w:rPr>
  </w:style>
  <w:style w:type="character" w:customStyle="1" w:styleId="ConsNormal0">
    <w:name w:val="ConsNormal Знак"/>
    <w:link w:val="ConsNormal"/>
    <w:uiPriority w:val="99"/>
    <w:qFormat/>
    <w:locked/>
    <w:rsid w:val="00665ECD"/>
    <w:rPr>
      <w:rFonts w:ascii="Arial" w:eastAsia="Calibri" w:hAnsi="Arial" w:cs="Times New Roman"/>
      <w:lang w:eastAsia="ru-RU"/>
    </w:rPr>
  </w:style>
  <w:style w:type="character" w:customStyle="1" w:styleId="223">
    <w:name w:val="Основной текст (22)_"/>
    <w:link w:val="224"/>
    <w:uiPriority w:val="99"/>
    <w:qFormat/>
    <w:locked/>
    <w:rsid w:val="00665ECD"/>
    <w:rPr>
      <w:rFonts w:ascii="Century Schoolbook" w:hAnsi="Century Schoolbook"/>
      <w:sz w:val="21"/>
      <w:shd w:val="clear" w:color="auto" w:fill="FFFFFF"/>
    </w:rPr>
  </w:style>
  <w:style w:type="paragraph" w:customStyle="1" w:styleId="224">
    <w:name w:val="Основной текст (22)"/>
    <w:basedOn w:val="a2"/>
    <w:link w:val="223"/>
    <w:uiPriority w:val="99"/>
    <w:qFormat/>
    <w:rsid w:val="00665ECD"/>
    <w:pPr>
      <w:widowControl/>
      <w:shd w:val="clear" w:color="auto" w:fill="FFFFFF"/>
      <w:snapToGrid/>
      <w:spacing w:before="540" w:after="120" w:line="238" w:lineRule="exact"/>
      <w:ind w:hanging="480"/>
      <w:jc w:val="both"/>
    </w:pPr>
    <w:rPr>
      <w:rFonts w:ascii="Century Schoolbook" w:eastAsiaTheme="minorHAnsi" w:hAnsi="Century Schoolbook" w:cstheme="minorBidi"/>
      <w:sz w:val="21"/>
      <w:szCs w:val="22"/>
      <w:shd w:val="clear" w:color="auto" w:fill="FFFFFF"/>
      <w:lang w:eastAsia="en-US"/>
    </w:rPr>
  </w:style>
  <w:style w:type="paragraph" w:customStyle="1" w:styleId="341">
    <w:name w:val="Основной текст34"/>
    <w:basedOn w:val="a2"/>
    <w:uiPriority w:val="99"/>
    <w:qFormat/>
    <w:rsid w:val="00665ECD"/>
    <w:pPr>
      <w:widowControl/>
      <w:shd w:val="clear" w:color="auto" w:fill="FFFFFF"/>
      <w:snapToGrid/>
      <w:spacing w:before="480" w:after="120" w:line="284" w:lineRule="exact"/>
      <w:ind w:hanging="1620"/>
      <w:jc w:val="both"/>
    </w:pPr>
    <w:rPr>
      <w:rFonts w:ascii="Arial" w:eastAsia="Times New Roman" w:hAnsi="Arial" w:cs="Arial"/>
      <w:color w:val="000000"/>
      <w:sz w:val="19"/>
      <w:szCs w:val="19"/>
    </w:rPr>
  </w:style>
  <w:style w:type="character" w:customStyle="1" w:styleId="136">
    <w:name w:val="Основной текст (13)_"/>
    <w:link w:val="137"/>
    <w:uiPriority w:val="99"/>
    <w:qFormat/>
    <w:locked/>
    <w:rsid w:val="00665ECD"/>
    <w:rPr>
      <w:rFonts w:ascii="Century Schoolbook" w:hAnsi="Century Schoolbook"/>
      <w:sz w:val="18"/>
      <w:shd w:val="clear" w:color="auto" w:fill="FFFFFF"/>
    </w:rPr>
  </w:style>
  <w:style w:type="paragraph" w:customStyle="1" w:styleId="137">
    <w:name w:val="Основной текст (13)"/>
    <w:basedOn w:val="a2"/>
    <w:link w:val="136"/>
    <w:uiPriority w:val="99"/>
    <w:qFormat/>
    <w:rsid w:val="00665ECD"/>
    <w:pPr>
      <w:widowControl/>
      <w:shd w:val="clear" w:color="auto" w:fill="FFFFFF"/>
      <w:snapToGrid/>
      <w:spacing w:before="480" w:after="300" w:line="240" w:lineRule="atLeast"/>
      <w:ind w:hanging="420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92">
    <w:name w:val="Основной текст (9)_"/>
    <w:link w:val="93"/>
    <w:uiPriority w:val="99"/>
    <w:qFormat/>
    <w:locked/>
    <w:rsid w:val="00665ECD"/>
    <w:rPr>
      <w:rFonts w:ascii="Century Schoolbook" w:hAnsi="Century Schoolbook"/>
      <w:sz w:val="18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qFormat/>
    <w:rsid w:val="00665ECD"/>
    <w:pPr>
      <w:widowControl/>
      <w:shd w:val="clear" w:color="auto" w:fill="FFFFFF"/>
      <w:snapToGrid/>
      <w:spacing w:before="120" w:after="240" w:line="240" w:lineRule="atLeast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3f">
    <w:name w:val="Основной текст (3)_"/>
    <w:uiPriority w:val="99"/>
    <w:qFormat/>
    <w:locked/>
    <w:rsid w:val="00665ECD"/>
    <w:rPr>
      <w:rFonts w:ascii="Century Schoolbook" w:hAnsi="Century Schoolbook"/>
      <w:sz w:val="18"/>
      <w:shd w:val="clear" w:color="auto" w:fill="FFFFFF"/>
    </w:rPr>
  </w:style>
  <w:style w:type="paragraph" w:customStyle="1" w:styleId="2Arial1">
    <w:name w:val="Заголовок 2  Arial"/>
    <w:basedOn w:val="20"/>
    <w:uiPriority w:val="99"/>
    <w:qFormat/>
    <w:rsid w:val="00665EC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120"/>
      <w:jc w:val="left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1ff6">
    <w:name w:val="Заголовок 1  Междустр.интервал:  одинарный"/>
    <w:basedOn w:val="10"/>
    <w:uiPriority w:val="99"/>
    <w:qFormat/>
    <w:rsid w:val="00665EC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</w:pPr>
    <w:rPr>
      <w:rFonts w:ascii="Arial" w:hAnsi="Arial" w:cs="Arial"/>
      <w:b/>
      <w:bCs/>
      <w:caps/>
      <w:kern w:val="32"/>
      <w:sz w:val="32"/>
      <w:szCs w:val="32"/>
      <w:lang w:eastAsia="en-US"/>
    </w:rPr>
  </w:style>
  <w:style w:type="paragraph" w:customStyle="1" w:styleId="article">
    <w:name w:val="articl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1">
    <w:name w:val="Без интервала Знак"/>
    <w:link w:val="94"/>
    <w:uiPriority w:val="99"/>
    <w:qFormat/>
    <w:locked/>
    <w:rsid w:val="00665ECD"/>
    <w:rPr>
      <w:lang w:val="en-US"/>
    </w:rPr>
  </w:style>
  <w:style w:type="paragraph" w:customStyle="1" w:styleId="94">
    <w:name w:val="Без интервала9"/>
    <w:link w:val="affffff1"/>
    <w:uiPriority w:val="99"/>
    <w:rsid w:val="00665ECD"/>
    <w:pPr>
      <w:spacing w:before="100" w:beforeAutospacing="1" w:after="100" w:afterAutospacing="1" w:line="240" w:lineRule="auto"/>
    </w:pPr>
    <w:rPr>
      <w:lang w:val="en-US"/>
    </w:rPr>
  </w:style>
  <w:style w:type="paragraph" w:styleId="affffff2">
    <w:name w:val="No Spacing"/>
    <w:link w:val="64"/>
    <w:uiPriority w:val="99"/>
    <w:qFormat/>
    <w:rsid w:val="00665ECD"/>
    <w:pPr>
      <w:spacing w:after="160" w:line="259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220">
    <w:name w:val="Знак1 Знак Знак22"/>
    <w:uiPriority w:val="99"/>
    <w:qFormat/>
    <w:locked/>
    <w:rsid w:val="00665ECD"/>
    <w:rPr>
      <w:sz w:val="24"/>
    </w:rPr>
  </w:style>
  <w:style w:type="paragraph" w:styleId="2fd">
    <w:name w:val="Quote"/>
    <w:basedOn w:val="a2"/>
    <w:next w:val="a2"/>
    <w:link w:val="241"/>
    <w:uiPriority w:val="99"/>
    <w:qFormat/>
    <w:rsid w:val="00665ECD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character" w:customStyle="1" w:styleId="2fe">
    <w:name w:val="Цитата 2 Знак"/>
    <w:basedOn w:val="a3"/>
    <w:link w:val="281"/>
    <w:uiPriority w:val="99"/>
    <w:qFormat/>
    <w:rsid w:val="00665ECD"/>
    <w:rPr>
      <w:rFonts w:ascii="Times New Roman" w:eastAsia="Calibri" w:hAnsi="Times New Roman" w:cs="Times New Roman"/>
      <w:i/>
      <w:iCs/>
      <w:color w:val="000000" w:themeColor="text1"/>
      <w:sz w:val="24"/>
      <w:szCs w:val="20"/>
      <w:lang w:eastAsia="ru-RU"/>
    </w:rPr>
  </w:style>
  <w:style w:type="character" w:customStyle="1" w:styleId="QuoteChar">
    <w:name w:val="Quote Char"/>
    <w:basedOn w:val="a3"/>
    <w:link w:val="2110"/>
    <w:uiPriority w:val="99"/>
    <w:qFormat/>
    <w:locked/>
    <w:rsid w:val="00665ECD"/>
    <w:rPr>
      <w:rFonts w:cs="Times New Roman"/>
      <w:i/>
      <w:color w:val="000000"/>
      <w:sz w:val="24"/>
    </w:rPr>
  </w:style>
  <w:style w:type="paragraph" w:customStyle="1" w:styleId="2110">
    <w:name w:val="Цитата 211"/>
    <w:basedOn w:val="a2"/>
    <w:next w:val="a2"/>
    <w:link w:val="QuoteChar"/>
    <w:uiPriority w:val="99"/>
    <w:rsid w:val="00665ECD"/>
    <w:pPr>
      <w:widowControl/>
      <w:snapToGrid/>
      <w:spacing w:before="0" w:after="0"/>
    </w:pPr>
    <w:rPr>
      <w:rFonts w:asciiTheme="minorHAnsi" w:eastAsiaTheme="minorHAnsi" w:hAnsiTheme="minorHAnsi"/>
      <w:i/>
      <w:color w:val="000000"/>
      <w:szCs w:val="22"/>
      <w:lang w:eastAsia="en-US"/>
    </w:rPr>
  </w:style>
  <w:style w:type="character" w:customStyle="1" w:styleId="241">
    <w:name w:val="Цитата 2 Знак4"/>
    <w:basedOn w:val="a3"/>
    <w:link w:val="2fd"/>
    <w:uiPriority w:val="99"/>
    <w:locked/>
    <w:rsid w:val="00665ECD"/>
    <w:rPr>
      <w:rFonts w:ascii="Calibri" w:eastAsia="Times New Roman" w:hAnsi="Calibri" w:cs="Times New Roman"/>
      <w:i/>
      <w:iCs/>
      <w:color w:val="000000"/>
      <w:sz w:val="24"/>
      <w:szCs w:val="24"/>
      <w:lang w:eastAsia="ru-RU"/>
    </w:rPr>
  </w:style>
  <w:style w:type="character" w:customStyle="1" w:styleId="IntenseQuoteChar7">
    <w:name w:val="Intense Quote Char7"/>
    <w:uiPriority w:val="99"/>
    <w:locked/>
    <w:rsid w:val="00665ECD"/>
    <w:rPr>
      <w:rFonts w:ascii="Calibri" w:hAnsi="Calibri"/>
      <w:b/>
      <w:i/>
      <w:color w:val="4F81BD"/>
      <w:sz w:val="24"/>
    </w:rPr>
  </w:style>
  <w:style w:type="character" w:customStyle="1" w:styleId="510">
    <w:name w:val="Знак5 Знак Знак1"/>
    <w:uiPriority w:val="99"/>
    <w:locked/>
    <w:rsid w:val="00665ECD"/>
    <w:rPr>
      <w:sz w:val="16"/>
      <w:lang w:val="ru-RU" w:eastAsia="ru-RU"/>
    </w:rPr>
  </w:style>
  <w:style w:type="character" w:customStyle="1" w:styleId="125">
    <w:name w:val="Знак1 Знак Знак25"/>
    <w:uiPriority w:val="99"/>
    <w:qFormat/>
    <w:locked/>
    <w:rsid w:val="00665ECD"/>
    <w:rPr>
      <w:sz w:val="24"/>
    </w:rPr>
  </w:style>
  <w:style w:type="character" w:customStyle="1" w:styleId="124">
    <w:name w:val="Знак1 Знак Знак24"/>
    <w:uiPriority w:val="99"/>
    <w:qFormat/>
    <w:locked/>
    <w:rsid w:val="00665ECD"/>
    <w:rPr>
      <w:sz w:val="24"/>
    </w:rPr>
  </w:style>
  <w:style w:type="character" w:customStyle="1" w:styleId="1230">
    <w:name w:val="Знак1 Знак Знак23"/>
    <w:uiPriority w:val="99"/>
    <w:qFormat/>
    <w:locked/>
    <w:rsid w:val="00665ECD"/>
    <w:rPr>
      <w:sz w:val="24"/>
    </w:rPr>
  </w:style>
  <w:style w:type="character" w:customStyle="1" w:styleId="216">
    <w:name w:val="Цитата 2 Знак1"/>
    <w:basedOn w:val="a3"/>
    <w:uiPriority w:val="99"/>
    <w:qFormat/>
    <w:rsid w:val="00665ECD"/>
    <w:rPr>
      <w:rFonts w:cs="Times New Roman"/>
      <w:i/>
      <w:iCs/>
      <w:color w:val="404040"/>
      <w:sz w:val="24"/>
      <w:szCs w:val="24"/>
    </w:rPr>
  </w:style>
  <w:style w:type="paragraph" w:customStyle="1" w:styleId="p12">
    <w:name w:val="p12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styleId="affffff3">
    <w:name w:val="Intense Quote"/>
    <w:basedOn w:val="a2"/>
    <w:next w:val="a2"/>
    <w:link w:val="47"/>
    <w:uiPriority w:val="99"/>
    <w:qFormat/>
    <w:rsid w:val="00665EC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affffff4">
    <w:name w:val="Выделенная цитата Знак"/>
    <w:basedOn w:val="a3"/>
    <w:link w:val="82"/>
    <w:uiPriority w:val="99"/>
    <w:qFormat/>
    <w:rsid w:val="00665ECD"/>
    <w:rPr>
      <w:rFonts w:ascii="Times New Roman" w:eastAsia="Calibri" w:hAnsi="Times New Roman" w:cs="Times New Roman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IntenseQuoteChar">
    <w:name w:val="Intense Quote Char"/>
    <w:basedOn w:val="a3"/>
    <w:link w:val="11e"/>
    <w:uiPriority w:val="99"/>
    <w:qFormat/>
    <w:locked/>
    <w:rsid w:val="00665ECD"/>
    <w:rPr>
      <w:rFonts w:cs="Times New Roman"/>
      <w:b/>
      <w:i/>
      <w:color w:val="4F81BD"/>
      <w:sz w:val="24"/>
    </w:rPr>
  </w:style>
  <w:style w:type="paragraph" w:customStyle="1" w:styleId="11e">
    <w:name w:val="Выделенная цитата11"/>
    <w:basedOn w:val="a2"/>
    <w:next w:val="a2"/>
    <w:link w:val="IntenseQuoteChar"/>
    <w:uiPriority w:val="99"/>
    <w:rsid w:val="00665EC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/>
      <w:b/>
      <w:i/>
      <w:color w:val="4F81BD"/>
      <w:szCs w:val="22"/>
      <w:lang w:eastAsia="en-US"/>
    </w:rPr>
  </w:style>
  <w:style w:type="character" w:customStyle="1" w:styleId="47">
    <w:name w:val="Выделенная цитата Знак4"/>
    <w:basedOn w:val="a3"/>
    <w:link w:val="affffff3"/>
    <w:uiPriority w:val="99"/>
    <w:locked/>
    <w:rsid w:val="00665ECD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1ff7">
    <w:name w:val="Выделенная цитата Знак1"/>
    <w:basedOn w:val="a3"/>
    <w:uiPriority w:val="99"/>
    <w:qFormat/>
    <w:rsid w:val="00665ECD"/>
    <w:rPr>
      <w:rFonts w:ascii="Times New Roman" w:hAnsi="Times New Roman" w:cs="Times New Roman"/>
      <w:i/>
      <w:iCs/>
      <w:color w:val="5B9BD5"/>
      <w:sz w:val="24"/>
      <w:szCs w:val="24"/>
      <w:lang w:eastAsia="ru-RU"/>
    </w:rPr>
  </w:style>
  <w:style w:type="character" w:customStyle="1" w:styleId="1201">
    <w:name w:val="Выделенная цитата Знак120"/>
    <w:basedOn w:val="a3"/>
    <w:uiPriority w:val="99"/>
    <w:qFormat/>
    <w:rsid w:val="00665ECD"/>
    <w:rPr>
      <w:rFonts w:cs="Times New Roman"/>
      <w:i/>
      <w:iCs/>
      <w:color w:val="5B9BD5"/>
      <w:sz w:val="24"/>
      <w:szCs w:val="24"/>
    </w:rPr>
  </w:style>
  <w:style w:type="character" w:customStyle="1" w:styleId="1190">
    <w:name w:val="Выделенная цитата Знак119"/>
    <w:basedOn w:val="a3"/>
    <w:uiPriority w:val="99"/>
    <w:qFormat/>
    <w:rsid w:val="00665ECD"/>
    <w:rPr>
      <w:rFonts w:cs="Times New Roman"/>
      <w:i/>
      <w:iCs/>
      <w:color w:val="5B9BD5"/>
      <w:sz w:val="24"/>
      <w:szCs w:val="24"/>
    </w:rPr>
  </w:style>
  <w:style w:type="character" w:customStyle="1" w:styleId="1180">
    <w:name w:val="Выделенная цитата Знак118"/>
    <w:basedOn w:val="a3"/>
    <w:uiPriority w:val="99"/>
    <w:qFormat/>
    <w:rsid w:val="00665ECD"/>
    <w:rPr>
      <w:rFonts w:cs="Times New Roman"/>
      <w:i/>
      <w:iCs/>
      <w:color w:val="5B9BD5"/>
      <w:sz w:val="24"/>
      <w:szCs w:val="24"/>
    </w:rPr>
  </w:style>
  <w:style w:type="character" w:customStyle="1" w:styleId="1170">
    <w:name w:val="Выделенная цитата Знак117"/>
    <w:basedOn w:val="a3"/>
    <w:uiPriority w:val="99"/>
    <w:qFormat/>
    <w:rsid w:val="00665ECD"/>
    <w:rPr>
      <w:rFonts w:cs="Times New Roman"/>
      <w:i/>
      <w:iCs/>
      <w:color w:val="5B9BD5"/>
      <w:sz w:val="24"/>
      <w:szCs w:val="24"/>
    </w:rPr>
  </w:style>
  <w:style w:type="character" w:customStyle="1" w:styleId="1160">
    <w:name w:val="Выделенная цитата Знак116"/>
    <w:basedOn w:val="a3"/>
    <w:uiPriority w:val="99"/>
    <w:qFormat/>
    <w:rsid w:val="00665ECD"/>
    <w:rPr>
      <w:rFonts w:cs="Times New Roman"/>
      <w:i/>
      <w:iCs/>
      <w:color w:val="5B9BD5"/>
      <w:sz w:val="24"/>
      <w:szCs w:val="24"/>
    </w:rPr>
  </w:style>
  <w:style w:type="character" w:customStyle="1" w:styleId="1150">
    <w:name w:val="Выделенная цитата Знак115"/>
    <w:basedOn w:val="a3"/>
    <w:uiPriority w:val="99"/>
    <w:qFormat/>
    <w:rsid w:val="00665ECD"/>
    <w:rPr>
      <w:rFonts w:cs="Times New Roman"/>
      <w:i/>
      <w:iCs/>
      <w:color w:val="5B9BD5"/>
      <w:sz w:val="24"/>
      <w:szCs w:val="24"/>
    </w:rPr>
  </w:style>
  <w:style w:type="character" w:customStyle="1" w:styleId="1140">
    <w:name w:val="Выделенная цитата Знак114"/>
    <w:basedOn w:val="a3"/>
    <w:uiPriority w:val="99"/>
    <w:qFormat/>
    <w:rsid w:val="00665ECD"/>
    <w:rPr>
      <w:rFonts w:cs="Times New Roman"/>
      <w:i/>
      <w:iCs/>
      <w:color w:val="5B9BD5"/>
      <w:sz w:val="24"/>
      <w:szCs w:val="24"/>
    </w:rPr>
  </w:style>
  <w:style w:type="character" w:customStyle="1" w:styleId="1130">
    <w:name w:val="Выделенная цитата Знак113"/>
    <w:basedOn w:val="a3"/>
    <w:uiPriority w:val="99"/>
    <w:qFormat/>
    <w:rsid w:val="00665ECD"/>
    <w:rPr>
      <w:rFonts w:cs="Times New Roman"/>
      <w:i/>
      <w:iCs/>
      <w:color w:val="5B9BD5"/>
      <w:sz w:val="24"/>
      <w:szCs w:val="24"/>
    </w:rPr>
  </w:style>
  <w:style w:type="character" w:customStyle="1" w:styleId="1120">
    <w:name w:val="Выделенная цитата Знак112"/>
    <w:basedOn w:val="a3"/>
    <w:uiPriority w:val="99"/>
    <w:qFormat/>
    <w:rsid w:val="00665ECD"/>
    <w:rPr>
      <w:rFonts w:cs="Times New Roman"/>
      <w:i/>
      <w:iCs/>
      <w:color w:val="5B9BD5"/>
      <w:sz w:val="24"/>
      <w:szCs w:val="24"/>
    </w:rPr>
  </w:style>
  <w:style w:type="character" w:customStyle="1" w:styleId="1110">
    <w:name w:val="Выделенная цитата Знак111"/>
    <w:basedOn w:val="a3"/>
    <w:uiPriority w:val="99"/>
    <w:qFormat/>
    <w:rsid w:val="00665ECD"/>
    <w:rPr>
      <w:rFonts w:cs="Times New Roman"/>
      <w:i/>
      <w:iCs/>
      <w:color w:val="5B9BD5"/>
      <w:sz w:val="24"/>
      <w:szCs w:val="24"/>
    </w:rPr>
  </w:style>
  <w:style w:type="character" w:customStyle="1" w:styleId="1101">
    <w:name w:val="Выделенная цитата Знак110"/>
    <w:basedOn w:val="a3"/>
    <w:uiPriority w:val="99"/>
    <w:qFormat/>
    <w:rsid w:val="00665ECD"/>
    <w:rPr>
      <w:rFonts w:cs="Times New Roman"/>
      <w:i/>
      <w:iCs/>
      <w:color w:val="5B9BD5"/>
      <w:sz w:val="24"/>
      <w:szCs w:val="24"/>
    </w:rPr>
  </w:style>
  <w:style w:type="character" w:customStyle="1" w:styleId="192">
    <w:name w:val="Выделенная цитата Знак19"/>
    <w:basedOn w:val="a3"/>
    <w:uiPriority w:val="99"/>
    <w:qFormat/>
    <w:rsid w:val="00665ECD"/>
    <w:rPr>
      <w:rFonts w:cs="Times New Roman"/>
      <w:i/>
      <w:iCs/>
      <w:color w:val="5B9BD5"/>
      <w:sz w:val="24"/>
      <w:szCs w:val="24"/>
    </w:rPr>
  </w:style>
  <w:style w:type="character" w:customStyle="1" w:styleId="182">
    <w:name w:val="Выделенная цитата Знак18"/>
    <w:basedOn w:val="a3"/>
    <w:uiPriority w:val="99"/>
    <w:qFormat/>
    <w:rsid w:val="00665ECD"/>
    <w:rPr>
      <w:rFonts w:cs="Times New Roman"/>
      <w:i/>
      <w:iCs/>
      <w:color w:val="5B9BD5"/>
      <w:sz w:val="24"/>
      <w:szCs w:val="24"/>
    </w:rPr>
  </w:style>
  <w:style w:type="character" w:customStyle="1" w:styleId="172">
    <w:name w:val="Выделенная цитата Знак17"/>
    <w:basedOn w:val="a3"/>
    <w:uiPriority w:val="99"/>
    <w:qFormat/>
    <w:rsid w:val="00665ECD"/>
    <w:rPr>
      <w:rFonts w:cs="Times New Roman"/>
      <w:i/>
      <w:iCs/>
      <w:color w:val="5B9BD5"/>
      <w:sz w:val="24"/>
      <w:szCs w:val="24"/>
    </w:rPr>
  </w:style>
  <w:style w:type="character" w:customStyle="1" w:styleId="163">
    <w:name w:val="Выделенная цитата Знак16"/>
    <w:basedOn w:val="a3"/>
    <w:uiPriority w:val="99"/>
    <w:qFormat/>
    <w:rsid w:val="00665ECD"/>
    <w:rPr>
      <w:rFonts w:cs="Times New Roman"/>
      <w:i/>
      <w:iCs/>
      <w:color w:val="5B9BD5"/>
      <w:sz w:val="24"/>
      <w:szCs w:val="24"/>
    </w:rPr>
  </w:style>
  <w:style w:type="character" w:customStyle="1" w:styleId="152">
    <w:name w:val="Выделенная цитата Знак15"/>
    <w:basedOn w:val="a3"/>
    <w:uiPriority w:val="99"/>
    <w:qFormat/>
    <w:rsid w:val="00665ECD"/>
    <w:rPr>
      <w:rFonts w:cs="Times New Roman"/>
      <w:i/>
      <w:iCs/>
      <w:color w:val="5B9BD5"/>
      <w:sz w:val="24"/>
      <w:szCs w:val="24"/>
    </w:rPr>
  </w:style>
  <w:style w:type="character" w:customStyle="1" w:styleId="144">
    <w:name w:val="Выделенная цитата Знак14"/>
    <w:basedOn w:val="a3"/>
    <w:uiPriority w:val="99"/>
    <w:qFormat/>
    <w:rsid w:val="00665ECD"/>
    <w:rPr>
      <w:rFonts w:cs="Times New Roman"/>
      <w:i/>
      <w:iCs/>
      <w:color w:val="5B9BD5"/>
      <w:sz w:val="24"/>
      <w:szCs w:val="24"/>
    </w:rPr>
  </w:style>
  <w:style w:type="character" w:customStyle="1" w:styleId="138">
    <w:name w:val="Выделенная цитата Знак13"/>
    <w:basedOn w:val="a3"/>
    <w:uiPriority w:val="99"/>
    <w:qFormat/>
    <w:rsid w:val="00665ECD"/>
    <w:rPr>
      <w:rFonts w:cs="Times New Roman"/>
      <w:i/>
      <w:iCs/>
      <w:color w:val="5B9BD5"/>
      <w:sz w:val="24"/>
      <w:szCs w:val="24"/>
    </w:rPr>
  </w:style>
  <w:style w:type="character" w:customStyle="1" w:styleId="126">
    <w:name w:val="Выделенная цитата Знак12"/>
    <w:basedOn w:val="a3"/>
    <w:uiPriority w:val="99"/>
    <w:qFormat/>
    <w:rsid w:val="00665ECD"/>
    <w:rPr>
      <w:rFonts w:cs="Times New Roman"/>
      <w:i/>
      <w:iCs/>
      <w:color w:val="5B9BD5"/>
      <w:sz w:val="24"/>
      <w:szCs w:val="24"/>
    </w:rPr>
  </w:style>
  <w:style w:type="paragraph" w:customStyle="1" w:styleId="1ff8">
    <w:name w:val="Заголовок оглавления1"/>
    <w:basedOn w:val="10"/>
    <w:next w:val="a2"/>
    <w:uiPriority w:val="99"/>
    <w:qFormat/>
    <w:rsid w:val="00665EC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paragraph" w:customStyle="1" w:styleId="2123">
    <w:name w:val="Стиль Заголовок 2 + Перед:  12 пт После:  3 пт"/>
    <w:basedOn w:val="20"/>
    <w:uiPriority w:val="99"/>
    <w:qFormat/>
    <w:rsid w:val="00665EC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</w:rPr>
  </w:style>
  <w:style w:type="paragraph" w:customStyle="1" w:styleId="2ff">
    <w:name w:val="Обычный 2"/>
    <w:basedOn w:val="a2"/>
    <w:uiPriority w:val="99"/>
    <w:qFormat/>
    <w:rsid w:val="00665ECD"/>
    <w:pPr>
      <w:widowControl/>
      <w:tabs>
        <w:tab w:val="left" w:pos="1440"/>
      </w:tabs>
      <w:snapToGrid/>
      <w:spacing w:before="0" w:after="0"/>
      <w:ind w:left="1440" w:hanging="360"/>
      <w:jc w:val="both"/>
    </w:pPr>
    <w:rPr>
      <w:rFonts w:eastAsia="Times New Roman"/>
      <w:sz w:val="20"/>
    </w:rPr>
  </w:style>
  <w:style w:type="paragraph" w:customStyle="1" w:styleId="MTDisplayEquation">
    <w:name w:val="MTDisplayEquation"/>
    <w:basedOn w:val="a2"/>
    <w:uiPriority w:val="99"/>
    <w:qFormat/>
    <w:rsid w:val="00665ECD"/>
    <w:pPr>
      <w:widowControl/>
      <w:tabs>
        <w:tab w:val="center" w:pos="4680"/>
        <w:tab w:val="right" w:pos="9360"/>
      </w:tabs>
      <w:snapToGrid/>
      <w:spacing w:before="0" w:after="0"/>
    </w:pPr>
    <w:rPr>
      <w:rFonts w:eastAsia="Times New Roman"/>
      <w:lang w:val="en-US"/>
    </w:rPr>
  </w:style>
  <w:style w:type="paragraph" w:customStyle="1" w:styleId="msolistparagraph0">
    <w:name w:val="msolistparagraph"/>
    <w:basedOn w:val="a2"/>
    <w:uiPriority w:val="99"/>
    <w:qFormat/>
    <w:rsid w:val="00665ECD"/>
    <w:pPr>
      <w:widowControl/>
      <w:snapToGrid/>
      <w:spacing w:before="0" w:after="0" w:line="312" w:lineRule="auto"/>
      <w:ind w:left="720" w:firstLine="454"/>
      <w:contextualSpacing/>
      <w:jc w:val="both"/>
    </w:pPr>
    <w:rPr>
      <w:rFonts w:eastAsia="Times New Roman"/>
      <w:szCs w:val="24"/>
    </w:rPr>
  </w:style>
  <w:style w:type="paragraph" w:customStyle="1" w:styleId="msonormalcxspmiddle">
    <w:name w:val="msonormalcxspmiddl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5">
    <w:name w:val="ВЭС отступ Знак"/>
    <w:link w:val="affffff6"/>
    <w:uiPriority w:val="99"/>
    <w:qFormat/>
    <w:locked/>
    <w:rsid w:val="00665ECD"/>
    <w:rPr>
      <w:color w:val="000000"/>
      <w:sz w:val="24"/>
    </w:rPr>
  </w:style>
  <w:style w:type="paragraph" w:customStyle="1" w:styleId="affffff6">
    <w:name w:val="ВЭС отступ"/>
    <w:basedOn w:val="a2"/>
    <w:link w:val="affffff5"/>
    <w:uiPriority w:val="99"/>
    <w:qFormat/>
    <w:rsid w:val="00665ECD"/>
    <w:pPr>
      <w:widowControl/>
      <w:snapToGrid/>
      <w:spacing w:before="0" w:after="0"/>
      <w:jc w:val="both"/>
    </w:pPr>
    <w:rPr>
      <w:rFonts w:asciiTheme="minorHAnsi" w:eastAsiaTheme="minorHAnsi" w:hAnsiTheme="minorHAnsi" w:cstheme="minorBidi"/>
      <w:color w:val="000000"/>
      <w:szCs w:val="22"/>
      <w:lang w:eastAsia="en-US"/>
    </w:rPr>
  </w:style>
  <w:style w:type="paragraph" w:customStyle="1" w:styleId="21200">
    <w:name w:val="Стиль Заголовок 2 + 12 пт Слева:  0 см Первая строка:  0 см Пере..."/>
    <w:basedOn w:val="20"/>
    <w:uiPriority w:val="99"/>
    <w:qFormat/>
    <w:rsid w:val="00665ECD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120" w:after="120"/>
      <w:jc w:val="left"/>
    </w:pPr>
    <w:rPr>
      <w:rFonts w:ascii="Arial" w:hAnsi="Arial"/>
      <w:b/>
      <w:bCs/>
      <w:kern w:val="32"/>
      <w:sz w:val="24"/>
    </w:rPr>
  </w:style>
  <w:style w:type="paragraph" w:customStyle="1" w:styleId="145">
    <w:name w:val="Основной 14"/>
    <w:basedOn w:val="a2"/>
    <w:uiPriority w:val="99"/>
    <w:qFormat/>
    <w:rsid w:val="00665ECD"/>
    <w:pPr>
      <w:widowControl/>
      <w:autoSpaceDE w:val="0"/>
      <w:autoSpaceDN w:val="0"/>
      <w:adjustRightInd w:val="0"/>
      <w:snapToGrid/>
      <w:spacing w:before="0" w:after="0" w:line="360" w:lineRule="auto"/>
      <w:ind w:left="-851" w:right="-1091" w:firstLine="567"/>
      <w:jc w:val="center"/>
    </w:pPr>
    <w:rPr>
      <w:rFonts w:eastAsia="Times New Roman"/>
      <w:b/>
      <w:sz w:val="28"/>
    </w:rPr>
  </w:style>
  <w:style w:type="paragraph" w:customStyle="1" w:styleId="c1">
    <w:name w:val="c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7">
    <w:name w:val="Словарная статья"/>
    <w:basedOn w:val="a2"/>
    <w:next w:val="a2"/>
    <w:qFormat/>
    <w:rsid w:val="00665ECD"/>
    <w:pPr>
      <w:widowControl/>
      <w:autoSpaceDE w:val="0"/>
      <w:autoSpaceDN w:val="0"/>
      <w:adjustRightInd w:val="0"/>
      <w:snapToGrid/>
      <w:spacing w:before="0" w:after="0"/>
      <w:ind w:left="170" w:right="118"/>
      <w:jc w:val="both"/>
    </w:pPr>
    <w:rPr>
      <w:rFonts w:ascii="Arial" w:eastAsia="Times New Roman" w:hAnsi="Arial"/>
      <w:sz w:val="20"/>
    </w:rPr>
  </w:style>
  <w:style w:type="character" w:customStyle="1" w:styleId="FR20">
    <w:name w:val="FR2 Знак"/>
    <w:link w:val="FR2"/>
    <w:uiPriority w:val="99"/>
    <w:qFormat/>
    <w:locked/>
    <w:rsid w:val="00665ECD"/>
    <w:rPr>
      <w:rFonts w:ascii="Arial" w:eastAsia="Calibri" w:hAnsi="Arial" w:cs="Times New Roman"/>
      <w:lang w:eastAsia="ru-RU"/>
    </w:rPr>
  </w:style>
  <w:style w:type="paragraph" w:customStyle="1" w:styleId="2ff0">
    <w:name w:val="2"/>
    <w:basedOn w:val="a2"/>
    <w:uiPriority w:val="99"/>
    <w:qFormat/>
    <w:rsid w:val="00665EC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Li">
    <w:name w:val="Li"/>
    <w:basedOn w:val="a2"/>
    <w:uiPriority w:val="99"/>
    <w:qFormat/>
    <w:rsid w:val="00665ECD"/>
    <w:pPr>
      <w:widowControl/>
      <w:shd w:val="clear" w:color="auto" w:fill="FFFFFF"/>
      <w:suppressAutoHyphens/>
      <w:snapToGrid/>
      <w:spacing w:before="0" w:after="0"/>
    </w:pPr>
    <w:rPr>
      <w:rFonts w:eastAsia="Times New Roman"/>
      <w:szCs w:val="24"/>
      <w:lang w:eastAsia="ar-SA"/>
    </w:rPr>
  </w:style>
  <w:style w:type="paragraph" w:customStyle="1" w:styleId="Style14">
    <w:name w:val="Style14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444" w:lineRule="exact"/>
      <w:ind w:firstLine="1051"/>
    </w:pPr>
    <w:rPr>
      <w:rFonts w:ascii="Arial" w:eastAsia="Times New Roman" w:hAnsi="Arial" w:cs="Arial"/>
      <w:szCs w:val="24"/>
    </w:rPr>
  </w:style>
  <w:style w:type="paragraph" w:customStyle="1" w:styleId="Style22">
    <w:name w:val="Style22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238" w:lineRule="exact"/>
      <w:jc w:val="both"/>
    </w:pPr>
    <w:rPr>
      <w:rFonts w:ascii="Arial" w:eastAsia="Times New Roman" w:hAnsi="Arial" w:cs="Arial"/>
      <w:szCs w:val="24"/>
    </w:rPr>
  </w:style>
  <w:style w:type="paragraph" w:customStyle="1" w:styleId="affffff8">
    <w:name w:val="Название оглавления"/>
    <w:uiPriority w:val="99"/>
    <w:qFormat/>
    <w:rsid w:val="00665ECD"/>
    <w:pPr>
      <w:autoSpaceDE w:val="0"/>
      <w:autoSpaceDN w:val="0"/>
      <w:adjustRightInd w:val="0"/>
      <w:spacing w:after="187" w:line="240" w:lineRule="auto"/>
      <w:jc w:val="center"/>
    </w:pPr>
    <w:rPr>
      <w:rFonts w:ascii="Arial" w:eastAsia="Times New Roman" w:hAnsi="Arial" w:cs="Arial"/>
      <w:b/>
      <w:bCs/>
      <w:caps/>
      <w:sz w:val="20"/>
      <w:szCs w:val="20"/>
      <w:lang w:eastAsia="ru-RU"/>
    </w:rPr>
  </w:style>
  <w:style w:type="paragraph" w:customStyle="1" w:styleId="affffff9">
    <w:name w:val="список с тире"/>
    <w:basedOn w:val="a2"/>
    <w:uiPriority w:val="99"/>
    <w:qFormat/>
    <w:rsid w:val="00665ECD"/>
    <w:pPr>
      <w:widowControl/>
      <w:tabs>
        <w:tab w:val="left" w:pos="1354"/>
      </w:tabs>
      <w:autoSpaceDE w:val="0"/>
      <w:autoSpaceDN w:val="0"/>
      <w:adjustRightInd w:val="0"/>
      <w:snapToGrid/>
      <w:spacing w:before="120" w:after="0"/>
      <w:ind w:left="1354" w:hanging="360"/>
      <w:jc w:val="both"/>
    </w:pPr>
    <w:rPr>
      <w:rFonts w:eastAsia="Times New Roman" w:cs="Arial"/>
      <w:color w:val="000000"/>
      <w:szCs w:val="28"/>
    </w:rPr>
  </w:style>
  <w:style w:type="paragraph" w:customStyle="1" w:styleId="2ff1">
    <w:name w:val="Обычный2"/>
    <w:uiPriority w:val="99"/>
    <w:qFormat/>
    <w:rsid w:val="00665ECD"/>
    <w:pPr>
      <w:widowControl w:val="0"/>
      <w:spacing w:after="0" w:line="316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Tst1">
    <w:name w:val="Tst1"/>
    <w:basedOn w:val="a2"/>
    <w:uiPriority w:val="99"/>
    <w:qFormat/>
    <w:rsid w:val="00665ECD"/>
    <w:pPr>
      <w:widowControl/>
      <w:tabs>
        <w:tab w:val="left" w:pos="851"/>
      </w:tabs>
      <w:snapToGrid/>
      <w:spacing w:before="0" w:after="0"/>
      <w:ind w:left="851" w:hanging="511"/>
      <w:jc w:val="both"/>
    </w:pPr>
    <w:rPr>
      <w:rFonts w:eastAsia="Times New Roman"/>
    </w:rPr>
  </w:style>
  <w:style w:type="paragraph" w:customStyle="1" w:styleId="notabstyle">
    <w:name w:val="no_tab style"/>
    <w:basedOn w:val="a2"/>
    <w:uiPriority w:val="99"/>
    <w:qFormat/>
    <w:rsid w:val="00665ECD"/>
    <w:pPr>
      <w:widowControl/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-question">
    <w:name w:val="Tst-question"/>
    <w:basedOn w:val="a2"/>
    <w:uiPriority w:val="99"/>
    <w:qFormat/>
    <w:rsid w:val="00665ECD"/>
    <w:pPr>
      <w:widowControl/>
      <w:numPr>
        <w:numId w:val="5"/>
      </w:numPr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10">
    <w:name w:val="Tst_1"/>
    <w:basedOn w:val="notabstyle"/>
    <w:uiPriority w:val="99"/>
    <w:qFormat/>
    <w:rsid w:val="00665ECD"/>
    <w:pPr>
      <w:tabs>
        <w:tab w:val="left" w:pos="703"/>
      </w:tabs>
      <w:ind w:left="703" w:hanging="346"/>
    </w:pPr>
  </w:style>
  <w:style w:type="paragraph" w:customStyle="1" w:styleId="p1">
    <w:name w:val="p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MS Mincho"/>
      <w:szCs w:val="24"/>
    </w:rPr>
  </w:style>
  <w:style w:type="paragraph" w:customStyle="1" w:styleId="3f0">
    <w:name w:val="Знак3"/>
    <w:basedOn w:val="a2"/>
    <w:uiPriority w:val="99"/>
    <w:qFormat/>
    <w:rsid w:val="00665EC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a">
    <w:name w:val="УПЛОТНЕННЫЙ"/>
    <w:basedOn w:val="a2"/>
    <w:uiPriority w:val="99"/>
    <w:qFormat/>
    <w:rsid w:val="00665ECD"/>
    <w:pPr>
      <w:widowControl/>
      <w:snapToGrid/>
      <w:spacing w:before="0" w:after="0"/>
      <w:ind w:firstLine="720"/>
      <w:jc w:val="both"/>
    </w:pPr>
    <w:rPr>
      <w:rFonts w:eastAsia="Times New Roman"/>
      <w:spacing w:val="-4"/>
      <w:sz w:val="28"/>
    </w:rPr>
  </w:style>
  <w:style w:type="paragraph" w:customStyle="1" w:styleId="affffffb">
    <w:name w:val="ОСНОВНОЙ"/>
    <w:basedOn w:val="a2"/>
    <w:uiPriority w:val="99"/>
    <w:qFormat/>
    <w:rsid w:val="00665ECD"/>
    <w:pPr>
      <w:widowControl/>
      <w:autoSpaceDE w:val="0"/>
      <w:autoSpaceDN w:val="0"/>
      <w:adjustRightInd w:val="0"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customStyle="1" w:styleId="simple">
    <w:name w:val="simpl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">
    <w:name w:val="u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j">
    <w:name w:val="uj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tyle44">
    <w:name w:val="Style44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/>
    </w:pPr>
    <w:rPr>
      <w:rFonts w:ascii="Franklin Gothic Medium Cond" w:eastAsia="Times New Roman" w:hAnsi="Franklin Gothic Medium Cond"/>
      <w:szCs w:val="24"/>
    </w:rPr>
  </w:style>
  <w:style w:type="paragraph" w:customStyle="1" w:styleId="s16">
    <w:name w:val="s_16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4cxspmiddle">
    <w:name w:val="a4cxspmiddl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Style56">
    <w:name w:val="Style56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194" w:lineRule="exact"/>
    </w:pPr>
    <w:rPr>
      <w:rFonts w:eastAsia="Times New Roman"/>
      <w:szCs w:val="24"/>
    </w:rPr>
  </w:style>
  <w:style w:type="paragraph" w:customStyle="1" w:styleId="otstup">
    <w:name w:val="otstup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9">
    <w:name w:val="Схема документа1"/>
    <w:basedOn w:val="a2"/>
    <w:uiPriority w:val="99"/>
    <w:qFormat/>
    <w:rsid w:val="00665ECD"/>
    <w:pPr>
      <w:widowControl/>
      <w:shd w:val="clear" w:color="auto" w:fill="000080"/>
      <w:snapToGrid/>
      <w:spacing w:before="0" w:after="0"/>
    </w:pPr>
    <w:rPr>
      <w:rFonts w:ascii="Tahoma" w:eastAsia="Times New Roman" w:hAnsi="Tahoma" w:cs="Tahoma"/>
      <w:sz w:val="20"/>
      <w:lang w:eastAsia="zh-CN"/>
    </w:rPr>
  </w:style>
  <w:style w:type="paragraph" w:customStyle="1" w:styleId="Normal1">
    <w:name w:val="Normal1"/>
    <w:uiPriority w:val="99"/>
    <w:qFormat/>
    <w:rsid w:val="00665ECD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31">
    <w:name w:val="Heading 31"/>
    <w:basedOn w:val="Normal1"/>
    <w:next w:val="Normal1"/>
    <w:uiPriority w:val="99"/>
    <w:qFormat/>
    <w:rsid w:val="00665ECD"/>
    <w:pPr>
      <w:keepNext/>
      <w:snapToGrid/>
      <w:outlineLvl w:val="2"/>
    </w:pPr>
    <w:rPr>
      <w:sz w:val="24"/>
    </w:rPr>
  </w:style>
  <w:style w:type="paragraph" w:customStyle="1" w:styleId="BodyText1">
    <w:name w:val="Body Text1"/>
    <w:basedOn w:val="Normal1"/>
    <w:uiPriority w:val="99"/>
    <w:qFormat/>
    <w:rsid w:val="00665ECD"/>
    <w:pPr>
      <w:snapToGrid/>
      <w:spacing w:line="360" w:lineRule="auto"/>
    </w:pPr>
    <w:rPr>
      <w:sz w:val="24"/>
    </w:rPr>
  </w:style>
  <w:style w:type="paragraph" w:customStyle="1" w:styleId="BodyText211">
    <w:name w:val="Body Text 211"/>
    <w:basedOn w:val="a2"/>
    <w:uiPriority w:val="99"/>
    <w:qFormat/>
    <w:rsid w:val="00665ECD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paragraph" w:customStyle="1" w:styleId="ListParagraph1">
    <w:name w:val="List Paragraph1"/>
    <w:basedOn w:val="a2"/>
    <w:uiPriority w:val="99"/>
    <w:qFormat/>
    <w:rsid w:val="00665ECD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PlainText1">
    <w:name w:val="Plain Text1"/>
    <w:basedOn w:val="a2"/>
    <w:uiPriority w:val="99"/>
    <w:qFormat/>
    <w:rsid w:val="00665EC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BodyText31">
    <w:name w:val="Body Text 31"/>
    <w:basedOn w:val="Normal1"/>
    <w:uiPriority w:val="99"/>
    <w:qFormat/>
    <w:rsid w:val="00665ECD"/>
    <w:pPr>
      <w:snapToGrid/>
      <w:jc w:val="both"/>
    </w:pPr>
    <w:rPr>
      <w:i/>
      <w:sz w:val="26"/>
    </w:rPr>
  </w:style>
  <w:style w:type="character" w:customStyle="1" w:styleId="101">
    <w:name w:val="Знак Знак101"/>
    <w:uiPriority w:val="99"/>
    <w:qFormat/>
    <w:locked/>
    <w:rsid w:val="00665ECD"/>
    <w:rPr>
      <w:rFonts w:ascii="PragmaticaCTT" w:hAnsi="PragmaticaCTT"/>
      <w:sz w:val="24"/>
      <w:lang w:val="ru-RU" w:eastAsia="ru-RU"/>
    </w:rPr>
  </w:style>
  <w:style w:type="character" w:customStyle="1" w:styleId="4110">
    <w:name w:val="Знак Знак411"/>
    <w:uiPriority w:val="99"/>
    <w:qFormat/>
    <w:locked/>
    <w:rsid w:val="00665ECD"/>
    <w:rPr>
      <w:rFonts w:ascii="Arial" w:hAnsi="Arial"/>
      <w:b/>
      <w:i/>
      <w:sz w:val="28"/>
      <w:lang w:val="ru-RU" w:eastAsia="en-US"/>
    </w:rPr>
  </w:style>
  <w:style w:type="character" w:customStyle="1" w:styleId="139">
    <w:name w:val="Знак1 Знак Знак3"/>
    <w:uiPriority w:val="99"/>
    <w:locked/>
    <w:rsid w:val="00665ECD"/>
    <w:rPr>
      <w:sz w:val="24"/>
      <w:lang w:val="ru-RU" w:eastAsia="ru-RU"/>
    </w:rPr>
  </w:style>
  <w:style w:type="character" w:customStyle="1" w:styleId="hpsatn">
    <w:name w:val="hps atn"/>
    <w:basedOn w:val="a3"/>
    <w:uiPriority w:val="99"/>
    <w:qFormat/>
    <w:rsid w:val="00665ECD"/>
    <w:rPr>
      <w:rFonts w:cs="Times New Roman"/>
    </w:rPr>
  </w:style>
  <w:style w:type="character" w:customStyle="1" w:styleId="udar">
    <w:name w:val="udar"/>
    <w:basedOn w:val="a3"/>
    <w:uiPriority w:val="99"/>
    <w:qFormat/>
    <w:rsid w:val="00665ECD"/>
    <w:rPr>
      <w:rFonts w:cs="Times New Roman"/>
    </w:rPr>
  </w:style>
  <w:style w:type="character" w:customStyle="1" w:styleId="FontStyle139">
    <w:name w:val="Font Style139"/>
    <w:uiPriority w:val="99"/>
    <w:qFormat/>
    <w:rsid w:val="00665ECD"/>
    <w:rPr>
      <w:rFonts w:ascii="Palatino Linotype" w:hAnsi="Palatino Linotype"/>
      <w:sz w:val="18"/>
    </w:rPr>
  </w:style>
  <w:style w:type="character" w:customStyle="1" w:styleId="FontStyle156">
    <w:name w:val="Font Style156"/>
    <w:uiPriority w:val="99"/>
    <w:qFormat/>
    <w:rsid w:val="00665ECD"/>
    <w:rPr>
      <w:rFonts w:ascii="Palatino Linotype" w:hAnsi="Palatino Linotype"/>
      <w:sz w:val="18"/>
    </w:rPr>
  </w:style>
  <w:style w:type="character" w:customStyle="1" w:styleId="FontStyle157">
    <w:name w:val="Font Style157"/>
    <w:uiPriority w:val="99"/>
    <w:qFormat/>
    <w:rsid w:val="00665ECD"/>
    <w:rPr>
      <w:rFonts w:ascii="Palatino Linotype" w:hAnsi="Palatino Linotype"/>
      <w:sz w:val="18"/>
    </w:rPr>
  </w:style>
  <w:style w:type="character" w:customStyle="1" w:styleId="FontStyle138">
    <w:name w:val="Font Style138"/>
    <w:uiPriority w:val="99"/>
    <w:qFormat/>
    <w:rsid w:val="00665ECD"/>
    <w:rPr>
      <w:rFonts w:ascii="Palatino Linotype" w:hAnsi="Palatino Linotype"/>
      <w:b/>
      <w:sz w:val="18"/>
    </w:rPr>
  </w:style>
  <w:style w:type="character" w:customStyle="1" w:styleId="FontStyle146">
    <w:name w:val="Font Style146"/>
    <w:uiPriority w:val="99"/>
    <w:qFormat/>
    <w:rsid w:val="00665ECD"/>
    <w:rPr>
      <w:rFonts w:ascii="Palatino Linotype" w:hAnsi="Palatino Linotype"/>
      <w:b/>
      <w:sz w:val="18"/>
    </w:rPr>
  </w:style>
  <w:style w:type="character" w:customStyle="1" w:styleId="318">
    <w:name w:val="Основной текст с отступом 3 Знак1"/>
    <w:uiPriority w:val="99"/>
    <w:qFormat/>
    <w:rsid w:val="00665ECD"/>
    <w:rPr>
      <w:rFonts w:ascii="Times New Roman" w:hAnsi="Times New Roman"/>
      <w:sz w:val="16"/>
      <w:lang w:val="ru-RU" w:eastAsia="ru-RU"/>
    </w:rPr>
  </w:style>
  <w:style w:type="character" w:customStyle="1" w:styleId="85">
    <w:name w:val="Основной текст + 85"/>
    <w:uiPriority w:val="99"/>
    <w:qFormat/>
    <w:rsid w:val="00665ECD"/>
    <w:rPr>
      <w:rFonts w:ascii="Times New Roman" w:hAnsi="Times New Roman"/>
      <w:b/>
      <w:i/>
      <w:spacing w:val="30"/>
      <w:sz w:val="17"/>
      <w:shd w:val="clear" w:color="auto" w:fill="FFFFFF"/>
      <w:lang w:val="ru-RU" w:eastAsia="ru-RU"/>
    </w:rPr>
  </w:style>
  <w:style w:type="character" w:customStyle="1" w:styleId="22Arial">
    <w:name w:val="Основной текст (22) + Arial"/>
    <w:uiPriority w:val="99"/>
    <w:rsid w:val="00665ECD"/>
    <w:rPr>
      <w:rFonts w:ascii="Arial" w:hAnsi="Arial"/>
      <w:b/>
      <w:i/>
      <w:sz w:val="21"/>
      <w:shd w:val="clear" w:color="auto" w:fill="FFFFFF"/>
    </w:rPr>
  </w:style>
  <w:style w:type="character" w:customStyle="1" w:styleId="affffffc">
    <w:name w:val="Основной текст + Полужирный"/>
    <w:uiPriority w:val="99"/>
    <w:qFormat/>
    <w:rsid w:val="00665ECD"/>
    <w:rPr>
      <w:rFonts w:ascii="Century Schoolbook" w:hAnsi="Century Schoolbook"/>
      <w:b/>
      <w:sz w:val="18"/>
      <w:shd w:val="clear" w:color="auto" w:fill="FFFFFF"/>
    </w:rPr>
  </w:style>
  <w:style w:type="character" w:customStyle="1" w:styleId="3110">
    <w:name w:val="Основной текст 3 Знак11"/>
    <w:uiPriority w:val="99"/>
    <w:locked/>
    <w:rsid w:val="00665ECD"/>
    <w:rPr>
      <w:rFonts w:ascii="Times New Roman" w:hAnsi="Times New Roman"/>
      <w:sz w:val="16"/>
      <w:lang w:val="ru-RU" w:eastAsia="ru-RU"/>
    </w:rPr>
  </w:style>
  <w:style w:type="character" w:customStyle="1" w:styleId="217">
    <w:name w:val="Заголовок 2 Знак1"/>
    <w:uiPriority w:val="99"/>
    <w:qFormat/>
    <w:rsid w:val="00665ECD"/>
    <w:rPr>
      <w:rFonts w:ascii="Arial" w:hAnsi="Arial"/>
      <w:b/>
      <w:i/>
      <w:sz w:val="28"/>
    </w:rPr>
  </w:style>
  <w:style w:type="character" w:customStyle="1" w:styleId="412">
    <w:name w:val="Заголовок 4 Знак1"/>
    <w:uiPriority w:val="99"/>
    <w:qFormat/>
    <w:locked/>
    <w:rsid w:val="00665ECD"/>
    <w:rPr>
      <w:rFonts w:ascii="Times New Roman" w:hAnsi="Times New Roman"/>
      <w:b/>
      <w:sz w:val="28"/>
      <w:lang w:eastAsia="ru-RU"/>
    </w:rPr>
  </w:style>
  <w:style w:type="character" w:customStyle="1" w:styleId="319">
    <w:name w:val="Заголовок 3 Знак1"/>
    <w:uiPriority w:val="99"/>
    <w:qFormat/>
    <w:locked/>
    <w:rsid w:val="00665ECD"/>
    <w:rPr>
      <w:rFonts w:ascii="Times New Roman" w:hAnsi="Times New Roman"/>
      <w:b/>
      <w:sz w:val="27"/>
      <w:lang w:eastAsia="ru-RU"/>
    </w:rPr>
  </w:style>
  <w:style w:type="character" w:customStyle="1" w:styleId="1ffa">
    <w:name w:val="Сильное выделение1"/>
    <w:basedOn w:val="a3"/>
    <w:uiPriority w:val="99"/>
    <w:qFormat/>
    <w:rsid w:val="00665ECD"/>
    <w:rPr>
      <w:rFonts w:cs="Times New Roman"/>
      <w:b/>
    </w:rPr>
  </w:style>
  <w:style w:type="character" w:customStyle="1" w:styleId="1ffb">
    <w:name w:val="Слабая ссылка1"/>
    <w:basedOn w:val="a3"/>
    <w:uiPriority w:val="99"/>
    <w:qFormat/>
    <w:rsid w:val="00665ECD"/>
    <w:rPr>
      <w:rFonts w:cs="Times New Roman"/>
      <w:smallCaps/>
      <w:color w:val="C0504D"/>
      <w:u w:val="single"/>
    </w:rPr>
  </w:style>
  <w:style w:type="character" w:customStyle="1" w:styleId="1ffc">
    <w:name w:val="Сильная ссылка1"/>
    <w:basedOn w:val="a3"/>
    <w:uiPriority w:val="99"/>
    <w:qFormat/>
    <w:rsid w:val="00665ECD"/>
    <w:rPr>
      <w:rFonts w:cs="Times New Roman"/>
      <w:b/>
      <w:smallCaps/>
      <w:color w:val="C0504D"/>
      <w:spacing w:val="5"/>
      <w:u w:val="single"/>
    </w:rPr>
  </w:style>
  <w:style w:type="character" w:customStyle="1" w:styleId="1ffd">
    <w:name w:val="Название книги1"/>
    <w:basedOn w:val="a3"/>
    <w:uiPriority w:val="99"/>
    <w:qFormat/>
    <w:rsid w:val="00665ECD"/>
    <w:rPr>
      <w:rFonts w:cs="Times New Roman"/>
      <w:b/>
      <w:smallCaps/>
      <w:spacing w:val="5"/>
    </w:rPr>
  </w:style>
  <w:style w:type="character" w:customStyle="1" w:styleId="611">
    <w:name w:val="Заголовок 6 Знак1"/>
    <w:uiPriority w:val="99"/>
    <w:qFormat/>
    <w:rsid w:val="00665ECD"/>
    <w:rPr>
      <w:b/>
      <w:sz w:val="22"/>
      <w:lang w:val="ru-RU" w:eastAsia="ru-RU"/>
    </w:rPr>
  </w:style>
  <w:style w:type="character" w:customStyle="1" w:styleId="711">
    <w:name w:val="Заголовок 7 Знак1"/>
    <w:uiPriority w:val="99"/>
    <w:qFormat/>
    <w:rsid w:val="00665ECD"/>
    <w:rPr>
      <w:sz w:val="24"/>
      <w:lang w:val="ru-RU" w:eastAsia="ru-RU"/>
    </w:rPr>
  </w:style>
  <w:style w:type="character" w:customStyle="1" w:styleId="812">
    <w:name w:val="Заголовок 8 Знак1"/>
    <w:uiPriority w:val="99"/>
    <w:qFormat/>
    <w:rsid w:val="00665ECD"/>
    <w:rPr>
      <w:rFonts w:ascii="Calibri" w:hAnsi="Calibri"/>
      <w:i/>
      <w:sz w:val="24"/>
      <w:lang w:val="ru-RU" w:eastAsia="en-US"/>
    </w:rPr>
  </w:style>
  <w:style w:type="character" w:customStyle="1" w:styleId="910">
    <w:name w:val="Заголовок 9 Знак1"/>
    <w:uiPriority w:val="99"/>
    <w:qFormat/>
    <w:rsid w:val="00665ECD"/>
    <w:rPr>
      <w:rFonts w:ascii="Arial" w:hAnsi="Arial"/>
      <w:sz w:val="22"/>
      <w:lang w:val="ru-RU" w:eastAsia="ru-RU"/>
    </w:rPr>
  </w:style>
  <w:style w:type="character" w:customStyle="1" w:styleId="1ffe">
    <w:name w:val="Нижний колонтитул Знак1"/>
    <w:uiPriority w:val="99"/>
    <w:qFormat/>
    <w:locked/>
    <w:rsid w:val="00665ECD"/>
    <w:rPr>
      <w:rFonts w:ascii="Times New Roman" w:hAnsi="Times New Roman"/>
      <w:sz w:val="24"/>
      <w:lang w:val="ru-RU" w:eastAsia="ru-RU"/>
    </w:rPr>
  </w:style>
  <w:style w:type="character" w:customStyle="1" w:styleId="tbb121">
    <w:name w:val="tbb121"/>
    <w:uiPriority w:val="99"/>
    <w:qFormat/>
    <w:rsid w:val="00665ECD"/>
    <w:rPr>
      <w:rFonts w:ascii="Arial" w:hAnsi="Arial"/>
      <w:b/>
      <w:color w:val="000000"/>
      <w:sz w:val="18"/>
      <w:u w:val="none"/>
    </w:rPr>
  </w:style>
  <w:style w:type="character" w:customStyle="1" w:styleId="tbl121">
    <w:name w:val="tbl121"/>
    <w:uiPriority w:val="99"/>
    <w:qFormat/>
    <w:rsid w:val="00665ECD"/>
    <w:rPr>
      <w:rFonts w:ascii="Tahoma" w:hAnsi="Tahoma"/>
      <w:color w:val="000000"/>
      <w:sz w:val="18"/>
      <w:u w:val="none"/>
    </w:rPr>
  </w:style>
  <w:style w:type="character" w:customStyle="1" w:styleId="em11">
    <w:name w:val="em11"/>
    <w:uiPriority w:val="99"/>
    <w:qFormat/>
    <w:rsid w:val="00665ECD"/>
    <w:rPr>
      <w:b/>
      <w:sz w:val="24"/>
    </w:rPr>
  </w:style>
  <w:style w:type="character" w:customStyle="1" w:styleId="8pt">
    <w:name w:val="Основной текст + 8 pt"/>
    <w:uiPriority w:val="99"/>
    <w:qFormat/>
    <w:rsid w:val="00665ECD"/>
    <w:rPr>
      <w:rFonts w:ascii="Times New Roman" w:hAnsi="Times New Roman"/>
      <w:spacing w:val="0"/>
      <w:sz w:val="16"/>
    </w:rPr>
  </w:style>
  <w:style w:type="character" w:customStyle="1" w:styleId="7pt">
    <w:name w:val="Основной текст + 7 pt"/>
    <w:uiPriority w:val="99"/>
    <w:qFormat/>
    <w:rsid w:val="00665ECD"/>
    <w:rPr>
      <w:rFonts w:ascii="Times New Roman" w:hAnsi="Times New Roman"/>
      <w:spacing w:val="0"/>
      <w:sz w:val="14"/>
    </w:rPr>
  </w:style>
  <w:style w:type="character" w:customStyle="1" w:styleId="10pt">
    <w:name w:val="Основной текст + 10 pt"/>
    <w:uiPriority w:val="99"/>
    <w:qFormat/>
    <w:rsid w:val="00665ECD"/>
    <w:rPr>
      <w:rFonts w:ascii="Times New Roman" w:hAnsi="Times New Roman"/>
      <w:b/>
      <w:spacing w:val="0"/>
      <w:sz w:val="20"/>
    </w:rPr>
  </w:style>
  <w:style w:type="character" w:customStyle="1" w:styleId="affffffd">
    <w:name w:val="Основной текст + Курсив"/>
    <w:uiPriority w:val="99"/>
    <w:qFormat/>
    <w:rsid w:val="00665ECD"/>
    <w:rPr>
      <w:rFonts w:ascii="Times New Roman" w:hAnsi="Times New Roman"/>
      <w:i/>
      <w:spacing w:val="0"/>
      <w:sz w:val="21"/>
    </w:rPr>
  </w:style>
  <w:style w:type="character" w:customStyle="1" w:styleId="5pt">
    <w:name w:val="Основной текст + 5 pt"/>
    <w:uiPriority w:val="99"/>
    <w:qFormat/>
    <w:rsid w:val="00665ECD"/>
    <w:rPr>
      <w:rFonts w:ascii="Times New Roman" w:hAnsi="Times New Roman"/>
      <w:spacing w:val="10"/>
      <w:sz w:val="10"/>
    </w:rPr>
  </w:style>
  <w:style w:type="character" w:customStyle="1" w:styleId="9pt">
    <w:name w:val="Основной текст + 9 pt"/>
    <w:uiPriority w:val="99"/>
    <w:qFormat/>
    <w:rsid w:val="00665ECD"/>
    <w:rPr>
      <w:rFonts w:ascii="Times New Roman" w:hAnsi="Times New Roman"/>
      <w:spacing w:val="0"/>
      <w:sz w:val="18"/>
    </w:rPr>
  </w:style>
  <w:style w:type="character" w:customStyle="1" w:styleId="TimesNewRoman0">
    <w:name w:val="Основной текст + Times New Roman"/>
    <w:uiPriority w:val="99"/>
    <w:qFormat/>
    <w:rsid w:val="00665ECD"/>
    <w:rPr>
      <w:rFonts w:ascii="Times New Roman" w:hAnsi="Times New Roman"/>
      <w:spacing w:val="0"/>
      <w:sz w:val="21"/>
    </w:rPr>
  </w:style>
  <w:style w:type="character" w:customStyle="1" w:styleId="WW-9pt">
    <w:name w:val="WW-Основной текст + 9 pt"/>
    <w:uiPriority w:val="99"/>
    <w:qFormat/>
    <w:rsid w:val="00665ECD"/>
    <w:rPr>
      <w:rFonts w:ascii="Times New Roman" w:hAnsi="Times New Roman"/>
      <w:spacing w:val="0"/>
      <w:sz w:val="18"/>
    </w:rPr>
  </w:style>
  <w:style w:type="character" w:customStyle="1" w:styleId="gogofoundword">
    <w:name w:val="gogofoundword"/>
    <w:basedOn w:val="a3"/>
    <w:uiPriority w:val="99"/>
    <w:qFormat/>
    <w:rsid w:val="00665ECD"/>
    <w:rPr>
      <w:rFonts w:cs="Times New Roman"/>
    </w:rPr>
  </w:style>
  <w:style w:type="character" w:customStyle="1" w:styleId="FontStyle124">
    <w:name w:val="Font Style124"/>
    <w:uiPriority w:val="99"/>
    <w:qFormat/>
    <w:rsid w:val="00665ECD"/>
    <w:rPr>
      <w:rFonts w:ascii="Times New Roman" w:hAnsi="Times New Roman"/>
      <w:b/>
      <w:sz w:val="18"/>
    </w:rPr>
  </w:style>
  <w:style w:type="character" w:customStyle="1" w:styleId="red">
    <w:name w:val="red"/>
    <w:basedOn w:val="a3"/>
    <w:uiPriority w:val="99"/>
    <w:qFormat/>
    <w:rsid w:val="00665ECD"/>
    <w:rPr>
      <w:rFonts w:cs="Times New Roman"/>
    </w:rPr>
  </w:style>
  <w:style w:type="character" w:customStyle="1" w:styleId="msosubtleemphasis0">
    <w:name w:val="msosubtleemphasis"/>
    <w:uiPriority w:val="99"/>
    <w:qFormat/>
    <w:rsid w:val="00665ECD"/>
    <w:rPr>
      <w:i/>
      <w:color w:val="808080"/>
    </w:rPr>
  </w:style>
  <w:style w:type="character" w:customStyle="1" w:styleId="FontStyle120">
    <w:name w:val="Font Style120"/>
    <w:uiPriority w:val="99"/>
    <w:qFormat/>
    <w:rsid w:val="00665ECD"/>
    <w:rPr>
      <w:rFonts w:ascii="Times New Roman" w:hAnsi="Times New Roman"/>
      <w:b/>
      <w:sz w:val="26"/>
    </w:rPr>
  </w:style>
  <w:style w:type="character" w:customStyle="1" w:styleId="FontStyle121">
    <w:name w:val="Font Style121"/>
    <w:uiPriority w:val="99"/>
    <w:qFormat/>
    <w:rsid w:val="00665ECD"/>
    <w:rPr>
      <w:rFonts w:ascii="Times New Roman" w:hAnsi="Times New Roman"/>
      <w:sz w:val="26"/>
    </w:rPr>
  </w:style>
  <w:style w:type="character" w:customStyle="1" w:styleId="232">
    <w:name w:val="Знак Знак23 Знак2"/>
    <w:uiPriority w:val="99"/>
    <w:qFormat/>
    <w:locked/>
    <w:rsid w:val="00665ECD"/>
    <w:rPr>
      <w:rFonts w:ascii="Tahoma" w:hAnsi="Tahoma"/>
      <w:sz w:val="16"/>
    </w:rPr>
  </w:style>
  <w:style w:type="character" w:customStyle="1" w:styleId="t9">
    <w:name w:val="t9"/>
    <w:uiPriority w:val="99"/>
    <w:qFormat/>
    <w:rsid w:val="00665ECD"/>
  </w:style>
  <w:style w:type="character" w:customStyle="1" w:styleId="t10">
    <w:name w:val="t10"/>
    <w:uiPriority w:val="99"/>
    <w:qFormat/>
    <w:rsid w:val="00665ECD"/>
  </w:style>
  <w:style w:type="character" w:customStyle="1" w:styleId="c2">
    <w:name w:val="c2"/>
    <w:uiPriority w:val="99"/>
    <w:qFormat/>
    <w:rsid w:val="00665ECD"/>
  </w:style>
  <w:style w:type="character" w:customStyle="1" w:styleId="c0">
    <w:name w:val="c0"/>
    <w:uiPriority w:val="99"/>
    <w:qFormat/>
    <w:rsid w:val="00665ECD"/>
  </w:style>
  <w:style w:type="character" w:customStyle="1" w:styleId="ft776">
    <w:name w:val="ft776"/>
    <w:uiPriority w:val="99"/>
    <w:qFormat/>
    <w:rsid w:val="00665ECD"/>
  </w:style>
  <w:style w:type="character" w:customStyle="1" w:styleId="highlight">
    <w:name w:val="highlight"/>
    <w:uiPriority w:val="99"/>
    <w:qFormat/>
    <w:rsid w:val="00665ECD"/>
  </w:style>
  <w:style w:type="character" w:customStyle="1" w:styleId="ft431">
    <w:name w:val="ft431"/>
    <w:uiPriority w:val="99"/>
    <w:qFormat/>
    <w:rsid w:val="00665ECD"/>
  </w:style>
  <w:style w:type="character" w:customStyle="1" w:styleId="ft793">
    <w:name w:val="ft793"/>
    <w:uiPriority w:val="99"/>
    <w:qFormat/>
    <w:rsid w:val="00665ECD"/>
  </w:style>
  <w:style w:type="character" w:customStyle="1" w:styleId="ft802">
    <w:name w:val="ft802"/>
    <w:uiPriority w:val="99"/>
    <w:qFormat/>
    <w:rsid w:val="00665ECD"/>
  </w:style>
  <w:style w:type="character" w:customStyle="1" w:styleId="ft890">
    <w:name w:val="ft890"/>
    <w:uiPriority w:val="99"/>
    <w:qFormat/>
    <w:rsid w:val="00665ECD"/>
  </w:style>
  <w:style w:type="character" w:customStyle="1" w:styleId="ft904">
    <w:name w:val="ft904"/>
    <w:uiPriority w:val="99"/>
    <w:qFormat/>
    <w:rsid w:val="00665ECD"/>
  </w:style>
  <w:style w:type="character" w:customStyle="1" w:styleId="ft914">
    <w:name w:val="ft914"/>
    <w:uiPriority w:val="99"/>
    <w:qFormat/>
    <w:rsid w:val="00665ECD"/>
  </w:style>
  <w:style w:type="character" w:customStyle="1" w:styleId="1fff">
    <w:name w:val="Текст Знак1"/>
    <w:uiPriority w:val="99"/>
    <w:qFormat/>
    <w:locked/>
    <w:rsid w:val="00665ECD"/>
    <w:rPr>
      <w:rFonts w:ascii="Courier New" w:hAnsi="Courier New"/>
      <w:lang w:val="ru-RU" w:eastAsia="ru-RU"/>
    </w:rPr>
  </w:style>
  <w:style w:type="character" w:customStyle="1" w:styleId="accented">
    <w:name w:val="accented"/>
    <w:basedOn w:val="a3"/>
    <w:uiPriority w:val="99"/>
    <w:qFormat/>
    <w:rsid w:val="00665ECD"/>
    <w:rPr>
      <w:rFonts w:cs="Times New Roman"/>
    </w:rPr>
  </w:style>
  <w:style w:type="character" w:customStyle="1" w:styleId="FontStyle214">
    <w:name w:val="Font Style214"/>
    <w:uiPriority w:val="99"/>
    <w:qFormat/>
    <w:rsid w:val="00665ECD"/>
    <w:rPr>
      <w:rFonts w:ascii="Trebuchet MS" w:hAnsi="Trebuchet MS"/>
      <w:b/>
      <w:color w:val="000000"/>
      <w:sz w:val="22"/>
    </w:rPr>
  </w:style>
  <w:style w:type="character" w:customStyle="1" w:styleId="affffffe">
    <w:name w:val="Цветовое выделение"/>
    <w:uiPriority w:val="99"/>
    <w:qFormat/>
    <w:rsid w:val="00665ECD"/>
    <w:rPr>
      <w:b/>
      <w:color w:val="000080"/>
      <w:sz w:val="22"/>
    </w:rPr>
  </w:style>
  <w:style w:type="character" w:customStyle="1" w:styleId="afffffff">
    <w:name w:val="Гипертекстовая ссылка"/>
    <w:uiPriority w:val="99"/>
    <w:qFormat/>
    <w:rsid w:val="00665ECD"/>
    <w:rPr>
      <w:b/>
      <w:color w:val="008000"/>
      <w:sz w:val="22"/>
      <w:u w:val="single"/>
    </w:rPr>
  </w:style>
  <w:style w:type="character" w:customStyle="1" w:styleId="1fff0">
    <w:name w:val="Схема документа Знак1"/>
    <w:uiPriority w:val="99"/>
    <w:qFormat/>
    <w:rsid w:val="00665ECD"/>
    <w:rPr>
      <w:rFonts w:ascii="Tahoma" w:hAnsi="Tahoma"/>
      <w:sz w:val="16"/>
      <w:lang w:val="ru-RU" w:eastAsia="ru-RU"/>
    </w:rPr>
  </w:style>
  <w:style w:type="character" w:customStyle="1" w:styleId="HTML11">
    <w:name w:val="Стандартный HTML Знак1"/>
    <w:uiPriority w:val="99"/>
    <w:qFormat/>
    <w:rsid w:val="00665ECD"/>
    <w:rPr>
      <w:rFonts w:ascii="Consolas" w:hAnsi="Consolas"/>
      <w:sz w:val="20"/>
      <w:lang w:val="ru-RU" w:eastAsia="ru-RU"/>
    </w:rPr>
  </w:style>
  <w:style w:type="character" w:customStyle="1" w:styleId="1fff1">
    <w:name w:val="Верхний колонтитул Знак1"/>
    <w:uiPriority w:val="99"/>
    <w:qFormat/>
    <w:rsid w:val="00665ECD"/>
    <w:rPr>
      <w:rFonts w:ascii="Times New Roman" w:hAnsi="Times New Roman"/>
      <w:sz w:val="24"/>
      <w:lang w:val="ru-RU" w:eastAsia="ru-RU"/>
    </w:rPr>
  </w:style>
  <w:style w:type="character" w:customStyle="1" w:styleId="218">
    <w:name w:val="Основной текст 2 Знак1"/>
    <w:uiPriority w:val="99"/>
    <w:qFormat/>
    <w:rsid w:val="00665ECD"/>
    <w:rPr>
      <w:rFonts w:ascii="Times New Roman" w:hAnsi="Times New Roman"/>
      <w:sz w:val="24"/>
      <w:lang w:val="ru-RU" w:eastAsia="ru-RU"/>
    </w:rPr>
  </w:style>
  <w:style w:type="character" w:customStyle="1" w:styleId="1fff2">
    <w:name w:val="Текст выноски Знак1"/>
    <w:uiPriority w:val="99"/>
    <w:qFormat/>
    <w:rsid w:val="00665ECD"/>
    <w:rPr>
      <w:rFonts w:ascii="Tahoma" w:hAnsi="Tahoma"/>
      <w:sz w:val="16"/>
      <w:lang w:val="ru-RU" w:eastAsia="ru-RU"/>
    </w:rPr>
  </w:style>
  <w:style w:type="character" w:customStyle="1" w:styleId="FontStyle53">
    <w:name w:val="Font Style53"/>
    <w:uiPriority w:val="99"/>
    <w:qFormat/>
    <w:rsid w:val="00665ECD"/>
    <w:rPr>
      <w:rFonts w:ascii="Arial" w:hAnsi="Arial"/>
      <w:b/>
      <w:sz w:val="18"/>
    </w:rPr>
  </w:style>
  <w:style w:type="paragraph" w:customStyle="1" w:styleId="3f1">
    <w:name w:val="Знак Знак Знак Знак Знак Знак Знак Знак Знак Знак Знак Знак Знак3"/>
    <w:basedOn w:val="a2"/>
    <w:uiPriority w:val="99"/>
    <w:qFormat/>
    <w:rsid w:val="00665EC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219">
    <w:name w:val="Красная строка 2 Знак1"/>
    <w:uiPriority w:val="99"/>
    <w:qFormat/>
    <w:rsid w:val="00665ECD"/>
    <w:rPr>
      <w:sz w:val="24"/>
      <w:lang w:val="ru-RU" w:eastAsia="ru-RU"/>
    </w:rPr>
  </w:style>
  <w:style w:type="character" w:customStyle="1" w:styleId="1fff3">
    <w:name w:val="Название Знак1"/>
    <w:uiPriority w:val="99"/>
    <w:qFormat/>
    <w:rsid w:val="00665ECD"/>
    <w:rPr>
      <w:rFonts w:ascii="Cambria" w:hAnsi="Cambria"/>
      <w:color w:val="17365D"/>
      <w:spacing w:val="5"/>
      <w:kern w:val="28"/>
      <w:sz w:val="52"/>
      <w:lang w:eastAsia="ru-RU"/>
    </w:rPr>
  </w:style>
  <w:style w:type="character" w:customStyle="1" w:styleId="1fff4">
    <w:name w:val="Подзаголовок Знак1"/>
    <w:uiPriority w:val="99"/>
    <w:qFormat/>
    <w:rsid w:val="00665ECD"/>
    <w:rPr>
      <w:rFonts w:ascii="Cambria" w:hAnsi="Cambria"/>
      <w:sz w:val="24"/>
    </w:rPr>
  </w:style>
  <w:style w:type="character" w:customStyle="1" w:styleId="font0">
    <w:name w:val="font0"/>
    <w:basedOn w:val="a3"/>
    <w:uiPriority w:val="99"/>
    <w:qFormat/>
    <w:rsid w:val="00665ECD"/>
    <w:rPr>
      <w:rFonts w:cs="Times New Roman"/>
    </w:rPr>
  </w:style>
  <w:style w:type="character" w:customStyle="1" w:styleId="s3">
    <w:name w:val="s3"/>
    <w:uiPriority w:val="99"/>
    <w:qFormat/>
    <w:rsid w:val="00665ECD"/>
  </w:style>
  <w:style w:type="character" w:customStyle="1" w:styleId="FontStyle46">
    <w:name w:val="Font Style46"/>
    <w:uiPriority w:val="99"/>
    <w:qFormat/>
    <w:rsid w:val="00665ECD"/>
    <w:rPr>
      <w:rFonts w:ascii="Times New Roman" w:hAnsi="Times New Roman"/>
      <w:b/>
      <w:sz w:val="30"/>
    </w:rPr>
  </w:style>
  <w:style w:type="character" w:customStyle="1" w:styleId="newstitle">
    <w:name w:val="news_title"/>
    <w:basedOn w:val="a3"/>
    <w:uiPriority w:val="99"/>
    <w:qFormat/>
    <w:rsid w:val="00665ECD"/>
    <w:rPr>
      <w:rFonts w:cs="Times New Roman"/>
    </w:rPr>
  </w:style>
  <w:style w:type="character" w:customStyle="1" w:styleId="s1">
    <w:name w:val="s1"/>
    <w:uiPriority w:val="99"/>
    <w:qFormat/>
    <w:rsid w:val="00665ECD"/>
  </w:style>
  <w:style w:type="character" w:customStyle="1" w:styleId="WW8Num8z0">
    <w:name w:val="WW8Num8z0"/>
    <w:uiPriority w:val="99"/>
    <w:qFormat/>
    <w:rsid w:val="00665ECD"/>
    <w:rPr>
      <w:rFonts w:ascii="Wingdings 2" w:hAnsi="Wingdings 2"/>
    </w:rPr>
  </w:style>
  <w:style w:type="paragraph" w:customStyle="1" w:styleId="31a">
    <w:name w:val="Знак31"/>
    <w:basedOn w:val="a2"/>
    <w:uiPriority w:val="99"/>
    <w:qFormat/>
    <w:rsid w:val="00665EC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ep">
    <w:name w:val="ep"/>
    <w:basedOn w:val="a3"/>
    <w:uiPriority w:val="99"/>
    <w:qFormat/>
    <w:rsid w:val="00665ECD"/>
    <w:rPr>
      <w:rFonts w:cs="Times New Roman"/>
    </w:rPr>
  </w:style>
  <w:style w:type="character" w:customStyle="1" w:styleId="searchterm1">
    <w:name w:val="searchterm1"/>
    <w:uiPriority w:val="99"/>
    <w:qFormat/>
    <w:rsid w:val="00665ECD"/>
    <w:rPr>
      <w:b/>
      <w:sz w:val="2"/>
      <w:bdr w:val="single" w:sz="6" w:space="0" w:color="0000FF"/>
      <w:shd w:val="clear" w:color="auto" w:fill="CCCCFF"/>
    </w:rPr>
  </w:style>
  <w:style w:type="character" w:customStyle="1" w:styleId="review-h52">
    <w:name w:val="review-h52"/>
    <w:uiPriority w:val="99"/>
    <w:qFormat/>
    <w:rsid w:val="00665ECD"/>
    <w:rPr>
      <w:b/>
      <w:color w:val="004080"/>
      <w:sz w:val="18"/>
      <w:u w:val="none"/>
    </w:rPr>
  </w:style>
  <w:style w:type="character" w:customStyle="1" w:styleId="FontStyle571">
    <w:name w:val="Font Style571"/>
    <w:uiPriority w:val="99"/>
    <w:qFormat/>
    <w:rsid w:val="00665ECD"/>
    <w:rPr>
      <w:rFonts w:ascii="Candara" w:hAnsi="Candara"/>
      <w:b/>
      <w:sz w:val="24"/>
    </w:rPr>
  </w:style>
  <w:style w:type="character" w:customStyle="1" w:styleId="FontStyle596">
    <w:name w:val="Font Style596"/>
    <w:uiPriority w:val="99"/>
    <w:qFormat/>
    <w:rsid w:val="00665ECD"/>
    <w:rPr>
      <w:rFonts w:ascii="Times New Roman" w:hAnsi="Times New Roman"/>
      <w:b/>
      <w:i/>
      <w:sz w:val="16"/>
    </w:rPr>
  </w:style>
  <w:style w:type="character" w:customStyle="1" w:styleId="FontStyle264">
    <w:name w:val="Font Style264"/>
    <w:uiPriority w:val="99"/>
    <w:qFormat/>
    <w:rsid w:val="00665ECD"/>
    <w:rPr>
      <w:rFonts w:ascii="Franklin Gothic Demi" w:hAnsi="Franklin Gothic Demi"/>
      <w:b/>
      <w:sz w:val="22"/>
    </w:rPr>
  </w:style>
  <w:style w:type="character" w:customStyle="1" w:styleId="FontStyle260">
    <w:name w:val="Font Style260"/>
    <w:uiPriority w:val="99"/>
    <w:qFormat/>
    <w:rsid w:val="00665ECD"/>
    <w:rPr>
      <w:rFonts w:ascii="Franklin Gothic Demi" w:hAnsi="Franklin Gothic Demi"/>
      <w:b/>
      <w:sz w:val="26"/>
    </w:rPr>
  </w:style>
  <w:style w:type="character" w:customStyle="1" w:styleId="FontStyle426">
    <w:name w:val="Font Style426"/>
    <w:uiPriority w:val="99"/>
    <w:qFormat/>
    <w:rsid w:val="00665ECD"/>
    <w:rPr>
      <w:rFonts w:ascii="Times New Roman" w:hAnsi="Times New Roman"/>
      <w:color w:val="000000"/>
      <w:sz w:val="20"/>
    </w:rPr>
  </w:style>
  <w:style w:type="character" w:customStyle="1" w:styleId="FontStyle707">
    <w:name w:val="Font Style707"/>
    <w:uiPriority w:val="99"/>
    <w:qFormat/>
    <w:rsid w:val="00665ECD"/>
    <w:rPr>
      <w:rFonts w:ascii="Bookman Old Style" w:hAnsi="Bookman Old Style"/>
      <w:color w:val="000000"/>
      <w:sz w:val="16"/>
    </w:rPr>
  </w:style>
  <w:style w:type="character" w:customStyle="1" w:styleId="FontStyle679">
    <w:name w:val="Font Style679"/>
    <w:uiPriority w:val="99"/>
    <w:qFormat/>
    <w:rsid w:val="00665ECD"/>
    <w:rPr>
      <w:rFonts w:ascii="Times New Roman" w:hAnsi="Times New Roman"/>
      <w:i/>
      <w:color w:val="000000"/>
      <w:sz w:val="20"/>
    </w:rPr>
  </w:style>
  <w:style w:type="character" w:customStyle="1" w:styleId="FontStyle695">
    <w:name w:val="Font Style695"/>
    <w:uiPriority w:val="99"/>
    <w:qFormat/>
    <w:rsid w:val="00665ECD"/>
    <w:rPr>
      <w:rFonts w:ascii="Times New Roman" w:hAnsi="Times New Roman"/>
      <w:b/>
      <w:color w:val="000000"/>
      <w:sz w:val="16"/>
    </w:rPr>
  </w:style>
  <w:style w:type="character" w:customStyle="1" w:styleId="FontStyle668">
    <w:name w:val="Font Style668"/>
    <w:uiPriority w:val="99"/>
    <w:qFormat/>
    <w:rsid w:val="00665ECD"/>
    <w:rPr>
      <w:rFonts w:ascii="Times New Roman" w:hAnsi="Times New Roman"/>
      <w:color w:val="000000"/>
      <w:sz w:val="20"/>
    </w:rPr>
  </w:style>
  <w:style w:type="character" w:customStyle="1" w:styleId="FontStyle527">
    <w:name w:val="Font Style527"/>
    <w:uiPriority w:val="99"/>
    <w:qFormat/>
    <w:rsid w:val="00665ECD"/>
    <w:rPr>
      <w:rFonts w:ascii="Times New Roman" w:hAnsi="Times New Roman"/>
      <w:b/>
      <w:color w:val="000000"/>
      <w:sz w:val="16"/>
    </w:rPr>
  </w:style>
  <w:style w:type="character" w:customStyle="1" w:styleId="FontStyle236">
    <w:name w:val="Font Style236"/>
    <w:uiPriority w:val="99"/>
    <w:qFormat/>
    <w:rsid w:val="00665ECD"/>
    <w:rPr>
      <w:rFonts w:ascii="Times New Roman" w:hAnsi="Times New Roman"/>
      <w:color w:val="000000"/>
      <w:sz w:val="20"/>
    </w:rPr>
  </w:style>
  <w:style w:type="character" w:customStyle="1" w:styleId="FontStyle719">
    <w:name w:val="Font Style719"/>
    <w:uiPriority w:val="99"/>
    <w:qFormat/>
    <w:rsid w:val="00665ECD"/>
    <w:rPr>
      <w:rFonts w:ascii="Bookman Old Style" w:hAnsi="Bookman Old Style"/>
      <w:b/>
      <w:color w:val="000000"/>
      <w:sz w:val="16"/>
    </w:rPr>
  </w:style>
  <w:style w:type="character" w:customStyle="1" w:styleId="FontStyle720">
    <w:name w:val="Font Style720"/>
    <w:uiPriority w:val="99"/>
    <w:qFormat/>
    <w:rsid w:val="00665ECD"/>
    <w:rPr>
      <w:rFonts w:ascii="Tahoma" w:hAnsi="Tahoma"/>
      <w:color w:val="000000"/>
      <w:sz w:val="14"/>
    </w:rPr>
  </w:style>
  <w:style w:type="character" w:customStyle="1" w:styleId="FontStyle815">
    <w:name w:val="Font Style815"/>
    <w:uiPriority w:val="99"/>
    <w:qFormat/>
    <w:rsid w:val="00665ECD"/>
    <w:rPr>
      <w:rFonts w:ascii="Bookman Old Style" w:hAnsi="Bookman Old Style"/>
      <w:color w:val="000000"/>
      <w:sz w:val="16"/>
    </w:rPr>
  </w:style>
  <w:style w:type="character" w:customStyle="1" w:styleId="FontStyle106">
    <w:name w:val="Font Style106"/>
    <w:uiPriority w:val="99"/>
    <w:qFormat/>
    <w:rsid w:val="00665ECD"/>
    <w:rPr>
      <w:rFonts w:ascii="Times New Roman" w:hAnsi="Times New Roman"/>
      <w:color w:val="000000"/>
      <w:sz w:val="24"/>
    </w:rPr>
  </w:style>
  <w:style w:type="character" w:customStyle="1" w:styleId="FontStyle122">
    <w:name w:val="Font Style122"/>
    <w:uiPriority w:val="99"/>
    <w:qFormat/>
    <w:rsid w:val="00665ECD"/>
    <w:rPr>
      <w:rFonts w:ascii="Times New Roman" w:hAnsi="Times New Roman"/>
      <w:color w:val="000000"/>
      <w:sz w:val="22"/>
    </w:rPr>
  </w:style>
  <w:style w:type="character" w:customStyle="1" w:styleId="146pt">
    <w:name w:val="Основной текст (14) + 6 pt"/>
    <w:uiPriority w:val="99"/>
    <w:qFormat/>
    <w:rsid w:val="00665ECD"/>
    <w:rPr>
      <w:rFonts w:ascii="Times New Roman" w:hAnsi="Times New Roman"/>
      <w:sz w:val="12"/>
      <w:shd w:val="clear" w:color="auto" w:fill="FFFFFF"/>
    </w:rPr>
  </w:style>
  <w:style w:type="character" w:customStyle="1" w:styleId="listing-desc">
    <w:name w:val="listing-desc"/>
    <w:uiPriority w:val="99"/>
    <w:qFormat/>
    <w:rsid w:val="00665ECD"/>
  </w:style>
  <w:style w:type="character" w:customStyle="1" w:styleId="WW8Num1z0">
    <w:name w:val="WW8Num1z0"/>
    <w:uiPriority w:val="99"/>
    <w:qFormat/>
    <w:rsid w:val="00665ECD"/>
  </w:style>
  <w:style w:type="character" w:customStyle="1" w:styleId="WW8Num2z0">
    <w:name w:val="WW8Num2z0"/>
    <w:uiPriority w:val="99"/>
    <w:qFormat/>
    <w:rsid w:val="00665ECD"/>
  </w:style>
  <w:style w:type="character" w:customStyle="1" w:styleId="WW8Num3z0">
    <w:name w:val="WW8Num3z0"/>
    <w:uiPriority w:val="99"/>
    <w:qFormat/>
    <w:rsid w:val="00665ECD"/>
  </w:style>
  <w:style w:type="character" w:customStyle="1" w:styleId="WW8Num1z1">
    <w:name w:val="WW8Num1z1"/>
    <w:uiPriority w:val="99"/>
    <w:qFormat/>
    <w:rsid w:val="00665ECD"/>
  </w:style>
  <w:style w:type="character" w:customStyle="1" w:styleId="WW8Num1z2">
    <w:name w:val="WW8Num1z2"/>
    <w:uiPriority w:val="99"/>
    <w:qFormat/>
    <w:rsid w:val="00665ECD"/>
  </w:style>
  <w:style w:type="character" w:customStyle="1" w:styleId="WW8Num1z3">
    <w:name w:val="WW8Num1z3"/>
    <w:uiPriority w:val="99"/>
    <w:qFormat/>
    <w:rsid w:val="00665ECD"/>
  </w:style>
  <w:style w:type="character" w:customStyle="1" w:styleId="WW8Num1z4">
    <w:name w:val="WW8Num1z4"/>
    <w:uiPriority w:val="99"/>
    <w:qFormat/>
    <w:rsid w:val="00665ECD"/>
  </w:style>
  <w:style w:type="character" w:customStyle="1" w:styleId="WW8Num1z5">
    <w:name w:val="WW8Num1z5"/>
    <w:uiPriority w:val="99"/>
    <w:qFormat/>
    <w:rsid w:val="00665ECD"/>
  </w:style>
  <w:style w:type="character" w:customStyle="1" w:styleId="WW8Num1z6">
    <w:name w:val="WW8Num1z6"/>
    <w:uiPriority w:val="99"/>
    <w:qFormat/>
    <w:rsid w:val="00665ECD"/>
  </w:style>
  <w:style w:type="character" w:customStyle="1" w:styleId="WW8Num1z7">
    <w:name w:val="WW8Num1z7"/>
    <w:uiPriority w:val="99"/>
    <w:qFormat/>
    <w:rsid w:val="00665ECD"/>
  </w:style>
  <w:style w:type="character" w:customStyle="1" w:styleId="WW8Num1z8">
    <w:name w:val="WW8Num1z8"/>
    <w:uiPriority w:val="99"/>
    <w:qFormat/>
    <w:rsid w:val="00665ECD"/>
  </w:style>
  <w:style w:type="character" w:customStyle="1" w:styleId="1fff5">
    <w:name w:val="Основной шрифт абзаца1"/>
    <w:uiPriority w:val="99"/>
    <w:qFormat/>
    <w:rsid w:val="00665ECD"/>
  </w:style>
  <w:style w:type="character" w:styleId="afffffff0">
    <w:name w:val="Placeholder Text"/>
    <w:basedOn w:val="a3"/>
    <w:uiPriority w:val="99"/>
    <w:qFormat/>
    <w:rsid w:val="00665ECD"/>
    <w:rPr>
      <w:rFonts w:cs="Times New Roman"/>
      <w:color w:val="808080"/>
    </w:rPr>
  </w:style>
  <w:style w:type="character" w:customStyle="1" w:styleId="afffffff1">
    <w:name w:val="Символ сноски"/>
    <w:uiPriority w:val="99"/>
    <w:qFormat/>
    <w:rsid w:val="00665ECD"/>
    <w:rPr>
      <w:vertAlign w:val="superscript"/>
    </w:rPr>
  </w:style>
  <w:style w:type="character" w:customStyle="1" w:styleId="-">
    <w:name w:val="опред-е"/>
    <w:uiPriority w:val="99"/>
    <w:qFormat/>
    <w:rsid w:val="00665ECD"/>
    <w:rPr>
      <w:b/>
    </w:rPr>
  </w:style>
  <w:style w:type="character" w:customStyle="1" w:styleId="FontStyle436">
    <w:name w:val="Font Style436"/>
    <w:uiPriority w:val="99"/>
    <w:qFormat/>
    <w:rsid w:val="00665ECD"/>
    <w:rPr>
      <w:rFonts w:ascii="Times New Roman" w:hAnsi="Times New Roman"/>
      <w:b/>
      <w:sz w:val="18"/>
    </w:rPr>
  </w:style>
  <w:style w:type="character" w:customStyle="1" w:styleId="FontStyle434">
    <w:name w:val="Font Style434"/>
    <w:uiPriority w:val="99"/>
    <w:qFormat/>
    <w:rsid w:val="00665ECD"/>
    <w:rPr>
      <w:rFonts w:ascii="Times New Roman" w:hAnsi="Times New Roman"/>
      <w:sz w:val="18"/>
    </w:rPr>
  </w:style>
  <w:style w:type="character" w:customStyle="1" w:styleId="2ff2">
    <w:name w:val="Основной текст Знак2"/>
    <w:uiPriority w:val="99"/>
    <w:qFormat/>
    <w:locked/>
    <w:rsid w:val="00665ECD"/>
    <w:rPr>
      <w:sz w:val="24"/>
      <w:lang w:val="ru-RU" w:eastAsia="ru-RU"/>
    </w:rPr>
  </w:style>
  <w:style w:type="character" w:customStyle="1" w:styleId="95">
    <w:name w:val="Знак Знак9"/>
    <w:uiPriority w:val="99"/>
    <w:qFormat/>
    <w:locked/>
    <w:rsid w:val="00665ECD"/>
    <w:rPr>
      <w:rFonts w:ascii="Cambria" w:hAnsi="Cambria"/>
      <w:b/>
      <w:color w:val="4F81BD"/>
      <w:sz w:val="26"/>
      <w:lang w:val="ru-RU" w:eastAsia="en-US"/>
    </w:rPr>
  </w:style>
  <w:style w:type="character" w:customStyle="1" w:styleId="532">
    <w:name w:val="Знак Знак53"/>
    <w:uiPriority w:val="99"/>
    <w:qFormat/>
    <w:locked/>
    <w:rsid w:val="00665ECD"/>
    <w:rPr>
      <w:b/>
      <w:caps/>
      <w:sz w:val="24"/>
      <w:lang w:val="ru-RU" w:eastAsia="ru-RU"/>
    </w:rPr>
  </w:style>
  <w:style w:type="character" w:customStyle="1" w:styleId="HTML11a">
    <w:name w:val="Адрес HTML Знак11"/>
    <w:uiPriority w:val="99"/>
    <w:qFormat/>
    <w:rsid w:val="00665ECD"/>
    <w:rPr>
      <w:rFonts w:ascii="Times New Roman" w:hAnsi="Times New Roman"/>
      <w:i/>
      <w:sz w:val="24"/>
    </w:rPr>
  </w:style>
  <w:style w:type="character" w:customStyle="1" w:styleId="st1">
    <w:name w:val="st1"/>
    <w:basedOn w:val="a3"/>
    <w:uiPriority w:val="99"/>
    <w:qFormat/>
    <w:rsid w:val="00665ECD"/>
    <w:rPr>
      <w:rFonts w:cs="Times New Roman"/>
    </w:rPr>
  </w:style>
  <w:style w:type="character" w:customStyle="1" w:styleId="11f">
    <w:name w:val="Основной текст с отступом Знак11"/>
    <w:uiPriority w:val="99"/>
    <w:semiHidden/>
    <w:rsid w:val="00665ECD"/>
    <w:rPr>
      <w:rFonts w:ascii="Times New Roman" w:hAnsi="Times New Roman"/>
      <w:sz w:val="24"/>
      <w:lang w:eastAsia="ru-RU"/>
    </w:rPr>
  </w:style>
  <w:style w:type="character" w:customStyle="1" w:styleId="1fff6">
    <w:name w:val="Текст примечания Знак1"/>
    <w:uiPriority w:val="99"/>
    <w:qFormat/>
    <w:rsid w:val="00665ECD"/>
    <w:rPr>
      <w:rFonts w:ascii="Times New Roman" w:hAnsi="Times New Roman"/>
      <w:sz w:val="20"/>
      <w:lang w:eastAsia="ru-RU"/>
    </w:rPr>
  </w:style>
  <w:style w:type="character" w:customStyle="1" w:styleId="21a">
    <w:name w:val="Основной текст с отступом 2 Знак1"/>
    <w:uiPriority w:val="99"/>
    <w:qFormat/>
    <w:rsid w:val="00665ECD"/>
    <w:rPr>
      <w:rFonts w:ascii="Times New Roman" w:hAnsi="Times New Roman"/>
      <w:sz w:val="24"/>
      <w:lang w:eastAsia="ru-RU"/>
    </w:rPr>
  </w:style>
  <w:style w:type="character" w:customStyle="1" w:styleId="2ff3">
    <w:name w:val="Основной текст Знак Знак Знак2"/>
    <w:uiPriority w:val="99"/>
    <w:qFormat/>
    <w:locked/>
    <w:rsid w:val="00665ECD"/>
    <w:rPr>
      <w:sz w:val="24"/>
      <w:lang w:val="ru-RU" w:eastAsia="ru-RU"/>
    </w:rPr>
  </w:style>
  <w:style w:type="character" w:customStyle="1" w:styleId="FontStyle126">
    <w:name w:val="Font Style126"/>
    <w:uiPriority w:val="99"/>
    <w:qFormat/>
    <w:rsid w:val="00665ECD"/>
    <w:rPr>
      <w:rFonts w:ascii="Times New Roman" w:hAnsi="Times New Roman"/>
      <w:color w:val="000000"/>
      <w:sz w:val="20"/>
    </w:rPr>
  </w:style>
  <w:style w:type="character" w:customStyle="1" w:styleId="13a">
    <w:name w:val="Знак Знак13"/>
    <w:uiPriority w:val="99"/>
    <w:qFormat/>
    <w:locked/>
    <w:rsid w:val="00665ECD"/>
    <w:rPr>
      <w:color w:val="000000"/>
      <w:sz w:val="24"/>
    </w:rPr>
  </w:style>
  <w:style w:type="character" w:customStyle="1" w:styleId="11f0">
    <w:name w:val="Знак Знак11"/>
    <w:uiPriority w:val="99"/>
    <w:qFormat/>
    <w:locked/>
    <w:rsid w:val="00665ECD"/>
    <w:rPr>
      <w:sz w:val="24"/>
    </w:rPr>
  </w:style>
  <w:style w:type="character" w:customStyle="1" w:styleId="231">
    <w:name w:val="Знак Знак231"/>
    <w:uiPriority w:val="99"/>
    <w:qFormat/>
    <w:locked/>
    <w:rsid w:val="00665ECD"/>
    <w:rPr>
      <w:sz w:val="24"/>
      <w:lang w:val="ru-RU" w:eastAsia="ru-RU"/>
    </w:rPr>
  </w:style>
  <w:style w:type="character" w:customStyle="1" w:styleId="5310">
    <w:name w:val="Знак Знак531"/>
    <w:uiPriority w:val="99"/>
    <w:qFormat/>
    <w:locked/>
    <w:rsid w:val="00665ECD"/>
    <w:rPr>
      <w:b/>
      <w:caps/>
      <w:sz w:val="24"/>
      <w:lang w:val="ru-RU" w:eastAsia="ru-RU"/>
    </w:rPr>
  </w:style>
  <w:style w:type="character" w:customStyle="1" w:styleId="1510">
    <w:name w:val="Знак Знак151"/>
    <w:uiPriority w:val="99"/>
    <w:qFormat/>
    <w:rsid w:val="00665ECD"/>
    <w:rPr>
      <w:rFonts w:ascii="Times New Roman" w:hAnsi="Times New Roman"/>
      <w:sz w:val="24"/>
      <w:lang w:eastAsia="ru-RU"/>
    </w:rPr>
  </w:style>
  <w:style w:type="character" w:customStyle="1" w:styleId="460">
    <w:name w:val="Знак Знак46"/>
    <w:uiPriority w:val="99"/>
    <w:qFormat/>
    <w:locked/>
    <w:rsid w:val="00665ECD"/>
    <w:rPr>
      <w:rFonts w:ascii="Arial" w:hAnsi="Arial"/>
      <w:b/>
      <w:i/>
      <w:sz w:val="28"/>
      <w:lang w:val="ru-RU" w:eastAsia="en-US"/>
    </w:rPr>
  </w:style>
  <w:style w:type="paragraph" w:customStyle="1" w:styleId="opredelenie">
    <w:name w:val="opredeleni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710">
    <w:name w:val="Знак Знак171"/>
    <w:uiPriority w:val="99"/>
    <w:qFormat/>
    <w:locked/>
    <w:rsid w:val="00665ECD"/>
    <w:rPr>
      <w:i/>
      <w:sz w:val="24"/>
      <w:lang w:val="ru-RU" w:eastAsia="ru-RU"/>
    </w:rPr>
  </w:style>
  <w:style w:type="character" w:customStyle="1" w:styleId="ConsPlusNormal0">
    <w:name w:val="ConsPlusNormal Знак"/>
    <w:link w:val="ConsPlusNormal"/>
    <w:uiPriority w:val="99"/>
    <w:qFormat/>
    <w:locked/>
    <w:rsid w:val="00665ECD"/>
    <w:rPr>
      <w:rFonts w:ascii="Arial" w:eastAsia="Calibri" w:hAnsi="Arial" w:cs="Times New Roman"/>
      <w:lang w:eastAsia="ru-RU"/>
    </w:rPr>
  </w:style>
  <w:style w:type="paragraph" w:customStyle="1" w:styleId="rvps4">
    <w:name w:val="rvps4"/>
    <w:basedOn w:val="a2"/>
    <w:uiPriority w:val="99"/>
    <w:qFormat/>
    <w:rsid w:val="00665ECD"/>
    <w:pPr>
      <w:widowControl/>
      <w:snapToGrid/>
      <w:spacing w:before="0" w:after="0"/>
      <w:jc w:val="both"/>
    </w:pPr>
    <w:rPr>
      <w:rFonts w:eastAsia="Times New Roman"/>
      <w:szCs w:val="24"/>
    </w:rPr>
  </w:style>
  <w:style w:type="character" w:customStyle="1" w:styleId="1fff7">
    <w:name w:val="Без интервала Знак1"/>
    <w:link w:val="48"/>
    <w:uiPriority w:val="99"/>
    <w:qFormat/>
    <w:locked/>
    <w:rsid w:val="00665ECD"/>
  </w:style>
  <w:style w:type="paragraph" w:customStyle="1" w:styleId="48">
    <w:name w:val="Без интервала4"/>
    <w:link w:val="1fff7"/>
    <w:uiPriority w:val="99"/>
    <w:qFormat/>
    <w:rsid w:val="00665ECD"/>
    <w:pPr>
      <w:spacing w:after="0" w:line="240" w:lineRule="auto"/>
    </w:pPr>
  </w:style>
  <w:style w:type="character" w:customStyle="1" w:styleId="3f2">
    <w:name w:val="3 ступень Знак"/>
    <w:link w:val="3f3"/>
    <w:uiPriority w:val="99"/>
    <w:qFormat/>
    <w:locked/>
    <w:rsid w:val="00665ECD"/>
    <w:rPr>
      <w:rFonts w:ascii="BodoniCTT" w:hAnsi="BodoniCTT"/>
      <w:b/>
    </w:rPr>
  </w:style>
  <w:style w:type="paragraph" w:customStyle="1" w:styleId="3f3">
    <w:name w:val="3 ступень"/>
    <w:basedOn w:val="a2"/>
    <w:link w:val="3f2"/>
    <w:uiPriority w:val="99"/>
    <w:qFormat/>
    <w:rsid w:val="00665ECD"/>
    <w:pPr>
      <w:keepNext/>
      <w:widowControl/>
      <w:overflowPunct w:val="0"/>
      <w:autoSpaceDE w:val="0"/>
      <w:autoSpaceDN w:val="0"/>
      <w:adjustRightInd w:val="0"/>
      <w:snapToGrid/>
      <w:spacing w:before="120" w:after="0"/>
    </w:pPr>
    <w:rPr>
      <w:rFonts w:ascii="BodoniCTT" w:eastAsiaTheme="minorHAnsi" w:hAnsi="BodoniCTT" w:cstheme="minorBidi"/>
      <w:b/>
      <w:sz w:val="22"/>
      <w:szCs w:val="22"/>
      <w:lang w:eastAsia="en-US"/>
    </w:rPr>
  </w:style>
  <w:style w:type="paragraph" w:customStyle="1" w:styleId="Style28">
    <w:name w:val="Style28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Style7">
    <w:name w:val="Style7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6">
    <w:name w:val="Style36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F9">
    <w:name w:val="ОбычныF9"/>
    <w:uiPriority w:val="99"/>
    <w:qFormat/>
    <w:rsid w:val="00665EC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9">
    <w:name w:val="Квадрат4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/>
      <w:jc w:val="both"/>
    </w:pPr>
    <w:rPr>
      <w:rFonts w:ascii="a_Timer" w:eastAsia="Times New Roman" w:hAnsi="a_Timer" w:cs="a_Timer"/>
      <w:szCs w:val="24"/>
      <w:lang w:val="en-US"/>
    </w:rPr>
  </w:style>
  <w:style w:type="paragraph" w:customStyle="1" w:styleId="p3">
    <w:name w:val="p3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4">
    <w:name w:val="p4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rvts6">
    <w:name w:val="rvts6"/>
    <w:uiPriority w:val="99"/>
    <w:qFormat/>
    <w:rsid w:val="00665ECD"/>
    <w:rPr>
      <w:rFonts w:ascii="Times New Roman" w:hAnsi="Times New Roman"/>
      <w:sz w:val="28"/>
    </w:rPr>
  </w:style>
  <w:style w:type="character" w:customStyle="1" w:styleId="3917">
    <w:name w:val="3917"/>
    <w:basedOn w:val="a3"/>
    <w:uiPriority w:val="99"/>
    <w:qFormat/>
    <w:rsid w:val="00665ECD"/>
    <w:rPr>
      <w:rFonts w:cs="Times New Roman"/>
    </w:rPr>
  </w:style>
  <w:style w:type="character" w:customStyle="1" w:styleId="epm">
    <w:name w:val="epm"/>
    <w:uiPriority w:val="99"/>
    <w:qFormat/>
    <w:rsid w:val="00665ECD"/>
  </w:style>
  <w:style w:type="character" w:customStyle="1" w:styleId="afffffff2">
    <w:name w:val="Стиль Зеленый"/>
    <w:uiPriority w:val="99"/>
    <w:qFormat/>
    <w:rsid w:val="00665ECD"/>
    <w:rPr>
      <w:color w:val="00B050"/>
      <w:spacing w:val="0"/>
    </w:rPr>
  </w:style>
  <w:style w:type="character" w:customStyle="1" w:styleId="FontStyle44">
    <w:name w:val="Font Style44"/>
    <w:uiPriority w:val="99"/>
    <w:qFormat/>
    <w:rsid w:val="00665ECD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qFormat/>
    <w:rsid w:val="00665ECD"/>
    <w:rPr>
      <w:rFonts w:ascii="Times New Roman" w:hAnsi="Times New Roman"/>
      <w:i/>
      <w:sz w:val="26"/>
    </w:rPr>
  </w:style>
  <w:style w:type="character" w:customStyle="1" w:styleId="s10">
    <w:name w:val="s_10"/>
    <w:basedOn w:val="a3"/>
    <w:uiPriority w:val="99"/>
    <w:qFormat/>
    <w:rsid w:val="00665ECD"/>
    <w:rPr>
      <w:rFonts w:cs="Times New Roman"/>
    </w:rPr>
  </w:style>
  <w:style w:type="character" w:customStyle="1" w:styleId="s5">
    <w:name w:val="s5"/>
    <w:basedOn w:val="a3"/>
    <w:uiPriority w:val="99"/>
    <w:qFormat/>
    <w:rsid w:val="00665ECD"/>
    <w:rPr>
      <w:rFonts w:cs="Times New Roman"/>
    </w:rPr>
  </w:style>
  <w:style w:type="character" w:customStyle="1" w:styleId="sz12">
    <w:name w:val="sz12"/>
    <w:basedOn w:val="a3"/>
    <w:uiPriority w:val="99"/>
    <w:qFormat/>
    <w:rsid w:val="00665ECD"/>
    <w:rPr>
      <w:rFonts w:cs="Times New Roman"/>
    </w:rPr>
  </w:style>
  <w:style w:type="character" w:customStyle="1" w:styleId="s6">
    <w:name w:val="s6"/>
    <w:basedOn w:val="a3"/>
    <w:uiPriority w:val="99"/>
    <w:qFormat/>
    <w:rsid w:val="00665ECD"/>
    <w:rPr>
      <w:rFonts w:cs="Times New Roman"/>
    </w:rPr>
  </w:style>
  <w:style w:type="character" w:customStyle="1" w:styleId="FontStyle133">
    <w:name w:val="Font Style133"/>
    <w:uiPriority w:val="99"/>
    <w:qFormat/>
    <w:rsid w:val="00665ECD"/>
    <w:rPr>
      <w:rFonts w:ascii="Times New Roman" w:hAnsi="Times New Roman"/>
      <w:i/>
      <w:sz w:val="18"/>
    </w:rPr>
  </w:style>
  <w:style w:type="character" w:customStyle="1" w:styleId="blk3">
    <w:name w:val="blk3"/>
    <w:uiPriority w:val="99"/>
    <w:qFormat/>
    <w:rsid w:val="00665ECD"/>
  </w:style>
  <w:style w:type="character" w:customStyle="1" w:styleId="11f1">
    <w:name w:val="Знак1 Знак Знак1"/>
    <w:uiPriority w:val="99"/>
    <w:qFormat/>
    <w:locked/>
    <w:rsid w:val="00665ECD"/>
    <w:rPr>
      <w:rFonts w:ascii="Times New Roman" w:hAnsi="Times New Roman"/>
      <w:sz w:val="24"/>
      <w:lang w:eastAsia="ru-RU"/>
    </w:rPr>
  </w:style>
  <w:style w:type="character" w:customStyle="1" w:styleId="461">
    <w:name w:val="Знак Знак461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3111">
    <w:name w:val="Знак3 Знак Знак11"/>
    <w:uiPriority w:val="99"/>
    <w:qFormat/>
    <w:locked/>
    <w:rsid w:val="00665ECD"/>
    <w:rPr>
      <w:rFonts w:ascii="Arial" w:hAnsi="Arial"/>
      <w:b/>
      <w:i/>
      <w:sz w:val="28"/>
      <w:lang w:val="ru-RU" w:eastAsia="en-US"/>
    </w:rPr>
  </w:style>
  <w:style w:type="character" w:customStyle="1" w:styleId="480">
    <w:name w:val="Знак Знак48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21b">
    <w:name w:val="Основной текст с отступом Знак21"/>
    <w:uiPriority w:val="99"/>
    <w:rsid w:val="00665ECD"/>
    <w:rPr>
      <w:rFonts w:ascii="Times New Roman" w:hAnsi="Times New Roman"/>
      <w:sz w:val="24"/>
    </w:rPr>
  </w:style>
  <w:style w:type="paragraph" w:customStyle="1" w:styleId="z-1">
    <w:name w:val="z-Начало формы1"/>
    <w:basedOn w:val="a2"/>
    <w:next w:val="a2"/>
    <w:link w:val="z-"/>
    <w:uiPriority w:val="99"/>
    <w:qFormat/>
    <w:rsid w:val="00665ECD"/>
    <w:pPr>
      <w:widowControl/>
      <w:pBdr>
        <w:bottom w:val="single" w:sz="6" w:space="1" w:color="auto"/>
      </w:pBdr>
      <w:snapToGrid/>
      <w:spacing w:before="0" w:after="0"/>
      <w:jc w:val="center"/>
    </w:pPr>
    <w:rPr>
      <w:rFonts w:ascii="Arial" w:eastAsia="Times New Roman" w:hAnsi="Arial"/>
      <w:b/>
      <w:sz w:val="36"/>
      <w:lang w:eastAsia="en-US"/>
    </w:rPr>
  </w:style>
  <w:style w:type="character" w:customStyle="1" w:styleId="z-TopofFormChar">
    <w:name w:val="z-Top of Form Char"/>
    <w:basedOn w:val="a3"/>
    <w:uiPriority w:val="99"/>
    <w:locked/>
    <w:rsid w:val="00665ECD"/>
    <w:rPr>
      <w:rFonts w:ascii="Arial" w:hAnsi="Arial" w:cs="Times New Roman"/>
      <w:b/>
      <w:sz w:val="20"/>
    </w:rPr>
  </w:style>
  <w:style w:type="character" w:customStyle="1" w:styleId="z-">
    <w:name w:val="z-Начало формы Знак"/>
    <w:basedOn w:val="a3"/>
    <w:link w:val="z-1"/>
    <w:uiPriority w:val="99"/>
    <w:qFormat/>
    <w:locked/>
    <w:rsid w:val="00665ECD"/>
    <w:rPr>
      <w:rFonts w:ascii="Arial" w:eastAsia="Times New Roman" w:hAnsi="Arial" w:cs="Times New Roman"/>
      <w:b/>
      <w:sz w:val="36"/>
      <w:szCs w:val="20"/>
    </w:rPr>
  </w:style>
  <w:style w:type="character" w:customStyle="1" w:styleId="440">
    <w:name w:val="Знак Знак44"/>
    <w:uiPriority w:val="99"/>
    <w:qFormat/>
    <w:locked/>
    <w:rsid w:val="00665ECD"/>
    <w:rPr>
      <w:sz w:val="24"/>
    </w:rPr>
  </w:style>
  <w:style w:type="character" w:customStyle="1" w:styleId="511">
    <w:name w:val="Знак Знак51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FontStyle16">
    <w:name w:val="Font Style16"/>
    <w:uiPriority w:val="99"/>
    <w:qFormat/>
    <w:rsid w:val="00665ECD"/>
    <w:rPr>
      <w:rFonts w:ascii="Century Gothic" w:hAnsi="Century Gothic"/>
      <w:sz w:val="18"/>
    </w:rPr>
  </w:style>
  <w:style w:type="character" w:customStyle="1" w:styleId="430">
    <w:name w:val="Знак Знак43"/>
    <w:uiPriority w:val="99"/>
    <w:qFormat/>
    <w:locked/>
    <w:rsid w:val="00665ECD"/>
    <w:rPr>
      <w:color w:val="000000"/>
      <w:sz w:val="24"/>
      <w:lang w:eastAsia="ru-RU"/>
    </w:rPr>
  </w:style>
  <w:style w:type="paragraph" w:customStyle="1" w:styleId="a3cxspmiddle">
    <w:name w:val="a3cxspmiddl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afffffff3">
    <w:name w:val="слайд"/>
    <w:basedOn w:val="a2"/>
    <w:uiPriority w:val="99"/>
    <w:qFormat/>
    <w:rsid w:val="00665ECD"/>
    <w:pPr>
      <w:widowControl/>
      <w:snapToGrid/>
      <w:spacing w:before="0" w:after="0"/>
      <w:jc w:val="both"/>
    </w:pPr>
    <w:rPr>
      <w:rFonts w:eastAsia="Times New Roman"/>
      <w:sz w:val="36"/>
      <w:szCs w:val="24"/>
      <w:lang w:eastAsia="en-US"/>
    </w:rPr>
  </w:style>
  <w:style w:type="character" w:customStyle="1" w:styleId="st">
    <w:name w:val="st"/>
    <w:basedOn w:val="a3"/>
    <w:uiPriority w:val="99"/>
    <w:qFormat/>
    <w:rsid w:val="00665ECD"/>
    <w:rPr>
      <w:rFonts w:cs="Times New Roman"/>
    </w:rPr>
  </w:style>
  <w:style w:type="paragraph" w:customStyle="1" w:styleId="z-10">
    <w:name w:val="z-Конец формы1"/>
    <w:basedOn w:val="a2"/>
    <w:next w:val="a2"/>
    <w:link w:val="z-0"/>
    <w:uiPriority w:val="99"/>
    <w:qFormat/>
    <w:rsid w:val="00665ECD"/>
    <w:pPr>
      <w:widowControl/>
      <w:pBdr>
        <w:top w:val="single" w:sz="6" w:space="1" w:color="auto"/>
      </w:pBdr>
      <w:snapToGrid/>
      <w:spacing w:before="0"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a3"/>
    <w:uiPriority w:val="99"/>
    <w:locked/>
    <w:rsid w:val="00665ECD"/>
    <w:rPr>
      <w:rFonts w:ascii="Arial" w:hAnsi="Arial" w:cs="Times New Roman"/>
      <w:vanish/>
      <w:sz w:val="16"/>
      <w:lang w:eastAsia="ru-RU"/>
    </w:rPr>
  </w:style>
  <w:style w:type="character" w:customStyle="1" w:styleId="z-0">
    <w:name w:val="z-Конец формы Знак"/>
    <w:basedOn w:val="a3"/>
    <w:link w:val="z-10"/>
    <w:uiPriority w:val="99"/>
    <w:qFormat/>
    <w:locked/>
    <w:rsid w:val="00665EC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keyworddef">
    <w:name w:val="keyword_def"/>
    <w:basedOn w:val="a3"/>
    <w:uiPriority w:val="99"/>
    <w:qFormat/>
    <w:rsid w:val="00665ECD"/>
    <w:rPr>
      <w:rFonts w:cs="Times New Roman"/>
    </w:rPr>
  </w:style>
  <w:style w:type="paragraph" w:customStyle="1" w:styleId="11f2">
    <w:name w:val="Обычный + 11 пт"/>
    <w:basedOn w:val="a2"/>
    <w:uiPriority w:val="99"/>
    <w:qFormat/>
    <w:rsid w:val="00665ECD"/>
    <w:pPr>
      <w:shd w:val="clear" w:color="auto" w:fill="FFFFFF"/>
      <w:autoSpaceDE w:val="0"/>
      <w:autoSpaceDN w:val="0"/>
      <w:adjustRightInd w:val="0"/>
      <w:snapToGrid/>
      <w:spacing w:before="25" w:after="0" w:line="241" w:lineRule="exact"/>
      <w:ind w:left="7"/>
    </w:pPr>
    <w:rPr>
      <w:rFonts w:eastAsia="Times New Roman"/>
      <w:sz w:val="22"/>
    </w:rPr>
  </w:style>
  <w:style w:type="character" w:customStyle="1" w:styleId="bold">
    <w:name w:val="bold"/>
    <w:uiPriority w:val="99"/>
    <w:qFormat/>
    <w:rsid w:val="00665ECD"/>
  </w:style>
  <w:style w:type="character" w:customStyle="1" w:styleId="lbldata1">
    <w:name w:val="lbldata1"/>
    <w:uiPriority w:val="99"/>
    <w:qFormat/>
    <w:rsid w:val="00665ECD"/>
    <w:rPr>
      <w:rFonts w:ascii="Arial" w:hAnsi="Arial"/>
      <w:sz w:val="24"/>
      <w:u w:val="single"/>
    </w:rPr>
  </w:style>
  <w:style w:type="character" w:customStyle="1" w:styleId="FontStyle17">
    <w:name w:val="Font Style17"/>
    <w:uiPriority w:val="99"/>
    <w:qFormat/>
    <w:rsid w:val="00665ECD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qFormat/>
    <w:rsid w:val="00665ECD"/>
    <w:rPr>
      <w:rFonts w:ascii="Times New Roman" w:hAnsi="Times New Roman"/>
      <w:i/>
      <w:sz w:val="20"/>
    </w:rPr>
  </w:style>
  <w:style w:type="character" w:customStyle="1" w:styleId="FontStyle19">
    <w:name w:val="Font Style19"/>
    <w:uiPriority w:val="99"/>
    <w:qFormat/>
    <w:rsid w:val="00665ECD"/>
    <w:rPr>
      <w:rFonts w:ascii="Times New Roman" w:hAnsi="Times New Roman"/>
      <w:sz w:val="20"/>
    </w:rPr>
  </w:style>
  <w:style w:type="paragraph" w:customStyle="1" w:styleId="Style3">
    <w:name w:val="Style3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259" w:lineRule="exact"/>
      <w:ind w:firstLine="542"/>
      <w:jc w:val="both"/>
    </w:pPr>
    <w:rPr>
      <w:rFonts w:eastAsia="Times New Roman"/>
      <w:szCs w:val="24"/>
    </w:rPr>
  </w:style>
  <w:style w:type="character" w:customStyle="1" w:styleId="420">
    <w:name w:val="Знак Знак42"/>
    <w:uiPriority w:val="99"/>
    <w:qFormat/>
    <w:rsid w:val="00665ECD"/>
    <w:rPr>
      <w:rFonts w:ascii="Times New Roman" w:hAnsi="Times New Roman"/>
      <w:sz w:val="16"/>
    </w:rPr>
  </w:style>
  <w:style w:type="character" w:customStyle="1" w:styleId="490">
    <w:name w:val="Знак Знак49"/>
    <w:uiPriority w:val="99"/>
    <w:qFormat/>
    <w:rsid w:val="00665ECD"/>
    <w:rPr>
      <w:rFonts w:ascii="Times New Roman" w:hAnsi="Times New Roman"/>
      <w:b/>
      <w:caps/>
      <w:sz w:val="24"/>
      <w:lang w:eastAsia="ru-RU"/>
    </w:rPr>
  </w:style>
  <w:style w:type="character" w:customStyle="1" w:styleId="c4">
    <w:name w:val="c4"/>
    <w:basedOn w:val="a3"/>
    <w:uiPriority w:val="99"/>
    <w:qFormat/>
    <w:rsid w:val="00665ECD"/>
    <w:rPr>
      <w:rFonts w:cs="Times New Roman"/>
    </w:rPr>
  </w:style>
  <w:style w:type="paragraph" w:customStyle="1" w:styleId="c3">
    <w:name w:val="c3"/>
    <w:basedOn w:val="a2"/>
    <w:uiPriority w:val="99"/>
    <w:qFormat/>
    <w:rsid w:val="00665ECD"/>
    <w:pPr>
      <w:widowControl/>
      <w:snapToGrid/>
      <w:spacing w:before="0" w:after="150"/>
    </w:pPr>
    <w:rPr>
      <w:rFonts w:eastAsia="Times New Roman"/>
      <w:szCs w:val="24"/>
    </w:rPr>
  </w:style>
  <w:style w:type="character" w:customStyle="1" w:styleId="470">
    <w:name w:val="Знак Знак47"/>
    <w:uiPriority w:val="99"/>
    <w:qFormat/>
    <w:rsid w:val="00665ECD"/>
    <w:rPr>
      <w:rFonts w:ascii="Times New Roman" w:hAnsi="Times New Roman"/>
      <w:b/>
      <w:sz w:val="27"/>
      <w:lang w:eastAsia="ru-RU"/>
    </w:rPr>
  </w:style>
  <w:style w:type="character" w:customStyle="1" w:styleId="450">
    <w:name w:val="Знак Знак45"/>
    <w:uiPriority w:val="99"/>
    <w:qFormat/>
    <w:rsid w:val="00665ECD"/>
    <w:rPr>
      <w:rFonts w:ascii="Times New Roman" w:hAnsi="Times New Roman"/>
      <w:b/>
      <w:i/>
      <w:sz w:val="26"/>
      <w:lang w:eastAsia="ru-RU"/>
    </w:rPr>
  </w:style>
  <w:style w:type="character" w:customStyle="1" w:styleId="MacroTextChar">
    <w:name w:val="Macro Text Char"/>
    <w:basedOn w:val="a3"/>
    <w:uiPriority w:val="99"/>
    <w:qFormat/>
    <w:locked/>
    <w:rsid w:val="00665ECD"/>
    <w:rPr>
      <w:rFonts w:ascii="Courier New" w:hAnsi="Courier New" w:cs="Times New Roman"/>
      <w:sz w:val="22"/>
      <w:lang w:val="en-US" w:eastAsia="en-US"/>
    </w:rPr>
  </w:style>
  <w:style w:type="character" w:customStyle="1" w:styleId="toctext">
    <w:name w:val="toctext"/>
    <w:basedOn w:val="a3"/>
    <w:uiPriority w:val="99"/>
    <w:qFormat/>
    <w:rsid w:val="00665ECD"/>
    <w:rPr>
      <w:rFonts w:cs="Times New Roman"/>
    </w:rPr>
  </w:style>
  <w:style w:type="character" w:customStyle="1" w:styleId="searchmatch">
    <w:name w:val="searchmatch"/>
    <w:basedOn w:val="a3"/>
    <w:uiPriority w:val="99"/>
    <w:qFormat/>
    <w:rsid w:val="00665ECD"/>
    <w:rPr>
      <w:rFonts w:cs="Times New Roman"/>
    </w:rPr>
  </w:style>
  <w:style w:type="paragraph" w:customStyle="1" w:styleId="a3cxsplast">
    <w:name w:val="a3cxsplast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character" w:customStyle="1" w:styleId="1fff8">
    <w:name w:val="Заголовок №1_"/>
    <w:link w:val="1fff9"/>
    <w:uiPriority w:val="99"/>
    <w:qFormat/>
    <w:locked/>
    <w:rsid w:val="00665ECD"/>
    <w:rPr>
      <w:sz w:val="23"/>
      <w:shd w:val="clear" w:color="auto" w:fill="FFFFFF"/>
    </w:rPr>
  </w:style>
  <w:style w:type="paragraph" w:customStyle="1" w:styleId="1fff9">
    <w:name w:val="Заголовок №1"/>
    <w:basedOn w:val="a2"/>
    <w:link w:val="1fff8"/>
    <w:uiPriority w:val="99"/>
    <w:qFormat/>
    <w:rsid w:val="00665ECD"/>
    <w:pPr>
      <w:widowControl/>
      <w:shd w:val="clear" w:color="auto" w:fill="FFFFFF"/>
      <w:snapToGrid/>
      <w:spacing w:before="540" w:after="0" w:line="326" w:lineRule="exact"/>
      <w:outlineLvl w:val="0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character" w:customStyle="1" w:styleId="745">
    <w:name w:val="Основной текст (7)45"/>
    <w:uiPriority w:val="99"/>
    <w:qFormat/>
    <w:rsid w:val="00665ECD"/>
    <w:rPr>
      <w:rFonts w:ascii="Times New Roman" w:hAnsi="Times New Roman"/>
      <w:spacing w:val="0"/>
      <w:sz w:val="20"/>
    </w:rPr>
  </w:style>
  <w:style w:type="character" w:customStyle="1" w:styleId="c7">
    <w:name w:val="c7"/>
    <w:basedOn w:val="a3"/>
    <w:uiPriority w:val="99"/>
    <w:qFormat/>
    <w:rsid w:val="00665ECD"/>
    <w:rPr>
      <w:rFonts w:cs="Times New Roman"/>
    </w:rPr>
  </w:style>
  <w:style w:type="character" w:customStyle="1" w:styleId="afffffff4">
    <w:name w:val="полужирный"/>
    <w:uiPriority w:val="99"/>
    <w:qFormat/>
    <w:rsid w:val="00665ECD"/>
    <w:rPr>
      <w:rFonts w:ascii="Times New Roman" w:hAnsi="Times New Roman"/>
      <w:b/>
      <w:color w:val="auto"/>
      <w:sz w:val="24"/>
    </w:rPr>
  </w:style>
  <w:style w:type="paragraph" w:customStyle="1" w:styleId="1fffa">
    <w:name w:val="список1"/>
    <w:basedOn w:val="a2"/>
    <w:uiPriority w:val="99"/>
    <w:qFormat/>
    <w:rsid w:val="00665ECD"/>
    <w:pPr>
      <w:widowControl/>
      <w:tabs>
        <w:tab w:val="left" w:pos="0"/>
      </w:tabs>
      <w:autoSpaceDE w:val="0"/>
      <w:autoSpaceDN w:val="0"/>
      <w:adjustRightInd w:val="0"/>
      <w:snapToGrid/>
      <w:spacing w:before="0" w:after="0"/>
      <w:ind w:firstLine="66"/>
      <w:jc w:val="both"/>
    </w:pPr>
    <w:rPr>
      <w:rFonts w:ascii="PragmaticaCTT" w:eastAsia="Times New Roman" w:hAnsi="PragmaticaCTT"/>
      <w:sz w:val="20"/>
      <w:szCs w:val="24"/>
    </w:rPr>
  </w:style>
  <w:style w:type="paragraph" w:customStyle="1" w:styleId="afffffff5">
    <w:name w:val="Основной текст с отступо"/>
    <w:basedOn w:val="a2"/>
    <w:uiPriority w:val="99"/>
    <w:qFormat/>
    <w:rsid w:val="00665ECD"/>
    <w:pPr>
      <w:widowControl/>
      <w:snapToGrid/>
      <w:spacing w:before="0" w:after="0"/>
      <w:ind w:left="-340" w:firstLine="720"/>
    </w:pPr>
    <w:rPr>
      <w:rFonts w:eastAsia="Times New Roman"/>
      <w:sz w:val="36"/>
    </w:rPr>
  </w:style>
  <w:style w:type="paragraph" w:customStyle="1" w:styleId="Lang">
    <w:name w:val="Lang"/>
    <w:basedOn w:val="a2"/>
    <w:uiPriority w:val="99"/>
    <w:qFormat/>
    <w:rsid w:val="00665ECD"/>
    <w:pPr>
      <w:widowControl/>
      <w:overflowPunct w:val="0"/>
      <w:autoSpaceDE w:val="0"/>
      <w:autoSpaceDN w:val="0"/>
      <w:adjustRightInd w:val="0"/>
      <w:snapToGrid/>
      <w:spacing w:before="0" w:after="0" w:line="480" w:lineRule="exact"/>
      <w:ind w:right="-170" w:firstLine="567"/>
      <w:jc w:val="both"/>
      <w:textAlignment w:val="baseline"/>
    </w:pPr>
    <w:rPr>
      <w:rFonts w:ascii="Courier New" w:eastAsia="Times New Roman" w:hAnsi="Courier New"/>
    </w:rPr>
  </w:style>
  <w:style w:type="paragraph" w:customStyle="1" w:styleId="Standard">
    <w:name w:val="Standard"/>
    <w:uiPriority w:val="99"/>
    <w:qFormat/>
    <w:rsid w:val="00665ECD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character" w:customStyle="1" w:styleId="authorabout1">
    <w:name w:val="authorabout1"/>
    <w:uiPriority w:val="99"/>
    <w:qFormat/>
    <w:rsid w:val="00665ECD"/>
    <w:rPr>
      <w:sz w:val="26"/>
    </w:rPr>
  </w:style>
  <w:style w:type="paragraph" w:customStyle="1" w:styleId="3f4">
    <w:name w:val="заголовок 3"/>
    <w:basedOn w:val="a2"/>
    <w:next w:val="a2"/>
    <w:uiPriority w:val="99"/>
    <w:qFormat/>
    <w:rsid w:val="00665ECD"/>
    <w:pPr>
      <w:keepNext/>
      <w:snapToGrid/>
      <w:spacing w:before="0" w:after="0" w:line="190" w:lineRule="atLeast"/>
      <w:jc w:val="both"/>
    </w:pPr>
    <w:rPr>
      <w:rFonts w:eastAsia="Times New Roman"/>
      <w:b/>
      <w:sz w:val="28"/>
    </w:rPr>
  </w:style>
  <w:style w:type="paragraph" w:customStyle="1" w:styleId="listnum">
    <w:name w:val="listnum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fb">
    <w:name w:val="Подзаголовок 1"/>
    <w:basedOn w:val="a2"/>
    <w:next w:val="a2"/>
    <w:uiPriority w:val="99"/>
    <w:qFormat/>
    <w:rsid w:val="00665ECD"/>
    <w:pPr>
      <w:widowControl/>
      <w:autoSpaceDE w:val="0"/>
      <w:autoSpaceDN w:val="0"/>
      <w:adjustRightInd w:val="0"/>
      <w:snapToGrid/>
      <w:spacing w:before="0" w:after="0"/>
      <w:jc w:val="center"/>
    </w:pPr>
    <w:rPr>
      <w:rFonts w:ascii="PragmaticaCTT" w:eastAsia="Times New Roman" w:hAnsi="PragmaticaCTT" w:cs="PragmaticaCTT"/>
      <w:b/>
      <w:bCs/>
      <w:sz w:val="22"/>
      <w:szCs w:val="22"/>
    </w:rPr>
  </w:style>
  <w:style w:type="paragraph" w:customStyle="1" w:styleId="4a">
    <w:name w:val="Обычный4"/>
    <w:uiPriority w:val="99"/>
    <w:qFormat/>
    <w:rsid w:val="00665EC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pt025">
    <w:name w:val="Стиль 12 pt полужирный Черный уплотненный на  025 пт"/>
    <w:basedOn w:val="10"/>
    <w:uiPriority w:val="99"/>
    <w:qFormat/>
    <w:rsid w:val="00665ECD"/>
    <w:pPr>
      <w:keepNext/>
      <w:widowControl w:val="0"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  <w:tab w:val="left" w:pos="1354"/>
      </w:tabs>
      <w:spacing w:before="340" w:after="240"/>
      <w:ind w:firstLine="454"/>
      <w:jc w:val="center"/>
    </w:pPr>
    <w:rPr>
      <w:rFonts w:ascii="Times New Roman" w:hAnsi="Times New Roman" w:cs="Arial"/>
      <w:b/>
      <w:color w:val="000000"/>
      <w:spacing w:val="-5"/>
      <w:kern w:val="32"/>
      <w:sz w:val="26"/>
      <w:szCs w:val="24"/>
    </w:rPr>
  </w:style>
  <w:style w:type="character" w:customStyle="1" w:styleId="Sylfaen1">
    <w:name w:val="Основной текст + Sylfaen1"/>
    <w:uiPriority w:val="99"/>
    <w:qFormat/>
    <w:rsid w:val="00665ECD"/>
    <w:rPr>
      <w:rFonts w:ascii="Sylfaen" w:hAnsi="Sylfaen"/>
      <w:sz w:val="20"/>
      <w:u w:val="none"/>
    </w:rPr>
  </w:style>
  <w:style w:type="character" w:customStyle="1" w:styleId="Sylfaen">
    <w:name w:val="Основной текст + Sylfaen"/>
    <w:uiPriority w:val="99"/>
    <w:qFormat/>
    <w:rsid w:val="00665ECD"/>
    <w:rPr>
      <w:rFonts w:ascii="Sylfaen" w:hAnsi="Sylfaen"/>
      <w:sz w:val="19"/>
      <w:u w:val="none"/>
      <w:lang w:val="ru-RU" w:eastAsia="ru-RU"/>
    </w:rPr>
  </w:style>
  <w:style w:type="paragraph" w:customStyle="1" w:styleId="ipara">
    <w:name w:val="ipara"/>
    <w:basedOn w:val="a2"/>
    <w:uiPriority w:val="99"/>
    <w:qFormat/>
    <w:rsid w:val="00665ECD"/>
    <w:pPr>
      <w:overflowPunct w:val="0"/>
      <w:autoSpaceDE w:val="0"/>
      <w:autoSpaceDN w:val="0"/>
      <w:adjustRightInd w:val="0"/>
      <w:snapToGrid/>
      <w:textAlignment w:val="baseline"/>
    </w:pPr>
    <w:rPr>
      <w:rFonts w:eastAsia="Times New Roman"/>
      <w:lang w:val="en-US" w:eastAsia="en-US"/>
    </w:rPr>
  </w:style>
  <w:style w:type="character" w:customStyle="1" w:styleId="127">
    <w:name w:val="Стиль Выделение + 12 пт не курсив"/>
    <w:uiPriority w:val="99"/>
    <w:qFormat/>
    <w:rsid w:val="00665ECD"/>
    <w:rPr>
      <w:rFonts w:ascii="Times New Roman" w:hAnsi="Times New Roman"/>
      <w:b/>
      <w:i/>
      <w:sz w:val="24"/>
    </w:rPr>
  </w:style>
  <w:style w:type="character" w:customStyle="1" w:styleId="743">
    <w:name w:val="Основной текст (7)43"/>
    <w:uiPriority w:val="99"/>
    <w:qFormat/>
    <w:rsid w:val="00665ECD"/>
    <w:rPr>
      <w:rFonts w:ascii="Times New Roman" w:hAnsi="Times New Roman"/>
      <w:spacing w:val="0"/>
      <w:sz w:val="20"/>
    </w:rPr>
  </w:style>
  <w:style w:type="paragraph" w:customStyle="1" w:styleId="afffffff6">
    <w:name w:val="Разработчик"/>
    <w:basedOn w:val="a2"/>
    <w:uiPriority w:val="99"/>
    <w:qFormat/>
    <w:rsid w:val="00665ECD"/>
    <w:pPr>
      <w:widowControl/>
      <w:snapToGrid/>
      <w:spacing w:before="0" w:after="0"/>
      <w:jc w:val="both"/>
    </w:pPr>
    <w:rPr>
      <w:rFonts w:eastAsia="Times New Roman"/>
      <w:b/>
      <w:sz w:val="20"/>
      <w:szCs w:val="24"/>
    </w:rPr>
  </w:style>
  <w:style w:type="character" w:customStyle="1" w:styleId="55">
    <w:name w:val="Знак5 Знак Знак"/>
    <w:uiPriority w:val="99"/>
    <w:qFormat/>
    <w:locked/>
    <w:rsid w:val="00665ECD"/>
    <w:rPr>
      <w:sz w:val="16"/>
    </w:rPr>
  </w:style>
  <w:style w:type="character" w:customStyle="1" w:styleId="500">
    <w:name w:val="Знак Знак50"/>
    <w:uiPriority w:val="99"/>
    <w:qFormat/>
    <w:locked/>
    <w:rsid w:val="00665ECD"/>
    <w:rPr>
      <w:b/>
      <w:sz w:val="28"/>
      <w:lang w:val="ru-RU" w:eastAsia="ru-RU"/>
    </w:rPr>
  </w:style>
  <w:style w:type="character" w:customStyle="1" w:styleId="sem">
    <w:name w:val="sem"/>
    <w:basedOn w:val="a3"/>
    <w:uiPriority w:val="99"/>
    <w:qFormat/>
    <w:rsid w:val="00665ECD"/>
    <w:rPr>
      <w:rFonts w:cs="Times New Roman"/>
    </w:rPr>
  </w:style>
  <w:style w:type="character" w:customStyle="1" w:styleId="520">
    <w:name w:val="Знак Знак52"/>
    <w:uiPriority w:val="99"/>
    <w:qFormat/>
    <w:rsid w:val="00665ECD"/>
    <w:rPr>
      <w:rFonts w:ascii="Arial" w:hAnsi="Arial"/>
      <w:b/>
      <w:i/>
      <w:sz w:val="28"/>
    </w:rPr>
  </w:style>
  <w:style w:type="paragraph" w:customStyle="1" w:styleId="p7">
    <w:name w:val="p7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9">
    <w:name w:val="p9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6">
    <w:name w:val="p6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8">
    <w:name w:val="p8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1c">
    <w:name w:val="Заголовок 21"/>
    <w:basedOn w:val="a2"/>
    <w:next w:val="a2"/>
    <w:uiPriority w:val="99"/>
    <w:qFormat/>
    <w:rsid w:val="00665EC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ff4">
    <w:name w:val="Текст2"/>
    <w:basedOn w:val="a2"/>
    <w:qFormat/>
    <w:rsid w:val="00665EC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11f3">
    <w:name w:val="Цитата11"/>
    <w:basedOn w:val="a2"/>
    <w:uiPriority w:val="99"/>
    <w:qFormat/>
    <w:rsid w:val="00665EC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111">
    <w:name w:val="Основной текст 211"/>
    <w:basedOn w:val="a2"/>
    <w:uiPriority w:val="99"/>
    <w:qFormat/>
    <w:rsid w:val="00665ECD"/>
    <w:pPr>
      <w:widowControl/>
      <w:snapToGrid/>
      <w:spacing w:before="0" w:after="0"/>
    </w:pPr>
    <w:rPr>
      <w:rFonts w:eastAsia="Times New Roman"/>
      <w:sz w:val="28"/>
    </w:rPr>
  </w:style>
  <w:style w:type="paragraph" w:customStyle="1" w:styleId="1fffc">
    <w:name w:val="Верхний колонтитул1"/>
    <w:basedOn w:val="a2"/>
    <w:uiPriority w:val="99"/>
    <w:qFormat/>
    <w:rsid w:val="00665EC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31b">
    <w:name w:val="Заголовок 31"/>
    <w:basedOn w:val="1f0"/>
    <w:next w:val="1f0"/>
    <w:uiPriority w:val="99"/>
    <w:qFormat/>
    <w:rsid w:val="00665ECD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3112">
    <w:name w:val="Основной текст 311"/>
    <w:basedOn w:val="a2"/>
    <w:uiPriority w:val="99"/>
    <w:qFormat/>
    <w:rsid w:val="00665ECD"/>
    <w:pPr>
      <w:widowControl/>
      <w:snapToGrid/>
      <w:spacing w:before="0" w:after="120"/>
    </w:pPr>
    <w:rPr>
      <w:rFonts w:eastAsia="Times New Roman"/>
      <w:sz w:val="16"/>
      <w:szCs w:val="16"/>
      <w:lang w:eastAsia="zh-CN"/>
    </w:rPr>
  </w:style>
  <w:style w:type="character" w:customStyle="1" w:styleId="ipa">
    <w:name w:val="ipa"/>
    <w:uiPriority w:val="99"/>
    <w:qFormat/>
    <w:rsid w:val="00665ECD"/>
  </w:style>
  <w:style w:type="character" w:customStyle="1" w:styleId="fliesstext">
    <w:name w:val="fliesstext"/>
    <w:uiPriority w:val="99"/>
    <w:qFormat/>
    <w:rsid w:val="00665ECD"/>
  </w:style>
  <w:style w:type="character" w:customStyle="1" w:styleId="skypec2ctextspan">
    <w:name w:val="skype_c2c_text_span"/>
    <w:uiPriority w:val="99"/>
    <w:qFormat/>
    <w:rsid w:val="00665ECD"/>
  </w:style>
  <w:style w:type="paragraph" w:customStyle="1" w:styleId="1fffd">
    <w:name w:val="ЗАГОЛОВОК 1"/>
    <w:link w:val="1fffe"/>
    <w:uiPriority w:val="99"/>
    <w:qFormat/>
    <w:rsid w:val="00665ECD"/>
    <w:pPr>
      <w:suppressAutoHyphens/>
      <w:spacing w:after="0" w:line="312" w:lineRule="auto"/>
      <w:ind w:firstLine="454"/>
      <w:outlineLvl w:val="0"/>
    </w:pPr>
    <w:rPr>
      <w:rFonts w:ascii="Times New Roman" w:eastAsia="Calibri" w:hAnsi="Times New Roman" w:cs="Times New Roman"/>
      <w:b/>
      <w:caps/>
      <w:lang w:eastAsia="ru-RU"/>
    </w:rPr>
  </w:style>
  <w:style w:type="paragraph" w:customStyle="1" w:styleId="style140">
    <w:name w:val="style14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">
    <w:name w:val="w"/>
    <w:basedOn w:val="a3"/>
    <w:uiPriority w:val="99"/>
    <w:qFormat/>
    <w:rsid w:val="00665ECD"/>
    <w:rPr>
      <w:rFonts w:cs="Times New Roman"/>
    </w:rPr>
  </w:style>
  <w:style w:type="character" w:customStyle="1" w:styleId="selectionindex">
    <w:name w:val="selection_index"/>
    <w:basedOn w:val="a3"/>
    <w:uiPriority w:val="99"/>
    <w:qFormat/>
    <w:rsid w:val="00665ECD"/>
    <w:rPr>
      <w:rFonts w:cs="Times New Roman"/>
    </w:rPr>
  </w:style>
  <w:style w:type="character" w:customStyle="1" w:styleId="citecrochet">
    <w:name w:val="cite_crochet"/>
    <w:basedOn w:val="a3"/>
    <w:uiPriority w:val="99"/>
    <w:qFormat/>
    <w:rsid w:val="00665ECD"/>
    <w:rPr>
      <w:rFonts w:cs="Times New Roman"/>
    </w:rPr>
  </w:style>
  <w:style w:type="character" w:customStyle="1" w:styleId="hoverable">
    <w:name w:val="hoverable"/>
    <w:basedOn w:val="a3"/>
    <w:uiPriority w:val="99"/>
    <w:qFormat/>
    <w:rsid w:val="00665ECD"/>
    <w:rPr>
      <w:rFonts w:cs="Times New Roman"/>
    </w:rPr>
  </w:style>
  <w:style w:type="character" w:customStyle="1" w:styleId="3f5">
    <w:name w:val="Основной текст Знак3"/>
    <w:uiPriority w:val="99"/>
    <w:qFormat/>
    <w:locked/>
    <w:rsid w:val="00665ECD"/>
    <w:rPr>
      <w:sz w:val="24"/>
    </w:rPr>
  </w:style>
  <w:style w:type="character" w:customStyle="1" w:styleId="s15122">
    <w:name w:val="s15122"/>
    <w:basedOn w:val="a3"/>
    <w:uiPriority w:val="99"/>
    <w:qFormat/>
    <w:rsid w:val="00665ECD"/>
    <w:rPr>
      <w:rFonts w:cs="Times New Roman"/>
    </w:rPr>
  </w:style>
  <w:style w:type="character" w:customStyle="1" w:styleId="shorttext">
    <w:name w:val="short_text"/>
    <w:basedOn w:val="a3"/>
    <w:uiPriority w:val="99"/>
    <w:qFormat/>
    <w:rsid w:val="00665ECD"/>
    <w:rPr>
      <w:rFonts w:cs="Times New Roman"/>
    </w:rPr>
  </w:style>
  <w:style w:type="character" w:customStyle="1" w:styleId="CommentTextChar1">
    <w:name w:val="Comment Text Char1"/>
    <w:uiPriority w:val="99"/>
    <w:qFormat/>
    <w:rsid w:val="00665ECD"/>
    <w:rPr>
      <w:rFonts w:ascii="Times New Roman" w:hAnsi="Times New Roman"/>
    </w:rPr>
  </w:style>
  <w:style w:type="paragraph" w:customStyle="1" w:styleId="afffffff7">
    <w:name w:val="ТЕМА"/>
    <w:basedOn w:val="a2"/>
    <w:uiPriority w:val="99"/>
    <w:qFormat/>
    <w:rsid w:val="00665ECD"/>
    <w:pPr>
      <w:widowControl/>
      <w:snapToGrid/>
      <w:spacing w:before="0" w:after="60" w:line="264" w:lineRule="auto"/>
      <w:jc w:val="both"/>
    </w:pPr>
    <w:rPr>
      <w:rFonts w:ascii="Arial" w:eastAsia="Times New Roman" w:hAnsi="Arial"/>
      <w:b/>
      <w:sz w:val="30"/>
      <w:szCs w:val="24"/>
    </w:rPr>
  </w:style>
  <w:style w:type="character" w:customStyle="1" w:styleId="533">
    <w:name w:val="Знак5 Знак3"/>
    <w:uiPriority w:val="99"/>
    <w:qFormat/>
    <w:locked/>
    <w:rsid w:val="00665ECD"/>
    <w:rPr>
      <w:sz w:val="16"/>
      <w:lang w:val="ru-RU" w:eastAsia="ru-RU"/>
    </w:rPr>
  </w:style>
  <w:style w:type="character" w:customStyle="1" w:styleId="128">
    <w:name w:val="Знак1 Знак Знак2"/>
    <w:uiPriority w:val="99"/>
    <w:qFormat/>
    <w:locked/>
    <w:rsid w:val="00665ECD"/>
    <w:rPr>
      <w:sz w:val="24"/>
    </w:rPr>
  </w:style>
  <w:style w:type="character" w:customStyle="1" w:styleId="1ffff">
    <w:name w:val="Основной текст Знак Знак Знак1"/>
    <w:uiPriority w:val="99"/>
    <w:rsid w:val="00665ECD"/>
    <w:rPr>
      <w:sz w:val="24"/>
    </w:rPr>
  </w:style>
  <w:style w:type="character" w:customStyle="1" w:styleId="56">
    <w:name w:val="Знак Знак5"/>
    <w:uiPriority w:val="99"/>
    <w:qFormat/>
    <w:locked/>
    <w:rsid w:val="00665ECD"/>
    <w:rPr>
      <w:i/>
      <w:sz w:val="24"/>
      <w:lang w:val="ru-RU" w:eastAsia="ru-RU"/>
    </w:rPr>
  </w:style>
  <w:style w:type="character" w:customStyle="1" w:styleId="5110">
    <w:name w:val="Знак5 Знак Знак11"/>
    <w:uiPriority w:val="99"/>
    <w:qFormat/>
    <w:locked/>
    <w:rsid w:val="00665ECD"/>
    <w:rPr>
      <w:sz w:val="16"/>
      <w:lang w:val="ru-RU" w:eastAsia="ru-RU"/>
    </w:rPr>
  </w:style>
  <w:style w:type="paragraph" w:customStyle="1" w:styleId="Style26">
    <w:name w:val="Style26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480" w:lineRule="exact"/>
      <w:jc w:val="both"/>
    </w:pPr>
    <w:rPr>
      <w:rFonts w:eastAsia="Times New Roman"/>
      <w:szCs w:val="24"/>
    </w:rPr>
  </w:style>
  <w:style w:type="character" w:customStyle="1" w:styleId="FontStyle54">
    <w:name w:val="Font Style54"/>
    <w:uiPriority w:val="99"/>
    <w:qFormat/>
    <w:rsid w:val="00665ECD"/>
    <w:rPr>
      <w:rFonts w:ascii="Times New Roman" w:hAnsi="Times New Roman"/>
      <w:b/>
      <w:sz w:val="18"/>
    </w:rPr>
  </w:style>
  <w:style w:type="character" w:customStyle="1" w:styleId="FontStyle58">
    <w:name w:val="Font Style58"/>
    <w:uiPriority w:val="99"/>
    <w:qFormat/>
    <w:rsid w:val="00665ECD"/>
    <w:rPr>
      <w:rFonts w:ascii="Times New Roman" w:hAnsi="Times New Roman"/>
      <w:b/>
      <w:w w:val="40"/>
      <w:sz w:val="38"/>
    </w:rPr>
  </w:style>
  <w:style w:type="character" w:customStyle="1" w:styleId="FontStyle26">
    <w:name w:val="Font Style26"/>
    <w:uiPriority w:val="99"/>
    <w:qFormat/>
    <w:rsid w:val="00665ECD"/>
    <w:rPr>
      <w:rFonts w:ascii="Times New Roman" w:hAnsi="Times New Roman"/>
      <w:sz w:val="26"/>
    </w:rPr>
  </w:style>
  <w:style w:type="paragraph" w:customStyle="1" w:styleId="afffffff8">
    <w:name w:val="...... . ......."/>
    <w:basedOn w:val="Default"/>
    <w:next w:val="Default"/>
    <w:uiPriority w:val="99"/>
    <w:qFormat/>
    <w:rsid w:val="00665ECD"/>
    <w:rPr>
      <w:color w:val="auto"/>
    </w:rPr>
  </w:style>
  <w:style w:type="paragraph" w:customStyle="1" w:styleId="afffffff9">
    <w:name w:val="........ ..... . ........"/>
    <w:basedOn w:val="Default"/>
    <w:next w:val="Default"/>
    <w:uiPriority w:val="99"/>
    <w:qFormat/>
    <w:rsid w:val="00665ECD"/>
    <w:rPr>
      <w:color w:val="auto"/>
    </w:rPr>
  </w:style>
  <w:style w:type="paragraph" w:customStyle="1" w:styleId="afffffffa">
    <w:name w:val="... ......"/>
    <w:basedOn w:val="Default"/>
    <w:next w:val="Default"/>
    <w:uiPriority w:val="99"/>
    <w:qFormat/>
    <w:rsid w:val="00665ECD"/>
    <w:rPr>
      <w:color w:val="auto"/>
    </w:rPr>
  </w:style>
  <w:style w:type="paragraph" w:customStyle="1" w:styleId="1ffff0">
    <w:name w:val=".....1"/>
    <w:basedOn w:val="Default"/>
    <w:next w:val="Default"/>
    <w:uiPriority w:val="99"/>
    <w:qFormat/>
    <w:rsid w:val="00665ECD"/>
    <w:rPr>
      <w:color w:val="auto"/>
    </w:rPr>
  </w:style>
  <w:style w:type="paragraph" w:customStyle="1" w:styleId="bodytext2">
    <w:name w:val="bodytext2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serp-itemtextpassage">
    <w:name w:val="b-serp-item__text_passage"/>
    <w:basedOn w:val="a3"/>
    <w:uiPriority w:val="99"/>
    <w:qFormat/>
    <w:rsid w:val="00665ECD"/>
    <w:rPr>
      <w:rFonts w:cs="Times New Roman"/>
    </w:rPr>
  </w:style>
  <w:style w:type="paragraph" w:customStyle="1" w:styleId="afffffffb">
    <w:name w:val="Знак Знак Знак Знак"/>
    <w:basedOn w:val="a2"/>
    <w:uiPriority w:val="99"/>
    <w:qFormat/>
    <w:rsid w:val="00665EC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table" w:customStyle="1" w:styleId="1ffff1">
    <w:name w:val="Сетка таблицы1"/>
    <w:uiPriority w:val="99"/>
    <w:rsid w:val="00665E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6">
    <w:name w:val="Îñíîâíîé òåêñò 3"/>
    <w:basedOn w:val="a2"/>
    <w:uiPriority w:val="99"/>
    <w:qFormat/>
    <w:rsid w:val="00665ECD"/>
    <w:pPr>
      <w:widowControl/>
      <w:autoSpaceDE w:val="0"/>
      <w:autoSpaceDN w:val="0"/>
      <w:adjustRightInd w:val="0"/>
      <w:snapToGrid/>
      <w:spacing w:beforeAutospacing="1" w:afterAutospacing="1"/>
    </w:pPr>
    <w:rPr>
      <w:rFonts w:eastAsia="Times New Roman"/>
      <w:b/>
      <w:bCs/>
      <w:color w:val="000000"/>
      <w:sz w:val="20"/>
      <w:szCs w:val="24"/>
    </w:rPr>
  </w:style>
  <w:style w:type="character" w:customStyle="1" w:styleId="postheader">
    <w:name w:val="postheader"/>
    <w:basedOn w:val="a3"/>
    <w:uiPriority w:val="99"/>
    <w:qFormat/>
    <w:rsid w:val="00665ECD"/>
    <w:rPr>
      <w:rFonts w:cs="Times New Roman"/>
    </w:rPr>
  </w:style>
  <w:style w:type="paragraph" w:customStyle="1" w:styleId="text">
    <w:name w:val="text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c">
    <w:name w:val="ТЕКСТ"/>
    <w:basedOn w:val="afff1"/>
    <w:uiPriority w:val="99"/>
    <w:qFormat/>
    <w:rsid w:val="00665ECD"/>
    <w:pPr>
      <w:spacing w:line="264" w:lineRule="auto"/>
      <w:ind w:firstLine="357"/>
      <w:jc w:val="both"/>
    </w:pPr>
    <w:rPr>
      <w:rFonts w:cs="Arial"/>
      <w:sz w:val="30"/>
      <w:szCs w:val="16"/>
    </w:rPr>
  </w:style>
  <w:style w:type="paragraph" w:customStyle="1" w:styleId="afffffffd">
    <w:name w:val="НУМ"/>
    <w:basedOn w:val="afff1"/>
    <w:next w:val="afff1"/>
    <w:uiPriority w:val="99"/>
    <w:qFormat/>
    <w:rsid w:val="00665ECD"/>
    <w:pPr>
      <w:spacing w:line="264" w:lineRule="auto"/>
      <w:jc w:val="both"/>
    </w:pPr>
    <w:rPr>
      <w:rFonts w:cs="Arial"/>
      <w:sz w:val="30"/>
      <w:szCs w:val="16"/>
    </w:rPr>
  </w:style>
  <w:style w:type="paragraph" w:customStyle="1" w:styleId="afffffffe">
    <w:name w:val="Список М"/>
    <w:basedOn w:val="afff1"/>
    <w:uiPriority w:val="99"/>
    <w:qFormat/>
    <w:rsid w:val="00665ECD"/>
    <w:pPr>
      <w:spacing w:line="288" w:lineRule="auto"/>
      <w:jc w:val="both"/>
    </w:pPr>
    <w:rPr>
      <w:sz w:val="30"/>
      <w:szCs w:val="30"/>
    </w:rPr>
  </w:style>
  <w:style w:type="paragraph" w:customStyle="1" w:styleId="Style29">
    <w:name w:val="Style29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485" w:lineRule="exact"/>
      <w:ind w:firstLine="696"/>
      <w:jc w:val="both"/>
    </w:pPr>
    <w:rPr>
      <w:rFonts w:eastAsia="Times New Roman"/>
      <w:szCs w:val="24"/>
    </w:rPr>
  </w:style>
  <w:style w:type="paragraph" w:customStyle="1" w:styleId="146">
    <w:name w:val="Знак Знак Знак Знак Знак Знак Знак14"/>
    <w:basedOn w:val="a2"/>
    <w:uiPriority w:val="99"/>
    <w:qFormat/>
    <w:rsid w:val="00665EC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field-label-subj-value3font-optima-mb">
    <w:name w:val="field-label-subj-value3 font-optima-mb"/>
    <w:basedOn w:val="a3"/>
    <w:uiPriority w:val="99"/>
    <w:qFormat/>
    <w:rsid w:val="00665ECD"/>
    <w:rPr>
      <w:rFonts w:cs="Times New Roman"/>
    </w:rPr>
  </w:style>
  <w:style w:type="paragraph" w:customStyle="1" w:styleId="affffffff">
    <w:name w:val="Маркированный."/>
    <w:basedOn w:val="a2"/>
    <w:uiPriority w:val="99"/>
    <w:qFormat/>
    <w:rsid w:val="00665ECD"/>
    <w:pPr>
      <w:widowControl/>
      <w:snapToGrid/>
      <w:spacing w:before="0" w:after="0"/>
      <w:ind w:left="1429" w:hanging="360"/>
    </w:pPr>
    <w:rPr>
      <w:rFonts w:eastAsia="Times New Roman"/>
      <w:szCs w:val="22"/>
      <w:lang w:eastAsia="en-US"/>
    </w:rPr>
  </w:style>
  <w:style w:type="character" w:customStyle="1" w:styleId="65">
    <w:name w:val="Знак6 Знак Знак"/>
    <w:uiPriority w:val="99"/>
    <w:qFormat/>
    <w:rsid w:val="00665ECD"/>
    <w:rPr>
      <w:sz w:val="24"/>
      <w:lang w:val="ru-RU" w:eastAsia="ru-RU"/>
    </w:rPr>
  </w:style>
  <w:style w:type="character" w:customStyle="1" w:styleId="searchterm">
    <w:name w:val="searchterm"/>
    <w:basedOn w:val="a3"/>
    <w:uiPriority w:val="99"/>
    <w:qFormat/>
    <w:rsid w:val="00665ECD"/>
    <w:rPr>
      <w:rFonts w:cs="Times New Roman"/>
    </w:rPr>
  </w:style>
  <w:style w:type="paragraph" w:customStyle="1" w:styleId="p">
    <w:name w:val="p"/>
    <w:basedOn w:val="a2"/>
    <w:uiPriority w:val="99"/>
    <w:qFormat/>
    <w:rsid w:val="00665ECD"/>
    <w:pPr>
      <w:widowControl/>
      <w:snapToGrid/>
      <w:spacing w:before="75" w:after="75"/>
      <w:ind w:left="75" w:right="75"/>
      <w:jc w:val="both"/>
    </w:pPr>
    <w:rPr>
      <w:rFonts w:ascii="Verdana" w:eastAsia="Times New Roman" w:hAnsi="Verdana"/>
      <w:sz w:val="20"/>
    </w:rPr>
  </w:style>
  <w:style w:type="character" w:customStyle="1" w:styleId="3200">
    <w:name w:val="Основной текст (3) + Полужирный20"/>
    <w:uiPriority w:val="99"/>
    <w:qFormat/>
    <w:rsid w:val="00665ECD"/>
    <w:rPr>
      <w:rFonts w:ascii="Times New Roman" w:hAnsi="Times New Roman"/>
      <w:b/>
      <w:i/>
      <w:spacing w:val="0"/>
      <w:sz w:val="23"/>
    </w:rPr>
  </w:style>
  <w:style w:type="paragraph" w:customStyle="1" w:styleId="1ffff2">
    <w:name w:val="Обычный + полужирный+1"/>
    <w:basedOn w:val="a2"/>
    <w:uiPriority w:val="99"/>
    <w:qFormat/>
    <w:rsid w:val="00665ECD"/>
    <w:pPr>
      <w:widowControl/>
      <w:autoSpaceDE w:val="0"/>
      <w:autoSpaceDN w:val="0"/>
      <w:adjustRightInd w:val="0"/>
      <w:snapToGrid/>
      <w:spacing w:before="0" w:after="0"/>
      <w:ind w:firstLine="709"/>
      <w:jc w:val="both"/>
      <w:outlineLvl w:val="1"/>
    </w:pPr>
    <w:rPr>
      <w:rFonts w:eastAsia="Times New Roman"/>
      <w:b/>
      <w:bCs/>
      <w:szCs w:val="24"/>
    </w:rPr>
  </w:style>
  <w:style w:type="character" w:customStyle="1" w:styleId="349">
    <w:name w:val="Основной текст (3)49"/>
    <w:uiPriority w:val="99"/>
    <w:qFormat/>
    <w:rsid w:val="00665ECD"/>
    <w:rPr>
      <w:rFonts w:ascii="Times New Roman" w:hAnsi="Times New Roman"/>
      <w:spacing w:val="0"/>
      <w:sz w:val="20"/>
    </w:rPr>
  </w:style>
  <w:style w:type="character" w:customStyle="1" w:styleId="Heading1Char1">
    <w:name w:val="Heading 1 Char1"/>
    <w:uiPriority w:val="99"/>
    <w:qFormat/>
    <w:locked/>
    <w:rsid w:val="00665ECD"/>
    <w:rPr>
      <w:rFonts w:ascii="Times New Roman" w:hAnsi="Times New Roman"/>
      <w:b/>
      <w:kern w:val="32"/>
      <w:sz w:val="32"/>
      <w:lang w:eastAsia="ru-RU"/>
    </w:rPr>
  </w:style>
  <w:style w:type="character" w:customStyle="1" w:styleId="news">
    <w:name w:val="news"/>
    <w:uiPriority w:val="99"/>
    <w:qFormat/>
    <w:rsid w:val="00665ECD"/>
    <w:rPr>
      <w:rFonts w:ascii="Times New Roman" w:hAnsi="Times New Roman"/>
    </w:rPr>
  </w:style>
  <w:style w:type="character" w:customStyle="1" w:styleId="affffffff0">
    <w:name w:val="выделение"/>
    <w:uiPriority w:val="99"/>
    <w:qFormat/>
    <w:rsid w:val="00665ECD"/>
    <w:rPr>
      <w:rFonts w:ascii="Times New Roman" w:hAnsi="Times New Roman"/>
    </w:rPr>
  </w:style>
  <w:style w:type="character" w:customStyle="1" w:styleId="347">
    <w:name w:val="Основной текст (3)47"/>
    <w:uiPriority w:val="99"/>
    <w:qFormat/>
    <w:rsid w:val="00665ECD"/>
    <w:rPr>
      <w:rFonts w:ascii="Times New Roman" w:hAnsi="Times New Roman"/>
      <w:spacing w:val="0"/>
      <w:sz w:val="20"/>
    </w:rPr>
  </w:style>
  <w:style w:type="character" w:customStyle="1" w:styleId="345">
    <w:name w:val="Основной текст (3)45"/>
    <w:uiPriority w:val="99"/>
    <w:qFormat/>
    <w:rsid w:val="00665ECD"/>
    <w:rPr>
      <w:rFonts w:ascii="Times New Roman" w:hAnsi="Times New Roman"/>
      <w:spacing w:val="0"/>
      <w:sz w:val="20"/>
    </w:rPr>
  </w:style>
  <w:style w:type="character" w:customStyle="1" w:styleId="FootnoteTextChar2">
    <w:name w:val="Footnote Text Char2"/>
    <w:uiPriority w:val="99"/>
    <w:locked/>
    <w:rsid w:val="00665ECD"/>
    <w:rPr>
      <w:lang w:eastAsia="ru-RU"/>
    </w:rPr>
  </w:style>
  <w:style w:type="character" w:customStyle="1" w:styleId="612">
    <w:name w:val="Знак Знак61"/>
    <w:uiPriority w:val="99"/>
    <w:qFormat/>
    <w:rsid w:val="00665ECD"/>
    <w:rPr>
      <w:rFonts w:ascii="Arial" w:hAnsi="Arial"/>
      <w:b/>
      <w:kern w:val="32"/>
      <w:sz w:val="32"/>
    </w:rPr>
  </w:style>
  <w:style w:type="paragraph" w:customStyle="1" w:styleId="Style210">
    <w:name w:val="Style21"/>
    <w:basedOn w:val="a2"/>
    <w:qFormat/>
    <w:rsid w:val="00665ECD"/>
    <w:pPr>
      <w:autoSpaceDE w:val="0"/>
      <w:autoSpaceDN w:val="0"/>
      <w:adjustRightInd w:val="0"/>
      <w:snapToGrid/>
      <w:spacing w:before="0" w:after="0"/>
    </w:pPr>
    <w:rPr>
      <w:rFonts w:ascii="Trebuchet MS" w:eastAsia="Times New Roman" w:hAnsi="Trebuchet MS"/>
      <w:szCs w:val="24"/>
    </w:rPr>
  </w:style>
  <w:style w:type="character" w:customStyle="1" w:styleId="FontStyle205">
    <w:name w:val="Font Style205"/>
    <w:uiPriority w:val="99"/>
    <w:qFormat/>
    <w:rsid w:val="00665ECD"/>
    <w:rPr>
      <w:rFonts w:ascii="Times New Roman" w:hAnsi="Times New Roman"/>
      <w:color w:val="000000"/>
      <w:sz w:val="18"/>
    </w:rPr>
  </w:style>
  <w:style w:type="paragraph" w:customStyle="1" w:styleId="psection">
    <w:name w:val="psection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otnoteTextChar1">
    <w:name w:val="Footnote Text Char1"/>
    <w:uiPriority w:val="99"/>
    <w:qFormat/>
    <w:rsid w:val="00665ECD"/>
    <w:rPr>
      <w:rFonts w:ascii="Times New Roman" w:hAnsi="Times New Roman"/>
    </w:rPr>
  </w:style>
  <w:style w:type="character" w:customStyle="1" w:styleId="BodyTextIndentChar3">
    <w:name w:val="Body Text Indent Char3"/>
    <w:uiPriority w:val="99"/>
    <w:locked/>
    <w:rsid w:val="00665ECD"/>
    <w:rPr>
      <w:sz w:val="24"/>
    </w:rPr>
  </w:style>
  <w:style w:type="character" w:customStyle="1" w:styleId="BodyTextIndentChar1">
    <w:name w:val="Body Text Indent Char1"/>
    <w:uiPriority w:val="99"/>
    <w:qFormat/>
    <w:rsid w:val="00665ECD"/>
    <w:rPr>
      <w:rFonts w:ascii="Times New Roman" w:hAnsi="Times New Roman"/>
      <w:sz w:val="24"/>
    </w:rPr>
  </w:style>
  <w:style w:type="character" w:customStyle="1" w:styleId="PlainTextChar1">
    <w:name w:val="Plain Text Char1"/>
    <w:uiPriority w:val="99"/>
    <w:qFormat/>
    <w:rsid w:val="00665ECD"/>
    <w:rPr>
      <w:rFonts w:ascii="Courier New" w:hAnsi="Courier New"/>
    </w:rPr>
  </w:style>
  <w:style w:type="character" w:customStyle="1" w:styleId="HeaderChar1">
    <w:name w:val="Header Char1"/>
    <w:uiPriority w:val="99"/>
    <w:qFormat/>
    <w:rsid w:val="00665ECD"/>
    <w:rPr>
      <w:rFonts w:ascii="Times New Roman" w:hAnsi="Times New Roman"/>
      <w:sz w:val="24"/>
    </w:rPr>
  </w:style>
  <w:style w:type="character" w:customStyle="1" w:styleId="FooterChar1">
    <w:name w:val="Footer Char1"/>
    <w:uiPriority w:val="99"/>
    <w:qFormat/>
    <w:rsid w:val="00665ECD"/>
    <w:rPr>
      <w:rFonts w:ascii="Times New Roman" w:hAnsi="Times New Roman"/>
      <w:sz w:val="24"/>
    </w:rPr>
  </w:style>
  <w:style w:type="character" w:customStyle="1" w:styleId="TitleChar1">
    <w:name w:val="Title Char1"/>
    <w:uiPriority w:val="99"/>
    <w:qFormat/>
    <w:rsid w:val="00665ECD"/>
    <w:rPr>
      <w:rFonts w:ascii="Cambria" w:hAnsi="Cambria"/>
      <w:b/>
      <w:kern w:val="28"/>
      <w:sz w:val="32"/>
    </w:rPr>
  </w:style>
  <w:style w:type="character" w:customStyle="1" w:styleId="BodyText2Char1">
    <w:name w:val="Body Text 2 Char1"/>
    <w:uiPriority w:val="99"/>
    <w:qFormat/>
    <w:rsid w:val="00665ECD"/>
    <w:rPr>
      <w:rFonts w:ascii="Times New Roman" w:hAnsi="Times New Roman"/>
      <w:sz w:val="24"/>
    </w:rPr>
  </w:style>
  <w:style w:type="character" w:customStyle="1" w:styleId="BodyText3Char1">
    <w:name w:val="Body Text 3 Char1"/>
    <w:uiPriority w:val="99"/>
    <w:qFormat/>
    <w:rsid w:val="00665ECD"/>
    <w:rPr>
      <w:rFonts w:ascii="Times New Roman" w:hAnsi="Times New Roman"/>
      <w:sz w:val="16"/>
    </w:rPr>
  </w:style>
  <w:style w:type="character" w:customStyle="1" w:styleId="BodyTextIndent2Char1">
    <w:name w:val="Body Text Indent 2 Char1"/>
    <w:uiPriority w:val="99"/>
    <w:qFormat/>
    <w:rsid w:val="00665ECD"/>
    <w:rPr>
      <w:rFonts w:ascii="Times New Roman" w:hAnsi="Times New Roman"/>
      <w:sz w:val="24"/>
    </w:rPr>
  </w:style>
  <w:style w:type="character" w:customStyle="1" w:styleId="BodyTextIndent3Char1">
    <w:name w:val="Body Text Indent 3 Char1"/>
    <w:uiPriority w:val="99"/>
    <w:qFormat/>
    <w:rsid w:val="00665ECD"/>
    <w:rPr>
      <w:rFonts w:ascii="Times New Roman" w:hAnsi="Times New Roman"/>
      <w:sz w:val="16"/>
    </w:rPr>
  </w:style>
  <w:style w:type="character" w:customStyle="1" w:styleId="DocumentMapChar1">
    <w:name w:val="Document Map Char1"/>
    <w:uiPriority w:val="99"/>
    <w:qFormat/>
    <w:rsid w:val="00665ECD"/>
    <w:rPr>
      <w:rFonts w:ascii="Times New Roman" w:hAnsi="Times New Roman"/>
      <w:sz w:val="2"/>
    </w:rPr>
  </w:style>
  <w:style w:type="character" w:customStyle="1" w:styleId="CommentSubjectChar1">
    <w:name w:val="Comment Subject Char1"/>
    <w:uiPriority w:val="99"/>
    <w:qFormat/>
    <w:rsid w:val="00665ECD"/>
    <w:rPr>
      <w:rFonts w:ascii="Times New Roman" w:hAnsi="Times New Roman"/>
      <w:b/>
      <w:i/>
      <w:color w:val="4F81BD"/>
      <w:spacing w:val="15"/>
      <w:sz w:val="20"/>
      <w:lang w:eastAsia="ru-RU"/>
    </w:rPr>
  </w:style>
  <w:style w:type="character" w:customStyle="1" w:styleId="BalloonTextChar1">
    <w:name w:val="Balloon Text Char1"/>
    <w:uiPriority w:val="99"/>
    <w:qFormat/>
    <w:rsid w:val="00665ECD"/>
    <w:rPr>
      <w:rFonts w:ascii="Times New Roman" w:hAnsi="Times New Roman"/>
      <w:sz w:val="2"/>
    </w:rPr>
  </w:style>
  <w:style w:type="character" w:customStyle="1" w:styleId="SubtitleChar1">
    <w:name w:val="Subtitle Char1"/>
    <w:uiPriority w:val="99"/>
    <w:qFormat/>
    <w:rsid w:val="00665ECD"/>
    <w:rPr>
      <w:rFonts w:ascii="Cambria" w:hAnsi="Cambria"/>
      <w:sz w:val="24"/>
    </w:rPr>
  </w:style>
  <w:style w:type="character" w:customStyle="1" w:styleId="QuoteChar1">
    <w:name w:val="Quote Char1"/>
    <w:uiPriority w:val="99"/>
    <w:qFormat/>
    <w:rsid w:val="00665ECD"/>
    <w:rPr>
      <w:rFonts w:ascii="Times New Roman" w:hAnsi="Times New Roman"/>
      <w:i/>
      <w:color w:val="000000"/>
      <w:sz w:val="24"/>
    </w:rPr>
  </w:style>
  <w:style w:type="character" w:customStyle="1" w:styleId="IntenseQuoteChar1">
    <w:name w:val="Intense Quote Char1"/>
    <w:uiPriority w:val="99"/>
    <w:qFormat/>
    <w:rsid w:val="00665ECD"/>
    <w:rPr>
      <w:rFonts w:ascii="Times New Roman" w:hAnsi="Times New Roman"/>
      <w:b/>
      <w:i/>
      <w:color w:val="4F81BD"/>
      <w:sz w:val="24"/>
    </w:rPr>
  </w:style>
  <w:style w:type="character" w:customStyle="1" w:styleId="BodyTextFirstIndentChar1">
    <w:name w:val="Body Text First Indent Char1"/>
    <w:uiPriority w:val="99"/>
    <w:qFormat/>
    <w:rsid w:val="00665ECD"/>
    <w:rPr>
      <w:rFonts w:ascii="Times New Roman" w:hAnsi="Times New Roman"/>
      <w:sz w:val="24"/>
      <w:lang w:eastAsia="ru-RU"/>
    </w:rPr>
  </w:style>
  <w:style w:type="character" w:customStyle="1" w:styleId="BodyTextFirstIndent2Char1">
    <w:name w:val="Body Text First Indent 2 Char1"/>
    <w:uiPriority w:val="99"/>
    <w:qFormat/>
    <w:rsid w:val="00665ECD"/>
    <w:rPr>
      <w:rFonts w:ascii="Times New Roman" w:hAnsi="Times New Roman"/>
      <w:sz w:val="24"/>
      <w:lang w:eastAsia="ru-RU"/>
    </w:rPr>
  </w:style>
  <w:style w:type="character" w:customStyle="1" w:styleId="1111">
    <w:name w:val="Слабое выделение111"/>
    <w:uiPriority w:val="99"/>
    <w:qFormat/>
    <w:rsid w:val="00665ECD"/>
    <w:rPr>
      <w:i/>
      <w:color w:val="808080"/>
    </w:rPr>
  </w:style>
  <w:style w:type="paragraph" w:customStyle="1" w:styleId="p35">
    <w:name w:val="p35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6">
    <w:name w:val="p36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14">
    <w:name w:val="fontstyle14"/>
    <w:basedOn w:val="a3"/>
    <w:uiPriority w:val="99"/>
    <w:qFormat/>
    <w:rsid w:val="00665ECD"/>
    <w:rPr>
      <w:rFonts w:cs="Times New Roman"/>
    </w:rPr>
  </w:style>
  <w:style w:type="character" w:customStyle="1" w:styleId="FontStyle820">
    <w:name w:val="Font Style820"/>
    <w:uiPriority w:val="99"/>
    <w:qFormat/>
    <w:rsid w:val="00665ECD"/>
    <w:rPr>
      <w:rFonts w:ascii="Times New Roman" w:hAnsi="Times New Roman"/>
      <w:sz w:val="22"/>
    </w:rPr>
  </w:style>
  <w:style w:type="character" w:customStyle="1" w:styleId="FontStyle594">
    <w:name w:val="Font Style594"/>
    <w:uiPriority w:val="99"/>
    <w:qFormat/>
    <w:rsid w:val="00665ECD"/>
    <w:rPr>
      <w:rFonts w:ascii="Times New Roman" w:hAnsi="Times New Roman"/>
      <w:i/>
      <w:sz w:val="20"/>
    </w:rPr>
  </w:style>
  <w:style w:type="character" w:customStyle="1" w:styleId="FontStyle187">
    <w:name w:val="Font Style187"/>
    <w:uiPriority w:val="99"/>
    <w:qFormat/>
    <w:rsid w:val="00665ECD"/>
    <w:rPr>
      <w:rFonts w:ascii="Times New Roman" w:hAnsi="Times New Roman"/>
      <w:i/>
      <w:sz w:val="20"/>
    </w:rPr>
  </w:style>
  <w:style w:type="character" w:customStyle="1" w:styleId="FontStyle600">
    <w:name w:val="Font Style600"/>
    <w:uiPriority w:val="99"/>
    <w:qFormat/>
    <w:rsid w:val="00665ECD"/>
    <w:rPr>
      <w:rFonts w:ascii="Times New Roman" w:hAnsi="Times New Roman"/>
      <w:sz w:val="22"/>
    </w:rPr>
  </w:style>
  <w:style w:type="character" w:customStyle="1" w:styleId="FontStyle624">
    <w:name w:val="Font Style624"/>
    <w:uiPriority w:val="99"/>
    <w:qFormat/>
    <w:rsid w:val="00665ECD"/>
    <w:rPr>
      <w:rFonts w:ascii="Times New Roman" w:hAnsi="Times New Roman"/>
      <w:b/>
      <w:i/>
      <w:sz w:val="22"/>
    </w:rPr>
  </w:style>
  <w:style w:type="character" w:customStyle="1" w:styleId="FontStyle572">
    <w:name w:val="Font Style572"/>
    <w:uiPriority w:val="99"/>
    <w:qFormat/>
    <w:rsid w:val="00665ECD"/>
    <w:rPr>
      <w:rFonts w:ascii="Times New Roman" w:hAnsi="Times New Roman"/>
      <w:sz w:val="16"/>
    </w:rPr>
  </w:style>
  <w:style w:type="character" w:customStyle="1" w:styleId="FontStyle184">
    <w:name w:val="Font Style184"/>
    <w:uiPriority w:val="99"/>
    <w:qFormat/>
    <w:rsid w:val="00665ECD"/>
    <w:rPr>
      <w:rFonts w:ascii="Times New Roman" w:hAnsi="Times New Roman"/>
      <w:sz w:val="20"/>
    </w:rPr>
  </w:style>
  <w:style w:type="character" w:customStyle="1" w:styleId="550">
    <w:name w:val="Знак Знак55"/>
    <w:uiPriority w:val="99"/>
    <w:qFormat/>
    <w:locked/>
    <w:rsid w:val="00665ECD"/>
    <w:rPr>
      <w:sz w:val="24"/>
      <w:lang w:val="ru-RU" w:eastAsia="ru-RU"/>
    </w:rPr>
  </w:style>
  <w:style w:type="paragraph" w:customStyle="1" w:styleId="TextBody">
    <w:name w:val="Text Body"/>
    <w:basedOn w:val="a2"/>
    <w:uiPriority w:val="99"/>
    <w:qFormat/>
    <w:rsid w:val="00665ECD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character" w:customStyle="1" w:styleId="650">
    <w:name w:val="Знак Знак65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640">
    <w:name w:val="Знак Знак64"/>
    <w:uiPriority w:val="99"/>
    <w:qFormat/>
    <w:locked/>
    <w:rsid w:val="00665ECD"/>
    <w:rPr>
      <w:b/>
      <w:sz w:val="28"/>
      <w:lang w:val="ru-RU" w:eastAsia="ru-RU"/>
    </w:rPr>
  </w:style>
  <w:style w:type="character" w:customStyle="1" w:styleId="630">
    <w:name w:val="Знак Знак63"/>
    <w:uiPriority w:val="99"/>
    <w:qFormat/>
    <w:locked/>
    <w:rsid w:val="00665ECD"/>
    <w:rPr>
      <w:b/>
      <w:i/>
      <w:sz w:val="26"/>
      <w:lang w:val="ru-RU" w:eastAsia="ru-RU"/>
    </w:rPr>
  </w:style>
  <w:style w:type="character" w:customStyle="1" w:styleId="620">
    <w:name w:val="Знак Знак62"/>
    <w:uiPriority w:val="99"/>
    <w:qFormat/>
    <w:locked/>
    <w:rsid w:val="00665ECD"/>
    <w:rPr>
      <w:sz w:val="24"/>
      <w:lang w:val="ru-RU" w:eastAsia="ru-RU"/>
    </w:rPr>
  </w:style>
  <w:style w:type="character" w:customStyle="1" w:styleId="6110">
    <w:name w:val="Знак Знак611"/>
    <w:uiPriority w:val="99"/>
    <w:qFormat/>
    <w:locked/>
    <w:rsid w:val="00665ECD"/>
    <w:rPr>
      <w:sz w:val="24"/>
      <w:lang w:val="ru-RU" w:eastAsia="ru-RU"/>
    </w:rPr>
  </w:style>
  <w:style w:type="character" w:customStyle="1" w:styleId="600">
    <w:name w:val="Знак Знак60"/>
    <w:uiPriority w:val="99"/>
    <w:qFormat/>
    <w:locked/>
    <w:rsid w:val="00665ECD"/>
    <w:rPr>
      <w:i/>
      <w:sz w:val="24"/>
      <w:lang w:val="ru-RU" w:eastAsia="ru-RU"/>
    </w:rPr>
  </w:style>
  <w:style w:type="character" w:customStyle="1" w:styleId="59">
    <w:name w:val="Знак Знак59"/>
    <w:uiPriority w:val="99"/>
    <w:qFormat/>
    <w:locked/>
    <w:rsid w:val="00665ECD"/>
    <w:rPr>
      <w:rFonts w:ascii="Arial" w:hAnsi="Arial"/>
      <w:sz w:val="22"/>
      <w:lang w:val="ru-RU" w:eastAsia="ru-RU"/>
    </w:rPr>
  </w:style>
  <w:style w:type="character" w:customStyle="1" w:styleId="58">
    <w:name w:val="Знак Знак58"/>
    <w:uiPriority w:val="99"/>
    <w:qFormat/>
    <w:locked/>
    <w:rsid w:val="00665ECD"/>
    <w:rPr>
      <w:rFonts w:ascii="Courier New" w:hAnsi="Courier New"/>
      <w:lang w:val="ru-RU" w:eastAsia="ru-RU"/>
    </w:rPr>
  </w:style>
  <w:style w:type="character" w:customStyle="1" w:styleId="57">
    <w:name w:val="Знак Знак57"/>
    <w:uiPriority w:val="99"/>
    <w:qFormat/>
    <w:locked/>
    <w:rsid w:val="00665ECD"/>
    <w:rPr>
      <w:lang w:val="ru-RU" w:eastAsia="ru-RU"/>
    </w:rPr>
  </w:style>
  <w:style w:type="character" w:customStyle="1" w:styleId="560">
    <w:name w:val="Знак Знак56"/>
    <w:uiPriority w:val="99"/>
    <w:qFormat/>
    <w:locked/>
    <w:rsid w:val="00665ECD"/>
    <w:rPr>
      <w:sz w:val="24"/>
      <w:lang w:val="ru-RU" w:eastAsia="ru-RU"/>
    </w:rPr>
  </w:style>
  <w:style w:type="character" w:customStyle="1" w:styleId="540">
    <w:name w:val="Знак Знак54"/>
    <w:uiPriority w:val="99"/>
    <w:qFormat/>
    <w:locked/>
    <w:rsid w:val="00665ECD"/>
    <w:rPr>
      <w:sz w:val="24"/>
      <w:lang w:val="en-US" w:eastAsia="ru-RU"/>
    </w:rPr>
  </w:style>
  <w:style w:type="paragraph" w:customStyle="1" w:styleId="p10">
    <w:name w:val="p10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g3">
    <w:name w:val="eg3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material-headdate-day">
    <w:name w:val="b-material-head__date-day"/>
    <w:basedOn w:val="a3"/>
    <w:uiPriority w:val="99"/>
    <w:qFormat/>
    <w:rsid w:val="00665ECD"/>
    <w:rPr>
      <w:rFonts w:cs="Times New Roman"/>
    </w:rPr>
  </w:style>
  <w:style w:type="character" w:customStyle="1" w:styleId="s2">
    <w:name w:val="s2"/>
    <w:basedOn w:val="a3"/>
    <w:uiPriority w:val="99"/>
    <w:qFormat/>
    <w:rsid w:val="00665ECD"/>
    <w:rPr>
      <w:rFonts w:cs="Times New Roman"/>
    </w:rPr>
  </w:style>
  <w:style w:type="paragraph" w:customStyle="1" w:styleId="p2">
    <w:name w:val="p2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5">
    <w:name w:val="p5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W8Num16z0">
    <w:name w:val="WW8Num16z0"/>
    <w:uiPriority w:val="99"/>
    <w:qFormat/>
    <w:rsid w:val="00665ECD"/>
    <w:rPr>
      <w:rFonts w:ascii="Wingdings" w:hAnsi="Wingdings"/>
    </w:rPr>
  </w:style>
  <w:style w:type="character" w:customStyle="1" w:styleId="WW8Num4z0">
    <w:name w:val="WW8Num4z0"/>
    <w:uiPriority w:val="99"/>
    <w:qFormat/>
    <w:rsid w:val="00665ECD"/>
    <w:rPr>
      <w:color w:val="auto"/>
    </w:rPr>
  </w:style>
  <w:style w:type="character" w:customStyle="1" w:styleId="WW8Num5z0">
    <w:name w:val="WW8Num5z0"/>
    <w:uiPriority w:val="99"/>
    <w:qFormat/>
    <w:rsid w:val="00665ECD"/>
    <w:rPr>
      <w:b/>
      <w:sz w:val="20"/>
    </w:rPr>
  </w:style>
  <w:style w:type="character" w:customStyle="1" w:styleId="WW8Num6z0">
    <w:name w:val="WW8Num6z0"/>
    <w:uiPriority w:val="99"/>
    <w:qFormat/>
    <w:rsid w:val="00665ECD"/>
    <w:rPr>
      <w:sz w:val="20"/>
    </w:rPr>
  </w:style>
  <w:style w:type="character" w:customStyle="1" w:styleId="WW8Num7z0">
    <w:name w:val="WW8Num7z0"/>
    <w:uiPriority w:val="99"/>
    <w:qFormat/>
    <w:rsid w:val="00665ECD"/>
    <w:rPr>
      <w:b/>
      <w:sz w:val="20"/>
    </w:rPr>
  </w:style>
  <w:style w:type="character" w:customStyle="1" w:styleId="WW8Num9z0">
    <w:name w:val="WW8Num9z0"/>
    <w:uiPriority w:val="99"/>
    <w:qFormat/>
    <w:rsid w:val="00665ECD"/>
    <w:rPr>
      <w:sz w:val="20"/>
    </w:rPr>
  </w:style>
  <w:style w:type="character" w:customStyle="1" w:styleId="WW8Num9z1">
    <w:name w:val="WW8Num9z1"/>
    <w:uiPriority w:val="99"/>
    <w:qFormat/>
    <w:rsid w:val="00665ECD"/>
    <w:rPr>
      <w:rFonts w:ascii="Symbol" w:hAnsi="Symbol"/>
      <w:sz w:val="20"/>
    </w:rPr>
  </w:style>
  <w:style w:type="character" w:customStyle="1" w:styleId="WW8Num9z2">
    <w:name w:val="WW8Num9z2"/>
    <w:uiPriority w:val="99"/>
    <w:qFormat/>
    <w:rsid w:val="00665ECD"/>
  </w:style>
  <w:style w:type="character" w:customStyle="1" w:styleId="WW8Num9z3">
    <w:name w:val="WW8Num9z3"/>
    <w:uiPriority w:val="99"/>
    <w:qFormat/>
    <w:rsid w:val="00665ECD"/>
  </w:style>
  <w:style w:type="character" w:customStyle="1" w:styleId="WW8Num9z4">
    <w:name w:val="WW8Num9z4"/>
    <w:uiPriority w:val="99"/>
    <w:qFormat/>
    <w:rsid w:val="00665ECD"/>
  </w:style>
  <w:style w:type="character" w:customStyle="1" w:styleId="WW8Num9z5">
    <w:name w:val="WW8Num9z5"/>
    <w:uiPriority w:val="99"/>
    <w:qFormat/>
    <w:rsid w:val="00665ECD"/>
  </w:style>
  <w:style w:type="character" w:customStyle="1" w:styleId="WW8Num9z6">
    <w:name w:val="WW8Num9z6"/>
    <w:uiPriority w:val="99"/>
    <w:qFormat/>
    <w:rsid w:val="00665ECD"/>
  </w:style>
  <w:style w:type="character" w:customStyle="1" w:styleId="WW8Num9z7">
    <w:name w:val="WW8Num9z7"/>
    <w:uiPriority w:val="99"/>
    <w:qFormat/>
    <w:rsid w:val="00665ECD"/>
  </w:style>
  <w:style w:type="character" w:customStyle="1" w:styleId="WW8Num9z8">
    <w:name w:val="WW8Num9z8"/>
    <w:uiPriority w:val="99"/>
    <w:qFormat/>
    <w:rsid w:val="00665ECD"/>
  </w:style>
  <w:style w:type="character" w:customStyle="1" w:styleId="WW8Num10z0">
    <w:name w:val="WW8Num10z0"/>
    <w:uiPriority w:val="99"/>
    <w:qFormat/>
    <w:rsid w:val="00665ECD"/>
    <w:rPr>
      <w:sz w:val="20"/>
    </w:rPr>
  </w:style>
  <w:style w:type="character" w:customStyle="1" w:styleId="WW8Num11z0">
    <w:name w:val="WW8Num11z0"/>
    <w:uiPriority w:val="99"/>
    <w:qFormat/>
    <w:rsid w:val="00665ECD"/>
    <w:rPr>
      <w:rFonts w:ascii="Symbol" w:hAnsi="Symbol"/>
      <w:b/>
    </w:rPr>
  </w:style>
  <w:style w:type="character" w:customStyle="1" w:styleId="WW8Num12z0">
    <w:name w:val="WW8Num12z0"/>
    <w:uiPriority w:val="99"/>
    <w:qFormat/>
    <w:rsid w:val="00665ECD"/>
    <w:rPr>
      <w:rFonts w:ascii="Symbol" w:hAnsi="Symbol"/>
      <w:sz w:val="24"/>
    </w:rPr>
  </w:style>
  <w:style w:type="character" w:customStyle="1" w:styleId="WW8Num13z0">
    <w:name w:val="WW8Num13z0"/>
    <w:uiPriority w:val="99"/>
    <w:qFormat/>
    <w:rsid w:val="00665ECD"/>
    <w:rPr>
      <w:rFonts w:ascii="Symbol" w:hAnsi="Symbol"/>
      <w:sz w:val="20"/>
    </w:rPr>
  </w:style>
  <w:style w:type="character" w:customStyle="1" w:styleId="WW8Num14z0">
    <w:name w:val="WW8Num14z0"/>
    <w:uiPriority w:val="99"/>
    <w:qFormat/>
    <w:rsid w:val="00665ECD"/>
    <w:rPr>
      <w:sz w:val="20"/>
    </w:rPr>
  </w:style>
  <w:style w:type="character" w:customStyle="1" w:styleId="WW8Num15z0">
    <w:name w:val="WW8Num15z0"/>
    <w:uiPriority w:val="99"/>
    <w:qFormat/>
    <w:rsid w:val="00665ECD"/>
    <w:rPr>
      <w:sz w:val="20"/>
    </w:rPr>
  </w:style>
  <w:style w:type="character" w:customStyle="1" w:styleId="WW8Num17z0">
    <w:name w:val="WW8Num17z0"/>
    <w:uiPriority w:val="99"/>
    <w:qFormat/>
    <w:rsid w:val="00665ECD"/>
    <w:rPr>
      <w:rFonts w:ascii="Wingdings" w:hAnsi="Wingdings"/>
    </w:rPr>
  </w:style>
  <w:style w:type="character" w:customStyle="1" w:styleId="WW8Num18z0">
    <w:name w:val="WW8Num18z0"/>
    <w:uiPriority w:val="99"/>
    <w:qFormat/>
    <w:rsid w:val="00665ECD"/>
  </w:style>
  <w:style w:type="character" w:customStyle="1" w:styleId="WW8Num18z1">
    <w:name w:val="WW8Num18z1"/>
    <w:uiPriority w:val="99"/>
    <w:qFormat/>
    <w:rsid w:val="00665ECD"/>
    <w:rPr>
      <w:rFonts w:ascii="Symbol" w:hAnsi="Symbol"/>
      <w:sz w:val="20"/>
    </w:rPr>
  </w:style>
  <w:style w:type="character" w:customStyle="1" w:styleId="WW8Num18z2">
    <w:name w:val="WW8Num18z2"/>
    <w:uiPriority w:val="99"/>
    <w:qFormat/>
    <w:rsid w:val="00665ECD"/>
  </w:style>
  <w:style w:type="character" w:customStyle="1" w:styleId="WW8Num18z3">
    <w:name w:val="WW8Num18z3"/>
    <w:uiPriority w:val="99"/>
    <w:qFormat/>
    <w:rsid w:val="00665ECD"/>
  </w:style>
  <w:style w:type="character" w:customStyle="1" w:styleId="WW8Num18z4">
    <w:name w:val="WW8Num18z4"/>
    <w:uiPriority w:val="99"/>
    <w:qFormat/>
    <w:rsid w:val="00665ECD"/>
  </w:style>
  <w:style w:type="character" w:customStyle="1" w:styleId="WW8Num18z5">
    <w:name w:val="WW8Num18z5"/>
    <w:uiPriority w:val="99"/>
    <w:qFormat/>
    <w:rsid w:val="00665ECD"/>
  </w:style>
  <w:style w:type="character" w:customStyle="1" w:styleId="WW8Num18z6">
    <w:name w:val="WW8Num18z6"/>
    <w:uiPriority w:val="99"/>
    <w:qFormat/>
    <w:rsid w:val="00665ECD"/>
  </w:style>
  <w:style w:type="character" w:customStyle="1" w:styleId="WW8Num18z7">
    <w:name w:val="WW8Num18z7"/>
    <w:uiPriority w:val="99"/>
    <w:qFormat/>
    <w:rsid w:val="00665ECD"/>
  </w:style>
  <w:style w:type="character" w:customStyle="1" w:styleId="WW8Num18z8">
    <w:name w:val="WW8Num18z8"/>
    <w:uiPriority w:val="99"/>
    <w:qFormat/>
    <w:rsid w:val="00665ECD"/>
  </w:style>
  <w:style w:type="character" w:customStyle="1" w:styleId="WW8Num19z0">
    <w:name w:val="WW8Num19z0"/>
    <w:uiPriority w:val="99"/>
    <w:qFormat/>
    <w:rsid w:val="00665ECD"/>
  </w:style>
  <w:style w:type="character" w:customStyle="1" w:styleId="WW8Num19z1">
    <w:name w:val="WW8Num19z1"/>
    <w:uiPriority w:val="99"/>
    <w:qFormat/>
    <w:rsid w:val="00665ECD"/>
  </w:style>
  <w:style w:type="character" w:customStyle="1" w:styleId="WW8Num19z2">
    <w:name w:val="WW8Num19z2"/>
    <w:uiPriority w:val="99"/>
    <w:qFormat/>
    <w:rsid w:val="00665ECD"/>
  </w:style>
  <w:style w:type="character" w:customStyle="1" w:styleId="WW8Num19z3">
    <w:name w:val="WW8Num19z3"/>
    <w:uiPriority w:val="99"/>
    <w:qFormat/>
    <w:rsid w:val="00665ECD"/>
  </w:style>
  <w:style w:type="character" w:customStyle="1" w:styleId="WW8Num19z4">
    <w:name w:val="WW8Num19z4"/>
    <w:uiPriority w:val="99"/>
    <w:qFormat/>
    <w:rsid w:val="00665ECD"/>
  </w:style>
  <w:style w:type="character" w:customStyle="1" w:styleId="WW8Num19z5">
    <w:name w:val="WW8Num19z5"/>
    <w:uiPriority w:val="99"/>
    <w:qFormat/>
    <w:rsid w:val="00665ECD"/>
  </w:style>
  <w:style w:type="character" w:customStyle="1" w:styleId="WW8Num19z6">
    <w:name w:val="WW8Num19z6"/>
    <w:uiPriority w:val="99"/>
    <w:qFormat/>
    <w:rsid w:val="00665ECD"/>
  </w:style>
  <w:style w:type="character" w:customStyle="1" w:styleId="WW8Num19z7">
    <w:name w:val="WW8Num19z7"/>
    <w:uiPriority w:val="99"/>
    <w:qFormat/>
    <w:rsid w:val="00665ECD"/>
  </w:style>
  <w:style w:type="character" w:customStyle="1" w:styleId="WW8Num19z8">
    <w:name w:val="WW8Num19z8"/>
    <w:uiPriority w:val="99"/>
    <w:qFormat/>
    <w:rsid w:val="00665ECD"/>
  </w:style>
  <w:style w:type="character" w:customStyle="1" w:styleId="WW8Num4z1">
    <w:name w:val="WW8Num4z1"/>
    <w:uiPriority w:val="99"/>
    <w:qFormat/>
    <w:rsid w:val="00665ECD"/>
  </w:style>
  <w:style w:type="character" w:customStyle="1" w:styleId="WW8Num4z2">
    <w:name w:val="WW8Num4z2"/>
    <w:uiPriority w:val="99"/>
    <w:qFormat/>
    <w:rsid w:val="00665ECD"/>
  </w:style>
  <w:style w:type="character" w:customStyle="1" w:styleId="WW8Num4z3">
    <w:name w:val="WW8Num4z3"/>
    <w:uiPriority w:val="99"/>
    <w:qFormat/>
    <w:rsid w:val="00665ECD"/>
  </w:style>
  <w:style w:type="character" w:customStyle="1" w:styleId="WW8Num4z4">
    <w:name w:val="WW8Num4z4"/>
    <w:uiPriority w:val="99"/>
    <w:qFormat/>
    <w:rsid w:val="00665ECD"/>
  </w:style>
  <w:style w:type="character" w:customStyle="1" w:styleId="WW8Num4z5">
    <w:name w:val="WW8Num4z5"/>
    <w:uiPriority w:val="99"/>
    <w:qFormat/>
    <w:rsid w:val="00665ECD"/>
  </w:style>
  <w:style w:type="character" w:customStyle="1" w:styleId="WW8Num4z6">
    <w:name w:val="WW8Num4z6"/>
    <w:uiPriority w:val="99"/>
    <w:qFormat/>
    <w:rsid w:val="00665ECD"/>
  </w:style>
  <w:style w:type="character" w:customStyle="1" w:styleId="WW8Num4z7">
    <w:name w:val="WW8Num4z7"/>
    <w:uiPriority w:val="99"/>
    <w:qFormat/>
    <w:rsid w:val="00665ECD"/>
  </w:style>
  <w:style w:type="character" w:customStyle="1" w:styleId="WW8Num4z8">
    <w:name w:val="WW8Num4z8"/>
    <w:uiPriority w:val="99"/>
    <w:qFormat/>
    <w:rsid w:val="00665ECD"/>
  </w:style>
  <w:style w:type="character" w:customStyle="1" w:styleId="WW8Num5z1">
    <w:name w:val="WW8Num5z1"/>
    <w:uiPriority w:val="99"/>
    <w:qFormat/>
    <w:rsid w:val="00665ECD"/>
  </w:style>
  <w:style w:type="character" w:customStyle="1" w:styleId="WW8Num5z2">
    <w:name w:val="WW8Num5z2"/>
    <w:uiPriority w:val="99"/>
    <w:qFormat/>
    <w:rsid w:val="00665ECD"/>
  </w:style>
  <w:style w:type="character" w:customStyle="1" w:styleId="WW8Num5z3">
    <w:name w:val="WW8Num5z3"/>
    <w:uiPriority w:val="99"/>
    <w:qFormat/>
    <w:rsid w:val="00665ECD"/>
  </w:style>
  <w:style w:type="character" w:customStyle="1" w:styleId="WW8Num5z4">
    <w:name w:val="WW8Num5z4"/>
    <w:uiPriority w:val="99"/>
    <w:qFormat/>
    <w:rsid w:val="00665ECD"/>
  </w:style>
  <w:style w:type="character" w:customStyle="1" w:styleId="WW8Num5z5">
    <w:name w:val="WW8Num5z5"/>
    <w:uiPriority w:val="99"/>
    <w:qFormat/>
    <w:rsid w:val="00665ECD"/>
  </w:style>
  <w:style w:type="character" w:customStyle="1" w:styleId="WW8Num5z6">
    <w:name w:val="WW8Num5z6"/>
    <w:uiPriority w:val="99"/>
    <w:qFormat/>
    <w:rsid w:val="00665ECD"/>
  </w:style>
  <w:style w:type="character" w:customStyle="1" w:styleId="WW8Num5z7">
    <w:name w:val="WW8Num5z7"/>
    <w:uiPriority w:val="99"/>
    <w:qFormat/>
    <w:rsid w:val="00665ECD"/>
  </w:style>
  <w:style w:type="character" w:customStyle="1" w:styleId="WW8Num5z8">
    <w:name w:val="WW8Num5z8"/>
    <w:uiPriority w:val="99"/>
    <w:qFormat/>
    <w:rsid w:val="00665ECD"/>
  </w:style>
  <w:style w:type="character" w:customStyle="1" w:styleId="WW8Num6z1">
    <w:name w:val="WW8Num6z1"/>
    <w:uiPriority w:val="99"/>
    <w:qFormat/>
    <w:rsid w:val="00665ECD"/>
  </w:style>
  <w:style w:type="character" w:customStyle="1" w:styleId="WW8Num6z2">
    <w:name w:val="WW8Num6z2"/>
    <w:uiPriority w:val="99"/>
    <w:qFormat/>
    <w:rsid w:val="00665ECD"/>
  </w:style>
  <w:style w:type="character" w:customStyle="1" w:styleId="WW8Num6z3">
    <w:name w:val="WW8Num6z3"/>
    <w:uiPriority w:val="99"/>
    <w:qFormat/>
    <w:rsid w:val="00665ECD"/>
  </w:style>
  <w:style w:type="character" w:customStyle="1" w:styleId="WW8Num6z4">
    <w:name w:val="WW8Num6z4"/>
    <w:uiPriority w:val="99"/>
    <w:qFormat/>
    <w:rsid w:val="00665ECD"/>
  </w:style>
  <w:style w:type="character" w:customStyle="1" w:styleId="WW8Num6z5">
    <w:name w:val="WW8Num6z5"/>
    <w:uiPriority w:val="99"/>
    <w:qFormat/>
    <w:rsid w:val="00665ECD"/>
  </w:style>
  <w:style w:type="character" w:customStyle="1" w:styleId="WW8Num6z6">
    <w:name w:val="WW8Num6z6"/>
    <w:uiPriority w:val="99"/>
    <w:qFormat/>
    <w:rsid w:val="00665ECD"/>
  </w:style>
  <w:style w:type="character" w:customStyle="1" w:styleId="WW8Num6z7">
    <w:name w:val="WW8Num6z7"/>
    <w:uiPriority w:val="99"/>
    <w:qFormat/>
    <w:rsid w:val="00665ECD"/>
  </w:style>
  <w:style w:type="character" w:customStyle="1" w:styleId="WW8Num6z8">
    <w:name w:val="WW8Num6z8"/>
    <w:uiPriority w:val="99"/>
    <w:qFormat/>
    <w:rsid w:val="00665ECD"/>
  </w:style>
  <w:style w:type="character" w:customStyle="1" w:styleId="WW8Num7z1">
    <w:name w:val="WW8Num7z1"/>
    <w:uiPriority w:val="99"/>
    <w:qFormat/>
    <w:rsid w:val="00665ECD"/>
  </w:style>
  <w:style w:type="character" w:customStyle="1" w:styleId="WW8Num7z2">
    <w:name w:val="WW8Num7z2"/>
    <w:uiPriority w:val="99"/>
    <w:qFormat/>
    <w:rsid w:val="00665ECD"/>
  </w:style>
  <w:style w:type="character" w:customStyle="1" w:styleId="WW8Num7z3">
    <w:name w:val="WW8Num7z3"/>
    <w:uiPriority w:val="99"/>
    <w:qFormat/>
    <w:rsid w:val="00665ECD"/>
  </w:style>
  <w:style w:type="character" w:customStyle="1" w:styleId="WW8Num7z4">
    <w:name w:val="WW8Num7z4"/>
    <w:uiPriority w:val="99"/>
    <w:qFormat/>
    <w:rsid w:val="00665ECD"/>
  </w:style>
  <w:style w:type="character" w:customStyle="1" w:styleId="WW8Num7z5">
    <w:name w:val="WW8Num7z5"/>
    <w:uiPriority w:val="99"/>
    <w:qFormat/>
    <w:rsid w:val="00665ECD"/>
  </w:style>
  <w:style w:type="character" w:customStyle="1" w:styleId="WW8Num7z6">
    <w:name w:val="WW8Num7z6"/>
    <w:uiPriority w:val="99"/>
    <w:qFormat/>
    <w:rsid w:val="00665ECD"/>
  </w:style>
  <w:style w:type="character" w:customStyle="1" w:styleId="WW8Num7z7">
    <w:name w:val="WW8Num7z7"/>
    <w:uiPriority w:val="99"/>
    <w:qFormat/>
    <w:rsid w:val="00665ECD"/>
  </w:style>
  <w:style w:type="character" w:customStyle="1" w:styleId="WW8Num7z8">
    <w:name w:val="WW8Num7z8"/>
    <w:uiPriority w:val="99"/>
    <w:qFormat/>
    <w:rsid w:val="00665ECD"/>
  </w:style>
  <w:style w:type="character" w:customStyle="1" w:styleId="WW8Num8z1">
    <w:name w:val="WW8Num8z1"/>
    <w:uiPriority w:val="99"/>
    <w:qFormat/>
    <w:rsid w:val="00665ECD"/>
    <w:rPr>
      <w:rFonts w:ascii="Symbol" w:hAnsi="Symbol"/>
      <w:sz w:val="20"/>
    </w:rPr>
  </w:style>
  <w:style w:type="character" w:customStyle="1" w:styleId="WW8Num8z2">
    <w:name w:val="WW8Num8z2"/>
    <w:uiPriority w:val="99"/>
    <w:qFormat/>
    <w:rsid w:val="00665ECD"/>
  </w:style>
  <w:style w:type="character" w:customStyle="1" w:styleId="WW8Num8z3">
    <w:name w:val="WW8Num8z3"/>
    <w:uiPriority w:val="99"/>
    <w:qFormat/>
    <w:rsid w:val="00665ECD"/>
  </w:style>
  <w:style w:type="character" w:customStyle="1" w:styleId="WW8Num8z4">
    <w:name w:val="WW8Num8z4"/>
    <w:uiPriority w:val="99"/>
    <w:qFormat/>
    <w:rsid w:val="00665ECD"/>
  </w:style>
  <w:style w:type="character" w:customStyle="1" w:styleId="WW8Num8z5">
    <w:name w:val="WW8Num8z5"/>
    <w:uiPriority w:val="99"/>
    <w:qFormat/>
    <w:rsid w:val="00665ECD"/>
  </w:style>
  <w:style w:type="character" w:customStyle="1" w:styleId="WW8Num8z6">
    <w:name w:val="WW8Num8z6"/>
    <w:uiPriority w:val="99"/>
    <w:qFormat/>
    <w:rsid w:val="00665ECD"/>
  </w:style>
  <w:style w:type="character" w:customStyle="1" w:styleId="WW8Num8z7">
    <w:name w:val="WW8Num8z7"/>
    <w:uiPriority w:val="99"/>
    <w:qFormat/>
    <w:rsid w:val="00665ECD"/>
  </w:style>
  <w:style w:type="character" w:customStyle="1" w:styleId="WW8Num8z8">
    <w:name w:val="WW8Num8z8"/>
    <w:uiPriority w:val="99"/>
    <w:qFormat/>
    <w:rsid w:val="00665ECD"/>
  </w:style>
  <w:style w:type="character" w:customStyle="1" w:styleId="WW8Num10z1">
    <w:name w:val="WW8Num10z1"/>
    <w:uiPriority w:val="99"/>
    <w:qFormat/>
    <w:rsid w:val="00665ECD"/>
  </w:style>
  <w:style w:type="character" w:customStyle="1" w:styleId="WW8Num10z2">
    <w:name w:val="WW8Num10z2"/>
    <w:uiPriority w:val="99"/>
    <w:qFormat/>
    <w:rsid w:val="00665ECD"/>
  </w:style>
  <w:style w:type="character" w:customStyle="1" w:styleId="WW8Num10z3">
    <w:name w:val="WW8Num10z3"/>
    <w:uiPriority w:val="99"/>
    <w:qFormat/>
    <w:rsid w:val="00665ECD"/>
  </w:style>
  <w:style w:type="character" w:customStyle="1" w:styleId="WW8Num10z4">
    <w:name w:val="WW8Num10z4"/>
    <w:uiPriority w:val="99"/>
    <w:qFormat/>
    <w:rsid w:val="00665ECD"/>
  </w:style>
  <w:style w:type="character" w:customStyle="1" w:styleId="WW8Num10z5">
    <w:name w:val="WW8Num10z5"/>
    <w:uiPriority w:val="99"/>
    <w:qFormat/>
    <w:rsid w:val="00665ECD"/>
  </w:style>
  <w:style w:type="character" w:customStyle="1" w:styleId="WW8Num10z6">
    <w:name w:val="WW8Num10z6"/>
    <w:uiPriority w:val="99"/>
    <w:qFormat/>
    <w:rsid w:val="00665ECD"/>
  </w:style>
  <w:style w:type="character" w:customStyle="1" w:styleId="WW8Num10z7">
    <w:name w:val="WW8Num10z7"/>
    <w:uiPriority w:val="99"/>
    <w:qFormat/>
    <w:rsid w:val="00665ECD"/>
  </w:style>
  <w:style w:type="character" w:customStyle="1" w:styleId="WW8Num10z8">
    <w:name w:val="WW8Num10z8"/>
    <w:uiPriority w:val="99"/>
    <w:qFormat/>
    <w:rsid w:val="00665ECD"/>
  </w:style>
  <w:style w:type="character" w:customStyle="1" w:styleId="WW8Num11z1">
    <w:name w:val="WW8Num11z1"/>
    <w:uiPriority w:val="99"/>
    <w:qFormat/>
    <w:rsid w:val="00665ECD"/>
    <w:rPr>
      <w:sz w:val="20"/>
    </w:rPr>
  </w:style>
  <w:style w:type="character" w:customStyle="1" w:styleId="WW8Num11z2">
    <w:name w:val="WW8Num11z2"/>
    <w:uiPriority w:val="99"/>
    <w:qFormat/>
    <w:rsid w:val="00665ECD"/>
  </w:style>
  <w:style w:type="character" w:customStyle="1" w:styleId="WW8Num11z3">
    <w:name w:val="WW8Num11z3"/>
    <w:uiPriority w:val="99"/>
    <w:qFormat/>
    <w:rsid w:val="00665ECD"/>
  </w:style>
  <w:style w:type="character" w:customStyle="1" w:styleId="WW8Num11z4">
    <w:name w:val="WW8Num11z4"/>
    <w:uiPriority w:val="99"/>
    <w:qFormat/>
    <w:rsid w:val="00665ECD"/>
  </w:style>
  <w:style w:type="character" w:customStyle="1" w:styleId="WW8Num11z5">
    <w:name w:val="WW8Num11z5"/>
    <w:uiPriority w:val="99"/>
    <w:qFormat/>
    <w:rsid w:val="00665ECD"/>
  </w:style>
  <w:style w:type="character" w:customStyle="1" w:styleId="WW8Num11z6">
    <w:name w:val="WW8Num11z6"/>
    <w:uiPriority w:val="99"/>
    <w:qFormat/>
    <w:rsid w:val="00665ECD"/>
  </w:style>
  <w:style w:type="character" w:customStyle="1" w:styleId="WW8Num11z7">
    <w:name w:val="WW8Num11z7"/>
    <w:uiPriority w:val="99"/>
    <w:qFormat/>
    <w:rsid w:val="00665ECD"/>
  </w:style>
  <w:style w:type="character" w:customStyle="1" w:styleId="WW8Num11z8">
    <w:name w:val="WW8Num11z8"/>
    <w:uiPriority w:val="99"/>
    <w:qFormat/>
    <w:rsid w:val="00665ECD"/>
  </w:style>
  <w:style w:type="character" w:customStyle="1" w:styleId="WW8Num12z2">
    <w:name w:val="WW8Num12z2"/>
    <w:uiPriority w:val="99"/>
    <w:qFormat/>
    <w:rsid w:val="00665ECD"/>
    <w:rPr>
      <w:rFonts w:ascii="Wingdings" w:hAnsi="Wingdings"/>
    </w:rPr>
  </w:style>
  <w:style w:type="character" w:customStyle="1" w:styleId="WW8Num12z3">
    <w:name w:val="WW8Num12z3"/>
    <w:uiPriority w:val="99"/>
    <w:qFormat/>
    <w:rsid w:val="00665ECD"/>
    <w:rPr>
      <w:rFonts w:ascii="Symbol" w:hAnsi="Symbol"/>
    </w:rPr>
  </w:style>
  <w:style w:type="character" w:customStyle="1" w:styleId="WW8Num12z4">
    <w:name w:val="WW8Num12z4"/>
    <w:uiPriority w:val="99"/>
    <w:qFormat/>
    <w:rsid w:val="00665ECD"/>
    <w:rPr>
      <w:rFonts w:ascii="Courier New" w:hAnsi="Courier New"/>
    </w:rPr>
  </w:style>
  <w:style w:type="character" w:customStyle="1" w:styleId="WW8Num13z1">
    <w:name w:val="WW8Num13z1"/>
    <w:uiPriority w:val="99"/>
    <w:qFormat/>
    <w:rsid w:val="00665ECD"/>
  </w:style>
  <w:style w:type="character" w:customStyle="1" w:styleId="WW8Num13z2">
    <w:name w:val="WW8Num13z2"/>
    <w:uiPriority w:val="99"/>
    <w:qFormat/>
    <w:rsid w:val="00665ECD"/>
  </w:style>
  <w:style w:type="character" w:customStyle="1" w:styleId="WW8Num13z3">
    <w:name w:val="WW8Num13z3"/>
    <w:uiPriority w:val="99"/>
    <w:qFormat/>
    <w:rsid w:val="00665ECD"/>
  </w:style>
  <w:style w:type="character" w:customStyle="1" w:styleId="WW8Num13z4">
    <w:name w:val="WW8Num13z4"/>
    <w:uiPriority w:val="99"/>
    <w:qFormat/>
    <w:rsid w:val="00665ECD"/>
  </w:style>
  <w:style w:type="character" w:customStyle="1" w:styleId="WW8Num13z5">
    <w:name w:val="WW8Num13z5"/>
    <w:uiPriority w:val="99"/>
    <w:qFormat/>
    <w:rsid w:val="00665ECD"/>
  </w:style>
  <w:style w:type="character" w:customStyle="1" w:styleId="WW8Num13z6">
    <w:name w:val="WW8Num13z6"/>
    <w:uiPriority w:val="99"/>
    <w:qFormat/>
    <w:rsid w:val="00665ECD"/>
  </w:style>
  <w:style w:type="character" w:customStyle="1" w:styleId="WW8Num13z7">
    <w:name w:val="WW8Num13z7"/>
    <w:uiPriority w:val="99"/>
    <w:qFormat/>
    <w:rsid w:val="00665ECD"/>
  </w:style>
  <w:style w:type="character" w:customStyle="1" w:styleId="WW8Num13z8">
    <w:name w:val="WW8Num13z8"/>
    <w:uiPriority w:val="99"/>
    <w:qFormat/>
    <w:rsid w:val="00665ECD"/>
  </w:style>
  <w:style w:type="character" w:customStyle="1" w:styleId="WW8Num14z1">
    <w:name w:val="WW8Num14z1"/>
    <w:uiPriority w:val="99"/>
    <w:qFormat/>
    <w:rsid w:val="00665ECD"/>
  </w:style>
  <w:style w:type="character" w:customStyle="1" w:styleId="WW8Num14z2">
    <w:name w:val="WW8Num14z2"/>
    <w:uiPriority w:val="99"/>
    <w:qFormat/>
    <w:rsid w:val="00665ECD"/>
  </w:style>
  <w:style w:type="character" w:customStyle="1" w:styleId="WW8Num14z3">
    <w:name w:val="WW8Num14z3"/>
    <w:uiPriority w:val="99"/>
    <w:qFormat/>
    <w:rsid w:val="00665ECD"/>
  </w:style>
  <w:style w:type="character" w:customStyle="1" w:styleId="WW8Num14z4">
    <w:name w:val="WW8Num14z4"/>
    <w:uiPriority w:val="99"/>
    <w:qFormat/>
    <w:rsid w:val="00665ECD"/>
  </w:style>
  <w:style w:type="character" w:customStyle="1" w:styleId="WW8Num14z5">
    <w:name w:val="WW8Num14z5"/>
    <w:uiPriority w:val="99"/>
    <w:qFormat/>
    <w:rsid w:val="00665ECD"/>
  </w:style>
  <w:style w:type="character" w:customStyle="1" w:styleId="WW8Num14z6">
    <w:name w:val="WW8Num14z6"/>
    <w:uiPriority w:val="99"/>
    <w:qFormat/>
    <w:rsid w:val="00665ECD"/>
  </w:style>
  <w:style w:type="character" w:customStyle="1" w:styleId="WW8Num14z7">
    <w:name w:val="WW8Num14z7"/>
    <w:uiPriority w:val="99"/>
    <w:qFormat/>
    <w:rsid w:val="00665ECD"/>
  </w:style>
  <w:style w:type="character" w:customStyle="1" w:styleId="WW8Num14z8">
    <w:name w:val="WW8Num14z8"/>
    <w:uiPriority w:val="99"/>
    <w:qFormat/>
    <w:rsid w:val="00665ECD"/>
  </w:style>
  <w:style w:type="character" w:customStyle="1" w:styleId="WW8Num15z1">
    <w:name w:val="WW8Num15z1"/>
    <w:uiPriority w:val="99"/>
    <w:qFormat/>
    <w:rsid w:val="00665ECD"/>
  </w:style>
  <w:style w:type="character" w:customStyle="1" w:styleId="WW8Num15z2">
    <w:name w:val="WW8Num15z2"/>
    <w:uiPriority w:val="99"/>
    <w:qFormat/>
    <w:rsid w:val="00665ECD"/>
  </w:style>
  <w:style w:type="character" w:customStyle="1" w:styleId="WW8Num15z3">
    <w:name w:val="WW8Num15z3"/>
    <w:uiPriority w:val="99"/>
    <w:qFormat/>
    <w:rsid w:val="00665ECD"/>
  </w:style>
  <w:style w:type="character" w:customStyle="1" w:styleId="WW8Num15z4">
    <w:name w:val="WW8Num15z4"/>
    <w:uiPriority w:val="99"/>
    <w:qFormat/>
    <w:rsid w:val="00665ECD"/>
  </w:style>
  <w:style w:type="character" w:customStyle="1" w:styleId="WW8Num15z5">
    <w:name w:val="WW8Num15z5"/>
    <w:uiPriority w:val="99"/>
    <w:qFormat/>
    <w:rsid w:val="00665ECD"/>
  </w:style>
  <w:style w:type="character" w:customStyle="1" w:styleId="WW8Num15z6">
    <w:name w:val="WW8Num15z6"/>
    <w:uiPriority w:val="99"/>
    <w:qFormat/>
    <w:rsid w:val="00665ECD"/>
  </w:style>
  <w:style w:type="character" w:customStyle="1" w:styleId="WW8Num15z7">
    <w:name w:val="WW8Num15z7"/>
    <w:uiPriority w:val="99"/>
    <w:qFormat/>
    <w:rsid w:val="00665ECD"/>
  </w:style>
  <w:style w:type="character" w:customStyle="1" w:styleId="WW8Num15z8">
    <w:name w:val="WW8Num15z8"/>
    <w:uiPriority w:val="99"/>
    <w:qFormat/>
    <w:rsid w:val="00665ECD"/>
  </w:style>
  <w:style w:type="character" w:customStyle="1" w:styleId="WW8Num16z1">
    <w:name w:val="WW8Num16z1"/>
    <w:uiPriority w:val="99"/>
    <w:qFormat/>
    <w:rsid w:val="00665ECD"/>
  </w:style>
  <w:style w:type="character" w:customStyle="1" w:styleId="WW8Num16z2">
    <w:name w:val="WW8Num16z2"/>
    <w:uiPriority w:val="99"/>
    <w:qFormat/>
    <w:rsid w:val="00665ECD"/>
  </w:style>
  <w:style w:type="character" w:customStyle="1" w:styleId="WW8Num16z3">
    <w:name w:val="WW8Num16z3"/>
    <w:uiPriority w:val="99"/>
    <w:qFormat/>
    <w:rsid w:val="00665ECD"/>
  </w:style>
  <w:style w:type="character" w:customStyle="1" w:styleId="WW8Num16z4">
    <w:name w:val="WW8Num16z4"/>
    <w:uiPriority w:val="99"/>
    <w:qFormat/>
    <w:rsid w:val="00665ECD"/>
  </w:style>
  <w:style w:type="character" w:customStyle="1" w:styleId="WW8Num16z5">
    <w:name w:val="WW8Num16z5"/>
    <w:uiPriority w:val="99"/>
    <w:qFormat/>
    <w:rsid w:val="00665ECD"/>
  </w:style>
  <w:style w:type="character" w:customStyle="1" w:styleId="WW8Num16z6">
    <w:name w:val="WW8Num16z6"/>
    <w:uiPriority w:val="99"/>
    <w:qFormat/>
    <w:rsid w:val="00665ECD"/>
  </w:style>
  <w:style w:type="character" w:customStyle="1" w:styleId="WW8Num16z7">
    <w:name w:val="WW8Num16z7"/>
    <w:uiPriority w:val="99"/>
    <w:qFormat/>
    <w:rsid w:val="00665ECD"/>
  </w:style>
  <w:style w:type="character" w:customStyle="1" w:styleId="WW8Num16z8">
    <w:name w:val="WW8Num16z8"/>
    <w:uiPriority w:val="99"/>
    <w:qFormat/>
    <w:rsid w:val="00665ECD"/>
  </w:style>
  <w:style w:type="character" w:customStyle="1" w:styleId="affffffff1">
    <w:name w:val="Символ нумерации"/>
    <w:uiPriority w:val="99"/>
    <w:qFormat/>
    <w:rsid w:val="00665ECD"/>
  </w:style>
  <w:style w:type="paragraph" w:customStyle="1" w:styleId="1ffff3">
    <w:name w:val="Название1"/>
    <w:basedOn w:val="a2"/>
    <w:uiPriority w:val="99"/>
    <w:qFormat/>
    <w:rsid w:val="00665ECD"/>
    <w:pPr>
      <w:widowControl/>
      <w:suppressLineNumbers/>
      <w:suppressAutoHyphens/>
      <w:snapToGrid/>
      <w:spacing w:before="120" w:after="120"/>
    </w:pPr>
    <w:rPr>
      <w:rFonts w:eastAsia="Times New Roman" w:cs="Mangal"/>
      <w:i/>
      <w:iCs/>
      <w:szCs w:val="24"/>
      <w:lang w:eastAsia="ar-SA"/>
    </w:rPr>
  </w:style>
  <w:style w:type="paragraph" w:customStyle="1" w:styleId="1ffff4">
    <w:name w:val="Текст примечания1"/>
    <w:basedOn w:val="a2"/>
    <w:uiPriority w:val="99"/>
    <w:qFormat/>
    <w:rsid w:val="00665ECD"/>
    <w:pPr>
      <w:widowControl/>
      <w:suppressAutoHyphens/>
      <w:snapToGrid/>
      <w:spacing w:before="0" w:after="0"/>
    </w:pPr>
    <w:rPr>
      <w:rFonts w:eastAsia="Times New Roman"/>
      <w:sz w:val="20"/>
      <w:lang w:eastAsia="ar-SA"/>
    </w:rPr>
  </w:style>
  <w:style w:type="paragraph" w:customStyle="1" w:styleId="1ffff5">
    <w:name w:val="Нумерованный список1"/>
    <w:basedOn w:val="a2"/>
    <w:uiPriority w:val="99"/>
    <w:qFormat/>
    <w:rsid w:val="00665ECD"/>
    <w:pPr>
      <w:widowControl/>
      <w:tabs>
        <w:tab w:val="left" w:pos="720"/>
      </w:tabs>
      <w:suppressAutoHyphens/>
      <w:snapToGrid/>
      <w:spacing w:before="0" w:after="0"/>
      <w:ind w:left="720" w:hanging="360"/>
    </w:pPr>
    <w:rPr>
      <w:rFonts w:eastAsia="Times New Roman"/>
      <w:szCs w:val="24"/>
      <w:lang w:eastAsia="ar-SA"/>
    </w:rPr>
  </w:style>
  <w:style w:type="paragraph" w:customStyle="1" w:styleId="21d">
    <w:name w:val="Маркированный список 21"/>
    <w:basedOn w:val="a2"/>
    <w:uiPriority w:val="99"/>
    <w:qFormat/>
    <w:rsid w:val="00665ECD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ar-SA"/>
    </w:rPr>
  </w:style>
  <w:style w:type="paragraph" w:customStyle="1" w:styleId="1ffff6">
    <w:name w:val="Название объекта1"/>
    <w:basedOn w:val="a2"/>
    <w:next w:val="a2"/>
    <w:uiPriority w:val="99"/>
    <w:qFormat/>
    <w:rsid w:val="00665ECD"/>
    <w:pPr>
      <w:widowControl/>
      <w:suppressAutoHyphens/>
      <w:snapToGrid/>
      <w:spacing w:before="0" w:after="0"/>
    </w:pPr>
    <w:rPr>
      <w:rFonts w:eastAsia="Times New Roman"/>
      <w:b/>
      <w:bCs/>
      <w:color w:val="4F81BD"/>
      <w:sz w:val="18"/>
      <w:szCs w:val="18"/>
      <w:lang w:eastAsia="ar-SA"/>
    </w:rPr>
  </w:style>
  <w:style w:type="paragraph" w:customStyle="1" w:styleId="21e">
    <w:name w:val="Список 21"/>
    <w:basedOn w:val="a2"/>
    <w:uiPriority w:val="99"/>
    <w:qFormat/>
    <w:rsid w:val="00665ECD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ar-SA"/>
    </w:rPr>
  </w:style>
  <w:style w:type="paragraph" w:customStyle="1" w:styleId="413">
    <w:name w:val="Список 41"/>
    <w:basedOn w:val="a2"/>
    <w:uiPriority w:val="99"/>
    <w:qFormat/>
    <w:rsid w:val="00665ECD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ar-SA"/>
    </w:rPr>
  </w:style>
  <w:style w:type="character" w:customStyle="1" w:styleId="z-11">
    <w:name w:val="z-Начало формы Знак1"/>
    <w:uiPriority w:val="99"/>
    <w:qFormat/>
    <w:rsid w:val="00665ECD"/>
    <w:rPr>
      <w:rFonts w:ascii="Arial" w:hAnsi="Arial"/>
      <w:vanish/>
      <w:sz w:val="16"/>
    </w:rPr>
  </w:style>
  <w:style w:type="paragraph" w:customStyle="1" w:styleId="0">
    <w:name w:val="Стиль По левому краю Первая строка:  0 см"/>
    <w:basedOn w:val="a2"/>
    <w:uiPriority w:val="99"/>
    <w:qFormat/>
    <w:rsid w:val="00665ECD"/>
    <w:pPr>
      <w:widowControl/>
      <w:snapToGrid/>
      <w:spacing w:before="0" w:after="0"/>
      <w:contextualSpacing/>
    </w:pPr>
    <w:rPr>
      <w:rFonts w:eastAsia="Times New Roman"/>
      <w:sz w:val="28"/>
      <w:lang w:eastAsia="en-US"/>
    </w:rPr>
  </w:style>
  <w:style w:type="character" w:customStyle="1" w:styleId="431">
    <w:name w:val="Знак Знак431"/>
    <w:uiPriority w:val="99"/>
    <w:qFormat/>
    <w:locked/>
    <w:rsid w:val="00665ECD"/>
    <w:rPr>
      <w:sz w:val="24"/>
    </w:rPr>
  </w:style>
  <w:style w:type="character" w:customStyle="1" w:styleId="501">
    <w:name w:val="Знак Знак501"/>
    <w:uiPriority w:val="99"/>
    <w:qFormat/>
    <w:locked/>
    <w:rsid w:val="00665ECD"/>
    <w:rPr>
      <w:b/>
      <w:sz w:val="28"/>
      <w:lang w:val="ru-RU" w:eastAsia="ru-RU"/>
    </w:rPr>
  </w:style>
  <w:style w:type="character" w:customStyle="1" w:styleId="5111">
    <w:name w:val="Знак Знак511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421">
    <w:name w:val="Знак Знак421"/>
    <w:uiPriority w:val="99"/>
    <w:qFormat/>
    <w:locked/>
    <w:rsid w:val="00665ECD"/>
    <w:rPr>
      <w:color w:val="000000"/>
      <w:sz w:val="24"/>
      <w:lang w:val="ru-RU" w:eastAsia="ru-RU"/>
    </w:rPr>
  </w:style>
  <w:style w:type="character" w:customStyle="1" w:styleId="441">
    <w:name w:val="Знак Знак441"/>
    <w:uiPriority w:val="99"/>
    <w:qFormat/>
    <w:rsid w:val="00665ECD"/>
    <w:rPr>
      <w:sz w:val="24"/>
      <w:lang w:val="ru-RU" w:eastAsia="ru-RU"/>
    </w:rPr>
  </w:style>
  <w:style w:type="character" w:customStyle="1" w:styleId="521">
    <w:name w:val="Знак Знак521"/>
    <w:uiPriority w:val="99"/>
    <w:qFormat/>
    <w:rsid w:val="00665ECD"/>
    <w:rPr>
      <w:rFonts w:ascii="Arial" w:hAnsi="Arial"/>
      <w:b/>
      <w:i/>
      <w:sz w:val="28"/>
    </w:rPr>
  </w:style>
  <w:style w:type="paragraph" w:customStyle="1" w:styleId="p32">
    <w:name w:val="p32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7">
    <w:name w:val="p17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6">
    <w:name w:val="p26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00">
    <w:name w:val="s10"/>
    <w:basedOn w:val="a3"/>
    <w:uiPriority w:val="99"/>
    <w:qFormat/>
    <w:rsid w:val="00665ECD"/>
    <w:rPr>
      <w:rFonts w:cs="Times New Roman"/>
    </w:rPr>
  </w:style>
  <w:style w:type="character" w:customStyle="1" w:styleId="Heading12">
    <w:name w:val="Heading 12 Знак Знак"/>
    <w:uiPriority w:val="99"/>
    <w:qFormat/>
    <w:rsid w:val="00665ECD"/>
    <w:rPr>
      <w:rFonts w:ascii="Courier New" w:hAnsi="Courier New"/>
    </w:rPr>
  </w:style>
  <w:style w:type="character" w:customStyle="1" w:styleId="afffff1">
    <w:name w:val="Обычный текст Знак"/>
    <w:link w:val="afffff0"/>
    <w:uiPriority w:val="99"/>
    <w:qFormat/>
    <w:locked/>
    <w:rsid w:val="00665ECD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7">
    <w:name w:val="Знак Знак67"/>
    <w:uiPriority w:val="99"/>
    <w:qFormat/>
    <w:rsid w:val="00665ECD"/>
    <w:rPr>
      <w:rFonts w:ascii="Arial" w:hAnsi="Arial"/>
      <w:b/>
      <w:sz w:val="26"/>
    </w:rPr>
  </w:style>
  <w:style w:type="character" w:customStyle="1" w:styleId="66">
    <w:name w:val="Знак Знак66"/>
    <w:uiPriority w:val="99"/>
    <w:qFormat/>
    <w:rsid w:val="00665ECD"/>
    <w:rPr>
      <w:b/>
      <w:sz w:val="28"/>
    </w:rPr>
  </w:style>
  <w:style w:type="character" w:customStyle="1" w:styleId="11f4">
    <w:name w:val="Текст сноски Знак Знак Знак11"/>
    <w:uiPriority w:val="99"/>
    <w:qFormat/>
    <w:rsid w:val="00665ECD"/>
    <w:rPr>
      <w:lang w:eastAsia="en-US"/>
    </w:rPr>
  </w:style>
  <w:style w:type="character" w:customStyle="1" w:styleId="225">
    <w:name w:val="Заголовок 2 Знак2"/>
    <w:uiPriority w:val="99"/>
    <w:qFormat/>
    <w:rsid w:val="00665ECD"/>
    <w:rPr>
      <w:rFonts w:ascii="Arial" w:hAnsi="Arial"/>
      <w:b/>
      <w:i/>
      <w:sz w:val="28"/>
    </w:rPr>
  </w:style>
  <w:style w:type="paragraph" w:customStyle="1" w:styleId="1ffff7">
    <w:name w:val="Знак Знак Знак Знак Знак Знак1"/>
    <w:basedOn w:val="a2"/>
    <w:uiPriority w:val="99"/>
    <w:qFormat/>
    <w:rsid w:val="00665EC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ffff2">
    <w:name w:val="Основной текст Знак Знак Знак Знак"/>
    <w:uiPriority w:val="99"/>
    <w:locked/>
    <w:rsid w:val="00665ECD"/>
    <w:rPr>
      <w:sz w:val="24"/>
    </w:rPr>
  </w:style>
  <w:style w:type="paragraph" w:customStyle="1" w:styleId="paragraf2">
    <w:name w:val="paragraf2"/>
    <w:basedOn w:val="a2"/>
    <w:uiPriority w:val="99"/>
    <w:qFormat/>
    <w:rsid w:val="00665ECD"/>
    <w:pPr>
      <w:snapToGrid/>
      <w:spacing w:before="72" w:after="0"/>
      <w:ind w:left="510"/>
      <w:jc w:val="both"/>
    </w:pPr>
    <w:rPr>
      <w:rFonts w:ascii="Antiqua" w:eastAsia="Times New Roman" w:hAnsi="Antiqua"/>
      <w:sz w:val="28"/>
      <w:lang w:val="en-GB"/>
    </w:rPr>
  </w:style>
  <w:style w:type="paragraph" w:customStyle="1" w:styleId="2ff5">
    <w:name w:val="Загол. 2 ур."/>
    <w:basedOn w:val="a2"/>
    <w:uiPriority w:val="99"/>
    <w:qFormat/>
    <w:rsid w:val="00665ECD"/>
    <w:pPr>
      <w:keepNext/>
      <w:autoSpaceDE w:val="0"/>
      <w:autoSpaceDN w:val="0"/>
      <w:adjustRightInd w:val="0"/>
      <w:snapToGrid/>
      <w:spacing w:before="221" w:after="221" w:line="220" w:lineRule="atLeast"/>
      <w:jc w:val="center"/>
    </w:pPr>
    <w:rPr>
      <w:rFonts w:ascii="PragmaticaCTT" w:eastAsia="Times New Roman" w:hAnsi="PragmaticaCTT"/>
      <w:b/>
      <w:bCs/>
      <w:sz w:val="22"/>
      <w:szCs w:val="22"/>
    </w:rPr>
  </w:style>
  <w:style w:type="paragraph" w:customStyle="1" w:styleId="Mycell">
    <w:name w:val="My cell"/>
    <w:basedOn w:val="a2"/>
    <w:uiPriority w:val="99"/>
    <w:qFormat/>
    <w:rsid w:val="00665ECD"/>
    <w:pPr>
      <w:snapToGrid/>
      <w:spacing w:before="0" w:after="0"/>
      <w:jc w:val="both"/>
    </w:pPr>
    <w:rPr>
      <w:rFonts w:ascii="Antiqua" w:eastAsia="Times New Roman" w:hAnsi="Antiqua"/>
      <w:lang w:val="en-GB"/>
    </w:rPr>
  </w:style>
  <w:style w:type="paragraph" w:customStyle="1" w:styleId="Style49">
    <w:name w:val="Style49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480" w:lineRule="exact"/>
      <w:ind w:firstLine="240"/>
      <w:jc w:val="both"/>
    </w:pPr>
    <w:rPr>
      <w:rFonts w:eastAsia="Times New Roman"/>
      <w:szCs w:val="24"/>
    </w:rPr>
  </w:style>
  <w:style w:type="character" w:customStyle="1" w:styleId="EndnoteTextChar">
    <w:name w:val="Endnote Text Char"/>
    <w:basedOn w:val="a3"/>
    <w:uiPriority w:val="99"/>
    <w:qFormat/>
    <w:locked/>
    <w:rsid w:val="00665ECD"/>
    <w:rPr>
      <w:rFonts w:cs="Times New Roman"/>
      <w:color w:val="000000"/>
      <w:sz w:val="24"/>
    </w:rPr>
  </w:style>
  <w:style w:type="paragraph" w:customStyle="1" w:styleId="TablLeft">
    <w:name w:val="Tabl Left"/>
    <w:basedOn w:val="a2"/>
    <w:uiPriority w:val="99"/>
    <w:qFormat/>
    <w:rsid w:val="00665ECD"/>
    <w:pPr>
      <w:widowControl/>
      <w:overflowPunct w:val="0"/>
      <w:autoSpaceDE w:val="0"/>
      <w:autoSpaceDN w:val="0"/>
      <w:adjustRightInd w:val="0"/>
      <w:snapToGrid/>
      <w:spacing w:before="0" w:after="0"/>
      <w:textAlignment w:val="baseline"/>
    </w:pPr>
    <w:rPr>
      <w:rFonts w:eastAsia="Times New Roman"/>
      <w:sz w:val="28"/>
    </w:rPr>
  </w:style>
  <w:style w:type="paragraph" w:customStyle="1" w:styleId="1ffff8">
    <w:name w:val="Заголовок 1+"/>
    <w:basedOn w:val="10"/>
    <w:uiPriority w:val="99"/>
    <w:qFormat/>
    <w:rsid w:val="00665ECD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right"/>
    </w:pPr>
    <w:rPr>
      <w:rFonts w:ascii="Times New Roman" w:eastAsia="SimSun" w:hAnsi="Times New Roman"/>
      <w:bCs/>
      <w:sz w:val="24"/>
      <w:szCs w:val="24"/>
    </w:rPr>
  </w:style>
  <w:style w:type="paragraph" w:customStyle="1" w:styleId="2120">
    <w:name w:val="Стиль Заголовок 2 + 12 пт По левому краю"/>
    <w:basedOn w:val="20"/>
    <w:uiPriority w:val="99"/>
    <w:qFormat/>
    <w:rsid w:val="00665EC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i/>
      <w:color w:val="000000"/>
      <w:sz w:val="24"/>
      <w:lang w:eastAsia="en-US"/>
    </w:rPr>
  </w:style>
  <w:style w:type="paragraph" w:customStyle="1" w:styleId="1085">
    <w:name w:val="Стиль Заголовок 1 + По ширине Справа:  085 см"/>
    <w:basedOn w:val="10"/>
    <w:uiPriority w:val="99"/>
    <w:qFormat/>
    <w:rsid w:val="00665ECD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right="482" w:firstLine="454"/>
    </w:pPr>
    <w:rPr>
      <w:rFonts w:ascii="Times New Roman" w:hAnsi="Times New Roman"/>
      <w:bCs/>
      <w:sz w:val="24"/>
    </w:rPr>
  </w:style>
  <w:style w:type="paragraph" w:customStyle="1" w:styleId="10851">
    <w:name w:val="Стиль Заголовок 1 + По ширине Справа:  085 см1"/>
    <w:basedOn w:val="10"/>
    <w:uiPriority w:val="99"/>
    <w:qFormat/>
    <w:rsid w:val="00665ECD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sz w:val="24"/>
    </w:rPr>
  </w:style>
  <w:style w:type="paragraph" w:customStyle="1" w:styleId="Iauiue0">
    <w:name w:val="Iau.iue"/>
    <w:basedOn w:val="Default"/>
    <w:next w:val="Default"/>
    <w:uiPriority w:val="99"/>
    <w:qFormat/>
    <w:rsid w:val="00665ECD"/>
    <w:rPr>
      <w:color w:val="auto"/>
    </w:rPr>
  </w:style>
  <w:style w:type="paragraph" w:customStyle="1" w:styleId="Caaieiaie2">
    <w:name w:val="Caaieiaie 2"/>
    <w:basedOn w:val="Default"/>
    <w:next w:val="Default"/>
    <w:uiPriority w:val="99"/>
    <w:qFormat/>
    <w:rsid w:val="00665ECD"/>
    <w:rPr>
      <w:color w:val="auto"/>
    </w:rPr>
  </w:style>
  <w:style w:type="paragraph" w:customStyle="1" w:styleId="affffffff3">
    <w:name w:val="Обычный.Нормальный"/>
    <w:uiPriority w:val="99"/>
    <w:qFormat/>
    <w:rsid w:val="00665E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f5">
    <w:name w:val="1 Заголовок 1 Знак"/>
    <w:link w:val="11f6"/>
    <w:uiPriority w:val="99"/>
    <w:qFormat/>
    <w:locked/>
    <w:rsid w:val="00665ECD"/>
    <w:rPr>
      <w:rFonts w:ascii="Arial" w:hAnsi="Arial"/>
      <w:b/>
      <w:sz w:val="32"/>
    </w:rPr>
  </w:style>
  <w:style w:type="paragraph" w:customStyle="1" w:styleId="11f6">
    <w:name w:val="1 Заголовок 1"/>
    <w:basedOn w:val="a2"/>
    <w:link w:val="11f5"/>
    <w:uiPriority w:val="99"/>
    <w:qFormat/>
    <w:rsid w:val="00665ECD"/>
    <w:pPr>
      <w:widowControl/>
      <w:snapToGrid/>
      <w:spacing w:before="240" w:after="60"/>
    </w:pPr>
    <w:rPr>
      <w:rFonts w:ascii="Arial" w:eastAsiaTheme="minorHAnsi" w:hAnsi="Arial" w:cstheme="minorBidi"/>
      <w:b/>
      <w:sz w:val="32"/>
      <w:szCs w:val="22"/>
      <w:lang w:eastAsia="en-US"/>
    </w:rPr>
  </w:style>
  <w:style w:type="character" w:customStyle="1" w:styleId="3c">
    <w:name w:val="Стиль3 Знак"/>
    <w:link w:val="3b"/>
    <w:uiPriority w:val="99"/>
    <w:qFormat/>
    <w:locked/>
    <w:rsid w:val="00665ECD"/>
    <w:rPr>
      <w:rFonts w:ascii="Arial" w:eastAsia="Calibri" w:hAnsi="Arial" w:cs="Times New Roman"/>
      <w:color w:val="622423"/>
      <w:sz w:val="32"/>
      <w:szCs w:val="20"/>
      <w:shd w:val="clear" w:color="auto" w:fill="F2DBDB"/>
      <w:lang w:eastAsia="ru-RU"/>
    </w:rPr>
  </w:style>
  <w:style w:type="character" w:customStyle="1" w:styleId="FontStyle528">
    <w:name w:val="Font Style528"/>
    <w:uiPriority w:val="99"/>
    <w:qFormat/>
    <w:rsid w:val="00665ECD"/>
    <w:rPr>
      <w:rFonts w:ascii="Times New Roman" w:hAnsi="Times New Roman"/>
      <w:b/>
      <w:i/>
      <w:sz w:val="16"/>
    </w:rPr>
  </w:style>
  <w:style w:type="character" w:customStyle="1" w:styleId="FontStyle514">
    <w:name w:val="Font Style514"/>
    <w:uiPriority w:val="99"/>
    <w:qFormat/>
    <w:rsid w:val="00665ECD"/>
    <w:rPr>
      <w:rFonts w:ascii="Times New Roman" w:hAnsi="Times New Roman"/>
      <w:sz w:val="20"/>
    </w:rPr>
  </w:style>
  <w:style w:type="paragraph" w:customStyle="1" w:styleId="Style46">
    <w:name w:val="Style46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240" w:lineRule="exact"/>
      <w:ind w:hanging="106"/>
    </w:pPr>
    <w:rPr>
      <w:rFonts w:eastAsia="Times New Roman"/>
      <w:szCs w:val="24"/>
    </w:rPr>
  </w:style>
  <w:style w:type="paragraph" w:customStyle="1" w:styleId="Style61">
    <w:name w:val="Style61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242" w:lineRule="exact"/>
      <w:ind w:hanging="446"/>
    </w:pPr>
    <w:rPr>
      <w:rFonts w:eastAsia="Times New Roman"/>
      <w:szCs w:val="24"/>
    </w:rPr>
  </w:style>
  <w:style w:type="character" w:customStyle="1" w:styleId="FontStyle511">
    <w:name w:val="Font Style511"/>
    <w:uiPriority w:val="99"/>
    <w:qFormat/>
    <w:rsid w:val="00665ECD"/>
    <w:rPr>
      <w:rFonts w:ascii="Times New Roman" w:hAnsi="Times New Roman"/>
      <w:i/>
      <w:sz w:val="20"/>
    </w:rPr>
  </w:style>
  <w:style w:type="paragraph" w:customStyle="1" w:styleId="FR21">
    <w:name w:val="[О] FR2"/>
    <w:uiPriority w:val="99"/>
    <w:qFormat/>
    <w:rsid w:val="00665ECD"/>
    <w:pPr>
      <w:tabs>
        <w:tab w:val="right" w:leader="dot" w:pos="7002"/>
      </w:tabs>
      <w:autoSpaceDE w:val="0"/>
      <w:autoSpaceDN w:val="0"/>
      <w:adjustRightInd w:val="0"/>
      <w:spacing w:after="0" w:line="240" w:lineRule="auto"/>
      <w:ind w:left="283" w:hanging="283"/>
    </w:pPr>
    <w:rPr>
      <w:rFonts w:ascii="PragmaticaCTT" w:eastAsia="Times New Roman" w:hAnsi="PragmaticaCTT" w:cs="PragmaticaCTT"/>
      <w:b/>
      <w:bCs/>
      <w:lang w:eastAsia="ru-RU"/>
    </w:rPr>
  </w:style>
  <w:style w:type="paragraph" w:customStyle="1" w:styleId="e">
    <w:name w:val="Основн*e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/>
      <w:sz w:val="28"/>
      <w:szCs w:val="28"/>
    </w:rPr>
  </w:style>
  <w:style w:type="character" w:customStyle="1" w:styleId="keyword1">
    <w:name w:val="keyword1"/>
    <w:uiPriority w:val="99"/>
    <w:qFormat/>
    <w:rsid w:val="00665ECD"/>
    <w:rPr>
      <w:i/>
    </w:rPr>
  </w:style>
  <w:style w:type="character" w:customStyle="1" w:styleId="font2">
    <w:name w:val="font2"/>
    <w:uiPriority w:val="99"/>
    <w:qFormat/>
    <w:rsid w:val="00665ECD"/>
  </w:style>
  <w:style w:type="character" w:customStyle="1" w:styleId="keyworddef1">
    <w:name w:val="keyword_def1"/>
    <w:uiPriority w:val="99"/>
    <w:qFormat/>
    <w:rsid w:val="00665ECD"/>
    <w:rPr>
      <w:b/>
      <w:i/>
    </w:rPr>
  </w:style>
  <w:style w:type="character" w:customStyle="1" w:styleId="affffffff4">
    <w:name w:val="Выделение в тексте документа"/>
    <w:uiPriority w:val="99"/>
    <w:qFormat/>
    <w:rsid w:val="00665ECD"/>
    <w:rPr>
      <w:b/>
    </w:rPr>
  </w:style>
  <w:style w:type="paragraph" w:customStyle="1" w:styleId="affffffff5">
    <w:name w:val="Текст документа"/>
    <w:basedOn w:val="a2"/>
    <w:uiPriority w:val="99"/>
    <w:qFormat/>
    <w:rsid w:val="00665ECD"/>
    <w:pPr>
      <w:widowControl/>
      <w:snapToGrid/>
      <w:spacing w:before="0" w:after="0"/>
      <w:ind w:firstLine="709"/>
      <w:jc w:val="both"/>
    </w:pPr>
    <w:rPr>
      <w:rFonts w:eastAsia="Times New Roman"/>
      <w:szCs w:val="24"/>
    </w:rPr>
  </w:style>
  <w:style w:type="character" w:customStyle="1" w:styleId="xmlemitalic1">
    <w:name w:val="xml_em_italic1"/>
    <w:uiPriority w:val="99"/>
    <w:qFormat/>
    <w:rsid w:val="00665ECD"/>
    <w:rPr>
      <w:i/>
    </w:rPr>
  </w:style>
  <w:style w:type="paragraph" w:customStyle="1" w:styleId="Style164">
    <w:name w:val="Style164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247" w:lineRule="exact"/>
      <w:ind w:firstLine="528"/>
      <w:jc w:val="both"/>
    </w:pPr>
    <w:rPr>
      <w:rFonts w:eastAsia="Times New Roman"/>
      <w:szCs w:val="24"/>
    </w:rPr>
  </w:style>
  <w:style w:type="paragraph" w:customStyle="1" w:styleId="14pt">
    <w:name w:val="Стиль Обычный. + 14 pt"/>
    <w:basedOn w:val="a2"/>
    <w:link w:val="14pt0"/>
    <w:uiPriority w:val="99"/>
    <w:qFormat/>
    <w:rsid w:val="00665ECD"/>
    <w:pPr>
      <w:widowControl/>
      <w:shd w:val="clear" w:color="auto" w:fill="FFFFFF"/>
      <w:suppressAutoHyphens/>
      <w:autoSpaceDE w:val="0"/>
      <w:autoSpaceDN w:val="0"/>
      <w:adjustRightInd w:val="0"/>
      <w:snapToGrid/>
      <w:spacing w:before="0" w:after="0" w:line="310" w:lineRule="auto"/>
      <w:ind w:firstLine="454"/>
      <w:jc w:val="both"/>
    </w:pPr>
  </w:style>
  <w:style w:type="character" w:customStyle="1" w:styleId="14pt0">
    <w:name w:val="Стиль Обычный. + 14 pt Знак"/>
    <w:link w:val="14pt"/>
    <w:uiPriority w:val="99"/>
    <w:qFormat/>
    <w:locked/>
    <w:rsid w:val="00665ECD"/>
    <w:rPr>
      <w:rFonts w:ascii="Times New Roman" w:eastAsia="Calibri" w:hAnsi="Times New Roman" w:cs="Times New Roman"/>
      <w:sz w:val="24"/>
      <w:szCs w:val="20"/>
      <w:shd w:val="clear" w:color="auto" w:fill="FFFFFF"/>
      <w:lang w:eastAsia="ru-RU"/>
    </w:rPr>
  </w:style>
  <w:style w:type="character" w:customStyle="1" w:styleId="affffffff6">
    <w:name w:val="Текст.Акцентированный"/>
    <w:uiPriority w:val="99"/>
    <w:qFormat/>
    <w:rsid w:val="00665ECD"/>
    <w:rPr>
      <w:i/>
    </w:rPr>
  </w:style>
  <w:style w:type="paragraph" w:customStyle="1" w:styleId="68">
    <w:name w:val="Обычный (веб)6"/>
    <w:basedOn w:val="a2"/>
    <w:uiPriority w:val="99"/>
    <w:qFormat/>
    <w:rsid w:val="00665ECD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fontstyle27">
    <w:name w:val="fontstyle27"/>
    <w:uiPriority w:val="99"/>
    <w:qFormat/>
    <w:rsid w:val="00665ECD"/>
  </w:style>
  <w:style w:type="character" w:customStyle="1" w:styleId="pav31">
    <w:name w:val="pav31"/>
    <w:uiPriority w:val="99"/>
    <w:qFormat/>
    <w:rsid w:val="00665ECD"/>
    <w:rPr>
      <w:rFonts w:ascii="Comic Sans MS" w:hAnsi="Comic Sans MS"/>
      <w:color w:val="272652"/>
      <w:sz w:val="12"/>
    </w:rPr>
  </w:style>
  <w:style w:type="paragraph" w:customStyle="1" w:styleId="pri">
    <w:name w:val="pri"/>
    <w:basedOn w:val="a2"/>
    <w:uiPriority w:val="99"/>
    <w:qFormat/>
    <w:rsid w:val="00665ECD"/>
    <w:pPr>
      <w:widowControl/>
      <w:snapToGrid/>
      <w:spacing w:before="60" w:afterAutospacing="1"/>
      <w:ind w:left="100" w:right="100"/>
    </w:pPr>
    <w:rPr>
      <w:rFonts w:ascii="Comic Sans MS" w:eastAsia="Times New Roman" w:hAnsi="Comic Sans MS"/>
      <w:i/>
      <w:iCs/>
      <w:color w:val="111565"/>
      <w:sz w:val="18"/>
      <w:szCs w:val="18"/>
    </w:rPr>
  </w:style>
  <w:style w:type="character" w:customStyle="1" w:styleId="WW8Num3z1">
    <w:name w:val="WW8Num3z1"/>
    <w:uiPriority w:val="99"/>
    <w:qFormat/>
    <w:rsid w:val="00665ECD"/>
    <w:rPr>
      <w:rFonts w:ascii="Times New Roman" w:hAnsi="Times New Roman"/>
    </w:rPr>
  </w:style>
  <w:style w:type="character" w:customStyle="1" w:styleId="WW8Num17z1">
    <w:name w:val="WW8Num17z1"/>
    <w:uiPriority w:val="99"/>
    <w:qFormat/>
    <w:rsid w:val="00665ECD"/>
    <w:rPr>
      <w:rFonts w:ascii="Times New Roman" w:hAnsi="Times New Roman"/>
    </w:rPr>
  </w:style>
  <w:style w:type="character" w:customStyle="1" w:styleId="MTEquationSection">
    <w:name w:val="MTEquationSection"/>
    <w:uiPriority w:val="99"/>
    <w:qFormat/>
    <w:rsid w:val="00665ECD"/>
    <w:rPr>
      <w:vanish/>
      <w:color w:val="FF0000"/>
      <w:lang w:val="en-US"/>
    </w:rPr>
  </w:style>
  <w:style w:type="character" w:customStyle="1" w:styleId="texample1">
    <w:name w:val="texample1"/>
    <w:uiPriority w:val="99"/>
    <w:qFormat/>
    <w:rsid w:val="00665ECD"/>
    <w:rPr>
      <w:rFonts w:ascii="Courier New" w:hAnsi="Courier New"/>
      <w:color w:val="8B0000"/>
    </w:rPr>
  </w:style>
  <w:style w:type="character" w:customStyle="1" w:styleId="FontStyle28">
    <w:name w:val="Font Style28"/>
    <w:uiPriority w:val="99"/>
    <w:qFormat/>
    <w:rsid w:val="00665ECD"/>
    <w:rPr>
      <w:rFonts w:ascii="Times New Roman" w:hAnsi="Times New Roman"/>
      <w:i/>
      <w:sz w:val="18"/>
    </w:rPr>
  </w:style>
  <w:style w:type="character" w:customStyle="1" w:styleId="FontStyle20">
    <w:name w:val="Font Style20"/>
    <w:uiPriority w:val="99"/>
    <w:qFormat/>
    <w:rsid w:val="00665ECD"/>
    <w:rPr>
      <w:rFonts w:ascii="Book Antiqua" w:hAnsi="Book Antiqua"/>
      <w:sz w:val="18"/>
    </w:rPr>
  </w:style>
  <w:style w:type="character" w:customStyle="1" w:styleId="FontStyle140">
    <w:name w:val="Font Style14"/>
    <w:uiPriority w:val="99"/>
    <w:qFormat/>
    <w:rsid w:val="00665ECD"/>
    <w:rPr>
      <w:rFonts w:ascii="Franklin Gothic Book" w:hAnsi="Franklin Gothic Book"/>
      <w:b/>
      <w:sz w:val="30"/>
    </w:rPr>
  </w:style>
  <w:style w:type="character" w:customStyle="1" w:styleId="FontStyle13">
    <w:name w:val="Font Style13"/>
    <w:uiPriority w:val="99"/>
    <w:qFormat/>
    <w:rsid w:val="00665ECD"/>
    <w:rPr>
      <w:rFonts w:ascii="Arial" w:hAnsi="Arial"/>
      <w:b/>
      <w:sz w:val="14"/>
    </w:rPr>
  </w:style>
  <w:style w:type="paragraph" w:customStyle="1" w:styleId="3f7">
    <w:name w:val="Загол. 3 ур."/>
    <w:uiPriority w:val="99"/>
    <w:qFormat/>
    <w:rsid w:val="00665ECD"/>
    <w:pPr>
      <w:keepNext/>
      <w:keepLines/>
      <w:autoSpaceDE w:val="0"/>
      <w:autoSpaceDN w:val="0"/>
      <w:adjustRightInd w:val="0"/>
      <w:spacing w:before="221" w:after="221" w:line="220" w:lineRule="atLeast"/>
      <w:jc w:val="center"/>
    </w:pPr>
    <w:rPr>
      <w:rFonts w:ascii="PragmaticaCTT" w:eastAsia="Times New Roman" w:hAnsi="PragmaticaCTT" w:cs="PragmaticaCTT"/>
      <w:b/>
      <w:bCs/>
      <w:color w:val="000000"/>
      <w:sz w:val="20"/>
      <w:szCs w:val="20"/>
      <w:lang w:eastAsia="ru-RU"/>
    </w:rPr>
  </w:style>
  <w:style w:type="paragraph" w:customStyle="1" w:styleId="affffffff7">
    <w:name w:val="Обычный. Знак Знак"/>
    <w:basedOn w:val="a2"/>
    <w:uiPriority w:val="99"/>
    <w:qFormat/>
    <w:rsid w:val="00665ECD"/>
    <w:pPr>
      <w:shd w:val="clear" w:color="auto" w:fill="FFFFFF"/>
      <w:tabs>
        <w:tab w:val="left" w:pos="567"/>
      </w:tabs>
      <w:autoSpaceDE w:val="0"/>
      <w:autoSpaceDN w:val="0"/>
      <w:adjustRightInd w:val="0"/>
      <w:snapToGrid/>
      <w:spacing w:before="0" w:after="0" w:line="384" w:lineRule="auto"/>
      <w:ind w:left="737" w:hanging="283"/>
      <w:jc w:val="both"/>
    </w:pPr>
    <w:rPr>
      <w:rFonts w:eastAsia="Times New Roman"/>
      <w:sz w:val="20"/>
    </w:rPr>
  </w:style>
  <w:style w:type="character" w:customStyle="1" w:styleId="fontstyle15">
    <w:name w:val="fontstyle15"/>
    <w:uiPriority w:val="99"/>
    <w:qFormat/>
    <w:rsid w:val="00665ECD"/>
  </w:style>
  <w:style w:type="character" w:customStyle="1" w:styleId="fontstyle160">
    <w:name w:val="fontstyle16"/>
    <w:uiPriority w:val="99"/>
    <w:qFormat/>
    <w:rsid w:val="00665ECD"/>
  </w:style>
  <w:style w:type="character" w:customStyle="1" w:styleId="noprint">
    <w:name w:val="noprint"/>
    <w:uiPriority w:val="99"/>
    <w:qFormat/>
    <w:rsid w:val="00665ECD"/>
  </w:style>
  <w:style w:type="paragraph" w:customStyle="1" w:styleId="center">
    <w:name w:val="center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2left">
    <w:name w:val="p12_left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00">
    <w:name w:val="a0"/>
    <w:uiPriority w:val="99"/>
    <w:qFormat/>
    <w:rsid w:val="00665ECD"/>
  </w:style>
  <w:style w:type="character" w:customStyle="1" w:styleId="Typewriter">
    <w:name w:val="Typewriter"/>
    <w:uiPriority w:val="99"/>
    <w:qFormat/>
    <w:rsid w:val="00665ECD"/>
    <w:rPr>
      <w:rFonts w:ascii="Courier New" w:hAnsi="Courier New"/>
      <w:sz w:val="20"/>
    </w:rPr>
  </w:style>
  <w:style w:type="character" w:customStyle="1" w:styleId="keyword">
    <w:name w:val="keyword"/>
    <w:uiPriority w:val="99"/>
    <w:qFormat/>
    <w:rsid w:val="00665ECD"/>
  </w:style>
  <w:style w:type="character" w:customStyle="1" w:styleId="texample">
    <w:name w:val="texample"/>
    <w:uiPriority w:val="99"/>
    <w:qFormat/>
    <w:rsid w:val="00665ECD"/>
  </w:style>
  <w:style w:type="character" w:customStyle="1" w:styleId="sentence">
    <w:name w:val="sentence"/>
    <w:uiPriority w:val="99"/>
    <w:qFormat/>
    <w:rsid w:val="00665ECD"/>
  </w:style>
  <w:style w:type="character" w:customStyle="1" w:styleId="input">
    <w:name w:val="input"/>
    <w:uiPriority w:val="99"/>
    <w:qFormat/>
    <w:rsid w:val="00665ECD"/>
  </w:style>
  <w:style w:type="character" w:customStyle="1" w:styleId="xmlemitalic">
    <w:name w:val="xml_em_italic"/>
    <w:uiPriority w:val="99"/>
    <w:qFormat/>
    <w:rsid w:val="00665ECD"/>
  </w:style>
  <w:style w:type="character" w:customStyle="1" w:styleId="serp-urlitem">
    <w:name w:val="serp-url__item"/>
    <w:uiPriority w:val="99"/>
    <w:qFormat/>
    <w:rsid w:val="00665ECD"/>
  </w:style>
  <w:style w:type="character" w:customStyle="1" w:styleId="1ffff9">
    <w:name w:val="Гиперссылка1"/>
    <w:uiPriority w:val="99"/>
    <w:qFormat/>
    <w:rsid w:val="00665ECD"/>
    <w:rPr>
      <w:color w:val="006890"/>
      <w:u w:val="none"/>
    </w:rPr>
  </w:style>
  <w:style w:type="character" w:customStyle="1" w:styleId="1fffe">
    <w:name w:val="ЗАГОЛОВОК 1 Знак"/>
    <w:link w:val="1fffd"/>
    <w:uiPriority w:val="99"/>
    <w:qFormat/>
    <w:locked/>
    <w:rsid w:val="00665ECD"/>
    <w:rPr>
      <w:rFonts w:ascii="Times New Roman" w:eastAsia="Calibri" w:hAnsi="Times New Roman" w:cs="Times New Roman"/>
      <w:b/>
      <w:caps/>
      <w:lang w:eastAsia="ru-RU"/>
    </w:rPr>
  </w:style>
  <w:style w:type="paragraph" w:customStyle="1" w:styleId="TableParagraph">
    <w:name w:val="Table Paragraph"/>
    <w:basedOn w:val="a2"/>
    <w:uiPriority w:val="99"/>
    <w:qFormat/>
    <w:rsid w:val="00665ECD"/>
    <w:pPr>
      <w:snapToGrid/>
      <w:spacing w:before="0" w:after="0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414">
    <w:name w:val="Заголовок 41"/>
    <w:basedOn w:val="1f0"/>
    <w:next w:val="1f0"/>
    <w:uiPriority w:val="99"/>
    <w:qFormat/>
    <w:rsid w:val="00665ECD"/>
    <w:pPr>
      <w:keepNext/>
      <w:widowControl/>
      <w:spacing w:line="240" w:lineRule="auto"/>
      <w:ind w:firstLine="0"/>
      <w:jc w:val="left"/>
    </w:pPr>
    <w:rPr>
      <w:sz w:val="24"/>
    </w:rPr>
  </w:style>
  <w:style w:type="paragraph" w:customStyle="1" w:styleId="affffffff8">
    <w:name w:val="Мой стиль"/>
    <w:basedOn w:val="a2"/>
    <w:uiPriority w:val="99"/>
    <w:qFormat/>
    <w:rsid w:val="00665ECD"/>
    <w:pPr>
      <w:widowControl/>
      <w:snapToGrid/>
      <w:spacing w:before="0" w:after="0"/>
      <w:ind w:left="284" w:right="567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paragraph" w:customStyle="1" w:styleId="base">
    <w:name w:val="bas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aintxt">
    <w:name w:val="maintxt"/>
    <w:uiPriority w:val="99"/>
    <w:qFormat/>
    <w:rsid w:val="00665ECD"/>
  </w:style>
  <w:style w:type="character" w:customStyle="1" w:styleId="zagl">
    <w:name w:val="zagl"/>
    <w:uiPriority w:val="99"/>
    <w:qFormat/>
    <w:rsid w:val="00665ECD"/>
  </w:style>
  <w:style w:type="character" w:customStyle="1" w:styleId="FontStyle135">
    <w:name w:val="Font Style135"/>
    <w:uiPriority w:val="99"/>
    <w:qFormat/>
    <w:rsid w:val="00665ECD"/>
    <w:rPr>
      <w:rFonts w:ascii="Times New Roman" w:hAnsi="Times New Roman"/>
      <w:sz w:val="20"/>
    </w:rPr>
  </w:style>
  <w:style w:type="character" w:customStyle="1" w:styleId="wrc131">
    <w:name w:val="wrc131"/>
    <w:uiPriority w:val="99"/>
    <w:qFormat/>
    <w:rsid w:val="00665ECD"/>
    <w:rPr>
      <w:vanish/>
    </w:rPr>
  </w:style>
  <w:style w:type="character" w:customStyle="1" w:styleId="butback">
    <w:name w:val="butback"/>
    <w:uiPriority w:val="99"/>
    <w:qFormat/>
    <w:rsid w:val="00665ECD"/>
  </w:style>
  <w:style w:type="character" w:customStyle="1" w:styleId="3f8">
    <w:name w:val="Основной текст Знак Знак3"/>
    <w:uiPriority w:val="99"/>
    <w:locked/>
    <w:rsid w:val="00665ECD"/>
    <w:rPr>
      <w:sz w:val="24"/>
      <w:lang w:val="ru-RU" w:eastAsia="ru-RU"/>
    </w:rPr>
  </w:style>
  <w:style w:type="character" w:customStyle="1" w:styleId="a30">
    <w:name w:val="a3"/>
    <w:uiPriority w:val="99"/>
    <w:qFormat/>
    <w:rsid w:val="00665ECD"/>
  </w:style>
  <w:style w:type="character" w:customStyle="1" w:styleId="formula">
    <w:name w:val="formula"/>
    <w:uiPriority w:val="99"/>
    <w:qFormat/>
    <w:rsid w:val="00665ECD"/>
  </w:style>
  <w:style w:type="character" w:customStyle="1" w:styleId="style170">
    <w:name w:val="style17"/>
    <w:uiPriority w:val="99"/>
    <w:qFormat/>
    <w:rsid w:val="00665ECD"/>
  </w:style>
  <w:style w:type="character" w:customStyle="1" w:styleId="texhtml">
    <w:name w:val="texhtml"/>
    <w:uiPriority w:val="99"/>
    <w:qFormat/>
    <w:rsid w:val="00665ECD"/>
  </w:style>
  <w:style w:type="character" w:customStyle="1" w:styleId="style230">
    <w:name w:val="style23"/>
    <w:uiPriority w:val="99"/>
    <w:qFormat/>
    <w:rsid w:val="00665ECD"/>
  </w:style>
  <w:style w:type="character" w:customStyle="1" w:styleId="BodyTextChar1">
    <w:name w:val="Body Text Char1"/>
    <w:uiPriority w:val="99"/>
    <w:qFormat/>
    <w:locked/>
    <w:rsid w:val="00665ECD"/>
    <w:rPr>
      <w:sz w:val="24"/>
      <w:lang w:eastAsia="ru-RU"/>
    </w:rPr>
  </w:style>
  <w:style w:type="character" w:customStyle="1" w:styleId="FontStyle29">
    <w:name w:val="Font Style29"/>
    <w:uiPriority w:val="99"/>
    <w:qFormat/>
    <w:rsid w:val="00665ECD"/>
    <w:rPr>
      <w:rFonts w:ascii="Times New Roman" w:hAnsi="Times New Roman"/>
      <w:sz w:val="26"/>
    </w:rPr>
  </w:style>
  <w:style w:type="character" w:customStyle="1" w:styleId="small1">
    <w:name w:val="small1"/>
    <w:uiPriority w:val="99"/>
    <w:qFormat/>
    <w:rsid w:val="00665ECD"/>
  </w:style>
  <w:style w:type="character" w:customStyle="1" w:styleId="answer-source">
    <w:name w:val="answer-source"/>
    <w:uiPriority w:val="99"/>
    <w:qFormat/>
    <w:rsid w:val="00665ECD"/>
  </w:style>
  <w:style w:type="character" w:customStyle="1" w:styleId="reftag">
    <w:name w:val="reftag"/>
    <w:uiPriority w:val="99"/>
    <w:qFormat/>
    <w:rsid w:val="00665ECD"/>
  </w:style>
  <w:style w:type="character" w:customStyle="1" w:styleId="tgc">
    <w:name w:val="_tgc"/>
    <w:uiPriority w:val="99"/>
    <w:qFormat/>
    <w:rsid w:val="00665ECD"/>
  </w:style>
  <w:style w:type="paragraph" w:customStyle="1" w:styleId="Style134">
    <w:name w:val="Style134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228" w:lineRule="exact"/>
      <w:ind w:firstLine="288"/>
    </w:pPr>
    <w:rPr>
      <w:rFonts w:ascii="Franklin Gothic Demi Cond" w:eastAsia="Times New Roman" w:hAnsi="Franklin Gothic Demi Cond"/>
      <w:szCs w:val="24"/>
    </w:rPr>
  </w:style>
  <w:style w:type="character" w:customStyle="1" w:styleId="FontStyle39">
    <w:name w:val="Font Style39"/>
    <w:uiPriority w:val="99"/>
    <w:qFormat/>
    <w:rsid w:val="00665ECD"/>
    <w:rPr>
      <w:rFonts w:ascii="Times New Roman" w:hAnsi="Times New Roman"/>
      <w:b/>
      <w:sz w:val="24"/>
    </w:rPr>
  </w:style>
  <w:style w:type="character" w:customStyle="1" w:styleId="FontStyle816">
    <w:name w:val="Font Style816"/>
    <w:uiPriority w:val="99"/>
    <w:qFormat/>
    <w:rsid w:val="00665ECD"/>
    <w:rPr>
      <w:rFonts w:ascii="Times New Roman" w:hAnsi="Times New Roman"/>
      <w:sz w:val="20"/>
    </w:rPr>
  </w:style>
  <w:style w:type="paragraph" w:customStyle="1" w:styleId="1ffffa">
    <w:name w:val="Без интервала1"/>
    <w:uiPriority w:val="99"/>
    <w:qFormat/>
    <w:rsid w:val="00665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f6">
    <w:name w:val="Абзац списка2"/>
    <w:basedOn w:val="a2"/>
    <w:uiPriority w:val="99"/>
    <w:qFormat/>
    <w:rsid w:val="00665ECD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Heading91">
    <w:name w:val="Heading 91"/>
    <w:uiPriority w:val="99"/>
    <w:qFormat/>
    <w:rsid w:val="00665EC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1">
    <w:name w:val="Heading 11"/>
    <w:uiPriority w:val="99"/>
    <w:qFormat/>
    <w:rsid w:val="00665EC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1">
    <w:name w:val="Heading 61"/>
    <w:uiPriority w:val="99"/>
    <w:qFormat/>
    <w:rsid w:val="00665EC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1">
    <w:name w:val="Heading 71"/>
    <w:uiPriority w:val="99"/>
    <w:qFormat/>
    <w:rsid w:val="00665EC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1">
    <w:name w:val="Heading 21"/>
    <w:uiPriority w:val="99"/>
    <w:qFormat/>
    <w:rsid w:val="00665EC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1">
    <w:name w:val="Heading 51"/>
    <w:uiPriority w:val="99"/>
    <w:qFormat/>
    <w:rsid w:val="00665EC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EndnoteTextChar1">
    <w:name w:val="Endnote Text Char1"/>
    <w:uiPriority w:val="99"/>
    <w:qFormat/>
    <w:rsid w:val="00665ECD"/>
    <w:rPr>
      <w:rFonts w:ascii="Times New Roman" w:hAnsi="Times New Roman"/>
    </w:rPr>
  </w:style>
  <w:style w:type="character" w:customStyle="1" w:styleId="11f7">
    <w:name w:val="Выделенная цитата Знак11"/>
    <w:uiPriority w:val="99"/>
    <w:qFormat/>
    <w:rsid w:val="00665ECD"/>
    <w:rPr>
      <w:b/>
      <w:i/>
      <w:color w:val="4F81BD"/>
      <w:sz w:val="24"/>
    </w:rPr>
  </w:style>
  <w:style w:type="paragraph" w:customStyle="1" w:styleId="p11">
    <w:name w:val="p1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5">
    <w:name w:val="p15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7">
    <w:name w:val="s7"/>
    <w:uiPriority w:val="99"/>
    <w:qFormat/>
    <w:rsid w:val="00665ECD"/>
  </w:style>
  <w:style w:type="character" w:customStyle="1" w:styleId="s13">
    <w:name w:val="s13"/>
    <w:uiPriority w:val="99"/>
    <w:qFormat/>
    <w:rsid w:val="00665ECD"/>
  </w:style>
  <w:style w:type="paragraph" w:customStyle="1" w:styleId="p29">
    <w:name w:val="p29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0">
    <w:name w:val="p30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1">
    <w:name w:val="p3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4">
    <w:name w:val="s14"/>
    <w:uiPriority w:val="99"/>
    <w:qFormat/>
    <w:rsid w:val="00665ECD"/>
  </w:style>
  <w:style w:type="character" w:customStyle="1" w:styleId="s15">
    <w:name w:val="s15"/>
    <w:uiPriority w:val="99"/>
    <w:qFormat/>
    <w:rsid w:val="00665ECD"/>
  </w:style>
  <w:style w:type="paragraph" w:customStyle="1" w:styleId="p33">
    <w:name w:val="p33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3">
    <w:name w:val="p13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9">
    <w:name w:val="s9"/>
    <w:uiPriority w:val="99"/>
    <w:qFormat/>
    <w:rsid w:val="00665ECD"/>
  </w:style>
  <w:style w:type="paragraph" w:customStyle="1" w:styleId="p25">
    <w:name w:val="p25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2">
    <w:name w:val="Обычный (веб) Знак"/>
    <w:aliases w:val=" Знак Знак23 Знак,Обычный (Web) Знак1"/>
    <w:link w:val="afff1"/>
    <w:uiPriority w:val="99"/>
    <w:qFormat/>
    <w:locked/>
    <w:rsid w:val="00665ECD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29">
    <w:name w:val="Знак1 Знак2"/>
    <w:uiPriority w:val="99"/>
    <w:qFormat/>
    <w:rsid w:val="00665ECD"/>
    <w:rPr>
      <w:sz w:val="24"/>
    </w:rPr>
  </w:style>
  <w:style w:type="character" w:customStyle="1" w:styleId="1ffffb">
    <w:name w:val="Красная строка Знак1"/>
    <w:uiPriority w:val="99"/>
    <w:qFormat/>
    <w:rsid w:val="00665ECD"/>
    <w:rPr>
      <w:sz w:val="24"/>
    </w:rPr>
  </w:style>
  <w:style w:type="character" w:customStyle="1" w:styleId="2610">
    <w:name w:val="Знак Знак261"/>
    <w:uiPriority w:val="99"/>
    <w:qFormat/>
    <w:rsid w:val="00665ECD"/>
    <w:rPr>
      <w:rFonts w:ascii="Cambria" w:hAnsi="Cambria"/>
      <w:b/>
      <w:sz w:val="26"/>
    </w:rPr>
  </w:style>
  <w:style w:type="character" w:customStyle="1" w:styleId="2410">
    <w:name w:val="Знак Знак241"/>
    <w:uiPriority w:val="99"/>
    <w:qFormat/>
    <w:rsid w:val="00665ECD"/>
    <w:rPr>
      <w:rFonts w:ascii="Times New Roman" w:hAnsi="Times New Roman"/>
      <w:b/>
      <w:i/>
      <w:sz w:val="26"/>
    </w:rPr>
  </w:style>
  <w:style w:type="character" w:customStyle="1" w:styleId="1ffffc">
    <w:name w:val="Текст концевой сноски Знак1"/>
    <w:basedOn w:val="a3"/>
    <w:uiPriority w:val="99"/>
    <w:qFormat/>
    <w:rsid w:val="00665ECD"/>
    <w:rPr>
      <w:rFonts w:cs="Times New Roman"/>
    </w:rPr>
  </w:style>
  <w:style w:type="character" w:customStyle="1" w:styleId="2112">
    <w:name w:val="Цитата 2 Знак11"/>
    <w:uiPriority w:val="99"/>
    <w:qFormat/>
    <w:rsid w:val="00665ECD"/>
    <w:rPr>
      <w:i/>
      <w:color w:val="404040"/>
      <w:sz w:val="24"/>
    </w:rPr>
  </w:style>
  <w:style w:type="character" w:customStyle="1" w:styleId="1112">
    <w:name w:val="Знак1 Знак Знак11"/>
    <w:uiPriority w:val="99"/>
    <w:qFormat/>
    <w:locked/>
    <w:rsid w:val="00665ECD"/>
    <w:rPr>
      <w:rFonts w:ascii="Times New Roman" w:hAnsi="Times New Roman"/>
      <w:sz w:val="24"/>
      <w:lang w:eastAsia="ru-RU"/>
    </w:rPr>
  </w:style>
  <w:style w:type="character" w:customStyle="1" w:styleId="481">
    <w:name w:val="Знак Знак481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491">
    <w:name w:val="Знак Знак491"/>
    <w:uiPriority w:val="99"/>
    <w:qFormat/>
    <w:rsid w:val="00665ECD"/>
    <w:rPr>
      <w:rFonts w:ascii="Times New Roman" w:hAnsi="Times New Roman"/>
      <w:b/>
      <w:caps/>
      <w:sz w:val="24"/>
      <w:lang w:eastAsia="ru-RU"/>
    </w:rPr>
  </w:style>
  <w:style w:type="character" w:customStyle="1" w:styleId="471">
    <w:name w:val="Знак Знак471"/>
    <w:uiPriority w:val="99"/>
    <w:qFormat/>
    <w:rsid w:val="00665ECD"/>
    <w:rPr>
      <w:rFonts w:ascii="Times New Roman" w:hAnsi="Times New Roman"/>
      <w:b/>
      <w:sz w:val="27"/>
      <w:lang w:eastAsia="ru-RU"/>
    </w:rPr>
  </w:style>
  <w:style w:type="character" w:customStyle="1" w:styleId="451">
    <w:name w:val="Знак Знак451"/>
    <w:uiPriority w:val="99"/>
    <w:qFormat/>
    <w:rsid w:val="00665ECD"/>
    <w:rPr>
      <w:rFonts w:ascii="Times New Roman" w:hAnsi="Times New Roman"/>
      <w:b/>
      <w:i/>
      <w:sz w:val="26"/>
      <w:lang w:eastAsia="ru-RU"/>
    </w:rPr>
  </w:style>
  <w:style w:type="character" w:customStyle="1" w:styleId="1ffffd">
    <w:name w:val="Текст макроса Знак1"/>
    <w:uiPriority w:val="99"/>
    <w:qFormat/>
    <w:rsid w:val="00665ECD"/>
    <w:rPr>
      <w:rFonts w:ascii="Consolas" w:hAnsi="Consolas"/>
    </w:rPr>
  </w:style>
  <w:style w:type="character" w:customStyle="1" w:styleId="1210">
    <w:name w:val="Знак1 Знак Знак21"/>
    <w:uiPriority w:val="99"/>
    <w:qFormat/>
    <w:locked/>
    <w:rsid w:val="00665ECD"/>
    <w:rPr>
      <w:sz w:val="24"/>
    </w:rPr>
  </w:style>
  <w:style w:type="character" w:customStyle="1" w:styleId="613">
    <w:name w:val="Знак6 Знак Знак1"/>
    <w:uiPriority w:val="99"/>
    <w:qFormat/>
    <w:rsid w:val="00665ECD"/>
    <w:rPr>
      <w:sz w:val="24"/>
      <w:lang w:val="ru-RU" w:eastAsia="ru-RU"/>
    </w:rPr>
  </w:style>
  <w:style w:type="paragraph" w:customStyle="1" w:styleId="Caaieiaie5">
    <w:name w:val="Caaieiaie 5"/>
    <w:basedOn w:val="a2"/>
    <w:next w:val="a2"/>
    <w:uiPriority w:val="99"/>
    <w:qFormat/>
    <w:rsid w:val="00665ECD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  <w:lang w:eastAsia="en-US"/>
    </w:rPr>
  </w:style>
  <w:style w:type="character" w:customStyle="1" w:styleId="712">
    <w:name w:val="Знак Знак71"/>
    <w:uiPriority w:val="99"/>
    <w:qFormat/>
    <w:rsid w:val="00665ECD"/>
    <w:rPr>
      <w:sz w:val="16"/>
      <w:lang w:val="ru-RU" w:eastAsia="ru-RU"/>
    </w:rPr>
  </w:style>
  <w:style w:type="character" w:customStyle="1" w:styleId="1610">
    <w:name w:val="Знак Знак161"/>
    <w:uiPriority w:val="99"/>
    <w:qFormat/>
    <w:rsid w:val="00665ECD"/>
    <w:rPr>
      <w:rFonts w:ascii="Cambria" w:hAnsi="Cambria"/>
      <w:b/>
      <w:kern w:val="32"/>
      <w:sz w:val="32"/>
    </w:rPr>
  </w:style>
  <w:style w:type="paragraph" w:customStyle="1" w:styleId="226">
    <w:name w:val="Основной текст 22"/>
    <w:basedOn w:val="a2"/>
    <w:uiPriority w:val="99"/>
    <w:qFormat/>
    <w:rsid w:val="00665EC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paragraph" w:customStyle="1" w:styleId="322">
    <w:name w:val="Основной текст 32"/>
    <w:basedOn w:val="2ff1"/>
    <w:uiPriority w:val="99"/>
    <w:qFormat/>
    <w:rsid w:val="00665ECD"/>
    <w:pPr>
      <w:widowControl/>
      <w:spacing w:line="240" w:lineRule="auto"/>
      <w:ind w:firstLine="0"/>
    </w:pPr>
    <w:rPr>
      <w:i/>
      <w:sz w:val="26"/>
    </w:rPr>
  </w:style>
  <w:style w:type="paragraph" w:customStyle="1" w:styleId="3f9">
    <w:name w:val="Обычный3"/>
    <w:basedOn w:val="a2"/>
    <w:uiPriority w:val="99"/>
    <w:qFormat/>
    <w:rsid w:val="00665ECD"/>
    <w:pPr>
      <w:widowControl/>
      <w:spacing w:before="0" w:after="0"/>
    </w:pPr>
    <w:rPr>
      <w:rFonts w:eastAsia="Times New Roman"/>
      <w:sz w:val="20"/>
    </w:rPr>
  </w:style>
  <w:style w:type="paragraph" w:customStyle="1" w:styleId="11f8">
    <w:name w:val="Основной текст11"/>
    <w:basedOn w:val="a2"/>
    <w:uiPriority w:val="99"/>
    <w:qFormat/>
    <w:rsid w:val="00665ECD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  <w:shd w:val="clear" w:color="auto" w:fill="FFFFFF"/>
    </w:rPr>
  </w:style>
  <w:style w:type="paragraph" w:customStyle="1" w:styleId="2ff7">
    <w:name w:val="Цитата2"/>
    <w:basedOn w:val="a2"/>
    <w:uiPriority w:val="99"/>
    <w:qFormat/>
    <w:rsid w:val="00665EC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ff8">
    <w:name w:val="Знак Знак Знак Знак Знак Знак Знак Знак Знак Знак Знак Знак Знак2"/>
    <w:basedOn w:val="a2"/>
    <w:uiPriority w:val="99"/>
    <w:qFormat/>
    <w:rsid w:val="00665EC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s4">
    <w:name w:val="s4"/>
    <w:basedOn w:val="a3"/>
    <w:uiPriority w:val="99"/>
    <w:qFormat/>
    <w:rsid w:val="00665ECD"/>
    <w:rPr>
      <w:rFonts w:cs="Times New Roman"/>
    </w:rPr>
  </w:style>
  <w:style w:type="paragraph" w:customStyle="1" w:styleId="p21">
    <w:name w:val="p2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4">
    <w:name w:val="p24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fa">
    <w:name w:val="Гиперссылка3"/>
    <w:uiPriority w:val="99"/>
    <w:qFormat/>
    <w:rsid w:val="00665ECD"/>
    <w:rPr>
      <w:color w:val="2C437A"/>
      <w:u w:val="none"/>
    </w:rPr>
  </w:style>
  <w:style w:type="character" w:customStyle="1" w:styleId="700">
    <w:name w:val="Знак Знак70"/>
    <w:uiPriority w:val="99"/>
    <w:qFormat/>
    <w:rsid w:val="00665ECD"/>
    <w:rPr>
      <w:rFonts w:ascii="Arial" w:hAnsi="Arial"/>
      <w:b/>
      <w:sz w:val="26"/>
    </w:rPr>
  </w:style>
  <w:style w:type="character" w:customStyle="1" w:styleId="69">
    <w:name w:val="Знак Знак69"/>
    <w:uiPriority w:val="99"/>
    <w:qFormat/>
    <w:rsid w:val="00665ECD"/>
    <w:rPr>
      <w:b/>
      <w:sz w:val="28"/>
    </w:rPr>
  </w:style>
  <w:style w:type="character" w:customStyle="1" w:styleId="680">
    <w:name w:val="Знак Знак68"/>
    <w:uiPriority w:val="99"/>
    <w:qFormat/>
    <w:rsid w:val="00665ECD"/>
    <w:rPr>
      <w:b/>
      <w:i/>
      <w:sz w:val="26"/>
    </w:rPr>
  </w:style>
  <w:style w:type="character" w:customStyle="1" w:styleId="Heading121">
    <w:name w:val="Heading 12 Знак Знак1"/>
    <w:uiPriority w:val="99"/>
    <w:qFormat/>
    <w:rsid w:val="00665ECD"/>
    <w:rPr>
      <w:rFonts w:ascii="Courier New" w:hAnsi="Courier New"/>
    </w:rPr>
  </w:style>
  <w:style w:type="character" w:customStyle="1" w:styleId="hps">
    <w:name w:val="hps"/>
    <w:basedOn w:val="a3"/>
    <w:uiPriority w:val="99"/>
    <w:qFormat/>
    <w:rsid w:val="00665ECD"/>
    <w:rPr>
      <w:rFonts w:cs="Times New Roman"/>
    </w:rPr>
  </w:style>
  <w:style w:type="paragraph" w:customStyle="1" w:styleId="3fb">
    <w:name w:val="Основной текст3"/>
    <w:basedOn w:val="a2"/>
    <w:uiPriority w:val="99"/>
    <w:qFormat/>
    <w:rsid w:val="00665ECD"/>
    <w:pPr>
      <w:shd w:val="clear" w:color="auto" w:fill="FFFFFF"/>
      <w:snapToGrid/>
      <w:spacing w:before="0" w:after="540" w:line="240" w:lineRule="atLeast"/>
    </w:pPr>
    <w:rPr>
      <w:rFonts w:ascii="Arial Unicode MS" w:eastAsia="Times New Roman"/>
      <w:sz w:val="19"/>
      <w:szCs w:val="19"/>
    </w:rPr>
  </w:style>
  <w:style w:type="character" w:customStyle="1" w:styleId="HTML20">
    <w:name w:val="Стандартный HTML Знак2"/>
    <w:uiPriority w:val="99"/>
    <w:qFormat/>
    <w:locked/>
    <w:rsid w:val="00665ECD"/>
    <w:rPr>
      <w:rFonts w:ascii="Courier New" w:hAnsi="Courier New"/>
      <w:lang w:val="ru-RU" w:eastAsia="ru-RU"/>
    </w:rPr>
  </w:style>
  <w:style w:type="paragraph" w:customStyle="1" w:styleId="3113">
    <w:name w:val="Основной текст с отступом 311"/>
    <w:basedOn w:val="a2"/>
    <w:uiPriority w:val="99"/>
    <w:qFormat/>
    <w:rsid w:val="00665ECD"/>
    <w:pPr>
      <w:widowControl/>
      <w:overflowPunct w:val="0"/>
      <w:autoSpaceDE w:val="0"/>
      <w:autoSpaceDN w:val="0"/>
      <w:adjustRightInd w:val="0"/>
      <w:snapToGrid/>
      <w:spacing w:before="0" w:after="120" w:line="312" w:lineRule="auto"/>
      <w:ind w:left="283" w:firstLine="709"/>
      <w:jc w:val="both"/>
    </w:pPr>
    <w:rPr>
      <w:rFonts w:eastAsia="Times New Roman"/>
      <w:sz w:val="16"/>
    </w:rPr>
  </w:style>
  <w:style w:type="paragraph" w:customStyle="1" w:styleId="2113">
    <w:name w:val="Заголовок 211"/>
    <w:basedOn w:val="a2"/>
    <w:next w:val="a2"/>
    <w:uiPriority w:val="99"/>
    <w:qFormat/>
    <w:rsid w:val="00665EC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1f">
    <w:name w:val="Текст21"/>
    <w:basedOn w:val="11b"/>
    <w:uiPriority w:val="99"/>
    <w:qFormat/>
    <w:rsid w:val="00665ECD"/>
    <w:pPr>
      <w:widowControl/>
      <w:spacing w:line="240" w:lineRule="auto"/>
      <w:ind w:firstLine="0"/>
      <w:jc w:val="left"/>
    </w:pPr>
    <w:rPr>
      <w:rFonts w:ascii="Courier New" w:hAnsi="Courier New"/>
      <w:sz w:val="20"/>
    </w:rPr>
  </w:style>
  <w:style w:type="paragraph" w:customStyle="1" w:styleId="4111">
    <w:name w:val="Заголовок 411"/>
    <w:basedOn w:val="11b"/>
    <w:next w:val="11b"/>
    <w:uiPriority w:val="99"/>
    <w:qFormat/>
    <w:rsid w:val="00665ECD"/>
    <w:pPr>
      <w:keepNext/>
      <w:widowControl/>
      <w:spacing w:line="240" w:lineRule="auto"/>
      <w:ind w:firstLine="0"/>
      <w:jc w:val="left"/>
    </w:pPr>
    <w:rPr>
      <w:sz w:val="24"/>
    </w:rPr>
  </w:style>
  <w:style w:type="character" w:customStyle="1" w:styleId="11f9">
    <w:name w:val="Знак11"/>
    <w:uiPriority w:val="99"/>
    <w:qFormat/>
    <w:rsid w:val="00665ECD"/>
    <w:rPr>
      <w:rFonts w:ascii="Arial" w:hAnsi="Arial"/>
      <w:b/>
      <w:kern w:val="32"/>
      <w:sz w:val="32"/>
      <w:lang w:val="ru-RU" w:eastAsia="ru-RU"/>
    </w:rPr>
  </w:style>
  <w:style w:type="paragraph" w:customStyle="1" w:styleId="ledge1">
    <w:name w:val="ledge1"/>
    <w:basedOn w:val="a2"/>
    <w:uiPriority w:val="99"/>
    <w:qFormat/>
    <w:rsid w:val="00665ECD"/>
    <w:pPr>
      <w:widowControl/>
      <w:snapToGrid/>
      <w:spacing w:beforeAutospacing="1" w:afterAutospacing="1" w:line="360" w:lineRule="atLeast"/>
      <w:jc w:val="both"/>
    </w:pPr>
    <w:rPr>
      <w:rFonts w:eastAsia="Times New Roman"/>
      <w:szCs w:val="24"/>
    </w:rPr>
  </w:style>
  <w:style w:type="character" w:customStyle="1" w:styleId="rubric2">
    <w:name w:val="rubric2"/>
    <w:uiPriority w:val="99"/>
    <w:qFormat/>
    <w:rsid w:val="00665ECD"/>
    <w:rPr>
      <w:shd w:val="clear" w:color="auto" w:fill="FFFFFF"/>
    </w:rPr>
  </w:style>
  <w:style w:type="paragraph" w:customStyle="1" w:styleId="WW-Normal">
    <w:name w:val="WW-Normal"/>
    <w:uiPriority w:val="99"/>
    <w:qFormat/>
    <w:rsid w:val="00665ECD"/>
    <w:pPr>
      <w:suppressAutoHyphens/>
      <w:autoSpaceDE w:val="0"/>
      <w:spacing w:after="0" w:line="240" w:lineRule="auto"/>
      <w:ind w:left="-533" w:firstLine="142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zh-CN"/>
    </w:rPr>
  </w:style>
  <w:style w:type="character" w:customStyle="1" w:styleId="A10">
    <w:name w:val="A1"/>
    <w:uiPriority w:val="99"/>
    <w:qFormat/>
    <w:rsid w:val="00665ECD"/>
    <w:rPr>
      <w:color w:val="000000"/>
      <w:sz w:val="20"/>
    </w:rPr>
  </w:style>
  <w:style w:type="character" w:customStyle="1" w:styleId="A31">
    <w:name w:val="A3"/>
    <w:uiPriority w:val="99"/>
    <w:qFormat/>
    <w:rsid w:val="00665ECD"/>
    <w:rPr>
      <w:b/>
      <w:color w:val="000000"/>
      <w:sz w:val="30"/>
    </w:rPr>
  </w:style>
  <w:style w:type="character" w:customStyle="1" w:styleId="para6">
    <w:name w:val="para6"/>
    <w:uiPriority w:val="99"/>
    <w:qFormat/>
    <w:rsid w:val="00665ECD"/>
  </w:style>
  <w:style w:type="character" w:customStyle="1" w:styleId="affffffff9">
    <w:name w:val="Абзац списка Знак"/>
    <w:link w:val="5a"/>
    <w:uiPriority w:val="34"/>
    <w:qFormat/>
    <w:locked/>
    <w:rsid w:val="00665ECD"/>
    <w:rPr>
      <w:rFonts w:eastAsia="Times New Roman"/>
      <w:sz w:val="24"/>
      <w:lang w:eastAsia="ru-RU"/>
    </w:rPr>
  </w:style>
  <w:style w:type="paragraph" w:customStyle="1" w:styleId="5a">
    <w:name w:val="Абзац списка5"/>
    <w:basedOn w:val="a2"/>
    <w:link w:val="affffffff9"/>
    <w:uiPriority w:val="34"/>
    <w:qFormat/>
    <w:rsid w:val="00665ECD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Cs w:val="22"/>
    </w:rPr>
  </w:style>
  <w:style w:type="character" w:customStyle="1" w:styleId="FontStyle31">
    <w:name w:val="Font Style31"/>
    <w:uiPriority w:val="99"/>
    <w:qFormat/>
    <w:rsid w:val="00665ECD"/>
    <w:rPr>
      <w:rFonts w:ascii="Times New Roman" w:hAnsi="Times New Roman"/>
      <w:b/>
      <w:sz w:val="28"/>
    </w:rPr>
  </w:style>
  <w:style w:type="character" w:customStyle="1" w:styleId="342">
    <w:name w:val="Знак3 Знак Знак4"/>
    <w:uiPriority w:val="99"/>
    <w:qFormat/>
    <w:locked/>
    <w:rsid w:val="00665ECD"/>
    <w:rPr>
      <w:rFonts w:ascii="Courier New" w:hAnsi="Courier New"/>
      <w:lang w:val="ru-RU" w:eastAsia="ru-RU"/>
    </w:rPr>
  </w:style>
  <w:style w:type="paragraph" w:customStyle="1" w:styleId="Style15">
    <w:name w:val="Style15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269" w:lineRule="exact"/>
    </w:pPr>
    <w:rPr>
      <w:rFonts w:eastAsia="Times New Roman"/>
      <w:szCs w:val="24"/>
    </w:rPr>
  </w:style>
  <w:style w:type="character" w:customStyle="1" w:styleId="FontStyle30">
    <w:name w:val="Font Style30"/>
    <w:uiPriority w:val="99"/>
    <w:qFormat/>
    <w:rsid w:val="00665ECD"/>
    <w:rPr>
      <w:rFonts w:ascii="Times New Roman" w:hAnsi="Times New Roman"/>
      <w:sz w:val="22"/>
    </w:rPr>
  </w:style>
  <w:style w:type="paragraph" w:customStyle="1" w:styleId="Style32">
    <w:name w:val="Style32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0">
    <w:name w:val="Style40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480" w:lineRule="exact"/>
      <w:ind w:firstLine="773"/>
    </w:pPr>
    <w:rPr>
      <w:rFonts w:eastAsia="Times New Roman"/>
      <w:szCs w:val="24"/>
    </w:rPr>
  </w:style>
  <w:style w:type="paragraph" w:customStyle="1" w:styleId="Style45">
    <w:name w:val="Style45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480" w:lineRule="exact"/>
      <w:ind w:firstLine="691"/>
      <w:jc w:val="both"/>
    </w:pPr>
    <w:rPr>
      <w:rFonts w:eastAsia="Times New Roman"/>
      <w:szCs w:val="24"/>
    </w:rPr>
  </w:style>
  <w:style w:type="paragraph" w:customStyle="1" w:styleId="1ffffe">
    <w:name w:val="Заголовок 1ъ"/>
    <w:basedOn w:val="1f3"/>
    <w:uiPriority w:val="99"/>
    <w:qFormat/>
    <w:rsid w:val="00665ECD"/>
    <w:pPr>
      <w:spacing w:before="0" w:after="0" w:line="240" w:lineRule="auto"/>
      <w:ind w:firstLine="709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qFormat/>
    <w:rsid w:val="00665ECD"/>
    <w:rPr>
      <w:rFonts w:ascii="Times New Roman" w:hAnsi="Times New Roman"/>
      <w:i/>
      <w:sz w:val="26"/>
    </w:rPr>
  </w:style>
  <w:style w:type="paragraph" w:customStyle="1" w:styleId="CharChar0">
    <w:name w:val="первый Char Char"/>
    <w:basedOn w:val="a2"/>
    <w:uiPriority w:val="99"/>
    <w:qFormat/>
    <w:rsid w:val="00665ECD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paragraph" w:customStyle="1" w:styleId="Char">
    <w:name w:val="первый Char"/>
    <w:basedOn w:val="a2"/>
    <w:uiPriority w:val="99"/>
    <w:qFormat/>
    <w:rsid w:val="00665ECD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character" w:customStyle="1" w:styleId="gray1">
    <w:name w:val="gray1"/>
    <w:uiPriority w:val="99"/>
    <w:qFormat/>
    <w:rsid w:val="00665ECD"/>
    <w:rPr>
      <w:color w:val="808080"/>
    </w:rPr>
  </w:style>
  <w:style w:type="paragraph" w:customStyle="1" w:styleId="small">
    <w:name w:val="small"/>
    <w:basedOn w:val="a2"/>
    <w:uiPriority w:val="99"/>
    <w:qFormat/>
    <w:rsid w:val="00665ECD"/>
    <w:pPr>
      <w:widowControl/>
      <w:snapToGrid/>
      <w:spacing w:beforeAutospacing="1" w:afterAutospacing="1"/>
    </w:pPr>
    <w:rPr>
      <w:rFonts w:ascii="Verdana" w:eastAsia="Times New Roman" w:hAnsi="Verdana"/>
      <w:sz w:val="15"/>
      <w:szCs w:val="15"/>
    </w:rPr>
  </w:style>
  <w:style w:type="character" w:customStyle="1" w:styleId="style161">
    <w:name w:val="style161"/>
    <w:uiPriority w:val="99"/>
    <w:qFormat/>
    <w:rsid w:val="00665ECD"/>
    <w:rPr>
      <w:rFonts w:ascii="Verdana" w:hAnsi="Verdana"/>
      <w:sz w:val="24"/>
    </w:rPr>
  </w:style>
  <w:style w:type="paragraph" w:customStyle="1" w:styleId="affffffffa">
    <w:name w:val="Содержание"/>
    <w:basedOn w:val="a2"/>
    <w:uiPriority w:val="99"/>
    <w:qFormat/>
    <w:rsid w:val="00665ECD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paragraph" w:customStyle="1" w:styleId="affffffffb">
    <w:name w:val="Модули"/>
    <w:basedOn w:val="a2"/>
    <w:uiPriority w:val="99"/>
    <w:qFormat/>
    <w:rsid w:val="00665ECD"/>
    <w:pPr>
      <w:keepNext/>
      <w:widowControl/>
      <w:snapToGrid/>
      <w:spacing w:before="0" w:after="0"/>
    </w:pPr>
    <w:rPr>
      <w:rFonts w:eastAsia="Times New Roman"/>
      <w:b/>
      <w:bCs/>
      <w:szCs w:val="24"/>
    </w:rPr>
  </w:style>
  <w:style w:type="character" w:customStyle="1" w:styleId="description2">
    <w:name w:val="description2"/>
    <w:uiPriority w:val="99"/>
    <w:qFormat/>
    <w:rsid w:val="00665ECD"/>
    <w:rPr>
      <w:color w:val="000000"/>
      <w:sz w:val="20"/>
    </w:rPr>
  </w:style>
  <w:style w:type="paragraph" w:customStyle="1" w:styleId="227">
    <w:name w:val="Îñíî´2íîé òåêñò 2"/>
    <w:basedOn w:val="a2"/>
    <w:uiPriority w:val="99"/>
    <w:qFormat/>
    <w:rsid w:val="00665ECD"/>
    <w:pPr>
      <w:snapToGrid/>
      <w:spacing w:before="0" w:after="0"/>
      <w:ind w:firstLine="709"/>
      <w:jc w:val="both"/>
    </w:pPr>
    <w:rPr>
      <w:rFonts w:eastAsia="Times New Roman"/>
    </w:rPr>
  </w:style>
  <w:style w:type="paragraph" w:customStyle="1" w:styleId="Noeeu3">
    <w:name w:val="Noeeu3"/>
    <w:basedOn w:val="a2"/>
    <w:uiPriority w:val="99"/>
    <w:qFormat/>
    <w:rsid w:val="00665ECD"/>
    <w:pPr>
      <w:snapToGrid/>
      <w:spacing w:before="0" w:after="0"/>
      <w:ind w:firstLine="284"/>
      <w:jc w:val="both"/>
    </w:pPr>
    <w:rPr>
      <w:rFonts w:eastAsia="Times New Roman"/>
      <w:sz w:val="20"/>
    </w:rPr>
  </w:style>
  <w:style w:type="character" w:customStyle="1" w:styleId="c17">
    <w:name w:val="c17"/>
    <w:basedOn w:val="a3"/>
    <w:uiPriority w:val="99"/>
    <w:qFormat/>
    <w:rsid w:val="00665ECD"/>
    <w:rPr>
      <w:rFonts w:cs="Times New Roman"/>
    </w:rPr>
  </w:style>
  <w:style w:type="character" w:customStyle="1" w:styleId="searchhit">
    <w:name w:val="search_hit"/>
    <w:basedOn w:val="a3"/>
    <w:uiPriority w:val="99"/>
    <w:qFormat/>
    <w:rsid w:val="00665ECD"/>
    <w:rPr>
      <w:rFonts w:cs="Times New Roman"/>
    </w:rPr>
  </w:style>
  <w:style w:type="paragraph" w:customStyle="1" w:styleId="a0">
    <w:name w:val="заголовок"/>
    <w:basedOn w:val="a2"/>
    <w:uiPriority w:val="99"/>
    <w:qFormat/>
    <w:rsid w:val="00665ECD"/>
    <w:pPr>
      <w:widowControl/>
      <w:numPr>
        <w:numId w:val="6"/>
      </w:numPr>
      <w:snapToGrid/>
      <w:spacing w:before="0" w:after="0"/>
      <w:jc w:val="both"/>
    </w:pPr>
    <w:rPr>
      <w:rFonts w:eastAsia="Times New Roman"/>
      <w:b/>
      <w:szCs w:val="24"/>
    </w:rPr>
  </w:style>
  <w:style w:type="character" w:customStyle="1" w:styleId="FontStyle111">
    <w:name w:val="Font Style111"/>
    <w:uiPriority w:val="99"/>
    <w:qFormat/>
    <w:rsid w:val="00665ECD"/>
    <w:rPr>
      <w:rFonts w:ascii="Century Schoolbook" w:hAnsi="Century Schoolbook"/>
      <w:sz w:val="18"/>
    </w:rPr>
  </w:style>
  <w:style w:type="character" w:customStyle="1" w:styleId="FontStyle136">
    <w:name w:val="Font Style136"/>
    <w:uiPriority w:val="99"/>
    <w:qFormat/>
    <w:rsid w:val="00665ECD"/>
    <w:rPr>
      <w:rFonts w:ascii="Century Schoolbook" w:hAnsi="Century Schoolbook"/>
      <w:b/>
      <w:sz w:val="18"/>
    </w:rPr>
  </w:style>
  <w:style w:type="paragraph" w:customStyle="1" w:styleId="Style67">
    <w:name w:val="Style67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/>
    </w:pPr>
    <w:rPr>
      <w:rFonts w:ascii="Arial Black" w:eastAsia="Times New Roman" w:hAnsi="Arial Black"/>
      <w:szCs w:val="24"/>
    </w:rPr>
  </w:style>
  <w:style w:type="character" w:customStyle="1" w:styleId="rl">
    <w:name w:val="rl"/>
    <w:uiPriority w:val="99"/>
    <w:qFormat/>
    <w:rsid w:val="00665ECD"/>
  </w:style>
  <w:style w:type="paragraph" w:customStyle="1" w:styleId="affffffffc">
    <w:name w:val="_Обычный"/>
    <w:basedOn w:val="a2"/>
    <w:uiPriority w:val="99"/>
    <w:qFormat/>
    <w:rsid w:val="00665EC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Cs w:val="24"/>
    </w:rPr>
  </w:style>
  <w:style w:type="character" w:customStyle="1" w:styleId="NoBreak">
    <w:name w:val="_NoBreak"/>
    <w:uiPriority w:val="99"/>
    <w:qFormat/>
    <w:rsid w:val="00665ECD"/>
  </w:style>
  <w:style w:type="paragraph" w:customStyle="1" w:styleId="1270">
    <w:name w:val="Стиль по ширине Первая строка:  127 см"/>
    <w:basedOn w:val="a2"/>
    <w:uiPriority w:val="99"/>
    <w:qFormat/>
    <w:rsid w:val="00665ECD"/>
    <w:pPr>
      <w:widowControl/>
      <w:snapToGrid/>
      <w:spacing w:before="0" w:after="0" w:line="360" w:lineRule="auto"/>
      <w:ind w:firstLine="720"/>
      <w:jc w:val="both"/>
    </w:pPr>
    <w:rPr>
      <w:rFonts w:eastAsia="Times New Roman"/>
    </w:rPr>
  </w:style>
  <w:style w:type="character" w:customStyle="1" w:styleId="mymarkfind">
    <w:name w:val="my_mark_find"/>
    <w:basedOn w:val="a3"/>
    <w:uiPriority w:val="99"/>
    <w:qFormat/>
    <w:rsid w:val="00665ECD"/>
    <w:rPr>
      <w:rFonts w:cs="Times New Roman"/>
    </w:rPr>
  </w:style>
  <w:style w:type="character" w:customStyle="1" w:styleId="hl">
    <w:name w:val="hl"/>
    <w:uiPriority w:val="99"/>
    <w:qFormat/>
    <w:rsid w:val="00665ECD"/>
  </w:style>
  <w:style w:type="paragraph" w:customStyle="1" w:styleId="book">
    <w:name w:val="book"/>
    <w:basedOn w:val="a2"/>
    <w:uiPriority w:val="99"/>
    <w:qFormat/>
    <w:rsid w:val="00665ECD"/>
    <w:pPr>
      <w:widowControl/>
      <w:snapToGrid/>
      <w:spacing w:before="0" w:after="0"/>
      <w:ind w:firstLine="450"/>
      <w:jc w:val="both"/>
    </w:pPr>
    <w:rPr>
      <w:rFonts w:eastAsia="Times New Roman"/>
      <w:szCs w:val="24"/>
    </w:rPr>
  </w:style>
  <w:style w:type="character" w:customStyle="1" w:styleId="Arial16">
    <w:name w:val="Стиль Arial 16 пт полужирный"/>
    <w:uiPriority w:val="99"/>
    <w:qFormat/>
    <w:rsid w:val="00665ECD"/>
    <w:rPr>
      <w:rFonts w:ascii="Arial" w:hAnsi="Arial"/>
      <w:b/>
      <w:sz w:val="32"/>
    </w:rPr>
  </w:style>
  <w:style w:type="character" w:customStyle="1" w:styleId="b">
    <w:name w:val="b"/>
    <w:uiPriority w:val="99"/>
    <w:qFormat/>
    <w:rsid w:val="00665ECD"/>
  </w:style>
  <w:style w:type="paragraph" w:customStyle="1" w:styleId="12a">
    <w:name w:val="стиль12"/>
    <w:basedOn w:val="a2"/>
    <w:uiPriority w:val="99"/>
    <w:qFormat/>
    <w:rsid w:val="00665ECD"/>
    <w:pPr>
      <w:widowControl/>
      <w:snapToGrid/>
      <w:spacing w:beforeAutospacing="1" w:afterAutospacing="1"/>
    </w:pPr>
    <w:rPr>
      <w:rFonts w:ascii="Arial" w:eastAsia="Times New Roman" w:hAnsi="Arial" w:cs="Arial"/>
      <w:color w:val="676767"/>
      <w:sz w:val="20"/>
    </w:rPr>
  </w:style>
  <w:style w:type="character" w:customStyle="1" w:styleId="FontStyle61">
    <w:name w:val="Font Style61"/>
    <w:uiPriority w:val="99"/>
    <w:qFormat/>
    <w:rsid w:val="00665ECD"/>
    <w:rPr>
      <w:rFonts w:ascii="MS Reference Sans Serif" w:hAnsi="MS Reference Sans Serif"/>
      <w:sz w:val="12"/>
    </w:rPr>
  </w:style>
  <w:style w:type="character" w:customStyle="1" w:styleId="FontStyle60">
    <w:name w:val="Font Style60"/>
    <w:uiPriority w:val="99"/>
    <w:qFormat/>
    <w:rsid w:val="00665ECD"/>
    <w:rPr>
      <w:rFonts w:ascii="MS Reference Sans Serif" w:hAnsi="MS Reference Sans Serif"/>
      <w:sz w:val="16"/>
    </w:rPr>
  </w:style>
  <w:style w:type="paragraph" w:customStyle="1" w:styleId="Style101">
    <w:name w:val="Стиль Style10 + Черный"/>
    <w:basedOn w:val="a2"/>
    <w:next w:val="a2"/>
    <w:uiPriority w:val="99"/>
    <w:qFormat/>
    <w:rsid w:val="00665ECD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paragraph" w:customStyle="1" w:styleId="Style1010">
    <w:name w:val="Стиль Style10 + Черный1"/>
    <w:basedOn w:val="a2"/>
    <w:next w:val="a2"/>
    <w:uiPriority w:val="99"/>
    <w:qFormat/>
    <w:rsid w:val="00665ECD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character" w:customStyle="1" w:styleId="FontStyle79">
    <w:name w:val="Font Style79"/>
    <w:uiPriority w:val="99"/>
    <w:qFormat/>
    <w:rsid w:val="00665ECD"/>
    <w:rPr>
      <w:rFonts w:ascii="MS Reference Sans Serif" w:hAnsi="MS Reference Sans Serif"/>
      <w:sz w:val="22"/>
    </w:rPr>
  </w:style>
  <w:style w:type="paragraph" w:customStyle="1" w:styleId="Style48">
    <w:name w:val="Style48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WW8Num2z1">
    <w:name w:val="WW8Num2z1"/>
    <w:uiPriority w:val="99"/>
    <w:qFormat/>
    <w:rsid w:val="00665ECD"/>
    <w:rPr>
      <w:rFonts w:ascii="Times New Roman" w:hAnsi="Times New Roman"/>
    </w:rPr>
  </w:style>
  <w:style w:type="paragraph" w:customStyle="1" w:styleId="Textbody0">
    <w:name w:val="Text body"/>
    <w:basedOn w:val="Standard"/>
    <w:uiPriority w:val="99"/>
    <w:qFormat/>
    <w:rsid w:val="00665ECD"/>
    <w:pPr>
      <w:autoSpaceDN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Index">
    <w:name w:val="Index"/>
    <w:basedOn w:val="Standard"/>
    <w:uiPriority w:val="99"/>
    <w:qFormat/>
    <w:rsid w:val="00665ECD"/>
    <w:pPr>
      <w:suppressLineNumbers/>
      <w:autoSpaceDN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TimesET10pt">
    <w:name w:val="Стиль Основной текст + TimesET 10 pt Знак Знак Знак Знак Знак Знак Знак Знак Знак Знак Знак Знак Знак Знак Знак Знак Знак Знак"/>
    <w:basedOn w:val="aff1"/>
    <w:link w:val="TimesET10pt0"/>
    <w:uiPriority w:val="99"/>
    <w:qFormat/>
    <w:rsid w:val="00665ECD"/>
    <w:pPr>
      <w:autoSpaceDE w:val="0"/>
      <w:autoSpaceDN w:val="0"/>
      <w:adjustRightInd w:val="0"/>
      <w:spacing w:line="240" w:lineRule="auto"/>
      <w:ind w:firstLine="340"/>
      <w:jc w:val="both"/>
    </w:pPr>
    <w:rPr>
      <w:rFonts w:ascii="TimesET" w:eastAsia="Calibri" w:hAnsi="TimesET"/>
      <w:color w:val="000000"/>
      <w:sz w:val="19"/>
    </w:rPr>
  </w:style>
  <w:style w:type="character" w:customStyle="1" w:styleId="TimesET10pt0">
    <w:name w:val="Стиль Основной текст + TimesET 10 pt Знак Знак Знак Знак Знак Знак Знак Знак Знак Знак Знак Знак Знак Знак Знак Знак Знак Знак Знак"/>
    <w:link w:val="TimesET10pt"/>
    <w:uiPriority w:val="99"/>
    <w:qFormat/>
    <w:locked/>
    <w:rsid w:val="00665ECD"/>
    <w:rPr>
      <w:rFonts w:ascii="TimesET" w:eastAsia="Calibri" w:hAnsi="TimesET" w:cs="Times New Roman"/>
      <w:color w:val="000000"/>
      <w:sz w:val="19"/>
      <w:szCs w:val="20"/>
      <w:lang w:eastAsia="ru-RU"/>
    </w:rPr>
  </w:style>
  <w:style w:type="character" w:customStyle="1" w:styleId="331">
    <w:name w:val="Знак3 Знак Знак3"/>
    <w:uiPriority w:val="99"/>
    <w:qFormat/>
    <w:locked/>
    <w:rsid w:val="00665ECD"/>
    <w:rPr>
      <w:rFonts w:ascii="Courier New" w:hAnsi="Courier New"/>
      <w:lang w:val="ru-RU" w:eastAsia="ru-RU"/>
    </w:rPr>
  </w:style>
  <w:style w:type="character" w:customStyle="1" w:styleId="WW8Num2z2">
    <w:name w:val="WW8Num2z2"/>
    <w:uiPriority w:val="99"/>
    <w:qFormat/>
    <w:rsid w:val="00665ECD"/>
    <w:rPr>
      <w:rFonts w:ascii="Wingdings" w:hAnsi="Wingdings"/>
    </w:rPr>
  </w:style>
  <w:style w:type="character" w:customStyle="1" w:styleId="WW8Num3z2">
    <w:name w:val="WW8Num3z2"/>
    <w:uiPriority w:val="99"/>
    <w:qFormat/>
    <w:rsid w:val="00665ECD"/>
    <w:rPr>
      <w:rFonts w:ascii="Wingdings" w:hAnsi="Wingdings"/>
    </w:rPr>
  </w:style>
  <w:style w:type="character" w:customStyle="1" w:styleId="WW8Num3z3">
    <w:name w:val="WW8Num3z3"/>
    <w:uiPriority w:val="99"/>
    <w:qFormat/>
    <w:rsid w:val="00665ECD"/>
    <w:rPr>
      <w:rFonts w:ascii="Symbol" w:hAnsi="Symbol"/>
    </w:rPr>
  </w:style>
  <w:style w:type="character" w:customStyle="1" w:styleId="WW8Num12z1">
    <w:name w:val="WW8Num12z1"/>
    <w:uiPriority w:val="99"/>
    <w:qFormat/>
    <w:rsid w:val="00665ECD"/>
    <w:rPr>
      <w:b/>
    </w:rPr>
  </w:style>
  <w:style w:type="character" w:customStyle="1" w:styleId="WW8Num12z5">
    <w:name w:val="WW8Num12z5"/>
    <w:uiPriority w:val="99"/>
    <w:qFormat/>
    <w:rsid w:val="00665ECD"/>
  </w:style>
  <w:style w:type="character" w:customStyle="1" w:styleId="WW8Num12z6">
    <w:name w:val="WW8Num12z6"/>
    <w:uiPriority w:val="99"/>
    <w:qFormat/>
    <w:rsid w:val="00665ECD"/>
  </w:style>
  <w:style w:type="character" w:customStyle="1" w:styleId="WW8Num12z7">
    <w:name w:val="WW8Num12z7"/>
    <w:uiPriority w:val="99"/>
    <w:qFormat/>
    <w:rsid w:val="00665ECD"/>
  </w:style>
  <w:style w:type="character" w:customStyle="1" w:styleId="WW8Num12z8">
    <w:name w:val="WW8Num12z8"/>
    <w:uiPriority w:val="99"/>
    <w:qFormat/>
    <w:rsid w:val="00665ECD"/>
  </w:style>
  <w:style w:type="character" w:customStyle="1" w:styleId="WW8Num17z2">
    <w:name w:val="WW8Num17z2"/>
    <w:uiPriority w:val="99"/>
    <w:qFormat/>
    <w:rsid w:val="00665ECD"/>
  </w:style>
  <w:style w:type="character" w:customStyle="1" w:styleId="WW8Num17z3">
    <w:name w:val="WW8Num17z3"/>
    <w:uiPriority w:val="99"/>
    <w:qFormat/>
    <w:rsid w:val="00665ECD"/>
  </w:style>
  <w:style w:type="character" w:customStyle="1" w:styleId="WW8Num17z4">
    <w:name w:val="WW8Num17z4"/>
    <w:uiPriority w:val="99"/>
    <w:qFormat/>
    <w:rsid w:val="00665ECD"/>
  </w:style>
  <w:style w:type="character" w:customStyle="1" w:styleId="WW8Num17z5">
    <w:name w:val="WW8Num17z5"/>
    <w:uiPriority w:val="99"/>
    <w:qFormat/>
    <w:rsid w:val="00665ECD"/>
  </w:style>
  <w:style w:type="character" w:customStyle="1" w:styleId="WW8Num17z6">
    <w:name w:val="WW8Num17z6"/>
    <w:uiPriority w:val="99"/>
    <w:qFormat/>
    <w:rsid w:val="00665ECD"/>
  </w:style>
  <w:style w:type="character" w:customStyle="1" w:styleId="WW8Num17z7">
    <w:name w:val="WW8Num17z7"/>
    <w:uiPriority w:val="99"/>
    <w:qFormat/>
    <w:rsid w:val="00665ECD"/>
  </w:style>
  <w:style w:type="character" w:customStyle="1" w:styleId="WW8Num17z8">
    <w:name w:val="WW8Num17z8"/>
    <w:uiPriority w:val="99"/>
    <w:qFormat/>
    <w:rsid w:val="00665ECD"/>
  </w:style>
  <w:style w:type="character" w:customStyle="1" w:styleId="WW8Num20z0">
    <w:name w:val="WW8Num20z0"/>
    <w:uiPriority w:val="99"/>
    <w:qFormat/>
    <w:rsid w:val="00665ECD"/>
  </w:style>
  <w:style w:type="character" w:customStyle="1" w:styleId="WW8Num21z0">
    <w:name w:val="WW8Num21z0"/>
    <w:uiPriority w:val="99"/>
    <w:qFormat/>
    <w:rsid w:val="00665ECD"/>
  </w:style>
  <w:style w:type="character" w:customStyle="1" w:styleId="WW8Num21z1">
    <w:name w:val="WW8Num21z1"/>
    <w:uiPriority w:val="99"/>
    <w:qFormat/>
    <w:rsid w:val="00665ECD"/>
  </w:style>
  <w:style w:type="character" w:customStyle="1" w:styleId="WW8Num21z2">
    <w:name w:val="WW8Num21z2"/>
    <w:uiPriority w:val="99"/>
    <w:qFormat/>
    <w:rsid w:val="00665ECD"/>
  </w:style>
  <w:style w:type="character" w:customStyle="1" w:styleId="WW8Num21z3">
    <w:name w:val="WW8Num21z3"/>
    <w:uiPriority w:val="99"/>
    <w:qFormat/>
    <w:rsid w:val="00665ECD"/>
  </w:style>
  <w:style w:type="character" w:customStyle="1" w:styleId="WW8Num21z4">
    <w:name w:val="WW8Num21z4"/>
    <w:uiPriority w:val="99"/>
    <w:qFormat/>
    <w:rsid w:val="00665ECD"/>
  </w:style>
  <w:style w:type="character" w:customStyle="1" w:styleId="WW8Num21z5">
    <w:name w:val="WW8Num21z5"/>
    <w:uiPriority w:val="99"/>
    <w:qFormat/>
    <w:rsid w:val="00665ECD"/>
  </w:style>
  <w:style w:type="character" w:customStyle="1" w:styleId="WW8Num21z6">
    <w:name w:val="WW8Num21z6"/>
    <w:uiPriority w:val="99"/>
    <w:qFormat/>
    <w:rsid w:val="00665ECD"/>
  </w:style>
  <w:style w:type="character" w:customStyle="1" w:styleId="WW8Num21z7">
    <w:name w:val="WW8Num21z7"/>
    <w:uiPriority w:val="99"/>
    <w:qFormat/>
    <w:rsid w:val="00665ECD"/>
  </w:style>
  <w:style w:type="character" w:customStyle="1" w:styleId="WW8Num21z8">
    <w:name w:val="WW8Num21z8"/>
    <w:uiPriority w:val="99"/>
    <w:qFormat/>
    <w:rsid w:val="00665ECD"/>
  </w:style>
  <w:style w:type="character" w:customStyle="1" w:styleId="WW8Num22z0">
    <w:name w:val="WW8Num22z0"/>
    <w:uiPriority w:val="99"/>
    <w:qFormat/>
    <w:rsid w:val="00665ECD"/>
    <w:rPr>
      <w:rFonts w:ascii="Symbol" w:hAnsi="Symbol"/>
    </w:rPr>
  </w:style>
  <w:style w:type="character" w:customStyle="1" w:styleId="WW8Num22z1">
    <w:name w:val="WW8Num22z1"/>
    <w:uiPriority w:val="99"/>
    <w:qFormat/>
    <w:rsid w:val="00665ECD"/>
    <w:rPr>
      <w:rFonts w:ascii="Courier New" w:hAnsi="Courier New"/>
    </w:rPr>
  </w:style>
  <w:style w:type="character" w:customStyle="1" w:styleId="WW8Num22z2">
    <w:name w:val="WW8Num22z2"/>
    <w:uiPriority w:val="99"/>
    <w:qFormat/>
    <w:rsid w:val="00665ECD"/>
    <w:rPr>
      <w:rFonts w:ascii="Wingdings" w:hAnsi="Wingdings"/>
    </w:rPr>
  </w:style>
  <w:style w:type="character" w:customStyle="1" w:styleId="WW8Num23z0">
    <w:name w:val="WW8Num23z0"/>
    <w:uiPriority w:val="99"/>
    <w:qFormat/>
    <w:rsid w:val="00665ECD"/>
  </w:style>
  <w:style w:type="character" w:customStyle="1" w:styleId="WW8Num23z1">
    <w:name w:val="WW8Num23z1"/>
    <w:uiPriority w:val="99"/>
    <w:qFormat/>
    <w:rsid w:val="00665ECD"/>
  </w:style>
  <w:style w:type="character" w:customStyle="1" w:styleId="WW8Num23z2">
    <w:name w:val="WW8Num23z2"/>
    <w:uiPriority w:val="99"/>
    <w:qFormat/>
    <w:rsid w:val="00665ECD"/>
  </w:style>
  <w:style w:type="character" w:customStyle="1" w:styleId="WW8Num23z3">
    <w:name w:val="WW8Num23z3"/>
    <w:uiPriority w:val="99"/>
    <w:qFormat/>
    <w:rsid w:val="00665ECD"/>
  </w:style>
  <w:style w:type="character" w:customStyle="1" w:styleId="WW8Num23z4">
    <w:name w:val="WW8Num23z4"/>
    <w:uiPriority w:val="99"/>
    <w:qFormat/>
    <w:rsid w:val="00665ECD"/>
  </w:style>
  <w:style w:type="character" w:customStyle="1" w:styleId="WW8Num23z5">
    <w:name w:val="WW8Num23z5"/>
    <w:uiPriority w:val="99"/>
    <w:qFormat/>
    <w:rsid w:val="00665ECD"/>
  </w:style>
  <w:style w:type="character" w:customStyle="1" w:styleId="WW8Num23z6">
    <w:name w:val="WW8Num23z6"/>
    <w:uiPriority w:val="99"/>
    <w:qFormat/>
    <w:rsid w:val="00665ECD"/>
  </w:style>
  <w:style w:type="character" w:customStyle="1" w:styleId="WW8Num23z7">
    <w:name w:val="WW8Num23z7"/>
    <w:uiPriority w:val="99"/>
    <w:qFormat/>
    <w:rsid w:val="00665ECD"/>
  </w:style>
  <w:style w:type="character" w:customStyle="1" w:styleId="WW8Num23z8">
    <w:name w:val="WW8Num23z8"/>
    <w:uiPriority w:val="99"/>
    <w:qFormat/>
    <w:rsid w:val="00665ECD"/>
  </w:style>
  <w:style w:type="character" w:customStyle="1" w:styleId="WW8Num24z0">
    <w:name w:val="WW8Num24z0"/>
    <w:uiPriority w:val="99"/>
    <w:qFormat/>
    <w:rsid w:val="00665ECD"/>
    <w:rPr>
      <w:rFonts w:ascii="Symbol" w:hAnsi="Symbol"/>
      <w:sz w:val="24"/>
    </w:rPr>
  </w:style>
  <w:style w:type="character" w:customStyle="1" w:styleId="WW8Num24z1">
    <w:name w:val="WW8Num24z1"/>
    <w:uiPriority w:val="99"/>
    <w:qFormat/>
    <w:rsid w:val="00665ECD"/>
    <w:rPr>
      <w:rFonts w:ascii="Courier New" w:hAnsi="Courier New"/>
    </w:rPr>
  </w:style>
  <w:style w:type="character" w:customStyle="1" w:styleId="WW8Num24z2">
    <w:name w:val="WW8Num24z2"/>
    <w:uiPriority w:val="99"/>
    <w:qFormat/>
    <w:rsid w:val="00665ECD"/>
    <w:rPr>
      <w:rFonts w:ascii="Wingdings" w:hAnsi="Wingdings"/>
    </w:rPr>
  </w:style>
  <w:style w:type="character" w:customStyle="1" w:styleId="WW8Num24z3">
    <w:name w:val="WW8Num24z3"/>
    <w:uiPriority w:val="99"/>
    <w:qFormat/>
    <w:rsid w:val="00665ECD"/>
    <w:rPr>
      <w:rFonts w:ascii="Symbol" w:hAnsi="Symbol"/>
    </w:rPr>
  </w:style>
  <w:style w:type="character" w:customStyle="1" w:styleId="WW8Num25z0">
    <w:name w:val="WW8Num25z0"/>
    <w:uiPriority w:val="99"/>
    <w:qFormat/>
    <w:rsid w:val="00665ECD"/>
    <w:rPr>
      <w:rFonts w:ascii="Symbol" w:hAnsi="Symbol"/>
      <w:color w:val="auto"/>
    </w:rPr>
  </w:style>
  <w:style w:type="character" w:customStyle="1" w:styleId="WW8Num25z1">
    <w:name w:val="WW8Num25z1"/>
    <w:uiPriority w:val="99"/>
    <w:qFormat/>
    <w:rsid w:val="00665ECD"/>
    <w:rPr>
      <w:rFonts w:ascii="Courier New" w:hAnsi="Courier New"/>
    </w:rPr>
  </w:style>
  <w:style w:type="character" w:customStyle="1" w:styleId="WW8Num25z2">
    <w:name w:val="WW8Num25z2"/>
    <w:uiPriority w:val="99"/>
    <w:qFormat/>
    <w:rsid w:val="00665ECD"/>
    <w:rPr>
      <w:rFonts w:ascii="Wingdings" w:hAnsi="Wingdings"/>
    </w:rPr>
  </w:style>
  <w:style w:type="character" w:customStyle="1" w:styleId="WW8Num25z3">
    <w:name w:val="WW8Num25z3"/>
    <w:uiPriority w:val="99"/>
    <w:qFormat/>
    <w:rsid w:val="00665ECD"/>
    <w:rPr>
      <w:rFonts w:ascii="Symbol" w:hAnsi="Symbol"/>
    </w:rPr>
  </w:style>
  <w:style w:type="character" w:customStyle="1" w:styleId="WW8Num26z0">
    <w:name w:val="WW8Num26z0"/>
    <w:uiPriority w:val="99"/>
    <w:qFormat/>
    <w:rsid w:val="00665ECD"/>
    <w:rPr>
      <w:rFonts w:ascii="Symbol" w:hAnsi="Symbol"/>
    </w:rPr>
  </w:style>
  <w:style w:type="character" w:customStyle="1" w:styleId="WW8Num26z1">
    <w:name w:val="WW8Num26z1"/>
    <w:uiPriority w:val="99"/>
    <w:qFormat/>
    <w:rsid w:val="00665ECD"/>
    <w:rPr>
      <w:rFonts w:ascii="Courier New" w:hAnsi="Courier New"/>
    </w:rPr>
  </w:style>
  <w:style w:type="character" w:customStyle="1" w:styleId="WW8Num26z2">
    <w:name w:val="WW8Num26z2"/>
    <w:uiPriority w:val="99"/>
    <w:qFormat/>
    <w:rsid w:val="00665ECD"/>
    <w:rPr>
      <w:rFonts w:ascii="Wingdings" w:hAnsi="Wingdings"/>
    </w:rPr>
  </w:style>
  <w:style w:type="character" w:customStyle="1" w:styleId="WW8Num27z0">
    <w:name w:val="WW8Num27z0"/>
    <w:uiPriority w:val="99"/>
    <w:qFormat/>
    <w:rsid w:val="00665ECD"/>
  </w:style>
  <w:style w:type="character" w:customStyle="1" w:styleId="WW8Num27z1">
    <w:name w:val="WW8Num27z1"/>
    <w:uiPriority w:val="99"/>
    <w:qFormat/>
    <w:rsid w:val="00665ECD"/>
  </w:style>
  <w:style w:type="character" w:customStyle="1" w:styleId="WW8Num27z2">
    <w:name w:val="WW8Num27z2"/>
    <w:uiPriority w:val="99"/>
    <w:qFormat/>
    <w:rsid w:val="00665ECD"/>
  </w:style>
  <w:style w:type="character" w:customStyle="1" w:styleId="WW8Num27z3">
    <w:name w:val="WW8Num27z3"/>
    <w:uiPriority w:val="99"/>
    <w:qFormat/>
    <w:rsid w:val="00665ECD"/>
  </w:style>
  <w:style w:type="character" w:customStyle="1" w:styleId="WW8Num27z4">
    <w:name w:val="WW8Num27z4"/>
    <w:uiPriority w:val="99"/>
    <w:qFormat/>
    <w:rsid w:val="00665ECD"/>
  </w:style>
  <w:style w:type="character" w:customStyle="1" w:styleId="WW8Num27z5">
    <w:name w:val="WW8Num27z5"/>
    <w:uiPriority w:val="99"/>
    <w:qFormat/>
    <w:rsid w:val="00665ECD"/>
  </w:style>
  <w:style w:type="character" w:customStyle="1" w:styleId="WW8Num27z6">
    <w:name w:val="WW8Num27z6"/>
    <w:uiPriority w:val="99"/>
    <w:qFormat/>
    <w:rsid w:val="00665ECD"/>
  </w:style>
  <w:style w:type="character" w:customStyle="1" w:styleId="WW8Num27z7">
    <w:name w:val="WW8Num27z7"/>
    <w:uiPriority w:val="99"/>
    <w:qFormat/>
    <w:rsid w:val="00665ECD"/>
  </w:style>
  <w:style w:type="character" w:customStyle="1" w:styleId="WW8Num27z8">
    <w:name w:val="WW8Num27z8"/>
    <w:uiPriority w:val="99"/>
    <w:qFormat/>
    <w:rsid w:val="00665ECD"/>
  </w:style>
  <w:style w:type="character" w:customStyle="1" w:styleId="WW8Num28z0">
    <w:name w:val="WW8Num28z0"/>
    <w:uiPriority w:val="99"/>
    <w:qFormat/>
    <w:rsid w:val="00665ECD"/>
  </w:style>
  <w:style w:type="character" w:customStyle="1" w:styleId="WW8Num28z1">
    <w:name w:val="WW8Num28z1"/>
    <w:uiPriority w:val="99"/>
    <w:qFormat/>
    <w:rsid w:val="00665ECD"/>
    <w:rPr>
      <w:rFonts w:ascii="Symbol" w:hAnsi="Symbol"/>
      <w:sz w:val="24"/>
    </w:rPr>
  </w:style>
  <w:style w:type="character" w:customStyle="1" w:styleId="WW8Num28z2">
    <w:name w:val="WW8Num28z2"/>
    <w:uiPriority w:val="99"/>
    <w:qFormat/>
    <w:rsid w:val="00665ECD"/>
  </w:style>
  <w:style w:type="character" w:customStyle="1" w:styleId="WW8Num28z3">
    <w:name w:val="WW8Num28z3"/>
    <w:uiPriority w:val="99"/>
    <w:qFormat/>
    <w:rsid w:val="00665ECD"/>
  </w:style>
  <w:style w:type="character" w:customStyle="1" w:styleId="WW8Num28z4">
    <w:name w:val="WW8Num28z4"/>
    <w:uiPriority w:val="99"/>
    <w:qFormat/>
    <w:rsid w:val="00665ECD"/>
  </w:style>
  <w:style w:type="character" w:customStyle="1" w:styleId="WW8Num28z5">
    <w:name w:val="WW8Num28z5"/>
    <w:uiPriority w:val="99"/>
    <w:qFormat/>
    <w:rsid w:val="00665ECD"/>
  </w:style>
  <w:style w:type="character" w:customStyle="1" w:styleId="WW8Num28z6">
    <w:name w:val="WW8Num28z6"/>
    <w:uiPriority w:val="99"/>
    <w:qFormat/>
    <w:rsid w:val="00665ECD"/>
  </w:style>
  <w:style w:type="character" w:customStyle="1" w:styleId="WW8Num28z7">
    <w:name w:val="WW8Num28z7"/>
    <w:uiPriority w:val="99"/>
    <w:qFormat/>
    <w:rsid w:val="00665ECD"/>
  </w:style>
  <w:style w:type="character" w:customStyle="1" w:styleId="WW8Num28z8">
    <w:name w:val="WW8Num28z8"/>
    <w:uiPriority w:val="99"/>
    <w:qFormat/>
    <w:rsid w:val="00665ECD"/>
  </w:style>
  <w:style w:type="character" w:customStyle="1" w:styleId="WW8Num29z0">
    <w:name w:val="WW8Num29z0"/>
    <w:uiPriority w:val="99"/>
    <w:qFormat/>
    <w:rsid w:val="00665ECD"/>
  </w:style>
  <w:style w:type="character" w:customStyle="1" w:styleId="WW8Num29z1">
    <w:name w:val="WW8Num29z1"/>
    <w:uiPriority w:val="99"/>
    <w:qFormat/>
    <w:rsid w:val="00665ECD"/>
  </w:style>
  <w:style w:type="character" w:customStyle="1" w:styleId="WW8Num29z2">
    <w:name w:val="WW8Num29z2"/>
    <w:uiPriority w:val="99"/>
    <w:qFormat/>
    <w:rsid w:val="00665ECD"/>
  </w:style>
  <w:style w:type="character" w:customStyle="1" w:styleId="WW8Num29z3">
    <w:name w:val="WW8Num29z3"/>
    <w:uiPriority w:val="99"/>
    <w:qFormat/>
    <w:rsid w:val="00665ECD"/>
  </w:style>
  <w:style w:type="character" w:customStyle="1" w:styleId="WW8Num29z4">
    <w:name w:val="WW8Num29z4"/>
    <w:uiPriority w:val="99"/>
    <w:qFormat/>
    <w:rsid w:val="00665ECD"/>
  </w:style>
  <w:style w:type="character" w:customStyle="1" w:styleId="WW8Num29z5">
    <w:name w:val="WW8Num29z5"/>
    <w:uiPriority w:val="99"/>
    <w:qFormat/>
    <w:rsid w:val="00665ECD"/>
  </w:style>
  <w:style w:type="character" w:customStyle="1" w:styleId="WW8Num29z6">
    <w:name w:val="WW8Num29z6"/>
    <w:uiPriority w:val="99"/>
    <w:qFormat/>
    <w:rsid w:val="00665ECD"/>
  </w:style>
  <w:style w:type="character" w:customStyle="1" w:styleId="WW8Num29z7">
    <w:name w:val="WW8Num29z7"/>
    <w:uiPriority w:val="99"/>
    <w:qFormat/>
    <w:rsid w:val="00665ECD"/>
  </w:style>
  <w:style w:type="character" w:customStyle="1" w:styleId="WW8Num29z8">
    <w:name w:val="WW8Num29z8"/>
    <w:uiPriority w:val="99"/>
    <w:qFormat/>
    <w:rsid w:val="00665ECD"/>
  </w:style>
  <w:style w:type="character" w:customStyle="1" w:styleId="WW8Num30z0">
    <w:name w:val="WW8Num30z0"/>
    <w:uiPriority w:val="99"/>
    <w:qFormat/>
    <w:rsid w:val="00665ECD"/>
    <w:rPr>
      <w:rFonts w:ascii="Wingdings" w:hAnsi="Wingdings"/>
    </w:rPr>
  </w:style>
  <w:style w:type="character" w:customStyle="1" w:styleId="WW8Num30z1">
    <w:name w:val="WW8Num30z1"/>
    <w:uiPriority w:val="99"/>
    <w:qFormat/>
    <w:rsid w:val="00665ECD"/>
    <w:rPr>
      <w:rFonts w:ascii="Courier New" w:hAnsi="Courier New"/>
    </w:rPr>
  </w:style>
  <w:style w:type="character" w:customStyle="1" w:styleId="WW8Num30z3">
    <w:name w:val="WW8Num30z3"/>
    <w:uiPriority w:val="99"/>
    <w:qFormat/>
    <w:rsid w:val="00665ECD"/>
    <w:rPr>
      <w:rFonts w:ascii="Symbol" w:hAnsi="Symbol"/>
    </w:rPr>
  </w:style>
  <w:style w:type="character" w:customStyle="1" w:styleId="WW8Num31z0">
    <w:name w:val="WW8Num31z0"/>
    <w:uiPriority w:val="99"/>
    <w:qFormat/>
    <w:rsid w:val="00665ECD"/>
    <w:rPr>
      <w:rFonts w:ascii="Wingdings" w:hAnsi="Wingdings"/>
    </w:rPr>
  </w:style>
  <w:style w:type="character" w:customStyle="1" w:styleId="WW8Num31z1">
    <w:name w:val="WW8Num31z1"/>
    <w:uiPriority w:val="99"/>
    <w:qFormat/>
    <w:rsid w:val="00665ECD"/>
    <w:rPr>
      <w:rFonts w:ascii="Courier New" w:hAnsi="Courier New"/>
    </w:rPr>
  </w:style>
  <w:style w:type="character" w:customStyle="1" w:styleId="WW8Num31z3">
    <w:name w:val="WW8Num31z3"/>
    <w:uiPriority w:val="99"/>
    <w:qFormat/>
    <w:rsid w:val="00665ECD"/>
    <w:rPr>
      <w:rFonts w:ascii="Symbol" w:hAnsi="Symbol"/>
    </w:rPr>
  </w:style>
  <w:style w:type="character" w:customStyle="1" w:styleId="WW8Num32z0">
    <w:name w:val="WW8Num32z0"/>
    <w:uiPriority w:val="99"/>
    <w:qFormat/>
    <w:rsid w:val="00665ECD"/>
  </w:style>
  <w:style w:type="character" w:customStyle="1" w:styleId="WW8Num32z1">
    <w:name w:val="WW8Num32z1"/>
    <w:uiPriority w:val="99"/>
    <w:qFormat/>
    <w:rsid w:val="00665ECD"/>
    <w:rPr>
      <w:rFonts w:ascii="Courier New" w:hAnsi="Courier New"/>
    </w:rPr>
  </w:style>
  <w:style w:type="character" w:customStyle="1" w:styleId="WW8Num32z2">
    <w:name w:val="WW8Num32z2"/>
    <w:uiPriority w:val="99"/>
    <w:qFormat/>
    <w:rsid w:val="00665ECD"/>
    <w:rPr>
      <w:rFonts w:ascii="Wingdings" w:hAnsi="Wingdings"/>
    </w:rPr>
  </w:style>
  <w:style w:type="character" w:customStyle="1" w:styleId="WW8Num32z3">
    <w:name w:val="WW8Num32z3"/>
    <w:uiPriority w:val="99"/>
    <w:qFormat/>
    <w:rsid w:val="00665ECD"/>
    <w:rPr>
      <w:rFonts w:ascii="Symbol" w:hAnsi="Symbol"/>
    </w:rPr>
  </w:style>
  <w:style w:type="paragraph" w:customStyle="1" w:styleId="affffffffd">
    <w:name w:val="Содержимое врезки"/>
    <w:basedOn w:val="a2"/>
    <w:uiPriority w:val="99"/>
    <w:qFormat/>
    <w:rsid w:val="00665ECD"/>
    <w:pPr>
      <w:widowControl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ext1">
    <w:name w:val="text1"/>
    <w:basedOn w:val="a2"/>
    <w:uiPriority w:val="99"/>
    <w:qFormat/>
    <w:rsid w:val="00665ECD"/>
    <w:pPr>
      <w:widowControl/>
      <w:snapToGrid/>
      <w:spacing w:before="0" w:after="300"/>
    </w:pPr>
    <w:rPr>
      <w:rFonts w:eastAsia="Times New Roman"/>
      <w:szCs w:val="24"/>
    </w:rPr>
  </w:style>
  <w:style w:type="character" w:customStyle="1" w:styleId="FontStyle310">
    <w:name w:val="Font Style310"/>
    <w:uiPriority w:val="99"/>
    <w:qFormat/>
    <w:rsid w:val="00665ECD"/>
    <w:rPr>
      <w:rFonts w:ascii="Times New Roman" w:hAnsi="Times New Roman"/>
      <w:sz w:val="18"/>
    </w:rPr>
  </w:style>
  <w:style w:type="paragraph" w:customStyle="1" w:styleId="2121">
    <w:name w:val="Стиль Заголовок 2 + 12 пт"/>
    <w:basedOn w:val="20"/>
    <w:uiPriority w:val="99"/>
    <w:qFormat/>
    <w:rsid w:val="00665EC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bCs/>
      <w:kern w:val="32"/>
      <w:sz w:val="24"/>
      <w:szCs w:val="32"/>
    </w:rPr>
  </w:style>
  <w:style w:type="paragraph" w:customStyle="1" w:styleId="affffffffe">
    <w:name w:val="Базовый"/>
    <w:uiPriority w:val="99"/>
    <w:qFormat/>
    <w:rsid w:val="00665ECD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-0">
    <w:name w:val="Интернет-ссылка"/>
    <w:uiPriority w:val="99"/>
    <w:qFormat/>
    <w:rsid w:val="00665ECD"/>
    <w:rPr>
      <w:color w:val="0000FF"/>
      <w:u w:val="single"/>
    </w:rPr>
  </w:style>
  <w:style w:type="character" w:customStyle="1" w:styleId="textmaincenter">
    <w:name w:val="textmain_center"/>
    <w:basedOn w:val="a3"/>
    <w:uiPriority w:val="99"/>
    <w:qFormat/>
    <w:rsid w:val="00665ECD"/>
    <w:rPr>
      <w:rFonts w:cs="Times New Roman"/>
    </w:rPr>
  </w:style>
  <w:style w:type="character" w:customStyle="1" w:styleId="WW8Num2z3">
    <w:name w:val="WW8Num2z3"/>
    <w:uiPriority w:val="99"/>
    <w:qFormat/>
    <w:rsid w:val="00665ECD"/>
  </w:style>
  <w:style w:type="character" w:customStyle="1" w:styleId="WW8Num2z4">
    <w:name w:val="WW8Num2z4"/>
    <w:uiPriority w:val="99"/>
    <w:qFormat/>
    <w:rsid w:val="00665ECD"/>
  </w:style>
  <w:style w:type="character" w:customStyle="1" w:styleId="WW8Num2z5">
    <w:name w:val="WW8Num2z5"/>
    <w:uiPriority w:val="99"/>
    <w:qFormat/>
    <w:rsid w:val="00665ECD"/>
  </w:style>
  <w:style w:type="character" w:customStyle="1" w:styleId="WW8Num2z6">
    <w:name w:val="WW8Num2z6"/>
    <w:uiPriority w:val="99"/>
    <w:qFormat/>
    <w:rsid w:val="00665ECD"/>
  </w:style>
  <w:style w:type="character" w:customStyle="1" w:styleId="WW8Num2z7">
    <w:name w:val="WW8Num2z7"/>
    <w:uiPriority w:val="99"/>
    <w:qFormat/>
    <w:rsid w:val="00665ECD"/>
  </w:style>
  <w:style w:type="character" w:customStyle="1" w:styleId="WW8Num2z8">
    <w:name w:val="WW8Num2z8"/>
    <w:uiPriority w:val="99"/>
    <w:qFormat/>
    <w:rsid w:val="00665ECD"/>
  </w:style>
  <w:style w:type="character" w:customStyle="1" w:styleId="WW8Num3z4">
    <w:name w:val="WW8Num3z4"/>
    <w:uiPriority w:val="99"/>
    <w:qFormat/>
    <w:rsid w:val="00665ECD"/>
  </w:style>
  <w:style w:type="character" w:customStyle="1" w:styleId="WW8Num3z5">
    <w:name w:val="WW8Num3z5"/>
    <w:uiPriority w:val="99"/>
    <w:qFormat/>
    <w:rsid w:val="00665ECD"/>
  </w:style>
  <w:style w:type="character" w:customStyle="1" w:styleId="WW8Num3z6">
    <w:name w:val="WW8Num3z6"/>
    <w:uiPriority w:val="99"/>
    <w:qFormat/>
    <w:rsid w:val="00665ECD"/>
  </w:style>
  <w:style w:type="character" w:customStyle="1" w:styleId="WW8Num3z7">
    <w:name w:val="WW8Num3z7"/>
    <w:uiPriority w:val="99"/>
    <w:qFormat/>
    <w:rsid w:val="00665ECD"/>
  </w:style>
  <w:style w:type="character" w:customStyle="1" w:styleId="WW8Num3z8">
    <w:name w:val="WW8Num3z8"/>
    <w:uiPriority w:val="99"/>
    <w:qFormat/>
    <w:rsid w:val="00665ECD"/>
  </w:style>
  <w:style w:type="paragraph" w:customStyle="1" w:styleId="LO-Normal">
    <w:name w:val="LO-Normal"/>
    <w:uiPriority w:val="99"/>
    <w:qFormat/>
    <w:rsid w:val="00665ECD"/>
    <w:pPr>
      <w:widowControl w:val="0"/>
      <w:suppressAutoHyphens/>
      <w:spacing w:after="0" w:line="240" w:lineRule="auto"/>
      <w:ind w:firstLine="420"/>
      <w:jc w:val="both"/>
    </w:pPr>
    <w:rPr>
      <w:rFonts w:ascii="Arial" w:eastAsia="Times New Roman" w:hAnsi="Arial" w:cs="Arial"/>
      <w:sz w:val="18"/>
      <w:szCs w:val="20"/>
      <w:lang w:eastAsia="zh-CN"/>
    </w:rPr>
  </w:style>
  <w:style w:type="character" w:customStyle="1" w:styleId="afffffffff">
    <w:name w:val="Стиль Обычный"/>
    <w:uiPriority w:val="99"/>
    <w:qFormat/>
    <w:rsid w:val="00665ECD"/>
    <w:rPr>
      <w:rFonts w:ascii="Times New Roman" w:hAnsi="Times New Roman"/>
      <w:sz w:val="24"/>
    </w:rPr>
  </w:style>
  <w:style w:type="paragraph" w:customStyle="1" w:styleId="afffffffff0">
    <w:name w:val="Стиль Основной текст"/>
    <w:basedOn w:val="a2"/>
    <w:uiPriority w:val="99"/>
    <w:qFormat/>
    <w:rsid w:val="00665ECD"/>
    <w:pPr>
      <w:widowControl/>
      <w:snapToGrid/>
      <w:spacing w:before="0" w:after="0"/>
    </w:pPr>
    <w:rPr>
      <w:rFonts w:eastAsia="Times New Roman"/>
    </w:rPr>
  </w:style>
  <w:style w:type="paragraph" w:customStyle="1" w:styleId="afffffffff1">
    <w:name w:val="Основа"/>
    <w:basedOn w:val="a2"/>
    <w:uiPriority w:val="99"/>
    <w:qFormat/>
    <w:rsid w:val="00665ECD"/>
    <w:pPr>
      <w:widowControl/>
      <w:snapToGrid/>
      <w:spacing w:before="0" w:after="0"/>
      <w:ind w:firstLine="709"/>
      <w:jc w:val="both"/>
    </w:pPr>
    <w:rPr>
      <w:rFonts w:ascii="Verdana" w:eastAsia="Times New Roman" w:hAnsi="Verdana"/>
      <w:bCs/>
      <w:sz w:val="20"/>
    </w:rPr>
  </w:style>
  <w:style w:type="paragraph" w:customStyle="1" w:styleId="1271">
    <w:name w:val="Стиль По ширине Первая строка:  127 см Междустр.интервал:  полут..."/>
    <w:basedOn w:val="a2"/>
    <w:uiPriority w:val="99"/>
    <w:qFormat/>
    <w:rsid w:val="00665ECD"/>
    <w:pPr>
      <w:widowControl/>
      <w:snapToGrid/>
      <w:spacing w:before="0" w:after="0" w:line="360" w:lineRule="auto"/>
    </w:pPr>
    <w:rPr>
      <w:rFonts w:eastAsia="Times New Roman"/>
    </w:rPr>
  </w:style>
  <w:style w:type="paragraph" w:customStyle="1" w:styleId="21f0">
    <w:name w:val="Красная строка 21"/>
    <w:basedOn w:val="aff8"/>
    <w:uiPriority w:val="99"/>
    <w:qFormat/>
    <w:rsid w:val="00665ECD"/>
    <w:pPr>
      <w:suppressAutoHyphens/>
      <w:snapToGrid/>
      <w:spacing w:before="0"/>
      <w:ind w:firstLine="210"/>
    </w:pPr>
    <w:rPr>
      <w:rFonts w:ascii="Arial" w:eastAsia="MS PMincho" w:hAnsi="Arial" w:cs="Mangal"/>
      <w:b/>
      <w:bCs/>
      <w:kern w:val="1"/>
      <w:sz w:val="32"/>
      <w:szCs w:val="32"/>
      <w:lang w:val="en-US" w:eastAsia="hi-IN" w:bidi="hi-IN"/>
    </w:rPr>
  </w:style>
  <w:style w:type="paragraph" w:customStyle="1" w:styleId="09">
    <w:name w:val="Стиль Междустр.интервал:  множитель 09 ин"/>
    <w:basedOn w:val="a2"/>
    <w:uiPriority w:val="99"/>
    <w:qFormat/>
    <w:rsid w:val="00665ECD"/>
    <w:pPr>
      <w:widowControl/>
      <w:snapToGrid/>
      <w:spacing w:before="0" w:after="0"/>
    </w:pPr>
    <w:rPr>
      <w:rFonts w:eastAsia="Times New Roman"/>
    </w:rPr>
  </w:style>
  <w:style w:type="character" w:customStyle="1" w:styleId="butback1">
    <w:name w:val="butback1"/>
    <w:uiPriority w:val="99"/>
    <w:qFormat/>
    <w:rsid w:val="00665ECD"/>
    <w:rPr>
      <w:color w:val="666666"/>
    </w:rPr>
  </w:style>
  <w:style w:type="character" w:customStyle="1" w:styleId="FontStyle95">
    <w:name w:val="Font Style95"/>
    <w:uiPriority w:val="99"/>
    <w:qFormat/>
    <w:rsid w:val="00665ECD"/>
    <w:rPr>
      <w:rFonts w:ascii="Times New Roman" w:hAnsi="Times New Roman"/>
      <w:sz w:val="22"/>
    </w:rPr>
  </w:style>
  <w:style w:type="character" w:customStyle="1" w:styleId="FontStyle94">
    <w:name w:val="Font Style94"/>
    <w:uiPriority w:val="99"/>
    <w:qFormat/>
    <w:rsid w:val="00665ECD"/>
    <w:rPr>
      <w:rFonts w:ascii="Times New Roman" w:hAnsi="Times New Roman"/>
      <w:b/>
      <w:sz w:val="22"/>
    </w:rPr>
  </w:style>
  <w:style w:type="character" w:customStyle="1" w:styleId="FontStyle231">
    <w:name w:val="Font Style231"/>
    <w:uiPriority w:val="99"/>
    <w:qFormat/>
    <w:rsid w:val="00665ECD"/>
    <w:rPr>
      <w:rFonts w:ascii="Times New Roman" w:hAnsi="Times New Roman"/>
      <w:sz w:val="26"/>
    </w:rPr>
  </w:style>
  <w:style w:type="character" w:customStyle="1" w:styleId="FontStyle145">
    <w:name w:val="Font Style145"/>
    <w:uiPriority w:val="99"/>
    <w:qFormat/>
    <w:rsid w:val="00665ECD"/>
    <w:rPr>
      <w:rFonts w:ascii="Times New Roman" w:hAnsi="Times New Roman"/>
      <w:color w:val="000000"/>
      <w:sz w:val="18"/>
    </w:rPr>
  </w:style>
  <w:style w:type="character" w:customStyle="1" w:styleId="FontStyle215">
    <w:name w:val="Font Style215"/>
    <w:uiPriority w:val="99"/>
    <w:qFormat/>
    <w:rsid w:val="00665ECD"/>
    <w:rPr>
      <w:rFonts w:ascii="Times New Roman" w:hAnsi="Times New Roman"/>
      <w:b/>
      <w:color w:val="000000"/>
      <w:sz w:val="18"/>
    </w:rPr>
  </w:style>
  <w:style w:type="character" w:customStyle="1" w:styleId="FontStyle153">
    <w:name w:val="Font Style153"/>
    <w:uiPriority w:val="99"/>
    <w:qFormat/>
    <w:rsid w:val="00665ECD"/>
    <w:rPr>
      <w:rFonts w:ascii="Times New Roman" w:hAnsi="Times New Roman"/>
      <w:i/>
      <w:color w:val="000000"/>
      <w:sz w:val="18"/>
    </w:rPr>
  </w:style>
  <w:style w:type="paragraph" w:customStyle="1" w:styleId="Style1011">
    <w:name w:val="Style101"/>
    <w:basedOn w:val="a2"/>
    <w:uiPriority w:val="99"/>
    <w:qFormat/>
    <w:rsid w:val="00665ECD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character" w:customStyle="1" w:styleId="FontStyle173">
    <w:name w:val="Font Style173"/>
    <w:uiPriority w:val="99"/>
    <w:qFormat/>
    <w:rsid w:val="00665ECD"/>
    <w:rPr>
      <w:rFonts w:ascii="Times New Roman" w:hAnsi="Times New Roman"/>
      <w:i/>
      <w:color w:val="000000"/>
      <w:spacing w:val="20"/>
      <w:sz w:val="18"/>
    </w:rPr>
  </w:style>
  <w:style w:type="paragraph" w:customStyle="1" w:styleId="Style92">
    <w:name w:val="Style92"/>
    <w:basedOn w:val="a2"/>
    <w:uiPriority w:val="99"/>
    <w:qFormat/>
    <w:rsid w:val="00665ECD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Style87">
    <w:name w:val="Style87"/>
    <w:basedOn w:val="a2"/>
    <w:uiPriority w:val="99"/>
    <w:qFormat/>
    <w:rsid w:val="00665ECD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text0">
    <w:name w:val="text0"/>
    <w:basedOn w:val="a2"/>
    <w:uiPriority w:val="99"/>
    <w:qFormat/>
    <w:rsid w:val="00665ECD"/>
    <w:pPr>
      <w:widowControl/>
      <w:snapToGrid/>
      <w:spacing w:before="48" w:after="48"/>
      <w:jc w:val="both"/>
    </w:pPr>
    <w:rPr>
      <w:rFonts w:eastAsia="Times New Roman"/>
      <w:szCs w:val="24"/>
    </w:rPr>
  </w:style>
  <w:style w:type="character" w:customStyle="1" w:styleId="b-serp-url">
    <w:name w:val="b-serp-url"/>
    <w:basedOn w:val="a3"/>
    <w:uiPriority w:val="99"/>
    <w:qFormat/>
    <w:rsid w:val="00665ECD"/>
    <w:rPr>
      <w:rFonts w:cs="Times New Roman"/>
    </w:rPr>
  </w:style>
  <w:style w:type="paragraph" w:customStyle="1" w:styleId="biblio">
    <w:name w:val="biblio"/>
    <w:basedOn w:val="a2"/>
    <w:uiPriority w:val="99"/>
    <w:qFormat/>
    <w:rsid w:val="00665ECD"/>
    <w:pPr>
      <w:widowControl/>
      <w:snapToGrid/>
      <w:spacing w:before="48" w:after="48"/>
      <w:ind w:firstLine="360"/>
      <w:jc w:val="both"/>
    </w:pPr>
    <w:rPr>
      <w:rFonts w:eastAsia="Times New Roman"/>
      <w:sz w:val="19"/>
      <w:szCs w:val="19"/>
    </w:rPr>
  </w:style>
  <w:style w:type="paragraph" w:customStyle="1" w:styleId="biblio0">
    <w:name w:val="biblio0"/>
    <w:basedOn w:val="a2"/>
    <w:uiPriority w:val="99"/>
    <w:qFormat/>
    <w:rsid w:val="00665ECD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podpis">
    <w:name w:val="podpis"/>
    <w:basedOn w:val="a2"/>
    <w:uiPriority w:val="99"/>
    <w:qFormat/>
    <w:rsid w:val="00665ECD"/>
    <w:pPr>
      <w:widowControl/>
      <w:snapToGrid/>
      <w:spacing w:before="48" w:after="48"/>
      <w:jc w:val="right"/>
    </w:pPr>
    <w:rPr>
      <w:rFonts w:eastAsia="Times New Roman"/>
      <w:i/>
      <w:iCs/>
      <w:sz w:val="19"/>
      <w:szCs w:val="19"/>
    </w:rPr>
  </w:style>
  <w:style w:type="paragraph" w:customStyle="1" w:styleId="ris">
    <w:name w:val="ris"/>
    <w:basedOn w:val="a2"/>
    <w:uiPriority w:val="99"/>
    <w:qFormat/>
    <w:rsid w:val="00665ECD"/>
    <w:pPr>
      <w:widowControl/>
      <w:snapToGrid/>
      <w:spacing w:before="48" w:after="48"/>
      <w:jc w:val="center"/>
    </w:pPr>
    <w:rPr>
      <w:rFonts w:eastAsia="Times New Roman"/>
      <w:i/>
      <w:iCs/>
      <w:sz w:val="19"/>
      <w:szCs w:val="19"/>
    </w:rPr>
  </w:style>
  <w:style w:type="paragraph" w:customStyle="1" w:styleId="small0">
    <w:name w:val="small0"/>
    <w:basedOn w:val="a2"/>
    <w:uiPriority w:val="99"/>
    <w:qFormat/>
    <w:rsid w:val="00665ECD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stih4">
    <w:name w:val="stih4"/>
    <w:basedOn w:val="a2"/>
    <w:uiPriority w:val="99"/>
    <w:qFormat/>
    <w:rsid w:val="00665ECD"/>
    <w:pPr>
      <w:widowControl/>
      <w:snapToGrid/>
      <w:spacing w:before="120" w:after="120"/>
      <w:ind w:left="3240"/>
    </w:pPr>
    <w:rPr>
      <w:rFonts w:eastAsia="Times New Roman"/>
      <w:sz w:val="19"/>
      <w:szCs w:val="19"/>
    </w:rPr>
  </w:style>
  <w:style w:type="paragraph" w:customStyle="1" w:styleId="zag8">
    <w:name w:val="zag8"/>
    <w:basedOn w:val="a2"/>
    <w:uiPriority w:val="99"/>
    <w:qFormat/>
    <w:rsid w:val="00665ECD"/>
    <w:pPr>
      <w:widowControl/>
      <w:snapToGrid/>
      <w:spacing w:before="240" w:after="48"/>
      <w:jc w:val="center"/>
    </w:pPr>
    <w:rPr>
      <w:rFonts w:eastAsia="Times New Roman"/>
      <w:sz w:val="19"/>
      <w:szCs w:val="19"/>
    </w:rPr>
  </w:style>
  <w:style w:type="character" w:customStyle="1" w:styleId="page">
    <w:name w:val="page"/>
    <w:uiPriority w:val="99"/>
    <w:rsid w:val="00665ECD"/>
    <w:rPr>
      <w:i/>
      <w:vanish/>
      <w:color w:val="00008B"/>
      <w:sz w:val="19"/>
      <w:bdr w:val="single" w:sz="4" w:space="0" w:color="C1C1C1"/>
    </w:rPr>
  </w:style>
  <w:style w:type="paragraph" w:customStyle="1" w:styleId="hook">
    <w:name w:val="hook"/>
    <w:basedOn w:val="a2"/>
    <w:uiPriority w:val="99"/>
    <w:qFormat/>
    <w:rsid w:val="00665ECD"/>
    <w:pPr>
      <w:widowControl/>
      <w:snapToGrid/>
      <w:spacing w:beforeAutospacing="1" w:afterAutospacing="1"/>
    </w:pPr>
    <w:rPr>
      <w:rFonts w:ascii="Comic Sans MS" w:eastAsia="Times New Roman" w:hAnsi="Comic Sans MS"/>
      <w:b/>
      <w:bCs/>
      <w:szCs w:val="24"/>
    </w:rPr>
  </w:style>
  <w:style w:type="character" w:customStyle="1" w:styleId="current">
    <w:name w:val="current"/>
    <w:basedOn w:val="a3"/>
    <w:uiPriority w:val="99"/>
    <w:qFormat/>
    <w:rsid w:val="00665ECD"/>
    <w:rPr>
      <w:rFonts w:cs="Times New Roman"/>
    </w:rPr>
  </w:style>
  <w:style w:type="paragraph" w:customStyle="1" w:styleId="afffffffff2">
    <w:name w:val="Цитаты"/>
    <w:basedOn w:val="a2"/>
    <w:uiPriority w:val="99"/>
    <w:qFormat/>
    <w:rsid w:val="00665ECD"/>
    <w:pPr>
      <w:widowControl/>
      <w:ind w:left="360" w:right="360"/>
    </w:pPr>
    <w:rPr>
      <w:rFonts w:eastAsia="Times New Roman"/>
    </w:rPr>
  </w:style>
  <w:style w:type="character" w:customStyle="1" w:styleId="FontStyle235">
    <w:name w:val="Font Style235"/>
    <w:uiPriority w:val="99"/>
    <w:qFormat/>
    <w:rsid w:val="00665ECD"/>
    <w:rPr>
      <w:rFonts w:ascii="Arial" w:hAnsi="Arial"/>
      <w:b/>
      <w:sz w:val="18"/>
    </w:rPr>
  </w:style>
  <w:style w:type="character" w:customStyle="1" w:styleId="FontStyle255">
    <w:name w:val="Font Style255"/>
    <w:uiPriority w:val="99"/>
    <w:qFormat/>
    <w:rsid w:val="00665ECD"/>
    <w:rPr>
      <w:rFonts w:ascii="Times New Roman" w:hAnsi="Times New Roman"/>
      <w:b/>
      <w:i/>
      <w:sz w:val="20"/>
    </w:rPr>
  </w:style>
  <w:style w:type="character" w:customStyle="1" w:styleId="FontStyle256">
    <w:name w:val="Font Style256"/>
    <w:uiPriority w:val="99"/>
    <w:qFormat/>
    <w:rsid w:val="00665ECD"/>
    <w:rPr>
      <w:rFonts w:ascii="Times New Roman" w:hAnsi="Times New Roman"/>
      <w:b/>
      <w:sz w:val="20"/>
    </w:rPr>
  </w:style>
  <w:style w:type="character" w:customStyle="1" w:styleId="FontStyle240">
    <w:name w:val="Font Style240"/>
    <w:uiPriority w:val="99"/>
    <w:qFormat/>
    <w:rsid w:val="00665ECD"/>
    <w:rPr>
      <w:rFonts w:ascii="Times New Roman" w:hAnsi="Times New Roman"/>
      <w:sz w:val="18"/>
    </w:rPr>
  </w:style>
  <w:style w:type="character" w:customStyle="1" w:styleId="FontStyle253">
    <w:name w:val="Font Style253"/>
    <w:uiPriority w:val="99"/>
    <w:qFormat/>
    <w:rsid w:val="00665ECD"/>
    <w:rPr>
      <w:rFonts w:ascii="Times New Roman" w:hAnsi="Times New Roman"/>
      <w:i/>
      <w:sz w:val="18"/>
    </w:rPr>
  </w:style>
  <w:style w:type="character" w:customStyle="1" w:styleId="FontStyle234">
    <w:name w:val="Font Style234"/>
    <w:uiPriority w:val="99"/>
    <w:qFormat/>
    <w:rsid w:val="00665ECD"/>
    <w:rPr>
      <w:rFonts w:ascii="Arial" w:hAnsi="Arial"/>
      <w:b/>
      <w:sz w:val="16"/>
    </w:rPr>
  </w:style>
  <w:style w:type="paragraph" w:customStyle="1" w:styleId="Style55">
    <w:name w:val="Style55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paragraph" w:customStyle="1" w:styleId="Style69">
    <w:name w:val="Style69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235" w:lineRule="exact"/>
      <w:ind w:hanging="206"/>
      <w:jc w:val="both"/>
    </w:pPr>
    <w:rPr>
      <w:rFonts w:ascii="Segoe UI" w:eastAsia="Times New Roman" w:hAnsi="Segoe UI" w:cs="Segoe UI"/>
      <w:szCs w:val="24"/>
    </w:rPr>
  </w:style>
  <w:style w:type="paragraph" w:customStyle="1" w:styleId="Style72">
    <w:name w:val="Style72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character" w:customStyle="1" w:styleId="citation">
    <w:name w:val="citation"/>
    <w:basedOn w:val="a3"/>
    <w:uiPriority w:val="99"/>
    <w:qFormat/>
    <w:rsid w:val="00665ECD"/>
    <w:rPr>
      <w:rFonts w:cs="Times New Roman"/>
    </w:rPr>
  </w:style>
  <w:style w:type="character" w:customStyle="1" w:styleId="xmlemitalic10">
    <w:name w:val="xmlemitalic1"/>
    <w:basedOn w:val="a3"/>
    <w:uiPriority w:val="99"/>
    <w:qFormat/>
    <w:rsid w:val="00665ECD"/>
    <w:rPr>
      <w:rFonts w:cs="Times New Roman"/>
    </w:rPr>
  </w:style>
  <w:style w:type="paragraph" w:customStyle="1" w:styleId="nospacing">
    <w:name w:val="nospacing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ilogRazd">
    <w:name w:val="Prilog Razd"/>
    <w:uiPriority w:val="99"/>
    <w:qFormat/>
    <w:rsid w:val="00665ECD"/>
    <w:pPr>
      <w:keepNext/>
      <w:widowControl w:val="0"/>
      <w:autoSpaceDE w:val="0"/>
      <w:autoSpaceDN w:val="0"/>
      <w:adjustRightInd w:val="0"/>
      <w:spacing w:line="207" w:lineRule="atLeast"/>
      <w:jc w:val="center"/>
    </w:pPr>
    <w:rPr>
      <w:rFonts w:ascii="SchoolBookCTT" w:eastAsia="Times New Roman" w:hAnsi="SchoolBookCTT" w:cs="SchoolBookCTT"/>
      <w:b/>
      <w:bCs/>
      <w:sz w:val="20"/>
      <w:szCs w:val="20"/>
      <w:lang w:eastAsia="ru-RU"/>
    </w:rPr>
  </w:style>
  <w:style w:type="paragraph" w:customStyle="1" w:styleId="osntext">
    <w:name w:val="osn_text"/>
    <w:basedOn w:val="a2"/>
    <w:uiPriority w:val="99"/>
    <w:qFormat/>
    <w:rsid w:val="00665ECD"/>
    <w:pPr>
      <w:snapToGrid/>
      <w:spacing w:before="0" w:after="0"/>
      <w:ind w:firstLine="567"/>
      <w:jc w:val="both"/>
    </w:pPr>
    <w:rPr>
      <w:rFonts w:eastAsia="Times New Roman"/>
      <w:sz w:val="20"/>
    </w:rPr>
  </w:style>
  <w:style w:type="paragraph" w:customStyle="1" w:styleId="Style43">
    <w:name w:val="Style43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475" w:lineRule="exact"/>
      <w:ind w:firstLine="706"/>
      <w:jc w:val="both"/>
    </w:pPr>
    <w:rPr>
      <w:rFonts w:eastAsia="Times New Roman"/>
      <w:szCs w:val="24"/>
    </w:rPr>
  </w:style>
  <w:style w:type="character" w:customStyle="1" w:styleId="font23">
    <w:name w:val="font23"/>
    <w:uiPriority w:val="99"/>
    <w:qFormat/>
    <w:rsid w:val="00665ECD"/>
  </w:style>
  <w:style w:type="character" w:customStyle="1" w:styleId="texttext1">
    <w:name w:val="texttext1"/>
    <w:uiPriority w:val="99"/>
    <w:qFormat/>
    <w:rsid w:val="00665ECD"/>
    <w:rPr>
      <w:rFonts w:ascii="Verdana" w:hAnsi="Verdana"/>
      <w:color w:val="000000"/>
      <w:sz w:val="19"/>
      <w:u w:val="none"/>
    </w:rPr>
  </w:style>
  <w:style w:type="character" w:customStyle="1" w:styleId="FontStyle64">
    <w:name w:val="Font Style64"/>
    <w:uiPriority w:val="99"/>
    <w:qFormat/>
    <w:rsid w:val="00665ECD"/>
    <w:rPr>
      <w:rFonts w:ascii="Times New Roman" w:hAnsi="Times New Roman"/>
      <w:b/>
      <w:sz w:val="24"/>
    </w:rPr>
  </w:style>
  <w:style w:type="character" w:customStyle="1" w:styleId="authorabout">
    <w:name w:val="authorabout"/>
    <w:uiPriority w:val="99"/>
    <w:qFormat/>
    <w:rsid w:val="00665ECD"/>
    <w:rPr>
      <w:rFonts w:ascii="Times New Roman" w:hAnsi="Times New Roman"/>
    </w:rPr>
  </w:style>
  <w:style w:type="character" w:customStyle="1" w:styleId="textbf">
    <w:name w:val="textbf"/>
    <w:uiPriority w:val="99"/>
    <w:qFormat/>
    <w:rsid w:val="00665ECD"/>
  </w:style>
  <w:style w:type="character" w:customStyle="1" w:styleId="textit">
    <w:name w:val="textit"/>
    <w:uiPriority w:val="99"/>
    <w:qFormat/>
    <w:rsid w:val="00665ECD"/>
  </w:style>
  <w:style w:type="character" w:customStyle="1" w:styleId="textdoc1">
    <w:name w:val="textdoc1"/>
    <w:uiPriority w:val="99"/>
    <w:qFormat/>
    <w:rsid w:val="00665ECD"/>
  </w:style>
  <w:style w:type="paragraph" w:customStyle="1" w:styleId="textdoc">
    <w:name w:val="textdoc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sonormalcxsplast">
    <w:name w:val="msonormalcxsplast"/>
    <w:basedOn w:val="a2"/>
    <w:uiPriority w:val="99"/>
    <w:qFormat/>
    <w:rsid w:val="00665ECD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paragraph" w:customStyle="1" w:styleId="msonormalcxspmiddlecxspmiddle">
    <w:name w:val="msonormalcxspmiddlecxspmiddle"/>
    <w:basedOn w:val="a2"/>
    <w:uiPriority w:val="99"/>
    <w:qFormat/>
    <w:rsid w:val="00665ECD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character" w:customStyle="1" w:styleId="FontStyle52">
    <w:name w:val="Font Style52"/>
    <w:uiPriority w:val="99"/>
    <w:qFormat/>
    <w:rsid w:val="00665ECD"/>
    <w:rPr>
      <w:rFonts w:ascii="Times New Roman" w:hAnsi="Times New Roman"/>
      <w:sz w:val="20"/>
    </w:rPr>
  </w:style>
  <w:style w:type="character" w:customStyle="1" w:styleId="snsep">
    <w:name w:val="snsep"/>
    <w:uiPriority w:val="99"/>
    <w:qFormat/>
    <w:rsid w:val="00665ECD"/>
  </w:style>
  <w:style w:type="paragraph" w:customStyle="1" w:styleId="normalrus">
    <w:name w:val="normalrus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0cxspmiddle">
    <w:name w:val="a0cxspmiddl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w-editsection">
    <w:name w:val="mw-editsection"/>
    <w:uiPriority w:val="99"/>
    <w:qFormat/>
    <w:rsid w:val="00665ECD"/>
  </w:style>
  <w:style w:type="character" w:customStyle="1" w:styleId="num0">
    <w:name w:val="num0"/>
    <w:uiPriority w:val="99"/>
    <w:qFormat/>
    <w:rsid w:val="00665ECD"/>
  </w:style>
  <w:style w:type="paragraph" w:customStyle="1" w:styleId="Style27">
    <w:name w:val="Style27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446" w:lineRule="exact"/>
      <w:ind w:firstLine="533"/>
      <w:jc w:val="both"/>
    </w:pPr>
    <w:rPr>
      <w:rFonts w:eastAsia="Times New Roman"/>
      <w:szCs w:val="24"/>
    </w:rPr>
  </w:style>
  <w:style w:type="character" w:customStyle="1" w:styleId="copy3">
    <w:name w:val="copy3"/>
    <w:uiPriority w:val="99"/>
    <w:qFormat/>
    <w:rsid w:val="00665ECD"/>
  </w:style>
  <w:style w:type="character" w:customStyle="1" w:styleId="style80">
    <w:name w:val="style8"/>
    <w:uiPriority w:val="99"/>
    <w:qFormat/>
    <w:rsid w:val="00665ECD"/>
  </w:style>
  <w:style w:type="paragraph" w:customStyle="1" w:styleId="ptx2">
    <w:name w:val="ptx2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512">
    <w:name w:val="Заголовок 5 Знак1"/>
    <w:uiPriority w:val="99"/>
    <w:qFormat/>
    <w:locked/>
    <w:rsid w:val="00665ECD"/>
    <w:rPr>
      <w:b/>
      <w:i/>
      <w:sz w:val="26"/>
    </w:rPr>
  </w:style>
  <w:style w:type="character" w:customStyle="1" w:styleId="afffffffff3">
    <w:name w:val="Выделение жирным"/>
    <w:uiPriority w:val="99"/>
    <w:qFormat/>
    <w:rsid w:val="00665ECD"/>
    <w:rPr>
      <w:b/>
    </w:rPr>
  </w:style>
  <w:style w:type="character" w:customStyle="1" w:styleId="ListLabel1">
    <w:name w:val="ListLabel 1"/>
    <w:uiPriority w:val="99"/>
    <w:qFormat/>
    <w:rsid w:val="00665ECD"/>
    <w:rPr>
      <w:color w:val="000000"/>
      <w:spacing w:val="0"/>
      <w:position w:val="0"/>
      <w:sz w:val="20"/>
      <w:u w:val="none"/>
      <w:vertAlign w:val="baseline"/>
    </w:rPr>
  </w:style>
  <w:style w:type="character" w:customStyle="1" w:styleId="ListLabel2">
    <w:name w:val="ListLabel 2"/>
    <w:uiPriority w:val="99"/>
    <w:qFormat/>
    <w:rsid w:val="00665ECD"/>
  </w:style>
  <w:style w:type="character" w:customStyle="1" w:styleId="ListLabel3">
    <w:name w:val="ListLabel 3"/>
    <w:uiPriority w:val="99"/>
    <w:qFormat/>
    <w:rsid w:val="00665ECD"/>
    <w:rPr>
      <w:b/>
    </w:rPr>
  </w:style>
  <w:style w:type="character" w:customStyle="1" w:styleId="ListLabel4">
    <w:name w:val="ListLabel 4"/>
    <w:uiPriority w:val="99"/>
    <w:qFormat/>
    <w:rsid w:val="00665ECD"/>
  </w:style>
  <w:style w:type="character" w:customStyle="1" w:styleId="ListLabel5">
    <w:name w:val="ListLabel 5"/>
    <w:uiPriority w:val="99"/>
    <w:qFormat/>
    <w:rsid w:val="00665ECD"/>
    <w:rPr>
      <w:color w:val="00000A"/>
    </w:rPr>
  </w:style>
  <w:style w:type="character" w:customStyle="1" w:styleId="ListLabel6">
    <w:name w:val="ListLabel 6"/>
    <w:uiPriority w:val="99"/>
    <w:qFormat/>
    <w:rsid w:val="00665ECD"/>
    <w:rPr>
      <w:sz w:val="20"/>
    </w:rPr>
  </w:style>
  <w:style w:type="character" w:customStyle="1" w:styleId="2ff9">
    <w:name w:val="Название Знак2"/>
    <w:uiPriority w:val="99"/>
    <w:qFormat/>
    <w:locked/>
    <w:rsid w:val="00665ECD"/>
    <w:rPr>
      <w:i/>
      <w:color w:val="00000A"/>
      <w:sz w:val="24"/>
    </w:rPr>
  </w:style>
  <w:style w:type="character" w:customStyle="1" w:styleId="2ffa">
    <w:name w:val="Схема документа Знак2"/>
    <w:uiPriority w:val="99"/>
    <w:qFormat/>
    <w:locked/>
    <w:rsid w:val="00665ECD"/>
    <w:rPr>
      <w:rFonts w:ascii="Tahoma" w:hAnsi="Tahoma"/>
      <w:color w:val="00000A"/>
      <w:shd w:val="clear" w:color="auto" w:fill="000080"/>
    </w:rPr>
  </w:style>
  <w:style w:type="character" w:customStyle="1" w:styleId="323">
    <w:name w:val="Основной текст с отступом 3 Знак2"/>
    <w:uiPriority w:val="99"/>
    <w:qFormat/>
    <w:locked/>
    <w:rsid w:val="00665ECD"/>
    <w:rPr>
      <w:color w:val="00000A"/>
      <w:sz w:val="16"/>
      <w:lang w:val="ru-RU" w:eastAsia="ru-RU"/>
    </w:rPr>
  </w:style>
  <w:style w:type="character" w:customStyle="1" w:styleId="2ffb">
    <w:name w:val="Нижний колонтитул Знак2"/>
    <w:uiPriority w:val="99"/>
    <w:qFormat/>
    <w:locked/>
    <w:rsid w:val="00665ECD"/>
    <w:rPr>
      <w:sz w:val="24"/>
    </w:rPr>
  </w:style>
  <w:style w:type="character" w:customStyle="1" w:styleId="2ffc">
    <w:name w:val="Текст выноски Знак2"/>
    <w:uiPriority w:val="99"/>
    <w:qFormat/>
    <w:locked/>
    <w:rsid w:val="00665ECD"/>
    <w:rPr>
      <w:rFonts w:ascii="Tahoma" w:hAnsi="Tahoma"/>
      <w:color w:val="00000A"/>
      <w:sz w:val="16"/>
    </w:rPr>
  </w:style>
  <w:style w:type="character" w:customStyle="1" w:styleId="228">
    <w:name w:val="Основной текст 2 Знак2"/>
    <w:uiPriority w:val="99"/>
    <w:qFormat/>
    <w:locked/>
    <w:rsid w:val="00665ECD"/>
    <w:rPr>
      <w:sz w:val="24"/>
    </w:rPr>
  </w:style>
  <w:style w:type="paragraph" w:customStyle="1" w:styleId="afffffffff4">
    <w:name w:val="Заглавие"/>
    <w:basedOn w:val="affffffffe"/>
    <w:uiPriority w:val="99"/>
    <w:qFormat/>
    <w:rsid w:val="00665ECD"/>
    <w:pPr>
      <w:jc w:val="center"/>
    </w:pPr>
    <w:rPr>
      <w:sz w:val="20"/>
      <w:szCs w:val="20"/>
    </w:rPr>
  </w:style>
  <w:style w:type="table" w:customStyle="1" w:styleId="11fa">
    <w:name w:val="Сетка таблицы11"/>
    <w:uiPriority w:val="99"/>
    <w:rsid w:val="00665E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1834">
    <w:name w:val="ft1834"/>
    <w:uiPriority w:val="99"/>
    <w:qFormat/>
    <w:rsid w:val="00665ECD"/>
  </w:style>
  <w:style w:type="character" w:customStyle="1" w:styleId="ft1846">
    <w:name w:val="ft1846"/>
    <w:uiPriority w:val="99"/>
    <w:qFormat/>
    <w:rsid w:val="00665ECD"/>
  </w:style>
  <w:style w:type="character" w:customStyle="1" w:styleId="ft1850">
    <w:name w:val="ft1850"/>
    <w:uiPriority w:val="99"/>
    <w:qFormat/>
    <w:rsid w:val="00665ECD"/>
  </w:style>
  <w:style w:type="character" w:customStyle="1" w:styleId="ft1994">
    <w:name w:val="ft1994"/>
    <w:uiPriority w:val="99"/>
    <w:qFormat/>
    <w:rsid w:val="00665ECD"/>
  </w:style>
  <w:style w:type="character" w:customStyle="1" w:styleId="ft2006">
    <w:name w:val="ft2006"/>
    <w:uiPriority w:val="99"/>
    <w:qFormat/>
    <w:rsid w:val="00665ECD"/>
  </w:style>
  <w:style w:type="character" w:customStyle="1" w:styleId="ft2181">
    <w:name w:val="ft2181"/>
    <w:uiPriority w:val="99"/>
    <w:qFormat/>
    <w:rsid w:val="00665ECD"/>
  </w:style>
  <w:style w:type="character" w:customStyle="1" w:styleId="ft2193">
    <w:name w:val="ft2193"/>
    <w:uiPriority w:val="99"/>
    <w:qFormat/>
    <w:rsid w:val="00665ECD"/>
  </w:style>
  <w:style w:type="character" w:customStyle="1" w:styleId="ft2205">
    <w:name w:val="ft2205"/>
    <w:uiPriority w:val="99"/>
    <w:qFormat/>
    <w:rsid w:val="00665ECD"/>
  </w:style>
  <w:style w:type="character" w:customStyle="1" w:styleId="ft2213">
    <w:name w:val="ft2213"/>
    <w:uiPriority w:val="99"/>
    <w:qFormat/>
    <w:rsid w:val="00665ECD"/>
  </w:style>
  <w:style w:type="character" w:customStyle="1" w:styleId="editsection">
    <w:name w:val="editsection"/>
    <w:uiPriority w:val="99"/>
    <w:qFormat/>
    <w:rsid w:val="00665ECD"/>
  </w:style>
  <w:style w:type="paragraph" w:customStyle="1" w:styleId="-10-11">
    <w:name w:val="А-10-11"/>
    <w:basedOn w:val="a2"/>
    <w:uiPriority w:val="99"/>
    <w:qFormat/>
    <w:rsid w:val="00665ECD"/>
    <w:pPr>
      <w:widowControl/>
      <w:snapToGrid/>
      <w:spacing w:before="0" w:after="0" w:line="233" w:lineRule="exact"/>
      <w:ind w:firstLine="397"/>
      <w:jc w:val="both"/>
    </w:pPr>
    <w:rPr>
      <w:rFonts w:eastAsia="Times New Roman"/>
      <w:sz w:val="20"/>
    </w:rPr>
  </w:style>
  <w:style w:type="paragraph" w:customStyle="1" w:styleId="iauiueiiiaaiio">
    <w:name w:val="iau?iue ii i?aaiio"/>
    <w:basedOn w:val="a2"/>
    <w:uiPriority w:val="99"/>
    <w:qFormat/>
    <w:rsid w:val="00665ECD"/>
    <w:pPr>
      <w:widowControl/>
      <w:overflowPunct w:val="0"/>
      <w:autoSpaceDE w:val="0"/>
      <w:autoSpaceDN w:val="0"/>
      <w:adjustRightInd w:val="0"/>
      <w:snapToGrid/>
      <w:spacing w:before="0" w:after="0"/>
      <w:jc w:val="right"/>
      <w:textAlignment w:val="baseline"/>
    </w:pPr>
    <w:rPr>
      <w:rFonts w:eastAsia="Times New Roman"/>
      <w:sz w:val="20"/>
    </w:rPr>
  </w:style>
  <w:style w:type="character" w:customStyle="1" w:styleId="f1">
    <w:name w:val="f1"/>
    <w:uiPriority w:val="99"/>
    <w:qFormat/>
    <w:rsid w:val="00665ECD"/>
  </w:style>
  <w:style w:type="paragraph" w:customStyle="1" w:styleId="131">
    <w:name w:val="Стиль Стиль по ширине Междустр.интервал:  множитель 13 ин + полужир...1"/>
    <w:basedOn w:val="a2"/>
    <w:uiPriority w:val="99"/>
    <w:qFormat/>
    <w:rsid w:val="00665ECD"/>
    <w:pPr>
      <w:widowControl/>
      <w:numPr>
        <w:numId w:val="7"/>
      </w:numPr>
      <w:tabs>
        <w:tab w:val="left" w:pos="680"/>
        <w:tab w:val="left" w:pos="851"/>
      </w:tabs>
      <w:snapToGrid/>
      <w:spacing w:before="0" w:after="0" w:line="312" w:lineRule="auto"/>
      <w:ind w:left="680" w:hanging="226"/>
    </w:pPr>
    <w:rPr>
      <w:rFonts w:eastAsia="Times New Roman"/>
      <w:bCs/>
      <w:i/>
    </w:rPr>
  </w:style>
  <w:style w:type="table" w:customStyle="1" w:styleId="12b">
    <w:name w:val="Сетка таблицы12"/>
    <w:uiPriority w:val="99"/>
    <w:rsid w:val="00665EC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TimesNewRoman122">
    <w:name w:val="Стиль Заголовок 2 + Times New Roman 12 пт По левому краю"/>
    <w:basedOn w:val="20"/>
    <w:uiPriority w:val="99"/>
    <w:qFormat/>
    <w:rsid w:val="00665ECD"/>
    <w:p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1TimesNewRoman12">
    <w:name w:val="Стиль Загол. 1 ур. + Times New Roman 12 пт"/>
    <w:basedOn w:val="a2"/>
    <w:uiPriority w:val="99"/>
    <w:qFormat/>
    <w:rsid w:val="00665ECD"/>
    <w:pPr>
      <w:keepNext/>
      <w:widowControl/>
      <w:autoSpaceDE w:val="0"/>
      <w:autoSpaceDN w:val="0"/>
      <w:adjustRightInd w:val="0"/>
      <w:snapToGrid/>
      <w:spacing w:before="0" w:after="0" w:line="360" w:lineRule="auto"/>
      <w:jc w:val="center"/>
    </w:pPr>
    <w:rPr>
      <w:rFonts w:eastAsia="Times New Roman" w:cs="PragmaticaCTT"/>
      <w:b/>
      <w:bCs/>
      <w:caps/>
      <w:sz w:val="26"/>
    </w:rPr>
  </w:style>
  <w:style w:type="paragraph" w:customStyle="1" w:styleId="afffffffff5">
    <w:name w:val="НаКурсач"/>
    <w:basedOn w:val="a2"/>
    <w:uiPriority w:val="99"/>
    <w:qFormat/>
    <w:rsid w:val="00665ECD"/>
    <w:pPr>
      <w:widowControl/>
      <w:snapToGrid/>
      <w:spacing w:before="0" w:after="0" w:line="312" w:lineRule="auto"/>
      <w:jc w:val="both"/>
    </w:pPr>
    <w:rPr>
      <w:rFonts w:eastAsia="Times New Roman"/>
      <w:sz w:val="28"/>
      <w:szCs w:val="24"/>
    </w:rPr>
  </w:style>
  <w:style w:type="character" w:customStyle="1" w:styleId="a11">
    <w:name w:val="a1"/>
    <w:uiPriority w:val="99"/>
    <w:qFormat/>
    <w:rsid w:val="00665ECD"/>
  </w:style>
  <w:style w:type="character" w:customStyle="1" w:styleId="1113">
    <w:name w:val="Сильное выделение111"/>
    <w:uiPriority w:val="99"/>
    <w:qFormat/>
    <w:rsid w:val="00665ECD"/>
    <w:rPr>
      <w:b/>
    </w:rPr>
  </w:style>
  <w:style w:type="paragraph" w:customStyle="1" w:styleId="HTML1a">
    <w:name w:val="Стандартный HTML1"/>
    <w:basedOn w:val="a2"/>
    <w:uiPriority w:val="99"/>
    <w:qFormat/>
    <w:rsid w:val="00665EC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eastAsia="Times New Roman" w:hAnsi="Courier New" w:cs="Courier New"/>
      <w:kern w:val="1"/>
      <w:sz w:val="20"/>
      <w:lang w:eastAsia="hi-IN" w:bidi="hi-IN"/>
    </w:rPr>
  </w:style>
  <w:style w:type="character" w:customStyle="1" w:styleId="field-content">
    <w:name w:val="field-content"/>
    <w:uiPriority w:val="99"/>
    <w:qFormat/>
    <w:rsid w:val="00665ECD"/>
  </w:style>
  <w:style w:type="character" w:customStyle="1" w:styleId="reference-text">
    <w:name w:val="reference-text"/>
    <w:uiPriority w:val="99"/>
    <w:qFormat/>
    <w:rsid w:val="00665ECD"/>
  </w:style>
  <w:style w:type="paragraph" w:customStyle="1" w:styleId="snip1">
    <w:name w:val="snip1"/>
    <w:basedOn w:val="a2"/>
    <w:uiPriority w:val="99"/>
    <w:qFormat/>
    <w:rsid w:val="00665ECD"/>
    <w:pPr>
      <w:widowControl/>
      <w:snapToGrid/>
      <w:spacing w:before="49" w:after="0" w:line="300" w:lineRule="atLeast"/>
    </w:pPr>
    <w:rPr>
      <w:rFonts w:eastAsia="Times New Roman"/>
      <w:color w:val="000000"/>
      <w:szCs w:val="24"/>
    </w:rPr>
  </w:style>
  <w:style w:type="paragraph" w:customStyle="1" w:styleId="Style74">
    <w:name w:val="Style74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274" w:lineRule="exact"/>
      <w:ind w:firstLine="293"/>
      <w:jc w:val="both"/>
    </w:pPr>
    <w:rPr>
      <w:rFonts w:eastAsia="Times New Roman"/>
      <w:szCs w:val="24"/>
    </w:rPr>
  </w:style>
  <w:style w:type="paragraph" w:customStyle="1" w:styleId="-1">
    <w:name w:val="Обычный-1"/>
    <w:basedOn w:val="a2"/>
    <w:uiPriority w:val="99"/>
    <w:qFormat/>
    <w:rsid w:val="00665ECD"/>
    <w:pPr>
      <w:snapToGrid/>
      <w:spacing w:before="0" w:after="0" w:line="360" w:lineRule="auto"/>
      <w:ind w:firstLine="720"/>
      <w:jc w:val="both"/>
    </w:pPr>
    <w:rPr>
      <w:rFonts w:eastAsia="Times New Roman"/>
    </w:rPr>
  </w:style>
  <w:style w:type="paragraph" w:customStyle="1" w:styleId="normal5">
    <w:name w:val="normal5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c">
    <w:name w:val="Абзац списка Знак1"/>
    <w:link w:val="afffc"/>
    <w:uiPriority w:val="34"/>
    <w:qFormat/>
    <w:locked/>
    <w:rsid w:val="00665ECD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2c">
    <w:name w:val="Обычный12"/>
    <w:uiPriority w:val="99"/>
    <w:qFormat/>
    <w:rsid w:val="00665ECD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2">
    <w:name w:val="Знак Знак202"/>
    <w:uiPriority w:val="99"/>
    <w:qFormat/>
    <w:rsid w:val="00665ECD"/>
    <w:rPr>
      <w:rFonts w:ascii="Arial" w:hAnsi="Arial"/>
      <w:sz w:val="22"/>
    </w:rPr>
  </w:style>
  <w:style w:type="paragraph" w:customStyle="1" w:styleId="3fc">
    <w:name w:val="Знак Знак Знак Знак Знак Знак3"/>
    <w:basedOn w:val="a2"/>
    <w:uiPriority w:val="99"/>
    <w:qFormat/>
    <w:rsid w:val="00665EC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42">
    <w:name w:val="Знак Знак74"/>
    <w:uiPriority w:val="99"/>
    <w:qFormat/>
    <w:rsid w:val="00665ECD"/>
    <w:rPr>
      <w:sz w:val="16"/>
      <w:lang w:val="ru-RU" w:eastAsia="ru-RU"/>
    </w:rPr>
  </w:style>
  <w:style w:type="character" w:customStyle="1" w:styleId="1420">
    <w:name w:val="Знак Знак142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102">
    <w:name w:val="Знак Знак102"/>
    <w:uiPriority w:val="99"/>
    <w:qFormat/>
    <w:locked/>
    <w:rsid w:val="00665ECD"/>
    <w:rPr>
      <w:sz w:val="16"/>
      <w:lang w:val="ru-RU" w:eastAsia="ru-RU"/>
    </w:rPr>
  </w:style>
  <w:style w:type="character" w:customStyle="1" w:styleId="6120">
    <w:name w:val="Знак Знак612"/>
    <w:uiPriority w:val="99"/>
    <w:qFormat/>
    <w:rsid w:val="00665ECD"/>
    <w:rPr>
      <w:rFonts w:ascii="Arial" w:hAnsi="Arial"/>
      <w:b/>
      <w:i/>
      <w:sz w:val="28"/>
      <w:lang w:val="ru-RU" w:eastAsia="en-US"/>
    </w:rPr>
  </w:style>
  <w:style w:type="character" w:customStyle="1" w:styleId="1630">
    <w:name w:val="Знак Знак163"/>
    <w:uiPriority w:val="99"/>
    <w:qFormat/>
    <w:locked/>
    <w:rsid w:val="00665ECD"/>
    <w:rPr>
      <w:b/>
      <w:caps/>
      <w:sz w:val="24"/>
      <w:lang w:val="ru-RU" w:eastAsia="ru-RU"/>
    </w:rPr>
  </w:style>
  <w:style w:type="character" w:customStyle="1" w:styleId="4b">
    <w:name w:val="Знак Знак Знак4"/>
    <w:uiPriority w:val="99"/>
    <w:qFormat/>
    <w:rsid w:val="00665ECD"/>
    <w:rPr>
      <w:rFonts w:ascii="Times New Roman" w:hAnsi="Times New Roman"/>
      <w:b/>
      <w:caps/>
      <w:sz w:val="28"/>
    </w:rPr>
  </w:style>
  <w:style w:type="character" w:customStyle="1" w:styleId="252">
    <w:name w:val="Знак Знак252"/>
    <w:uiPriority w:val="99"/>
    <w:qFormat/>
    <w:rsid w:val="00665ECD"/>
    <w:rPr>
      <w:rFonts w:ascii="Times New Roman" w:hAnsi="Times New Roman"/>
      <w:b/>
      <w:sz w:val="28"/>
    </w:rPr>
  </w:style>
  <w:style w:type="character" w:customStyle="1" w:styleId="2220">
    <w:name w:val="Знак Знак222"/>
    <w:uiPriority w:val="99"/>
    <w:qFormat/>
    <w:rsid w:val="00665ECD"/>
    <w:rPr>
      <w:rFonts w:ascii="Times New Roman" w:hAnsi="Times New Roman"/>
      <w:sz w:val="24"/>
    </w:rPr>
  </w:style>
  <w:style w:type="character" w:customStyle="1" w:styleId="1920">
    <w:name w:val="Знак Знак192"/>
    <w:uiPriority w:val="99"/>
    <w:qFormat/>
    <w:rsid w:val="00665ECD"/>
    <w:rPr>
      <w:rFonts w:ascii="Times New Roman" w:hAnsi="Times New Roman"/>
      <w:sz w:val="16"/>
      <w:lang w:eastAsia="ru-RU"/>
    </w:rPr>
  </w:style>
  <w:style w:type="character" w:customStyle="1" w:styleId="1820">
    <w:name w:val="Знак Знак182"/>
    <w:uiPriority w:val="99"/>
    <w:qFormat/>
    <w:rsid w:val="00665ECD"/>
    <w:rPr>
      <w:rFonts w:ascii="Courier New" w:hAnsi="Courier New"/>
    </w:rPr>
  </w:style>
  <w:style w:type="character" w:customStyle="1" w:styleId="1720">
    <w:name w:val="Знак Знак172"/>
    <w:uiPriority w:val="99"/>
    <w:qFormat/>
    <w:rsid w:val="00665ECD"/>
    <w:rPr>
      <w:rFonts w:ascii="Times New Roman" w:hAnsi="Times New Roman"/>
      <w:sz w:val="24"/>
    </w:rPr>
  </w:style>
  <w:style w:type="character" w:customStyle="1" w:styleId="1520">
    <w:name w:val="Знак Знак152"/>
    <w:uiPriority w:val="99"/>
    <w:qFormat/>
    <w:rsid w:val="00665ECD"/>
    <w:rPr>
      <w:b/>
      <w:sz w:val="28"/>
    </w:rPr>
  </w:style>
  <w:style w:type="character" w:customStyle="1" w:styleId="4120">
    <w:name w:val="Знак Знак412"/>
    <w:uiPriority w:val="99"/>
    <w:qFormat/>
    <w:locked/>
    <w:rsid w:val="00665ECD"/>
    <w:rPr>
      <w:rFonts w:ascii="Arial" w:hAnsi="Arial"/>
      <w:b/>
      <w:i/>
      <w:sz w:val="28"/>
      <w:lang w:val="ru-RU" w:eastAsia="en-US"/>
    </w:rPr>
  </w:style>
  <w:style w:type="character" w:customStyle="1" w:styleId="233">
    <w:name w:val="Знак Знак23 Знак3"/>
    <w:uiPriority w:val="99"/>
    <w:locked/>
    <w:rsid w:val="00665ECD"/>
    <w:rPr>
      <w:rFonts w:ascii="Tahoma" w:hAnsi="Tahoma"/>
      <w:sz w:val="16"/>
    </w:rPr>
  </w:style>
  <w:style w:type="paragraph" w:customStyle="1" w:styleId="4c">
    <w:name w:val="Знак Знак Знак Знак Знак Знак Знак Знак Знак Знак Знак Знак Знак4"/>
    <w:basedOn w:val="a2"/>
    <w:uiPriority w:val="99"/>
    <w:qFormat/>
    <w:rsid w:val="00665EC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24">
    <w:name w:val="Знак32"/>
    <w:basedOn w:val="a2"/>
    <w:uiPriority w:val="99"/>
    <w:qFormat/>
    <w:rsid w:val="00665EC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20">
    <w:name w:val="Знак Знак532"/>
    <w:uiPriority w:val="99"/>
    <w:qFormat/>
    <w:locked/>
    <w:rsid w:val="00665ECD"/>
    <w:rPr>
      <w:b/>
      <w:caps/>
      <w:sz w:val="24"/>
      <w:lang w:val="ru-RU" w:eastAsia="ru-RU"/>
    </w:rPr>
  </w:style>
  <w:style w:type="character" w:customStyle="1" w:styleId="2ffd">
    <w:name w:val="Без интервала Знак2"/>
    <w:uiPriority w:val="99"/>
    <w:qFormat/>
    <w:locked/>
    <w:rsid w:val="00665ECD"/>
    <w:rPr>
      <w:sz w:val="24"/>
      <w:lang w:eastAsia="en-US"/>
    </w:rPr>
  </w:style>
  <w:style w:type="character" w:customStyle="1" w:styleId="1121">
    <w:name w:val="Знак1 Знак Знак12"/>
    <w:uiPriority w:val="99"/>
    <w:qFormat/>
    <w:locked/>
    <w:rsid w:val="00665ECD"/>
    <w:rPr>
      <w:rFonts w:ascii="Times New Roman" w:hAnsi="Times New Roman"/>
      <w:sz w:val="24"/>
      <w:lang w:eastAsia="ru-RU"/>
    </w:rPr>
  </w:style>
  <w:style w:type="character" w:customStyle="1" w:styleId="462">
    <w:name w:val="Знак Знак462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482">
    <w:name w:val="Знак Знак482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442">
    <w:name w:val="Знак Знак442"/>
    <w:uiPriority w:val="99"/>
    <w:qFormat/>
    <w:locked/>
    <w:rsid w:val="00665ECD"/>
    <w:rPr>
      <w:sz w:val="24"/>
    </w:rPr>
  </w:style>
  <w:style w:type="character" w:customStyle="1" w:styleId="5120">
    <w:name w:val="Знак Знак512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432">
    <w:name w:val="Знак Знак432"/>
    <w:uiPriority w:val="99"/>
    <w:qFormat/>
    <w:locked/>
    <w:rsid w:val="00665ECD"/>
    <w:rPr>
      <w:color w:val="000000"/>
      <w:sz w:val="24"/>
      <w:lang w:eastAsia="ru-RU"/>
    </w:rPr>
  </w:style>
  <w:style w:type="character" w:customStyle="1" w:styleId="422">
    <w:name w:val="Знак Знак422"/>
    <w:uiPriority w:val="99"/>
    <w:qFormat/>
    <w:rsid w:val="00665ECD"/>
    <w:rPr>
      <w:rFonts w:ascii="Times New Roman" w:hAnsi="Times New Roman"/>
      <w:sz w:val="16"/>
    </w:rPr>
  </w:style>
  <w:style w:type="character" w:customStyle="1" w:styleId="492">
    <w:name w:val="Знак Знак492"/>
    <w:uiPriority w:val="99"/>
    <w:qFormat/>
    <w:rsid w:val="00665ECD"/>
    <w:rPr>
      <w:rFonts w:ascii="Times New Roman" w:hAnsi="Times New Roman"/>
      <w:b/>
      <w:caps/>
      <w:sz w:val="24"/>
      <w:lang w:eastAsia="ru-RU"/>
    </w:rPr>
  </w:style>
  <w:style w:type="character" w:customStyle="1" w:styleId="472">
    <w:name w:val="Знак Знак472"/>
    <w:uiPriority w:val="99"/>
    <w:qFormat/>
    <w:rsid w:val="00665ECD"/>
    <w:rPr>
      <w:rFonts w:ascii="Times New Roman" w:hAnsi="Times New Roman"/>
      <w:b/>
      <w:sz w:val="27"/>
      <w:lang w:eastAsia="ru-RU"/>
    </w:rPr>
  </w:style>
  <w:style w:type="character" w:customStyle="1" w:styleId="452">
    <w:name w:val="Знак Знак452"/>
    <w:uiPriority w:val="99"/>
    <w:qFormat/>
    <w:rsid w:val="00665ECD"/>
    <w:rPr>
      <w:rFonts w:ascii="Times New Roman" w:hAnsi="Times New Roman"/>
      <w:b/>
      <w:i/>
      <w:sz w:val="26"/>
      <w:lang w:eastAsia="ru-RU"/>
    </w:rPr>
  </w:style>
  <w:style w:type="character" w:customStyle="1" w:styleId="534">
    <w:name w:val="Знак5 Знак Знак3"/>
    <w:uiPriority w:val="99"/>
    <w:qFormat/>
    <w:locked/>
    <w:rsid w:val="00665ECD"/>
    <w:rPr>
      <w:sz w:val="16"/>
    </w:rPr>
  </w:style>
  <w:style w:type="character" w:customStyle="1" w:styleId="502">
    <w:name w:val="Знак Знак502"/>
    <w:uiPriority w:val="99"/>
    <w:qFormat/>
    <w:locked/>
    <w:rsid w:val="00665ECD"/>
    <w:rPr>
      <w:b/>
      <w:sz w:val="28"/>
      <w:lang w:val="ru-RU" w:eastAsia="ru-RU"/>
    </w:rPr>
  </w:style>
  <w:style w:type="character" w:customStyle="1" w:styleId="522">
    <w:name w:val="Знак Знак522"/>
    <w:uiPriority w:val="99"/>
    <w:qFormat/>
    <w:rsid w:val="00665ECD"/>
    <w:rPr>
      <w:rFonts w:ascii="Arial" w:hAnsi="Arial"/>
      <w:b/>
      <w:i/>
      <w:sz w:val="28"/>
    </w:rPr>
  </w:style>
  <w:style w:type="character" w:customStyle="1" w:styleId="5121">
    <w:name w:val="Знак5 Знак Знак12"/>
    <w:uiPriority w:val="99"/>
    <w:qFormat/>
    <w:locked/>
    <w:rsid w:val="00665ECD"/>
    <w:rPr>
      <w:sz w:val="16"/>
      <w:lang w:val="ru-RU" w:eastAsia="ru-RU"/>
    </w:rPr>
  </w:style>
  <w:style w:type="character" w:customStyle="1" w:styleId="621">
    <w:name w:val="Знак6 Знак Знак2"/>
    <w:uiPriority w:val="99"/>
    <w:qFormat/>
    <w:rsid w:val="00665ECD"/>
    <w:rPr>
      <w:sz w:val="24"/>
      <w:lang w:val="ru-RU" w:eastAsia="ru-RU"/>
    </w:rPr>
  </w:style>
  <w:style w:type="character" w:customStyle="1" w:styleId="5210">
    <w:name w:val="Знак5 Знак21"/>
    <w:uiPriority w:val="99"/>
    <w:rsid w:val="00665ECD"/>
    <w:rPr>
      <w:sz w:val="16"/>
    </w:rPr>
  </w:style>
  <w:style w:type="character" w:customStyle="1" w:styleId="UnresolvedMention">
    <w:name w:val="Unresolved Mention"/>
    <w:basedOn w:val="a3"/>
    <w:uiPriority w:val="99"/>
    <w:semiHidden/>
    <w:qFormat/>
    <w:rsid w:val="00665ECD"/>
    <w:rPr>
      <w:rFonts w:cs="Times New Roman"/>
      <w:color w:val="605E5C"/>
      <w:shd w:val="clear" w:color="auto" w:fill="E1DFDD"/>
    </w:rPr>
  </w:style>
  <w:style w:type="character" w:customStyle="1" w:styleId="203">
    <w:name w:val="Знак Знак203"/>
    <w:uiPriority w:val="99"/>
    <w:qFormat/>
    <w:rsid w:val="00665ECD"/>
    <w:rPr>
      <w:rFonts w:ascii="Arial" w:hAnsi="Arial"/>
      <w:sz w:val="22"/>
    </w:rPr>
  </w:style>
  <w:style w:type="paragraph" w:customStyle="1" w:styleId="4d">
    <w:name w:val="Знак Знак Знак Знак Знак Знак4"/>
    <w:basedOn w:val="a2"/>
    <w:uiPriority w:val="99"/>
    <w:qFormat/>
    <w:rsid w:val="00665EC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50">
    <w:name w:val="Знак Знак75"/>
    <w:uiPriority w:val="99"/>
    <w:rsid w:val="00665ECD"/>
    <w:rPr>
      <w:sz w:val="16"/>
      <w:lang w:val="ru-RU" w:eastAsia="ru-RU"/>
    </w:rPr>
  </w:style>
  <w:style w:type="character" w:customStyle="1" w:styleId="1430">
    <w:name w:val="Знак Знак143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103">
    <w:name w:val="Знак Знак103"/>
    <w:uiPriority w:val="99"/>
    <w:qFormat/>
    <w:locked/>
    <w:rsid w:val="00665ECD"/>
    <w:rPr>
      <w:sz w:val="16"/>
      <w:lang w:val="ru-RU" w:eastAsia="ru-RU"/>
    </w:rPr>
  </w:style>
  <w:style w:type="character" w:customStyle="1" w:styleId="6130">
    <w:name w:val="Знак Знак613"/>
    <w:uiPriority w:val="99"/>
    <w:qFormat/>
    <w:rsid w:val="00665ECD"/>
    <w:rPr>
      <w:rFonts w:ascii="Arial" w:hAnsi="Arial"/>
      <w:b/>
      <w:i/>
      <w:sz w:val="28"/>
      <w:lang w:val="ru-RU" w:eastAsia="en-US"/>
    </w:rPr>
  </w:style>
  <w:style w:type="character" w:customStyle="1" w:styleId="164">
    <w:name w:val="Знак Знак164"/>
    <w:uiPriority w:val="99"/>
    <w:qFormat/>
    <w:locked/>
    <w:rsid w:val="00665ECD"/>
    <w:rPr>
      <w:b/>
      <w:caps/>
      <w:sz w:val="24"/>
      <w:lang w:val="ru-RU" w:eastAsia="ru-RU"/>
    </w:rPr>
  </w:style>
  <w:style w:type="character" w:customStyle="1" w:styleId="5b">
    <w:name w:val="Знак Знак Знак5"/>
    <w:uiPriority w:val="99"/>
    <w:qFormat/>
    <w:rsid w:val="00665ECD"/>
    <w:rPr>
      <w:rFonts w:ascii="Times New Roman" w:hAnsi="Times New Roman"/>
      <w:b/>
      <w:caps/>
      <w:sz w:val="28"/>
    </w:rPr>
  </w:style>
  <w:style w:type="character" w:customStyle="1" w:styleId="253">
    <w:name w:val="Знак Знак253"/>
    <w:uiPriority w:val="99"/>
    <w:qFormat/>
    <w:rsid w:val="00665ECD"/>
    <w:rPr>
      <w:rFonts w:ascii="Times New Roman" w:hAnsi="Times New Roman"/>
      <w:b/>
      <w:sz w:val="28"/>
    </w:rPr>
  </w:style>
  <w:style w:type="character" w:customStyle="1" w:styleId="2230">
    <w:name w:val="Знак Знак223"/>
    <w:uiPriority w:val="99"/>
    <w:qFormat/>
    <w:rsid w:val="00665ECD"/>
    <w:rPr>
      <w:rFonts w:ascii="Times New Roman" w:hAnsi="Times New Roman"/>
      <w:sz w:val="24"/>
    </w:rPr>
  </w:style>
  <w:style w:type="character" w:customStyle="1" w:styleId="193">
    <w:name w:val="Знак Знак193"/>
    <w:uiPriority w:val="99"/>
    <w:qFormat/>
    <w:rsid w:val="00665ECD"/>
    <w:rPr>
      <w:rFonts w:ascii="Times New Roman" w:hAnsi="Times New Roman"/>
      <w:sz w:val="16"/>
      <w:lang w:eastAsia="ru-RU"/>
    </w:rPr>
  </w:style>
  <w:style w:type="character" w:customStyle="1" w:styleId="183">
    <w:name w:val="Знак Знак183"/>
    <w:uiPriority w:val="99"/>
    <w:qFormat/>
    <w:rsid w:val="00665ECD"/>
    <w:rPr>
      <w:rFonts w:ascii="Courier New" w:hAnsi="Courier New"/>
    </w:rPr>
  </w:style>
  <w:style w:type="character" w:customStyle="1" w:styleId="173">
    <w:name w:val="Знак Знак173"/>
    <w:uiPriority w:val="99"/>
    <w:qFormat/>
    <w:rsid w:val="00665ECD"/>
    <w:rPr>
      <w:rFonts w:ascii="Times New Roman" w:hAnsi="Times New Roman"/>
      <w:sz w:val="24"/>
    </w:rPr>
  </w:style>
  <w:style w:type="character" w:customStyle="1" w:styleId="153">
    <w:name w:val="Знак Знак153"/>
    <w:uiPriority w:val="99"/>
    <w:qFormat/>
    <w:rsid w:val="00665ECD"/>
    <w:rPr>
      <w:b/>
      <w:sz w:val="28"/>
    </w:rPr>
  </w:style>
  <w:style w:type="character" w:customStyle="1" w:styleId="4130">
    <w:name w:val="Знак Знак413"/>
    <w:uiPriority w:val="99"/>
    <w:qFormat/>
    <w:locked/>
    <w:rsid w:val="00665ECD"/>
    <w:rPr>
      <w:rFonts w:ascii="Arial" w:hAnsi="Arial"/>
      <w:b/>
      <w:i/>
      <w:sz w:val="28"/>
      <w:lang w:val="ru-RU" w:eastAsia="en-US"/>
    </w:rPr>
  </w:style>
  <w:style w:type="character" w:customStyle="1" w:styleId="234">
    <w:name w:val="Знак Знак23 Знак4"/>
    <w:uiPriority w:val="99"/>
    <w:qFormat/>
    <w:locked/>
    <w:rsid w:val="00665ECD"/>
    <w:rPr>
      <w:rFonts w:ascii="Tahoma" w:hAnsi="Tahoma"/>
      <w:sz w:val="16"/>
    </w:rPr>
  </w:style>
  <w:style w:type="paragraph" w:customStyle="1" w:styleId="5c">
    <w:name w:val="Знак Знак Знак Знак Знак Знак Знак Знак Знак Знак Знак Знак Знак5"/>
    <w:basedOn w:val="a2"/>
    <w:uiPriority w:val="99"/>
    <w:qFormat/>
    <w:rsid w:val="00665EC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32">
    <w:name w:val="Знак33"/>
    <w:basedOn w:val="a2"/>
    <w:uiPriority w:val="99"/>
    <w:qFormat/>
    <w:rsid w:val="00665EC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30">
    <w:name w:val="Знак Знак533"/>
    <w:uiPriority w:val="99"/>
    <w:qFormat/>
    <w:locked/>
    <w:rsid w:val="00665ECD"/>
    <w:rPr>
      <w:b/>
      <w:caps/>
      <w:sz w:val="24"/>
      <w:lang w:val="ru-RU" w:eastAsia="ru-RU"/>
    </w:rPr>
  </w:style>
  <w:style w:type="character" w:customStyle="1" w:styleId="3fd">
    <w:name w:val="Без интервала Знак3"/>
    <w:uiPriority w:val="99"/>
    <w:qFormat/>
    <w:locked/>
    <w:rsid w:val="00665ECD"/>
    <w:rPr>
      <w:sz w:val="24"/>
      <w:lang w:eastAsia="en-US"/>
    </w:rPr>
  </w:style>
  <w:style w:type="character" w:customStyle="1" w:styleId="1131">
    <w:name w:val="Знак1 Знак Знак13"/>
    <w:uiPriority w:val="99"/>
    <w:qFormat/>
    <w:locked/>
    <w:rsid w:val="00665ECD"/>
    <w:rPr>
      <w:rFonts w:ascii="Times New Roman" w:hAnsi="Times New Roman"/>
      <w:sz w:val="24"/>
      <w:lang w:eastAsia="ru-RU"/>
    </w:rPr>
  </w:style>
  <w:style w:type="character" w:customStyle="1" w:styleId="463">
    <w:name w:val="Знак Знак463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483">
    <w:name w:val="Знак Знак483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443">
    <w:name w:val="Знак Знак443"/>
    <w:uiPriority w:val="99"/>
    <w:qFormat/>
    <w:locked/>
    <w:rsid w:val="00665ECD"/>
    <w:rPr>
      <w:sz w:val="24"/>
    </w:rPr>
  </w:style>
  <w:style w:type="character" w:customStyle="1" w:styleId="513">
    <w:name w:val="Знак Знак513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433">
    <w:name w:val="Знак Знак433"/>
    <w:uiPriority w:val="99"/>
    <w:qFormat/>
    <w:locked/>
    <w:rsid w:val="00665ECD"/>
    <w:rPr>
      <w:color w:val="000000"/>
      <w:sz w:val="24"/>
      <w:lang w:eastAsia="ru-RU"/>
    </w:rPr>
  </w:style>
  <w:style w:type="character" w:customStyle="1" w:styleId="423">
    <w:name w:val="Знак Знак423"/>
    <w:uiPriority w:val="99"/>
    <w:qFormat/>
    <w:rsid w:val="00665ECD"/>
    <w:rPr>
      <w:rFonts w:ascii="Times New Roman" w:hAnsi="Times New Roman"/>
      <w:sz w:val="16"/>
    </w:rPr>
  </w:style>
  <w:style w:type="character" w:customStyle="1" w:styleId="493">
    <w:name w:val="Знак Знак493"/>
    <w:uiPriority w:val="99"/>
    <w:qFormat/>
    <w:rsid w:val="00665ECD"/>
    <w:rPr>
      <w:rFonts w:ascii="Times New Roman" w:hAnsi="Times New Roman"/>
      <w:b/>
      <w:caps/>
      <w:sz w:val="24"/>
      <w:lang w:eastAsia="ru-RU"/>
    </w:rPr>
  </w:style>
  <w:style w:type="character" w:customStyle="1" w:styleId="473">
    <w:name w:val="Знак Знак473"/>
    <w:uiPriority w:val="99"/>
    <w:qFormat/>
    <w:rsid w:val="00665ECD"/>
    <w:rPr>
      <w:rFonts w:ascii="Times New Roman" w:hAnsi="Times New Roman"/>
      <w:b/>
      <w:sz w:val="27"/>
      <w:lang w:eastAsia="ru-RU"/>
    </w:rPr>
  </w:style>
  <w:style w:type="character" w:customStyle="1" w:styleId="453">
    <w:name w:val="Знак Знак453"/>
    <w:uiPriority w:val="99"/>
    <w:qFormat/>
    <w:rsid w:val="00665ECD"/>
    <w:rPr>
      <w:rFonts w:ascii="Times New Roman" w:hAnsi="Times New Roman"/>
      <w:b/>
      <w:i/>
      <w:sz w:val="26"/>
      <w:lang w:eastAsia="ru-RU"/>
    </w:rPr>
  </w:style>
  <w:style w:type="character" w:customStyle="1" w:styleId="541">
    <w:name w:val="Знак5 Знак Знак4"/>
    <w:uiPriority w:val="99"/>
    <w:qFormat/>
    <w:locked/>
    <w:rsid w:val="00665ECD"/>
    <w:rPr>
      <w:sz w:val="16"/>
    </w:rPr>
  </w:style>
  <w:style w:type="character" w:customStyle="1" w:styleId="503">
    <w:name w:val="Знак Знак503"/>
    <w:uiPriority w:val="99"/>
    <w:qFormat/>
    <w:locked/>
    <w:rsid w:val="00665ECD"/>
    <w:rPr>
      <w:b/>
      <w:sz w:val="28"/>
      <w:lang w:val="ru-RU" w:eastAsia="ru-RU"/>
    </w:rPr>
  </w:style>
  <w:style w:type="character" w:customStyle="1" w:styleId="523">
    <w:name w:val="Знак Знак523"/>
    <w:uiPriority w:val="99"/>
    <w:qFormat/>
    <w:rsid w:val="00665ECD"/>
    <w:rPr>
      <w:rFonts w:ascii="Arial" w:hAnsi="Arial"/>
      <w:b/>
      <w:i/>
      <w:sz w:val="28"/>
    </w:rPr>
  </w:style>
  <w:style w:type="character" w:customStyle="1" w:styleId="5130">
    <w:name w:val="Знак5 Знак Знак13"/>
    <w:uiPriority w:val="99"/>
    <w:qFormat/>
    <w:locked/>
    <w:rsid w:val="00665ECD"/>
    <w:rPr>
      <w:sz w:val="16"/>
      <w:lang w:val="ru-RU" w:eastAsia="ru-RU"/>
    </w:rPr>
  </w:style>
  <w:style w:type="character" w:customStyle="1" w:styleId="631">
    <w:name w:val="Знак6 Знак Знак3"/>
    <w:uiPriority w:val="99"/>
    <w:qFormat/>
    <w:rsid w:val="00665ECD"/>
    <w:rPr>
      <w:sz w:val="24"/>
      <w:lang w:val="ru-RU" w:eastAsia="ru-RU"/>
    </w:rPr>
  </w:style>
  <w:style w:type="paragraph" w:customStyle="1" w:styleId="5d">
    <w:name w:val="Знак Знак Знак Знак Знак Знак5"/>
    <w:basedOn w:val="a2"/>
    <w:uiPriority w:val="99"/>
    <w:qFormat/>
    <w:rsid w:val="00665EC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6">
    <w:name w:val="Знак Знак76"/>
    <w:uiPriority w:val="99"/>
    <w:qFormat/>
    <w:rsid w:val="00665ECD"/>
    <w:rPr>
      <w:sz w:val="16"/>
      <w:lang w:val="ru-RU" w:eastAsia="ru-RU"/>
    </w:rPr>
  </w:style>
  <w:style w:type="character" w:customStyle="1" w:styleId="1440">
    <w:name w:val="Знак Знак144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104">
    <w:name w:val="Знак Знак104"/>
    <w:uiPriority w:val="99"/>
    <w:qFormat/>
    <w:locked/>
    <w:rsid w:val="00665ECD"/>
    <w:rPr>
      <w:sz w:val="16"/>
      <w:lang w:val="ru-RU" w:eastAsia="ru-RU"/>
    </w:rPr>
  </w:style>
  <w:style w:type="character" w:customStyle="1" w:styleId="614">
    <w:name w:val="Знак Знак614"/>
    <w:uiPriority w:val="99"/>
    <w:qFormat/>
    <w:rsid w:val="00665ECD"/>
    <w:rPr>
      <w:rFonts w:ascii="Arial" w:hAnsi="Arial"/>
      <w:b/>
      <w:i/>
      <w:sz w:val="28"/>
      <w:lang w:val="ru-RU" w:eastAsia="en-US"/>
    </w:rPr>
  </w:style>
  <w:style w:type="character" w:customStyle="1" w:styleId="165">
    <w:name w:val="Знак Знак165"/>
    <w:uiPriority w:val="99"/>
    <w:qFormat/>
    <w:locked/>
    <w:rsid w:val="00665ECD"/>
    <w:rPr>
      <w:b/>
      <w:caps/>
      <w:sz w:val="24"/>
      <w:lang w:val="ru-RU" w:eastAsia="ru-RU"/>
    </w:rPr>
  </w:style>
  <w:style w:type="character" w:customStyle="1" w:styleId="6a">
    <w:name w:val="Знак Знак Знак6"/>
    <w:uiPriority w:val="99"/>
    <w:qFormat/>
    <w:rsid w:val="00665ECD"/>
    <w:rPr>
      <w:rFonts w:ascii="Times New Roman" w:hAnsi="Times New Roman"/>
      <w:b/>
      <w:caps/>
      <w:sz w:val="28"/>
    </w:rPr>
  </w:style>
  <w:style w:type="character" w:customStyle="1" w:styleId="254">
    <w:name w:val="Знак Знак254"/>
    <w:uiPriority w:val="99"/>
    <w:qFormat/>
    <w:rsid w:val="00665ECD"/>
    <w:rPr>
      <w:rFonts w:ascii="Times New Roman" w:hAnsi="Times New Roman"/>
      <w:b/>
      <w:sz w:val="28"/>
    </w:rPr>
  </w:style>
  <w:style w:type="character" w:customStyle="1" w:styleId="2240">
    <w:name w:val="Знак Знак224"/>
    <w:uiPriority w:val="99"/>
    <w:qFormat/>
    <w:rsid w:val="00665ECD"/>
    <w:rPr>
      <w:rFonts w:ascii="Times New Roman" w:hAnsi="Times New Roman"/>
      <w:sz w:val="24"/>
    </w:rPr>
  </w:style>
  <w:style w:type="character" w:customStyle="1" w:styleId="204">
    <w:name w:val="Знак Знак204"/>
    <w:uiPriority w:val="99"/>
    <w:qFormat/>
    <w:rsid w:val="00665ECD"/>
    <w:rPr>
      <w:rFonts w:ascii="Arial" w:hAnsi="Arial"/>
      <w:sz w:val="22"/>
    </w:rPr>
  </w:style>
  <w:style w:type="character" w:customStyle="1" w:styleId="194">
    <w:name w:val="Знак Знак194"/>
    <w:uiPriority w:val="99"/>
    <w:qFormat/>
    <w:rsid w:val="00665ECD"/>
    <w:rPr>
      <w:rFonts w:ascii="Times New Roman" w:hAnsi="Times New Roman"/>
      <w:sz w:val="16"/>
      <w:lang w:eastAsia="ru-RU"/>
    </w:rPr>
  </w:style>
  <w:style w:type="character" w:customStyle="1" w:styleId="184">
    <w:name w:val="Знак Знак184"/>
    <w:uiPriority w:val="99"/>
    <w:qFormat/>
    <w:rsid w:val="00665ECD"/>
    <w:rPr>
      <w:rFonts w:ascii="Courier New" w:hAnsi="Courier New"/>
    </w:rPr>
  </w:style>
  <w:style w:type="character" w:customStyle="1" w:styleId="174">
    <w:name w:val="Знак Знак174"/>
    <w:uiPriority w:val="99"/>
    <w:qFormat/>
    <w:rsid w:val="00665ECD"/>
    <w:rPr>
      <w:rFonts w:ascii="Times New Roman" w:hAnsi="Times New Roman"/>
      <w:sz w:val="24"/>
    </w:rPr>
  </w:style>
  <w:style w:type="character" w:customStyle="1" w:styleId="154">
    <w:name w:val="Знак Знак154"/>
    <w:uiPriority w:val="99"/>
    <w:qFormat/>
    <w:rsid w:val="00665ECD"/>
    <w:rPr>
      <w:b/>
      <w:sz w:val="28"/>
    </w:rPr>
  </w:style>
  <w:style w:type="character" w:customStyle="1" w:styleId="4140">
    <w:name w:val="Знак Знак414"/>
    <w:uiPriority w:val="99"/>
    <w:qFormat/>
    <w:locked/>
    <w:rsid w:val="00665ECD"/>
    <w:rPr>
      <w:rFonts w:ascii="Arial" w:hAnsi="Arial"/>
      <w:b/>
      <w:i/>
      <w:sz w:val="28"/>
      <w:lang w:val="ru-RU" w:eastAsia="en-US"/>
    </w:rPr>
  </w:style>
  <w:style w:type="character" w:customStyle="1" w:styleId="235">
    <w:name w:val="Знак Знак23 Знак5"/>
    <w:uiPriority w:val="99"/>
    <w:qFormat/>
    <w:locked/>
    <w:rsid w:val="00665ECD"/>
    <w:rPr>
      <w:rFonts w:ascii="Tahoma" w:hAnsi="Tahoma"/>
      <w:sz w:val="16"/>
    </w:rPr>
  </w:style>
  <w:style w:type="paragraph" w:customStyle="1" w:styleId="6b">
    <w:name w:val="Знак Знак Знак Знак Знак Знак Знак Знак Знак Знак Знак Знак Знак6"/>
    <w:basedOn w:val="a2"/>
    <w:uiPriority w:val="99"/>
    <w:qFormat/>
    <w:rsid w:val="00665EC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43">
    <w:name w:val="Знак34"/>
    <w:basedOn w:val="a2"/>
    <w:uiPriority w:val="99"/>
    <w:qFormat/>
    <w:rsid w:val="00665EC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40">
    <w:name w:val="Знак Знак534"/>
    <w:uiPriority w:val="99"/>
    <w:qFormat/>
    <w:locked/>
    <w:rsid w:val="00665ECD"/>
    <w:rPr>
      <w:b/>
      <w:caps/>
      <w:sz w:val="24"/>
      <w:lang w:val="ru-RU" w:eastAsia="ru-RU"/>
    </w:rPr>
  </w:style>
  <w:style w:type="character" w:customStyle="1" w:styleId="4e">
    <w:name w:val="Без интервала Знак4"/>
    <w:uiPriority w:val="99"/>
    <w:qFormat/>
    <w:locked/>
    <w:rsid w:val="00665ECD"/>
    <w:rPr>
      <w:sz w:val="24"/>
      <w:lang w:eastAsia="en-US"/>
    </w:rPr>
  </w:style>
  <w:style w:type="character" w:customStyle="1" w:styleId="1141">
    <w:name w:val="Знак1 Знак Знак14"/>
    <w:uiPriority w:val="99"/>
    <w:qFormat/>
    <w:locked/>
    <w:rsid w:val="00665ECD"/>
    <w:rPr>
      <w:rFonts w:ascii="Times New Roman" w:hAnsi="Times New Roman"/>
      <w:sz w:val="24"/>
      <w:lang w:eastAsia="ru-RU"/>
    </w:rPr>
  </w:style>
  <w:style w:type="character" w:customStyle="1" w:styleId="464">
    <w:name w:val="Знак Знак464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484">
    <w:name w:val="Знак Знак484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444">
    <w:name w:val="Знак Знак444"/>
    <w:uiPriority w:val="99"/>
    <w:qFormat/>
    <w:locked/>
    <w:rsid w:val="00665ECD"/>
    <w:rPr>
      <w:sz w:val="24"/>
    </w:rPr>
  </w:style>
  <w:style w:type="character" w:customStyle="1" w:styleId="514">
    <w:name w:val="Знак Знак514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434">
    <w:name w:val="Знак Знак434"/>
    <w:uiPriority w:val="99"/>
    <w:qFormat/>
    <w:locked/>
    <w:rsid w:val="00665ECD"/>
    <w:rPr>
      <w:color w:val="000000"/>
      <w:sz w:val="24"/>
      <w:lang w:eastAsia="ru-RU"/>
    </w:rPr>
  </w:style>
  <w:style w:type="character" w:customStyle="1" w:styleId="424">
    <w:name w:val="Знак Знак424"/>
    <w:uiPriority w:val="99"/>
    <w:qFormat/>
    <w:rsid w:val="00665ECD"/>
    <w:rPr>
      <w:rFonts w:ascii="Times New Roman" w:hAnsi="Times New Roman"/>
      <w:sz w:val="16"/>
    </w:rPr>
  </w:style>
  <w:style w:type="character" w:customStyle="1" w:styleId="494">
    <w:name w:val="Знак Знак494"/>
    <w:uiPriority w:val="99"/>
    <w:qFormat/>
    <w:rsid w:val="00665ECD"/>
    <w:rPr>
      <w:rFonts w:ascii="Times New Roman" w:hAnsi="Times New Roman"/>
      <w:b/>
      <w:caps/>
      <w:sz w:val="24"/>
      <w:lang w:eastAsia="ru-RU"/>
    </w:rPr>
  </w:style>
  <w:style w:type="character" w:customStyle="1" w:styleId="474">
    <w:name w:val="Знак Знак474"/>
    <w:uiPriority w:val="99"/>
    <w:qFormat/>
    <w:rsid w:val="00665ECD"/>
    <w:rPr>
      <w:rFonts w:ascii="Times New Roman" w:hAnsi="Times New Roman"/>
      <w:b/>
      <w:sz w:val="27"/>
      <w:lang w:eastAsia="ru-RU"/>
    </w:rPr>
  </w:style>
  <w:style w:type="character" w:customStyle="1" w:styleId="454">
    <w:name w:val="Знак Знак454"/>
    <w:uiPriority w:val="99"/>
    <w:qFormat/>
    <w:rsid w:val="00665ECD"/>
    <w:rPr>
      <w:rFonts w:ascii="Times New Roman" w:hAnsi="Times New Roman"/>
      <w:b/>
      <w:i/>
      <w:sz w:val="26"/>
      <w:lang w:eastAsia="ru-RU"/>
    </w:rPr>
  </w:style>
  <w:style w:type="character" w:customStyle="1" w:styleId="551">
    <w:name w:val="Знак5 Знак Знак5"/>
    <w:uiPriority w:val="99"/>
    <w:qFormat/>
    <w:locked/>
    <w:rsid w:val="00665ECD"/>
    <w:rPr>
      <w:sz w:val="16"/>
    </w:rPr>
  </w:style>
  <w:style w:type="character" w:customStyle="1" w:styleId="504">
    <w:name w:val="Знак Знак504"/>
    <w:uiPriority w:val="99"/>
    <w:qFormat/>
    <w:locked/>
    <w:rsid w:val="00665ECD"/>
    <w:rPr>
      <w:b/>
      <w:sz w:val="28"/>
      <w:lang w:val="ru-RU" w:eastAsia="ru-RU"/>
    </w:rPr>
  </w:style>
  <w:style w:type="character" w:customStyle="1" w:styleId="524">
    <w:name w:val="Знак Знак524"/>
    <w:uiPriority w:val="99"/>
    <w:qFormat/>
    <w:rsid w:val="00665ECD"/>
    <w:rPr>
      <w:rFonts w:ascii="Arial" w:hAnsi="Arial"/>
      <w:b/>
      <w:i/>
      <w:sz w:val="28"/>
    </w:rPr>
  </w:style>
  <w:style w:type="character" w:customStyle="1" w:styleId="5140">
    <w:name w:val="Знак5 Знак Знак14"/>
    <w:uiPriority w:val="99"/>
    <w:qFormat/>
    <w:locked/>
    <w:rsid w:val="00665ECD"/>
    <w:rPr>
      <w:sz w:val="16"/>
      <w:lang w:val="ru-RU" w:eastAsia="ru-RU"/>
    </w:rPr>
  </w:style>
  <w:style w:type="character" w:customStyle="1" w:styleId="641">
    <w:name w:val="Знак6 Знак Знак4"/>
    <w:uiPriority w:val="99"/>
    <w:qFormat/>
    <w:rsid w:val="00665ECD"/>
    <w:rPr>
      <w:sz w:val="24"/>
      <w:lang w:val="ru-RU" w:eastAsia="ru-RU"/>
    </w:rPr>
  </w:style>
  <w:style w:type="character" w:customStyle="1" w:styleId="205">
    <w:name w:val="Знак Знак205"/>
    <w:uiPriority w:val="99"/>
    <w:qFormat/>
    <w:rsid w:val="00665ECD"/>
    <w:rPr>
      <w:rFonts w:ascii="Arial" w:hAnsi="Arial"/>
      <w:sz w:val="22"/>
    </w:rPr>
  </w:style>
  <w:style w:type="character" w:customStyle="1" w:styleId="206">
    <w:name w:val="Знак Знак206"/>
    <w:uiPriority w:val="99"/>
    <w:qFormat/>
    <w:rsid w:val="00665ECD"/>
    <w:rPr>
      <w:rFonts w:ascii="Arial" w:hAnsi="Arial"/>
      <w:sz w:val="22"/>
    </w:rPr>
  </w:style>
  <w:style w:type="paragraph" w:customStyle="1" w:styleId="6c">
    <w:name w:val="Знак Знак Знак Знак Знак Знак6"/>
    <w:basedOn w:val="a2"/>
    <w:uiPriority w:val="99"/>
    <w:qFormat/>
    <w:rsid w:val="00665EC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4f">
    <w:name w:val="Основной текст Знак4"/>
    <w:uiPriority w:val="99"/>
    <w:qFormat/>
    <w:rsid w:val="00665ECD"/>
    <w:rPr>
      <w:sz w:val="24"/>
    </w:rPr>
  </w:style>
  <w:style w:type="character" w:customStyle="1" w:styleId="77">
    <w:name w:val="Знак Знак77"/>
    <w:uiPriority w:val="99"/>
    <w:qFormat/>
    <w:rsid w:val="00665ECD"/>
    <w:rPr>
      <w:sz w:val="16"/>
      <w:lang w:val="ru-RU" w:eastAsia="ru-RU"/>
    </w:rPr>
  </w:style>
  <w:style w:type="character" w:customStyle="1" w:styleId="1450">
    <w:name w:val="Знак Знак145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105">
    <w:name w:val="Знак Знак105"/>
    <w:uiPriority w:val="99"/>
    <w:qFormat/>
    <w:locked/>
    <w:rsid w:val="00665ECD"/>
    <w:rPr>
      <w:sz w:val="16"/>
      <w:lang w:val="ru-RU" w:eastAsia="ru-RU"/>
    </w:rPr>
  </w:style>
  <w:style w:type="character" w:customStyle="1" w:styleId="615">
    <w:name w:val="Знак Знак615"/>
    <w:uiPriority w:val="99"/>
    <w:qFormat/>
    <w:rsid w:val="00665ECD"/>
    <w:rPr>
      <w:rFonts w:ascii="Arial" w:hAnsi="Arial"/>
      <w:b/>
      <w:i/>
      <w:sz w:val="28"/>
      <w:lang w:val="ru-RU" w:eastAsia="en-US"/>
    </w:rPr>
  </w:style>
  <w:style w:type="character" w:customStyle="1" w:styleId="166">
    <w:name w:val="Знак Знак166"/>
    <w:uiPriority w:val="99"/>
    <w:qFormat/>
    <w:locked/>
    <w:rsid w:val="00665ECD"/>
    <w:rPr>
      <w:b/>
      <w:caps/>
      <w:sz w:val="24"/>
      <w:lang w:val="ru-RU" w:eastAsia="ru-RU"/>
    </w:rPr>
  </w:style>
  <w:style w:type="character" w:customStyle="1" w:styleId="78">
    <w:name w:val="Знак Знак Знак7"/>
    <w:uiPriority w:val="99"/>
    <w:qFormat/>
    <w:rsid w:val="00665ECD"/>
    <w:rPr>
      <w:rFonts w:ascii="Times New Roman" w:hAnsi="Times New Roman"/>
      <w:b/>
      <w:caps/>
      <w:sz w:val="28"/>
    </w:rPr>
  </w:style>
  <w:style w:type="character" w:customStyle="1" w:styleId="255">
    <w:name w:val="Знак Знак255"/>
    <w:uiPriority w:val="99"/>
    <w:qFormat/>
    <w:rsid w:val="00665ECD"/>
    <w:rPr>
      <w:rFonts w:ascii="Times New Roman" w:hAnsi="Times New Roman"/>
      <w:b/>
      <w:sz w:val="28"/>
    </w:rPr>
  </w:style>
  <w:style w:type="character" w:customStyle="1" w:styleId="2250">
    <w:name w:val="Знак Знак225"/>
    <w:uiPriority w:val="99"/>
    <w:qFormat/>
    <w:rsid w:val="00665ECD"/>
    <w:rPr>
      <w:rFonts w:ascii="Times New Roman" w:hAnsi="Times New Roman"/>
      <w:sz w:val="24"/>
    </w:rPr>
  </w:style>
  <w:style w:type="character" w:customStyle="1" w:styleId="195">
    <w:name w:val="Знак Знак195"/>
    <w:uiPriority w:val="99"/>
    <w:qFormat/>
    <w:rsid w:val="00665ECD"/>
    <w:rPr>
      <w:rFonts w:ascii="Times New Roman" w:hAnsi="Times New Roman"/>
      <w:sz w:val="16"/>
      <w:lang w:eastAsia="ru-RU"/>
    </w:rPr>
  </w:style>
  <w:style w:type="character" w:customStyle="1" w:styleId="185">
    <w:name w:val="Знак Знак185"/>
    <w:uiPriority w:val="99"/>
    <w:qFormat/>
    <w:rsid w:val="00665ECD"/>
    <w:rPr>
      <w:rFonts w:ascii="Courier New" w:hAnsi="Courier New"/>
    </w:rPr>
  </w:style>
  <w:style w:type="character" w:customStyle="1" w:styleId="175">
    <w:name w:val="Знак Знак175"/>
    <w:uiPriority w:val="99"/>
    <w:qFormat/>
    <w:rsid w:val="00665ECD"/>
    <w:rPr>
      <w:rFonts w:ascii="Times New Roman" w:hAnsi="Times New Roman"/>
      <w:sz w:val="24"/>
    </w:rPr>
  </w:style>
  <w:style w:type="character" w:customStyle="1" w:styleId="155">
    <w:name w:val="Знак Знак155"/>
    <w:uiPriority w:val="99"/>
    <w:qFormat/>
    <w:rsid w:val="00665ECD"/>
    <w:rPr>
      <w:b/>
      <w:sz w:val="28"/>
    </w:rPr>
  </w:style>
  <w:style w:type="character" w:customStyle="1" w:styleId="415">
    <w:name w:val="Знак Знак415"/>
    <w:uiPriority w:val="99"/>
    <w:qFormat/>
    <w:locked/>
    <w:rsid w:val="00665ECD"/>
    <w:rPr>
      <w:rFonts w:ascii="Arial" w:hAnsi="Arial"/>
      <w:b/>
      <w:i/>
      <w:sz w:val="28"/>
      <w:lang w:val="ru-RU" w:eastAsia="en-US"/>
    </w:rPr>
  </w:style>
  <w:style w:type="character" w:customStyle="1" w:styleId="236">
    <w:name w:val="Знак Знак23 Знак6"/>
    <w:uiPriority w:val="99"/>
    <w:qFormat/>
    <w:locked/>
    <w:rsid w:val="00665ECD"/>
    <w:rPr>
      <w:rFonts w:ascii="Tahoma" w:hAnsi="Tahoma"/>
      <w:sz w:val="16"/>
    </w:rPr>
  </w:style>
  <w:style w:type="paragraph" w:customStyle="1" w:styleId="79">
    <w:name w:val="Знак Знак Знак Знак Знак Знак Знак Знак Знак Знак Знак Знак Знак7"/>
    <w:basedOn w:val="a2"/>
    <w:uiPriority w:val="99"/>
    <w:qFormat/>
    <w:rsid w:val="00665EC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52">
    <w:name w:val="Знак35"/>
    <w:basedOn w:val="a2"/>
    <w:uiPriority w:val="99"/>
    <w:qFormat/>
    <w:rsid w:val="00665EC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5">
    <w:name w:val="Знак Знак535"/>
    <w:uiPriority w:val="99"/>
    <w:qFormat/>
    <w:locked/>
    <w:rsid w:val="00665ECD"/>
    <w:rPr>
      <w:b/>
      <w:caps/>
      <w:sz w:val="24"/>
      <w:lang w:val="ru-RU" w:eastAsia="ru-RU"/>
    </w:rPr>
  </w:style>
  <w:style w:type="character" w:customStyle="1" w:styleId="5e">
    <w:name w:val="Без интервала Знак5"/>
    <w:uiPriority w:val="99"/>
    <w:qFormat/>
    <w:locked/>
    <w:rsid w:val="00665ECD"/>
    <w:rPr>
      <w:sz w:val="24"/>
      <w:lang w:eastAsia="en-US"/>
    </w:rPr>
  </w:style>
  <w:style w:type="character" w:customStyle="1" w:styleId="1151">
    <w:name w:val="Знак1 Знак Знак15"/>
    <w:uiPriority w:val="99"/>
    <w:qFormat/>
    <w:locked/>
    <w:rsid w:val="00665ECD"/>
    <w:rPr>
      <w:rFonts w:ascii="Times New Roman" w:hAnsi="Times New Roman"/>
      <w:sz w:val="24"/>
      <w:lang w:eastAsia="ru-RU"/>
    </w:rPr>
  </w:style>
  <w:style w:type="character" w:customStyle="1" w:styleId="465">
    <w:name w:val="Знак Знак465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485">
    <w:name w:val="Знак Знак485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445">
    <w:name w:val="Знак Знак445"/>
    <w:uiPriority w:val="99"/>
    <w:qFormat/>
    <w:locked/>
    <w:rsid w:val="00665ECD"/>
    <w:rPr>
      <w:sz w:val="24"/>
    </w:rPr>
  </w:style>
  <w:style w:type="character" w:customStyle="1" w:styleId="515">
    <w:name w:val="Знак Знак515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435">
    <w:name w:val="Знак Знак435"/>
    <w:uiPriority w:val="99"/>
    <w:qFormat/>
    <w:locked/>
    <w:rsid w:val="00665ECD"/>
    <w:rPr>
      <w:color w:val="000000"/>
      <w:sz w:val="24"/>
      <w:lang w:eastAsia="ru-RU"/>
    </w:rPr>
  </w:style>
  <w:style w:type="character" w:customStyle="1" w:styleId="425">
    <w:name w:val="Знак Знак425"/>
    <w:uiPriority w:val="99"/>
    <w:qFormat/>
    <w:rsid w:val="00665ECD"/>
    <w:rPr>
      <w:rFonts w:ascii="Times New Roman" w:hAnsi="Times New Roman"/>
      <w:sz w:val="16"/>
    </w:rPr>
  </w:style>
  <w:style w:type="character" w:customStyle="1" w:styleId="495">
    <w:name w:val="Знак Знак495"/>
    <w:uiPriority w:val="99"/>
    <w:qFormat/>
    <w:rsid w:val="00665ECD"/>
    <w:rPr>
      <w:rFonts w:ascii="Times New Roman" w:hAnsi="Times New Roman"/>
      <w:b/>
      <w:caps/>
      <w:sz w:val="24"/>
      <w:lang w:eastAsia="ru-RU"/>
    </w:rPr>
  </w:style>
  <w:style w:type="character" w:customStyle="1" w:styleId="475">
    <w:name w:val="Знак Знак475"/>
    <w:uiPriority w:val="99"/>
    <w:qFormat/>
    <w:rsid w:val="00665ECD"/>
    <w:rPr>
      <w:rFonts w:ascii="Times New Roman" w:hAnsi="Times New Roman"/>
      <w:b/>
      <w:sz w:val="27"/>
      <w:lang w:eastAsia="ru-RU"/>
    </w:rPr>
  </w:style>
  <w:style w:type="character" w:customStyle="1" w:styleId="455">
    <w:name w:val="Знак Знак455"/>
    <w:uiPriority w:val="99"/>
    <w:qFormat/>
    <w:rsid w:val="00665ECD"/>
    <w:rPr>
      <w:rFonts w:ascii="Times New Roman" w:hAnsi="Times New Roman"/>
      <w:b/>
      <w:i/>
      <w:sz w:val="26"/>
      <w:lang w:eastAsia="ru-RU"/>
    </w:rPr>
  </w:style>
  <w:style w:type="character" w:customStyle="1" w:styleId="561">
    <w:name w:val="Знак5 Знак Знак6"/>
    <w:uiPriority w:val="99"/>
    <w:qFormat/>
    <w:locked/>
    <w:rsid w:val="00665ECD"/>
    <w:rPr>
      <w:sz w:val="16"/>
    </w:rPr>
  </w:style>
  <w:style w:type="character" w:customStyle="1" w:styleId="505">
    <w:name w:val="Знак Знак505"/>
    <w:uiPriority w:val="99"/>
    <w:qFormat/>
    <w:locked/>
    <w:rsid w:val="00665ECD"/>
    <w:rPr>
      <w:b/>
      <w:sz w:val="28"/>
      <w:lang w:val="ru-RU" w:eastAsia="ru-RU"/>
    </w:rPr>
  </w:style>
  <w:style w:type="character" w:customStyle="1" w:styleId="525">
    <w:name w:val="Знак Знак525"/>
    <w:uiPriority w:val="99"/>
    <w:qFormat/>
    <w:rsid w:val="00665ECD"/>
    <w:rPr>
      <w:rFonts w:ascii="Arial" w:hAnsi="Arial"/>
      <w:b/>
      <w:i/>
      <w:sz w:val="28"/>
    </w:rPr>
  </w:style>
  <w:style w:type="character" w:customStyle="1" w:styleId="5150">
    <w:name w:val="Знак5 Знак Знак15"/>
    <w:uiPriority w:val="99"/>
    <w:qFormat/>
    <w:locked/>
    <w:rsid w:val="00665ECD"/>
    <w:rPr>
      <w:sz w:val="16"/>
      <w:lang w:val="ru-RU" w:eastAsia="ru-RU"/>
    </w:rPr>
  </w:style>
  <w:style w:type="character" w:customStyle="1" w:styleId="651">
    <w:name w:val="Знак6 Знак Знак5"/>
    <w:uiPriority w:val="99"/>
    <w:qFormat/>
    <w:rsid w:val="00665ECD"/>
    <w:rPr>
      <w:sz w:val="24"/>
      <w:lang w:val="ru-RU" w:eastAsia="ru-RU"/>
    </w:rPr>
  </w:style>
  <w:style w:type="character" w:customStyle="1" w:styleId="207">
    <w:name w:val="Знак Знак207"/>
    <w:uiPriority w:val="99"/>
    <w:qFormat/>
    <w:rsid w:val="00665ECD"/>
    <w:rPr>
      <w:rFonts w:ascii="Arial" w:hAnsi="Arial"/>
      <w:sz w:val="22"/>
    </w:rPr>
  </w:style>
  <w:style w:type="character" w:customStyle="1" w:styleId="208">
    <w:name w:val="Знак Знак208"/>
    <w:uiPriority w:val="99"/>
    <w:qFormat/>
    <w:rsid w:val="00665ECD"/>
    <w:rPr>
      <w:rFonts w:ascii="Arial" w:hAnsi="Arial"/>
      <w:sz w:val="22"/>
    </w:rPr>
  </w:style>
  <w:style w:type="character" w:customStyle="1" w:styleId="209">
    <w:name w:val="Знак Знак209"/>
    <w:uiPriority w:val="99"/>
    <w:qFormat/>
    <w:rsid w:val="00665ECD"/>
    <w:rPr>
      <w:rFonts w:ascii="Arial" w:hAnsi="Arial"/>
      <w:sz w:val="22"/>
    </w:rPr>
  </w:style>
  <w:style w:type="character" w:customStyle="1" w:styleId="616">
    <w:name w:val="Знак Знак616"/>
    <w:uiPriority w:val="99"/>
    <w:qFormat/>
    <w:rsid w:val="00665ECD"/>
    <w:rPr>
      <w:rFonts w:ascii="Calibri" w:hAnsi="Calibri"/>
      <w:i/>
      <w:sz w:val="24"/>
    </w:rPr>
  </w:style>
  <w:style w:type="paragraph" w:customStyle="1" w:styleId="7a">
    <w:name w:val="Знак Знак Знак Знак Знак Знак7"/>
    <w:basedOn w:val="a2"/>
    <w:uiPriority w:val="99"/>
    <w:qFormat/>
    <w:rsid w:val="00665EC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37">
    <w:name w:val="Основной текст 2 Знак3"/>
    <w:uiPriority w:val="99"/>
    <w:qFormat/>
    <w:rsid w:val="00665ECD"/>
    <w:rPr>
      <w:sz w:val="24"/>
    </w:rPr>
  </w:style>
  <w:style w:type="character" w:customStyle="1" w:styleId="780">
    <w:name w:val="Знак Знак78"/>
    <w:uiPriority w:val="99"/>
    <w:qFormat/>
    <w:rsid w:val="00665ECD"/>
    <w:rPr>
      <w:sz w:val="16"/>
      <w:lang w:val="ru-RU" w:eastAsia="ru-RU"/>
    </w:rPr>
  </w:style>
  <w:style w:type="character" w:customStyle="1" w:styleId="1460">
    <w:name w:val="Знак Знак146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106">
    <w:name w:val="Знак Знак106"/>
    <w:uiPriority w:val="99"/>
    <w:qFormat/>
    <w:locked/>
    <w:rsid w:val="00665ECD"/>
    <w:rPr>
      <w:sz w:val="16"/>
      <w:lang w:val="ru-RU" w:eastAsia="ru-RU"/>
    </w:rPr>
  </w:style>
  <w:style w:type="character" w:customStyle="1" w:styleId="167">
    <w:name w:val="Знак Знак167"/>
    <w:uiPriority w:val="99"/>
    <w:qFormat/>
    <w:locked/>
    <w:rsid w:val="00665ECD"/>
    <w:rPr>
      <w:b/>
      <w:caps/>
      <w:sz w:val="24"/>
      <w:lang w:val="ru-RU" w:eastAsia="ru-RU"/>
    </w:rPr>
  </w:style>
  <w:style w:type="character" w:customStyle="1" w:styleId="83">
    <w:name w:val="Знак Знак Знак8"/>
    <w:uiPriority w:val="99"/>
    <w:qFormat/>
    <w:rsid w:val="00665ECD"/>
    <w:rPr>
      <w:rFonts w:ascii="Times New Roman" w:hAnsi="Times New Roman"/>
      <w:b/>
      <w:caps/>
      <w:sz w:val="28"/>
    </w:rPr>
  </w:style>
  <w:style w:type="character" w:customStyle="1" w:styleId="256">
    <w:name w:val="Знак Знак256"/>
    <w:uiPriority w:val="99"/>
    <w:qFormat/>
    <w:rsid w:val="00665ECD"/>
    <w:rPr>
      <w:rFonts w:ascii="Times New Roman" w:hAnsi="Times New Roman"/>
      <w:b/>
      <w:sz w:val="28"/>
    </w:rPr>
  </w:style>
  <w:style w:type="character" w:customStyle="1" w:styleId="2260">
    <w:name w:val="Знак Знак226"/>
    <w:uiPriority w:val="99"/>
    <w:qFormat/>
    <w:rsid w:val="00665ECD"/>
    <w:rPr>
      <w:rFonts w:ascii="Times New Roman" w:hAnsi="Times New Roman"/>
      <w:sz w:val="24"/>
    </w:rPr>
  </w:style>
  <w:style w:type="character" w:customStyle="1" w:styleId="196">
    <w:name w:val="Знак Знак196"/>
    <w:uiPriority w:val="99"/>
    <w:qFormat/>
    <w:rsid w:val="00665ECD"/>
    <w:rPr>
      <w:rFonts w:ascii="Times New Roman" w:hAnsi="Times New Roman"/>
      <w:sz w:val="16"/>
      <w:lang w:eastAsia="ru-RU"/>
    </w:rPr>
  </w:style>
  <w:style w:type="character" w:customStyle="1" w:styleId="186">
    <w:name w:val="Знак Знак186"/>
    <w:uiPriority w:val="99"/>
    <w:qFormat/>
    <w:rsid w:val="00665ECD"/>
    <w:rPr>
      <w:rFonts w:ascii="Courier New" w:hAnsi="Courier New"/>
    </w:rPr>
  </w:style>
  <w:style w:type="character" w:customStyle="1" w:styleId="176">
    <w:name w:val="Знак Знак176"/>
    <w:uiPriority w:val="99"/>
    <w:qFormat/>
    <w:rsid w:val="00665ECD"/>
    <w:rPr>
      <w:rFonts w:ascii="Times New Roman" w:hAnsi="Times New Roman"/>
      <w:sz w:val="24"/>
    </w:rPr>
  </w:style>
  <w:style w:type="character" w:customStyle="1" w:styleId="156">
    <w:name w:val="Знак Знак156"/>
    <w:uiPriority w:val="99"/>
    <w:qFormat/>
    <w:rsid w:val="00665ECD"/>
    <w:rPr>
      <w:b/>
      <w:sz w:val="28"/>
    </w:rPr>
  </w:style>
  <w:style w:type="character" w:customStyle="1" w:styleId="416">
    <w:name w:val="Знак Знак416"/>
    <w:uiPriority w:val="99"/>
    <w:qFormat/>
    <w:locked/>
    <w:rsid w:val="00665ECD"/>
    <w:rPr>
      <w:rFonts w:ascii="Arial" w:hAnsi="Arial"/>
      <w:b/>
      <w:i/>
      <w:sz w:val="28"/>
      <w:lang w:val="ru-RU" w:eastAsia="en-US"/>
    </w:rPr>
  </w:style>
  <w:style w:type="character" w:customStyle="1" w:styleId="2370">
    <w:name w:val="Знак Знак23 Знак7"/>
    <w:uiPriority w:val="99"/>
    <w:qFormat/>
    <w:locked/>
    <w:rsid w:val="00665ECD"/>
    <w:rPr>
      <w:rFonts w:ascii="Tahoma" w:hAnsi="Tahoma"/>
      <w:sz w:val="16"/>
    </w:rPr>
  </w:style>
  <w:style w:type="paragraph" w:customStyle="1" w:styleId="84">
    <w:name w:val="Знак Знак Знак Знак Знак Знак Знак Знак Знак Знак Знак Знак Знак8"/>
    <w:basedOn w:val="a2"/>
    <w:uiPriority w:val="99"/>
    <w:qFormat/>
    <w:rsid w:val="00665EC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61">
    <w:name w:val="Знак36"/>
    <w:basedOn w:val="a2"/>
    <w:uiPriority w:val="99"/>
    <w:qFormat/>
    <w:rsid w:val="00665EC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6">
    <w:name w:val="Знак Знак536"/>
    <w:uiPriority w:val="99"/>
    <w:qFormat/>
    <w:locked/>
    <w:rsid w:val="00665ECD"/>
    <w:rPr>
      <w:b/>
      <w:caps/>
      <w:sz w:val="24"/>
      <w:lang w:val="ru-RU" w:eastAsia="ru-RU"/>
    </w:rPr>
  </w:style>
  <w:style w:type="character" w:customStyle="1" w:styleId="64">
    <w:name w:val="Без интервала Знак6"/>
    <w:link w:val="affffff2"/>
    <w:uiPriority w:val="99"/>
    <w:qFormat/>
    <w:locked/>
    <w:rsid w:val="00665ECD"/>
    <w:rPr>
      <w:rFonts w:ascii="Times New Roman" w:eastAsia="Calibri" w:hAnsi="Times New Roman" w:cs="Times New Roman"/>
      <w:lang w:eastAsia="ru-RU"/>
    </w:rPr>
  </w:style>
  <w:style w:type="character" w:customStyle="1" w:styleId="466">
    <w:name w:val="Знак Знак466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486">
    <w:name w:val="Знак Знак486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446">
    <w:name w:val="Знак Знак446"/>
    <w:uiPriority w:val="99"/>
    <w:qFormat/>
    <w:locked/>
    <w:rsid w:val="00665ECD"/>
    <w:rPr>
      <w:sz w:val="24"/>
    </w:rPr>
  </w:style>
  <w:style w:type="character" w:customStyle="1" w:styleId="516">
    <w:name w:val="Знак Знак516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436">
    <w:name w:val="Знак Знак436"/>
    <w:uiPriority w:val="99"/>
    <w:qFormat/>
    <w:locked/>
    <w:rsid w:val="00665ECD"/>
    <w:rPr>
      <w:color w:val="000000"/>
      <w:sz w:val="24"/>
      <w:lang w:eastAsia="ru-RU"/>
    </w:rPr>
  </w:style>
  <w:style w:type="character" w:customStyle="1" w:styleId="426">
    <w:name w:val="Знак Знак426"/>
    <w:uiPriority w:val="99"/>
    <w:qFormat/>
    <w:rsid w:val="00665ECD"/>
    <w:rPr>
      <w:rFonts w:ascii="Times New Roman" w:hAnsi="Times New Roman"/>
      <w:sz w:val="16"/>
    </w:rPr>
  </w:style>
  <w:style w:type="character" w:customStyle="1" w:styleId="496">
    <w:name w:val="Знак Знак496"/>
    <w:uiPriority w:val="99"/>
    <w:qFormat/>
    <w:rsid w:val="00665ECD"/>
    <w:rPr>
      <w:rFonts w:ascii="Times New Roman" w:hAnsi="Times New Roman"/>
      <w:b/>
      <w:caps/>
      <w:sz w:val="24"/>
      <w:lang w:eastAsia="ru-RU"/>
    </w:rPr>
  </w:style>
  <w:style w:type="character" w:customStyle="1" w:styleId="476">
    <w:name w:val="Знак Знак476"/>
    <w:uiPriority w:val="99"/>
    <w:qFormat/>
    <w:rsid w:val="00665ECD"/>
    <w:rPr>
      <w:rFonts w:ascii="Times New Roman" w:hAnsi="Times New Roman"/>
      <w:b/>
      <w:sz w:val="27"/>
      <w:lang w:eastAsia="ru-RU"/>
    </w:rPr>
  </w:style>
  <w:style w:type="character" w:customStyle="1" w:styleId="456">
    <w:name w:val="Знак Знак456"/>
    <w:uiPriority w:val="99"/>
    <w:qFormat/>
    <w:rsid w:val="00665ECD"/>
    <w:rPr>
      <w:rFonts w:ascii="Times New Roman" w:hAnsi="Times New Roman"/>
      <w:b/>
      <w:i/>
      <w:sz w:val="26"/>
      <w:lang w:eastAsia="ru-RU"/>
    </w:rPr>
  </w:style>
  <w:style w:type="character" w:customStyle="1" w:styleId="570">
    <w:name w:val="Знак5 Знак Знак7"/>
    <w:uiPriority w:val="99"/>
    <w:qFormat/>
    <w:locked/>
    <w:rsid w:val="00665ECD"/>
    <w:rPr>
      <w:sz w:val="16"/>
    </w:rPr>
  </w:style>
  <w:style w:type="character" w:customStyle="1" w:styleId="506">
    <w:name w:val="Знак Знак506"/>
    <w:uiPriority w:val="99"/>
    <w:qFormat/>
    <w:locked/>
    <w:rsid w:val="00665ECD"/>
    <w:rPr>
      <w:b/>
      <w:sz w:val="28"/>
      <w:lang w:val="ru-RU" w:eastAsia="ru-RU"/>
    </w:rPr>
  </w:style>
  <w:style w:type="character" w:customStyle="1" w:styleId="526">
    <w:name w:val="Знак Знак526"/>
    <w:uiPriority w:val="99"/>
    <w:qFormat/>
    <w:rsid w:val="00665ECD"/>
    <w:rPr>
      <w:rFonts w:ascii="Arial" w:hAnsi="Arial"/>
      <w:b/>
      <w:i/>
      <w:sz w:val="28"/>
    </w:rPr>
  </w:style>
  <w:style w:type="character" w:customStyle="1" w:styleId="660">
    <w:name w:val="Знак6 Знак Знак6"/>
    <w:uiPriority w:val="99"/>
    <w:qFormat/>
    <w:rsid w:val="00665ECD"/>
    <w:rPr>
      <w:sz w:val="24"/>
      <w:lang w:val="ru-RU" w:eastAsia="ru-RU"/>
    </w:rPr>
  </w:style>
  <w:style w:type="character" w:customStyle="1" w:styleId="402">
    <w:name w:val="Знак Знак40 Знак"/>
    <w:uiPriority w:val="99"/>
    <w:qFormat/>
    <w:locked/>
    <w:rsid w:val="00665ECD"/>
    <w:rPr>
      <w:sz w:val="24"/>
      <w:lang w:val="ru-RU" w:eastAsia="ru-RU"/>
    </w:rPr>
  </w:style>
  <w:style w:type="character" w:customStyle="1" w:styleId="afffffffff6">
    <w:name w:val="Тело ИАК Знак"/>
    <w:link w:val="afffffffff7"/>
    <w:uiPriority w:val="99"/>
    <w:qFormat/>
    <w:locked/>
    <w:rsid w:val="00665ECD"/>
    <w:rPr>
      <w:sz w:val="28"/>
    </w:rPr>
  </w:style>
  <w:style w:type="paragraph" w:customStyle="1" w:styleId="afffffffff7">
    <w:name w:val="Тело ИАК"/>
    <w:basedOn w:val="a2"/>
    <w:link w:val="afffffffff6"/>
    <w:uiPriority w:val="99"/>
    <w:qFormat/>
    <w:rsid w:val="00665ECD"/>
    <w:pPr>
      <w:widowControl/>
      <w:snapToGrid/>
      <w:spacing w:before="0" w:after="0" w:line="288" w:lineRule="auto"/>
      <w:ind w:firstLine="720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fffffffff8">
    <w:name w:val="кадр"/>
    <w:basedOn w:val="a3"/>
    <w:uiPriority w:val="99"/>
    <w:qFormat/>
    <w:rsid w:val="00665ECD"/>
    <w:rPr>
      <w:rFonts w:cs="Times New Roman"/>
    </w:rPr>
  </w:style>
  <w:style w:type="character" w:customStyle="1" w:styleId="16">
    <w:name w:val="Оглавление 1 Знак"/>
    <w:basedOn w:val="a3"/>
    <w:link w:val="15"/>
    <w:uiPriority w:val="99"/>
    <w:qFormat/>
    <w:locked/>
    <w:rsid w:val="00665EC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96">
    <w:name w:val="Знак9"/>
    <w:basedOn w:val="a2"/>
    <w:uiPriority w:val="99"/>
    <w:qFormat/>
    <w:rsid w:val="00665EC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useradditionalinfo1">
    <w:name w:val="useradditionalinfo1"/>
    <w:basedOn w:val="a2"/>
    <w:uiPriority w:val="99"/>
    <w:qFormat/>
    <w:rsid w:val="00665ECD"/>
    <w:pPr>
      <w:widowControl/>
      <w:pBdr>
        <w:top w:val="dotted" w:sz="4" w:space="3" w:color="CCCCCC"/>
      </w:pBdr>
      <w:snapToGrid/>
      <w:spacing w:after="0"/>
    </w:pPr>
    <w:rPr>
      <w:rFonts w:eastAsia="Times New Roman"/>
      <w:szCs w:val="24"/>
    </w:rPr>
  </w:style>
  <w:style w:type="paragraph" w:customStyle="1" w:styleId="0752">
    <w:name w:val="Стиль Нумерованный список + сверху: (одинарная Авто  075 пт лини...2"/>
    <w:basedOn w:val="afff"/>
    <w:uiPriority w:val="99"/>
    <w:qFormat/>
    <w:rsid w:val="00665ECD"/>
    <w:pPr>
      <w:numPr>
        <w:numId w:val="8"/>
      </w:numPr>
      <w:tabs>
        <w:tab w:val="left" w:pos="851"/>
      </w:tabs>
      <w:ind w:hanging="511"/>
    </w:pPr>
    <w:rPr>
      <w:szCs w:val="20"/>
    </w:rPr>
  </w:style>
  <w:style w:type="paragraph" w:customStyle="1" w:styleId="0753">
    <w:name w:val="Стиль Нумерованный список + сверху: (одинарная Авто  075 пт лини...3"/>
    <w:basedOn w:val="afff"/>
    <w:uiPriority w:val="99"/>
    <w:qFormat/>
    <w:rsid w:val="00665ECD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4">
    <w:name w:val="Стиль Нумерованный список + сверху: (одинарная Авто  075 пт лини...4"/>
    <w:basedOn w:val="afff"/>
    <w:uiPriority w:val="99"/>
    <w:qFormat/>
    <w:rsid w:val="00665ECD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5">
    <w:name w:val="Стиль Нумерованный список + сверху: (одинарная Авто  075 пт лини...5"/>
    <w:basedOn w:val="afff"/>
    <w:uiPriority w:val="99"/>
    <w:qFormat/>
    <w:rsid w:val="00665ECD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8">
    <w:name w:val="Стиль Нумерованный список + сверху: (одинарная Авто  075 пт лини...8"/>
    <w:basedOn w:val="afff"/>
    <w:uiPriority w:val="99"/>
    <w:qFormat/>
    <w:rsid w:val="00665ECD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9">
    <w:name w:val="Стиль Нумерованный список + сверху: (одинарная Авто  075 пт лини...9"/>
    <w:basedOn w:val="afff"/>
    <w:uiPriority w:val="99"/>
    <w:qFormat/>
    <w:rsid w:val="00665ECD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0">
    <w:name w:val="Стиль Нумерованный список + сверху: (одинарная Авто  075 пт лини...10"/>
    <w:basedOn w:val="afff"/>
    <w:uiPriority w:val="99"/>
    <w:qFormat/>
    <w:rsid w:val="00665ECD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1">
    <w:name w:val="Стиль Нумерованный список + сверху: (одинарная Авто  075 пт лини...11"/>
    <w:basedOn w:val="afff"/>
    <w:uiPriority w:val="99"/>
    <w:qFormat/>
    <w:rsid w:val="00665ECD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character" w:customStyle="1" w:styleId="7b">
    <w:name w:val="Основной текст (7)_"/>
    <w:basedOn w:val="a3"/>
    <w:uiPriority w:val="99"/>
    <w:qFormat/>
    <w:locked/>
    <w:rsid w:val="00665ECD"/>
    <w:rPr>
      <w:rFonts w:cs="Times New Roman"/>
      <w:b/>
      <w:bCs/>
      <w:i/>
      <w:iCs/>
      <w:lang w:bidi="ar-SA"/>
    </w:rPr>
  </w:style>
  <w:style w:type="paragraph" w:customStyle="1" w:styleId="bloc">
    <w:name w:val="bloc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rdered">
    <w:name w:val="bordered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">
    <w:name w:val="fr-collapsible-toggl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collapsed">
    <w:name w:val="fr-collapsible-toggle-collapsed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group-toogle-all">
    <w:name w:val="fr-collapsible-group-toogle-all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 w:val="18"/>
      <w:szCs w:val="18"/>
    </w:rPr>
  </w:style>
  <w:style w:type="paragraph" w:customStyle="1" w:styleId="toogleboxnew">
    <w:name w:val="toogleboxnew"/>
    <w:basedOn w:val="a2"/>
    <w:uiPriority w:val="99"/>
    <w:qFormat/>
    <w:rsid w:val="00665ECD"/>
    <w:pPr>
      <w:widowControl/>
      <w:pBdr>
        <w:top w:val="single" w:sz="6" w:space="2" w:color="AAAAAA"/>
        <w:left w:val="single" w:sz="6" w:space="2" w:color="AAAAAA"/>
        <w:bottom w:val="single" w:sz="6" w:space="0" w:color="AAAAAA"/>
        <w:right w:val="single" w:sz="6" w:space="2" w:color="AAAAAA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toogleboxnewtitle">
    <w:name w:val="toogleboxnew_title"/>
    <w:basedOn w:val="a2"/>
    <w:uiPriority w:val="99"/>
    <w:qFormat/>
    <w:rsid w:val="00665ECD"/>
    <w:pPr>
      <w:widowControl/>
      <w:shd w:val="clear" w:color="auto" w:fill="EFEFE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">
    <w:name w:val="navboxnew"/>
    <w:basedOn w:val="a2"/>
    <w:uiPriority w:val="99"/>
    <w:qFormat/>
    <w:rsid w:val="00665ECD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navbar">
    <w:name w:val="navboxnew_tnavbar"/>
    <w:basedOn w:val="a2"/>
    <w:uiPriority w:val="99"/>
    <w:qFormat/>
    <w:rsid w:val="00665ECD"/>
    <w:pPr>
      <w:widowControl/>
      <w:snapToGrid/>
      <w:spacing w:beforeAutospacing="1" w:afterAutospacing="1"/>
      <w:ind w:left="-1200"/>
    </w:pPr>
    <w:rPr>
      <w:rFonts w:eastAsia="Times New Roman"/>
      <w:sz w:val="19"/>
      <w:szCs w:val="19"/>
    </w:rPr>
  </w:style>
  <w:style w:type="paragraph" w:customStyle="1" w:styleId="navboxnewoldie">
    <w:name w:val="navboxnew_oldie"/>
    <w:basedOn w:val="a2"/>
    <w:uiPriority w:val="99"/>
    <w:qFormat/>
    <w:rsid w:val="00665ECD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table">
    <w:name w:val="mw-hiero-tabl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outer">
    <w:name w:val="mw-hiero-outer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box">
    <w:name w:val="mw-hiero-box"/>
    <w:basedOn w:val="a2"/>
    <w:uiPriority w:val="99"/>
    <w:qFormat/>
    <w:rsid w:val="00665ECD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hidden">
    <w:name w:val="ui-helper-hidden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ui-helper-reset">
    <w:name w:val="ui-helper-reset"/>
    <w:basedOn w:val="a2"/>
    <w:uiPriority w:val="99"/>
    <w:qFormat/>
    <w:rsid w:val="00665ECD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helper-clearfix">
    <w:name w:val="ui-helper-clearfix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zfix">
    <w:name w:val="ui-helper-zfix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">
    <w:name w:val="ui-icon"/>
    <w:basedOn w:val="a2"/>
    <w:uiPriority w:val="99"/>
    <w:qFormat/>
    <w:rsid w:val="00665EC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widget-overlay">
    <w:name w:val="ui-widget-overlay"/>
    <w:basedOn w:val="a2"/>
    <w:uiPriority w:val="99"/>
    <w:qFormat/>
    <w:rsid w:val="00665ECD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">
    <w:name w:val="ui-widget"/>
    <w:basedOn w:val="a2"/>
    <w:uiPriority w:val="99"/>
    <w:qFormat/>
    <w:rsid w:val="00665ECD"/>
    <w:pPr>
      <w:widowControl/>
      <w:snapToGrid/>
      <w:spacing w:beforeAutospacing="1" w:afterAutospacing="1"/>
    </w:pPr>
    <w:rPr>
      <w:rFonts w:ascii="Arial" w:eastAsia="Times New Roman" w:hAnsi="Arial" w:cs="Arial"/>
      <w:sz w:val="19"/>
      <w:szCs w:val="19"/>
    </w:rPr>
  </w:style>
  <w:style w:type="paragraph" w:customStyle="1" w:styleId="ui-widget-content">
    <w:name w:val="ui-widget-content"/>
    <w:basedOn w:val="a2"/>
    <w:uiPriority w:val="99"/>
    <w:qFormat/>
    <w:rsid w:val="00665ECD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napToGrid/>
      <w:spacing w:beforeAutospacing="1" w:afterAutospacing="1"/>
    </w:pPr>
    <w:rPr>
      <w:rFonts w:eastAsia="Times New Roman"/>
      <w:color w:val="362B36"/>
      <w:szCs w:val="24"/>
    </w:rPr>
  </w:style>
  <w:style w:type="paragraph" w:customStyle="1" w:styleId="ui-widget-header">
    <w:name w:val="ui-widget-header"/>
    <w:basedOn w:val="a2"/>
    <w:uiPriority w:val="99"/>
    <w:qFormat/>
    <w:rsid w:val="00665ECD"/>
    <w:pPr>
      <w:widowControl/>
      <w:pBdr>
        <w:bottom w:val="single" w:sz="6" w:space="0" w:color="BBBBBB"/>
      </w:pBdr>
      <w:shd w:val="clear" w:color="auto" w:fill="FFFFFF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state-default">
    <w:name w:val="ui-state-default"/>
    <w:basedOn w:val="a2"/>
    <w:uiPriority w:val="99"/>
    <w:qFormat/>
    <w:rsid w:val="00665ECD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">
    <w:name w:val="ui-state-hover"/>
    <w:basedOn w:val="a2"/>
    <w:uiPriority w:val="99"/>
    <w:qFormat/>
    <w:rsid w:val="00665ECD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">
    <w:name w:val="ui-state-focus"/>
    <w:basedOn w:val="a2"/>
    <w:uiPriority w:val="99"/>
    <w:qFormat/>
    <w:rsid w:val="00665ECD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">
    <w:name w:val="ui-state-active"/>
    <w:basedOn w:val="a2"/>
    <w:uiPriority w:val="99"/>
    <w:qFormat/>
    <w:rsid w:val="00665ECD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">
    <w:name w:val="ui-state-highlight"/>
    <w:basedOn w:val="a2"/>
    <w:uiPriority w:val="99"/>
    <w:qFormat/>
    <w:rsid w:val="00665ECD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">
    <w:name w:val="ui-state-error"/>
    <w:basedOn w:val="a2"/>
    <w:uiPriority w:val="99"/>
    <w:qFormat/>
    <w:rsid w:val="00665ECD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">
    <w:name w:val="ui-state-error-text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">
    <w:name w:val="ui-priority-primary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">
    <w:name w:val="ui-priority-secondary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">
    <w:name w:val="ui-state-disabled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shadow">
    <w:name w:val="ui-widget-shadow"/>
    <w:basedOn w:val="a2"/>
    <w:uiPriority w:val="99"/>
    <w:qFormat/>
    <w:rsid w:val="00665ECD"/>
    <w:pPr>
      <w:widowControl/>
      <w:shd w:val="clear" w:color="auto" w:fill="000000"/>
      <w:snapToGrid/>
      <w:spacing w:before="0" w:after="0"/>
      <w:ind w:left="-105"/>
    </w:pPr>
    <w:rPr>
      <w:rFonts w:eastAsia="Times New Roman"/>
      <w:szCs w:val="24"/>
    </w:rPr>
  </w:style>
  <w:style w:type="paragraph" w:customStyle="1" w:styleId="ui-resizable-handle">
    <w:name w:val="ui-resizable-handl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ui-resizable-n">
    <w:name w:val="ui-resizable-n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">
    <w:name w:val="ui-resizable-s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e">
    <w:name w:val="ui-resizable-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w">
    <w:name w:val="ui-resizable-w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e">
    <w:name w:val="ui-resizable-s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w">
    <w:name w:val="ui-resizable-sw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w">
    <w:name w:val="ui-resizable-nw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e">
    <w:name w:val="ui-resizable-n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">
    <w:name w:val="ui-button"/>
    <w:basedOn w:val="a2"/>
    <w:uiPriority w:val="99"/>
    <w:qFormat/>
    <w:rsid w:val="00665ECD"/>
    <w:pPr>
      <w:widowControl/>
      <w:snapToGrid/>
      <w:spacing w:beforeAutospacing="1" w:afterAutospacing="1"/>
      <w:ind w:right="24"/>
      <w:jc w:val="center"/>
    </w:pPr>
    <w:rPr>
      <w:rFonts w:eastAsia="Times New Roman"/>
      <w:szCs w:val="24"/>
    </w:rPr>
  </w:style>
  <w:style w:type="paragraph" w:customStyle="1" w:styleId="ui-button-icon-only">
    <w:name w:val="ui-button-icon-only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icons-only">
    <w:name w:val="ui-button-icons-only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set">
    <w:name w:val="ui-buttonset"/>
    <w:basedOn w:val="a2"/>
    <w:uiPriority w:val="99"/>
    <w:qFormat/>
    <w:rsid w:val="00665ECD"/>
    <w:pPr>
      <w:widowControl/>
      <w:snapToGrid/>
      <w:spacing w:beforeAutospacing="1" w:afterAutospacing="1"/>
      <w:ind w:right="105"/>
    </w:pPr>
    <w:rPr>
      <w:rFonts w:eastAsia="Times New Roman"/>
      <w:szCs w:val="24"/>
    </w:rPr>
  </w:style>
  <w:style w:type="paragraph" w:customStyle="1" w:styleId="ui-dialog">
    <w:name w:val="ui-dialog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uggestions">
    <w:name w:val="suggestions"/>
    <w:basedOn w:val="a2"/>
    <w:uiPriority w:val="99"/>
    <w:qFormat/>
    <w:rsid w:val="00665ECD"/>
    <w:pPr>
      <w:widowControl/>
      <w:snapToGrid/>
      <w:spacing w:before="0" w:after="0"/>
      <w:ind w:right="-15"/>
    </w:pPr>
    <w:rPr>
      <w:rFonts w:eastAsia="Times New Roman"/>
      <w:szCs w:val="24"/>
    </w:rPr>
  </w:style>
  <w:style w:type="paragraph" w:customStyle="1" w:styleId="suggestions-special">
    <w:name w:val="suggestions-special"/>
    <w:basedOn w:val="a2"/>
    <w:uiPriority w:val="99"/>
    <w:qFormat/>
    <w:rsid w:val="00665ECD"/>
    <w:pPr>
      <w:widowControl/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hd w:val="clear" w:color="auto" w:fill="FFFFFF"/>
      <w:snapToGrid/>
      <w:spacing w:before="0" w:after="0" w:line="300" w:lineRule="atLeast"/>
    </w:pPr>
    <w:rPr>
      <w:rFonts w:eastAsia="Times New Roman"/>
      <w:vanish/>
      <w:szCs w:val="24"/>
    </w:rPr>
  </w:style>
  <w:style w:type="paragraph" w:customStyle="1" w:styleId="suggestions-results">
    <w:name w:val="suggestions-results"/>
    <w:basedOn w:val="a2"/>
    <w:uiPriority w:val="99"/>
    <w:qFormat/>
    <w:rsid w:val="00665ECD"/>
    <w:pPr>
      <w:widowControl/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napToGrid/>
      <w:spacing w:before="0" w:after="0"/>
    </w:pPr>
    <w:rPr>
      <w:rFonts w:eastAsia="Times New Roman"/>
      <w:szCs w:val="24"/>
    </w:rPr>
  </w:style>
  <w:style w:type="paragraph" w:customStyle="1" w:styleId="suggestions-result">
    <w:name w:val="suggestions-result"/>
    <w:basedOn w:val="a2"/>
    <w:uiPriority w:val="99"/>
    <w:qFormat/>
    <w:rsid w:val="00665ECD"/>
    <w:pPr>
      <w:widowControl/>
      <w:snapToGrid/>
      <w:spacing w:before="0" w:after="0" w:line="360" w:lineRule="atLeast"/>
    </w:pPr>
    <w:rPr>
      <w:rFonts w:eastAsia="Times New Roman"/>
      <w:color w:val="000000"/>
      <w:szCs w:val="24"/>
    </w:rPr>
  </w:style>
  <w:style w:type="paragraph" w:customStyle="1" w:styleId="suggestions-result-current">
    <w:name w:val="suggestions-result-current"/>
    <w:basedOn w:val="a2"/>
    <w:uiPriority w:val="99"/>
    <w:qFormat/>
    <w:rsid w:val="00665ECD"/>
    <w:pPr>
      <w:widowControl/>
      <w:shd w:val="clear" w:color="auto" w:fill="4C59A6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autoellipsis-matched">
    <w:name w:val="autoellipsis-matched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mwembedplayer">
    <w:name w:val="mwembedplayer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oadingspinner">
    <w:name w:val="loadingspinner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imported-resource">
    <w:name w:val="mw-imported-resource"/>
    <w:basedOn w:val="a2"/>
    <w:uiPriority w:val="99"/>
    <w:qFormat/>
    <w:rsid w:val="00665ECD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kaltura-icon">
    <w:name w:val="kaltura-icon"/>
    <w:basedOn w:val="a2"/>
    <w:uiPriority w:val="99"/>
    <w:qFormat/>
    <w:rsid w:val="00665ECD"/>
    <w:pPr>
      <w:widowControl/>
      <w:snapToGrid/>
      <w:spacing w:before="30" w:afterAutospacing="1"/>
      <w:ind w:left="45"/>
    </w:pPr>
    <w:rPr>
      <w:rFonts w:eastAsia="Times New Roman"/>
      <w:szCs w:val="24"/>
    </w:rPr>
  </w:style>
  <w:style w:type="paragraph" w:customStyle="1" w:styleId="mw-fullscreen-overlay">
    <w:name w:val="mw-fullscreen-overlay"/>
    <w:basedOn w:val="a2"/>
    <w:uiPriority w:val="99"/>
    <w:qFormat/>
    <w:rsid w:val="00665ECD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">
    <w:name w:val="play-btn-larg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container">
    <w:name w:val="carouselcontainer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videotitle">
    <w:name w:val="carouselvideotitl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b/>
      <w:bCs/>
      <w:color w:val="FFFFFF"/>
      <w:szCs w:val="24"/>
    </w:rPr>
  </w:style>
  <w:style w:type="paragraph" w:customStyle="1" w:styleId="carouselvideotitletext">
    <w:name w:val="carouselvideotitletext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titleduration">
    <w:name w:val="carouseltitleduration"/>
    <w:basedOn w:val="a2"/>
    <w:uiPriority w:val="99"/>
    <w:qFormat/>
    <w:rsid w:val="00665ECD"/>
    <w:pPr>
      <w:widowControl/>
      <w:shd w:val="clear" w:color="auto" w:fill="5A5A5A"/>
      <w:snapToGrid/>
      <w:spacing w:beforeAutospacing="1" w:afterAutospacing="1"/>
    </w:pPr>
    <w:rPr>
      <w:rFonts w:eastAsia="Times New Roman"/>
      <w:color w:val="D9D9D9"/>
      <w:sz w:val="20"/>
    </w:rPr>
  </w:style>
  <w:style w:type="paragraph" w:customStyle="1" w:styleId="carouselimgtitle">
    <w:name w:val="carouselimgtitle"/>
    <w:basedOn w:val="a2"/>
    <w:uiPriority w:val="99"/>
    <w:qFormat/>
    <w:rsid w:val="00665ECD"/>
    <w:pPr>
      <w:widowControl/>
      <w:snapToGrid/>
      <w:spacing w:beforeAutospacing="1" w:afterAutospacing="1"/>
      <w:jc w:val="center"/>
    </w:pPr>
    <w:rPr>
      <w:rFonts w:eastAsia="Times New Roman"/>
      <w:color w:val="FFFFFF"/>
      <w:szCs w:val="24"/>
    </w:rPr>
  </w:style>
  <w:style w:type="paragraph" w:customStyle="1" w:styleId="carouselimgduration">
    <w:name w:val="carouselimgduration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carouselprevbutton">
    <w:name w:val="carouselprevbutton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nextbutton">
    <w:name w:val="carouselnextbutton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container">
    <w:name w:val="alert-container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itle">
    <w:name w:val="alert-title"/>
    <w:basedOn w:val="a2"/>
    <w:uiPriority w:val="99"/>
    <w:qFormat/>
    <w:rsid w:val="00665ECD"/>
    <w:pPr>
      <w:widowControl/>
      <w:pBdr>
        <w:bottom w:val="single" w:sz="6" w:space="4" w:color="D1D1D1"/>
      </w:pBdr>
      <w:shd w:val="clear" w:color="auto" w:fill="E6E6E6"/>
      <w:snapToGrid/>
      <w:spacing w:beforeAutospacing="1" w:afterAutospacing="1"/>
    </w:pPr>
    <w:rPr>
      <w:rFonts w:eastAsia="Times New Roman"/>
      <w:sz w:val="21"/>
      <w:szCs w:val="21"/>
    </w:rPr>
  </w:style>
  <w:style w:type="paragraph" w:customStyle="1" w:styleId="alert-message">
    <w:name w:val="alert-message"/>
    <w:basedOn w:val="a2"/>
    <w:uiPriority w:val="99"/>
    <w:qFormat/>
    <w:rsid w:val="00665ECD"/>
    <w:pPr>
      <w:widowControl/>
      <w:snapToGrid/>
      <w:spacing w:beforeAutospacing="1" w:afterAutospacing="1"/>
      <w:jc w:val="center"/>
    </w:pPr>
    <w:rPr>
      <w:rFonts w:eastAsia="Times New Roman"/>
      <w:sz w:val="21"/>
      <w:szCs w:val="21"/>
    </w:rPr>
  </w:style>
  <w:style w:type="paragraph" w:customStyle="1" w:styleId="alert-buttons-container">
    <w:name w:val="alert-buttons-container"/>
    <w:basedOn w:val="a2"/>
    <w:uiPriority w:val="99"/>
    <w:qFormat/>
    <w:rsid w:val="00665ECD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alert-button">
    <w:name w:val="alert-button"/>
    <w:basedOn w:val="a2"/>
    <w:uiPriority w:val="99"/>
    <w:qFormat/>
    <w:rsid w:val="00665ECD"/>
    <w:pPr>
      <w:widowControl/>
      <w:shd w:val="clear" w:color="auto" w:fill="474747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plusminus-pos">
    <w:name w:val="mw-plusminus-pos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color w:val="00B000"/>
      <w:szCs w:val="24"/>
    </w:rPr>
  </w:style>
  <w:style w:type="paragraph" w:customStyle="1" w:styleId="mw-plusminus-neg">
    <w:name w:val="mw-plusminus-neg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color w:val="FF2050"/>
      <w:szCs w:val="24"/>
    </w:rPr>
  </w:style>
  <w:style w:type="paragraph" w:customStyle="1" w:styleId="mw-plusminus-null">
    <w:name w:val="mw-plusminus-null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color w:val="999999"/>
      <w:szCs w:val="24"/>
    </w:rPr>
  </w:style>
  <w:style w:type="paragraph" w:customStyle="1" w:styleId="mw-tag-markers">
    <w:name w:val="mw-tag-markers"/>
    <w:basedOn w:val="a2"/>
    <w:uiPriority w:val="99"/>
    <w:qFormat/>
    <w:rsid w:val="00665ECD"/>
    <w:pPr>
      <w:widowControl/>
      <w:snapToGrid/>
      <w:spacing w:beforeAutospacing="1" w:afterAutospacing="1"/>
    </w:pPr>
    <w:rPr>
      <w:rFonts w:ascii="Arial" w:eastAsia="Times New Roman" w:hAnsi="Arial" w:cs="Arial"/>
      <w:i/>
      <w:iCs/>
      <w:sz w:val="22"/>
      <w:szCs w:val="22"/>
    </w:rPr>
  </w:style>
  <w:style w:type="paragraph" w:customStyle="1" w:styleId="history-size">
    <w:name w:val="history-siz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whatlinkshere-tools">
    <w:name w:val="mw-whatlinkshere-tools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italique">
    <w:name w:val="italiqu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nowrap">
    <w:name w:val="nowrap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coptions">
    <w:name w:val="rcoptions"/>
    <w:basedOn w:val="a2"/>
    <w:uiPriority w:val="99"/>
    <w:qFormat/>
    <w:rsid w:val="00665ECD"/>
    <w:pPr>
      <w:widowControl/>
      <w:pBdr>
        <w:top w:val="single" w:sz="6" w:space="0" w:color="DDDDF7"/>
        <w:left w:val="single" w:sz="48" w:space="6" w:color="DDDDF7"/>
        <w:bottom w:val="single" w:sz="6" w:space="0" w:color="DDDDF7"/>
        <w:right w:val="single" w:sz="6" w:space="6" w:color="DDDDF7"/>
      </w:pBdr>
      <w:shd w:val="clear" w:color="auto" w:fill="FFFFFF"/>
      <w:snapToGrid/>
      <w:spacing w:before="0" w:after="30"/>
    </w:pPr>
    <w:rPr>
      <w:rFonts w:eastAsia="Times New Roman"/>
      <w:szCs w:val="24"/>
    </w:rPr>
  </w:style>
  <w:style w:type="paragraph" w:customStyle="1" w:styleId="printcssonly">
    <w:name w:val="printcssonly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fieldsetlike">
    <w:name w:val="fieldsetlike"/>
    <w:basedOn w:val="a2"/>
    <w:uiPriority w:val="99"/>
    <w:qFormat/>
    <w:rsid w:val="00665ECD"/>
    <w:pPr>
      <w:widowControl/>
      <w:pBdr>
        <w:top w:val="single" w:sz="6" w:space="0" w:color="AAAAAA"/>
        <w:left w:val="single" w:sz="6" w:space="0" w:color="AAAAAA"/>
        <w:bottom w:val="single" w:sz="6" w:space="5" w:color="AAAAAA"/>
        <w:right w:val="single" w:sz="6" w:space="0" w:color="AAAAAA"/>
      </w:pBdr>
      <w:snapToGrid/>
      <w:spacing w:before="240" w:after="240"/>
      <w:jc w:val="center"/>
    </w:pPr>
    <w:rPr>
      <w:rFonts w:eastAsia="Times New Roman"/>
      <w:szCs w:val="24"/>
    </w:rPr>
  </w:style>
  <w:style w:type="paragraph" w:customStyle="1" w:styleId="homonymie">
    <w:name w:val="homonymie"/>
    <w:basedOn w:val="a2"/>
    <w:uiPriority w:val="99"/>
    <w:qFormat/>
    <w:rsid w:val="00665ECD"/>
    <w:pPr>
      <w:widowControl/>
      <w:pBdr>
        <w:bottom w:val="single" w:sz="6" w:space="6" w:color="AAAAAA"/>
      </w:pBdr>
      <w:shd w:val="clear" w:color="auto" w:fill="FFFFFF"/>
      <w:snapToGrid/>
      <w:spacing w:before="0" w:after="120"/>
    </w:pPr>
    <w:rPr>
      <w:rFonts w:eastAsia="Times New Roman"/>
      <w:i/>
      <w:iCs/>
      <w:szCs w:val="24"/>
    </w:rPr>
  </w:style>
  <w:style w:type="paragraph" w:customStyle="1" w:styleId="indicateur-langue">
    <w:name w:val="indicateur-langue"/>
    <w:basedOn w:val="a2"/>
    <w:uiPriority w:val="99"/>
    <w:qFormat/>
    <w:rsid w:val="00665ECD"/>
    <w:pPr>
      <w:widowControl/>
      <w:snapToGrid/>
      <w:spacing w:beforeAutospacing="1" w:afterAutospacing="1"/>
    </w:pPr>
    <w:rPr>
      <w:rFonts w:ascii="Courier New" w:eastAsia="Times New Roman" w:hAnsi="Courier New" w:cs="Courier New"/>
      <w:b/>
      <w:bCs/>
      <w:szCs w:val="24"/>
    </w:rPr>
  </w:style>
  <w:style w:type="paragraph" w:customStyle="1" w:styleId="romain">
    <w:name w:val="romain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mallCaps/>
      <w:szCs w:val="24"/>
    </w:rPr>
  </w:style>
  <w:style w:type="paragraph" w:customStyle="1" w:styleId="reference">
    <w:name w:val="referenc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exposant">
    <w:name w:val="exposant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magiclink-isbn">
    <w:name w:val="mw-magiclink-isbn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iblist">
    <w:name w:val="biblist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norme">
    <w:name w:val="wikinorm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bibtex">
    <w:name w:val="bibtex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bd">
    <w:name w:val="isbd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o690">
    <w:name w:val="iso690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specialbib">
    <w:name w:val="specialbib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citevirgule">
    <w:name w:val="cite_virgul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sans-fond">
    <w:name w:val="boite-sans-fond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grise">
    <w:name w:val="boite-grise"/>
    <w:basedOn w:val="a2"/>
    <w:uiPriority w:val="99"/>
    <w:qFormat/>
    <w:rsid w:val="00665ECD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grave">
    <w:name w:val="bandeau-niveau-grave"/>
    <w:basedOn w:val="a2"/>
    <w:uiPriority w:val="99"/>
    <w:qFormat/>
    <w:rsid w:val="00665ECD"/>
    <w:pPr>
      <w:widowControl/>
      <w:shd w:val="clear" w:color="auto" w:fill="FFCCCC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modere">
    <w:name w:val="bandeau-niveau-modere"/>
    <w:basedOn w:val="a2"/>
    <w:uiPriority w:val="99"/>
    <w:qFormat/>
    <w:rsid w:val="00665ECD"/>
    <w:pPr>
      <w:widowControl/>
      <w:shd w:val="clear" w:color="auto" w:fill="FFEEDD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ebauche">
    <w:name w:val="bandeau-niveau-ebauche"/>
    <w:basedOn w:val="a2"/>
    <w:uiPriority w:val="99"/>
    <w:qFormat/>
    <w:rsid w:val="00665ECD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information">
    <w:name w:val="bandeau-niveau-information"/>
    <w:basedOn w:val="a2"/>
    <w:uiPriority w:val="99"/>
    <w:qFormat/>
    <w:rsid w:val="00665ECD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">
    <w:name w:val="bandeau"/>
    <w:basedOn w:val="a2"/>
    <w:uiPriority w:val="99"/>
    <w:qFormat/>
    <w:rsid w:val="00665ECD"/>
    <w:pPr>
      <w:widowControl/>
      <w:pBdr>
        <w:top w:val="single" w:sz="6" w:space="2" w:color="auto"/>
        <w:left w:val="single" w:sz="48" w:space="8" w:color="auto"/>
        <w:bottom w:val="single" w:sz="6" w:space="2" w:color="auto"/>
        <w:right w:val="single" w:sz="6" w:space="8" w:color="auto"/>
      </w:pBdr>
      <w:snapToGrid/>
      <w:spacing w:before="120" w:after="180"/>
      <w:ind w:left="1224" w:right="1224"/>
    </w:pPr>
    <w:rPr>
      <w:rFonts w:eastAsia="Times New Roman"/>
      <w:szCs w:val="24"/>
    </w:rPr>
  </w:style>
  <w:style w:type="paragraph" w:customStyle="1" w:styleId="bandeau-icone">
    <w:name w:val="bandeau-icone"/>
    <w:basedOn w:val="a2"/>
    <w:uiPriority w:val="99"/>
    <w:qFormat/>
    <w:rsid w:val="00665ECD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andeau-titre">
    <w:name w:val="bandeau-titre"/>
    <w:basedOn w:val="a2"/>
    <w:uiPriority w:val="99"/>
    <w:qFormat/>
    <w:rsid w:val="00665ECD"/>
    <w:pPr>
      <w:widowControl/>
      <w:snapToGrid/>
      <w:spacing w:beforeAutospacing="1" w:after="120" w:line="336" w:lineRule="atLeast"/>
    </w:pPr>
    <w:rPr>
      <w:rFonts w:eastAsia="Times New Roman"/>
      <w:szCs w:val="24"/>
    </w:rPr>
  </w:style>
  <w:style w:type="paragraph" w:customStyle="1" w:styleId="bandeau-texte">
    <w:name w:val="bandeau-texte"/>
    <w:basedOn w:val="a2"/>
    <w:uiPriority w:val="99"/>
    <w:qFormat/>
    <w:rsid w:val="00665ECD"/>
    <w:pPr>
      <w:widowControl/>
      <w:snapToGrid/>
      <w:spacing w:beforeAutospacing="1" w:afterAutospacing="1" w:line="288" w:lineRule="atLeast"/>
    </w:pPr>
    <w:rPr>
      <w:rFonts w:eastAsia="Times New Roman"/>
      <w:sz w:val="22"/>
      <w:szCs w:val="22"/>
    </w:rPr>
  </w:style>
  <w:style w:type="paragraph" w:customStyle="1" w:styleId="indentation">
    <w:name w:val="indentation"/>
    <w:basedOn w:val="a2"/>
    <w:uiPriority w:val="99"/>
    <w:qFormat/>
    <w:rsid w:val="00665EC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loupe">
    <w:name w:val="loupe"/>
    <w:basedOn w:val="a2"/>
    <w:uiPriority w:val="99"/>
    <w:qFormat/>
    <w:rsid w:val="00665EC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eneral">
    <w:name w:val="general"/>
    <w:basedOn w:val="a2"/>
    <w:uiPriority w:val="99"/>
    <w:qFormat/>
    <w:rsid w:val="00665EC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ccessibilite">
    <w:name w:val="accessibilite"/>
    <w:basedOn w:val="a2"/>
    <w:uiPriority w:val="99"/>
    <w:qFormat/>
    <w:rsid w:val="00665EC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or">
    <w:name w:val="etoile-or"/>
    <w:basedOn w:val="a2"/>
    <w:uiPriority w:val="99"/>
    <w:qFormat/>
    <w:rsid w:val="00665EC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argent">
    <w:name w:val="etoile-argent"/>
    <w:basedOn w:val="a2"/>
    <w:uiPriority w:val="99"/>
    <w:qFormat/>
    <w:rsid w:val="00665EC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ategorie">
    <w:name w:val="categorie"/>
    <w:basedOn w:val="a2"/>
    <w:uiPriority w:val="99"/>
    <w:qFormat/>
    <w:rsid w:val="00665EC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recyclage">
    <w:name w:val="recyclage"/>
    <w:basedOn w:val="a2"/>
    <w:uiPriority w:val="99"/>
    <w:qFormat/>
    <w:rsid w:val="00665EC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rchives">
    <w:name w:val="archives"/>
    <w:basedOn w:val="a2"/>
    <w:uiPriority w:val="99"/>
    <w:qFormat/>
    <w:rsid w:val="00665EC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nflit-edition">
    <w:name w:val="conflit-edition"/>
    <w:basedOn w:val="a2"/>
    <w:uiPriority w:val="99"/>
    <w:qFormat/>
    <w:rsid w:val="00665EC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ns">
    <w:name w:val="sons"/>
    <w:basedOn w:val="a2"/>
    <w:uiPriority w:val="99"/>
    <w:qFormat/>
    <w:rsid w:val="00665EC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videos">
    <w:name w:val="videos"/>
    <w:basedOn w:val="a2"/>
    <w:uiPriority w:val="99"/>
    <w:qFormat/>
    <w:rsid w:val="00665EC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omplet">
    <w:name w:val="incomplet"/>
    <w:basedOn w:val="a2"/>
    <w:uiPriority w:val="99"/>
    <w:qFormat/>
    <w:rsid w:val="00665EC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urces">
    <w:name w:val="sources"/>
    <w:basedOn w:val="a2"/>
    <w:uiPriority w:val="99"/>
    <w:qFormat/>
    <w:rsid w:val="00665EC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mportant">
    <w:name w:val="important"/>
    <w:basedOn w:val="a2"/>
    <w:uiPriority w:val="99"/>
    <w:qFormat/>
    <w:rsid w:val="00665EC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n-travaux">
    <w:name w:val="en-travaux"/>
    <w:basedOn w:val="a2"/>
    <w:uiPriority w:val="99"/>
    <w:qFormat/>
    <w:rsid w:val="00665EC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ubator">
    <w:name w:val="incubator"/>
    <w:basedOn w:val="a2"/>
    <w:uiPriority w:val="99"/>
    <w:qFormat/>
    <w:rsid w:val="00665EC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xtension">
    <w:name w:val="extension"/>
    <w:basedOn w:val="a2"/>
    <w:uiPriority w:val="99"/>
    <w:qFormat/>
    <w:rsid w:val="00665EC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pecies">
    <w:name w:val="wikispecies"/>
    <w:basedOn w:val="a2"/>
    <w:uiPriority w:val="99"/>
    <w:qFormat/>
    <w:rsid w:val="00665EC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metawiki">
    <w:name w:val="metawiki"/>
    <w:basedOn w:val="a2"/>
    <w:uiPriority w:val="99"/>
    <w:qFormat/>
    <w:rsid w:val="00665EC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ersity">
    <w:name w:val="wikiversity"/>
    <w:basedOn w:val="a2"/>
    <w:uiPriority w:val="99"/>
    <w:qFormat/>
    <w:rsid w:val="00665EC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pedia">
    <w:name w:val="wikipedia"/>
    <w:basedOn w:val="a2"/>
    <w:uiPriority w:val="99"/>
    <w:qFormat/>
    <w:rsid w:val="00665EC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books">
    <w:name w:val="wikibooks"/>
    <w:basedOn w:val="a2"/>
    <w:uiPriority w:val="99"/>
    <w:qFormat/>
    <w:rsid w:val="00665EC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news">
    <w:name w:val="wikinews"/>
    <w:basedOn w:val="a2"/>
    <w:uiPriority w:val="99"/>
    <w:qFormat/>
    <w:rsid w:val="00665EC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quote">
    <w:name w:val="wikiquote"/>
    <w:basedOn w:val="a2"/>
    <w:uiPriority w:val="99"/>
    <w:qFormat/>
    <w:rsid w:val="00665EC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ource">
    <w:name w:val="wikisource"/>
    <w:basedOn w:val="a2"/>
    <w:uiPriority w:val="99"/>
    <w:qFormat/>
    <w:rsid w:val="00665EC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mmons">
    <w:name w:val="commons"/>
    <w:basedOn w:val="a2"/>
    <w:uiPriority w:val="99"/>
    <w:qFormat/>
    <w:rsid w:val="00665EC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media">
    <w:name w:val="wikimedia"/>
    <w:basedOn w:val="a2"/>
    <w:uiPriority w:val="99"/>
    <w:qFormat/>
    <w:rsid w:val="00665EC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tionary">
    <w:name w:val="wiktionary"/>
    <w:basedOn w:val="a2"/>
    <w:uiPriority w:val="99"/>
    <w:qFormat/>
    <w:rsid w:val="00665EC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data">
    <w:name w:val="wikidata"/>
    <w:basedOn w:val="a2"/>
    <w:uiPriority w:val="99"/>
    <w:qFormat/>
    <w:rsid w:val="00665EC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oyage">
    <w:name w:val="wikivoyage"/>
    <w:basedOn w:val="a2"/>
    <w:uiPriority w:val="99"/>
    <w:qFormat/>
    <w:rsid w:val="00665EC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rosse-icone">
    <w:name w:val="grosse-icon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e">
    <w:name w:val="alerte"/>
    <w:basedOn w:val="a2"/>
    <w:uiPriority w:val="99"/>
    <w:qFormat/>
    <w:rsid w:val="00665ECD"/>
    <w:pPr>
      <w:widowControl/>
      <w:shd w:val="clear" w:color="auto" w:fill="FFFFDD"/>
      <w:snapToGrid/>
      <w:spacing w:beforeAutospacing="1" w:after="96"/>
    </w:pPr>
    <w:rPr>
      <w:rFonts w:eastAsia="Times New Roman"/>
      <w:i/>
      <w:iCs/>
      <w:szCs w:val="24"/>
    </w:rPr>
  </w:style>
  <w:style w:type="paragraph" w:customStyle="1" w:styleId="grave">
    <w:name w:val="grave"/>
    <w:basedOn w:val="a2"/>
    <w:uiPriority w:val="99"/>
    <w:qFormat/>
    <w:rsid w:val="00665ECD"/>
    <w:pPr>
      <w:widowControl/>
      <w:pBdr>
        <w:top w:val="single" w:sz="6" w:space="0" w:color="FF9966"/>
        <w:left w:val="single" w:sz="6" w:space="0" w:color="FF9966"/>
        <w:bottom w:val="single" w:sz="6" w:space="0" w:color="FF9966"/>
        <w:right w:val="single" w:sz="6" w:space="0" w:color="FF9966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messagebox">
    <w:name w:val="messagebox"/>
    <w:basedOn w:val="a2"/>
    <w:uiPriority w:val="99"/>
    <w:qFormat/>
    <w:rsid w:val="00665ECD"/>
    <w:pPr>
      <w:widowControl/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napToGrid/>
      <w:spacing w:before="0" w:after="240"/>
      <w:jc w:val="both"/>
    </w:pPr>
    <w:rPr>
      <w:rFonts w:eastAsia="Times New Roman"/>
      <w:szCs w:val="24"/>
    </w:rPr>
  </w:style>
  <w:style w:type="paragraph" w:customStyle="1" w:styleId="vectorbox">
    <w:name w:val="vectorbox"/>
    <w:basedOn w:val="a2"/>
    <w:uiPriority w:val="99"/>
    <w:qFormat/>
    <w:rsid w:val="00665ECD"/>
    <w:pPr>
      <w:widowControl/>
      <w:pBdr>
        <w:top w:val="single" w:sz="6" w:space="0" w:color="A7D7F9"/>
        <w:left w:val="single" w:sz="6" w:space="0" w:color="A7D7F9"/>
        <w:bottom w:val="single" w:sz="6" w:space="0" w:color="A7D7F9"/>
        <w:right w:val="single" w:sz="6" w:space="0" w:color="A7D7F9"/>
      </w:pBdr>
      <w:shd w:val="clear" w:color="auto" w:fill="F5FAFF"/>
      <w:snapToGrid/>
      <w:spacing w:before="0" w:after="240"/>
    </w:pPr>
    <w:rPr>
      <w:rFonts w:eastAsia="Times New Roman"/>
      <w:szCs w:val="24"/>
    </w:rPr>
  </w:style>
  <w:style w:type="paragraph" w:customStyle="1" w:styleId="bandeau-portail-element">
    <w:name w:val="bandeau-portail-element"/>
    <w:basedOn w:val="a2"/>
    <w:uiPriority w:val="99"/>
    <w:qFormat/>
    <w:rsid w:val="00665ECD"/>
    <w:pPr>
      <w:widowControl/>
      <w:snapToGrid/>
      <w:spacing w:beforeAutospacing="1" w:afterAutospacing="1"/>
      <w:ind w:left="360" w:right="360"/>
    </w:pPr>
    <w:rPr>
      <w:rFonts w:eastAsia="Times New Roman"/>
      <w:szCs w:val="24"/>
    </w:rPr>
  </w:style>
  <w:style w:type="paragraph" w:customStyle="1" w:styleId="bandeau-portail-icone">
    <w:name w:val="bandeau-portail-icone"/>
    <w:basedOn w:val="a2"/>
    <w:uiPriority w:val="99"/>
    <w:qFormat/>
    <w:rsid w:val="00665ECD"/>
    <w:pPr>
      <w:widowControl/>
      <w:snapToGrid/>
      <w:spacing w:beforeAutospacing="1" w:afterAutospacing="1"/>
      <w:ind w:right="120"/>
    </w:pPr>
    <w:rPr>
      <w:rFonts w:eastAsia="Times New Roman"/>
      <w:szCs w:val="24"/>
    </w:rPr>
  </w:style>
  <w:style w:type="paragraph" w:customStyle="1" w:styleId="bandeau-portail-texte">
    <w:name w:val="bandeau-portail-text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exemple">
    <w:name w:val="exemple"/>
    <w:basedOn w:val="a2"/>
    <w:uiPriority w:val="99"/>
    <w:qFormat/>
    <w:rsid w:val="00665ECD"/>
    <w:pPr>
      <w:widowControl/>
      <w:pBdr>
        <w:top w:val="dashed" w:sz="6" w:space="6" w:color="ADD8E6"/>
        <w:left w:val="dashed" w:sz="6" w:space="6" w:color="ADD8E6"/>
        <w:bottom w:val="dashed" w:sz="6" w:space="6" w:color="ADD8E6"/>
        <w:right w:val="dashed" w:sz="6" w:space="6" w:color="ADD8E6"/>
      </w:pBdr>
      <w:shd w:val="clear" w:color="auto" w:fill="FFFFFF"/>
      <w:snapToGrid/>
      <w:spacing w:before="120" w:after="120"/>
      <w:ind w:left="120" w:right="120"/>
    </w:pPr>
    <w:rPr>
      <w:rFonts w:eastAsia="Times New Roman"/>
      <w:szCs w:val="24"/>
    </w:rPr>
  </w:style>
  <w:style w:type="paragraph" w:customStyle="1" w:styleId="avanceboite">
    <w:name w:val="avance_boite"/>
    <w:basedOn w:val="a2"/>
    <w:uiPriority w:val="99"/>
    <w:qFormat/>
    <w:rsid w:val="00665ECD"/>
    <w:pPr>
      <w:widowControl/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D3D3D3"/>
      <w:snapToGrid/>
      <w:spacing w:before="0" w:after="0"/>
    </w:pPr>
    <w:rPr>
      <w:rFonts w:eastAsia="Times New Roman"/>
      <w:szCs w:val="24"/>
    </w:rPr>
  </w:style>
  <w:style w:type="paragraph" w:customStyle="1" w:styleId="avancebarre">
    <w:name w:val="avance_barre"/>
    <w:basedOn w:val="a2"/>
    <w:uiPriority w:val="99"/>
    <w:qFormat/>
    <w:rsid w:val="00665ECD"/>
    <w:pPr>
      <w:widowControl/>
      <w:shd w:val="clear" w:color="auto" w:fill="A0A0FF"/>
      <w:snapToGrid/>
      <w:spacing w:before="0" w:after="0"/>
    </w:pPr>
    <w:rPr>
      <w:rFonts w:eastAsia="Times New Roman"/>
      <w:szCs w:val="24"/>
    </w:rPr>
  </w:style>
  <w:style w:type="paragraph" w:customStyle="1" w:styleId="avancetexte">
    <w:name w:val="avance_texte"/>
    <w:basedOn w:val="a2"/>
    <w:uiPriority w:val="99"/>
    <w:qFormat/>
    <w:rsid w:val="00665ECD"/>
    <w:pPr>
      <w:widowControl/>
      <w:snapToGrid/>
      <w:spacing w:before="0" w:after="0" w:line="240" w:lineRule="atLeast"/>
      <w:jc w:val="center"/>
    </w:pPr>
    <w:rPr>
      <w:rFonts w:eastAsia="Times New Roman"/>
      <w:sz w:val="21"/>
      <w:szCs w:val="21"/>
    </w:rPr>
  </w:style>
  <w:style w:type="paragraph" w:customStyle="1" w:styleId="mw-lag-warn-normal">
    <w:name w:val="mw-lag-warn-normal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mw-alerte">
    <w:name w:val="mw-alerte"/>
    <w:basedOn w:val="a2"/>
    <w:uiPriority w:val="99"/>
    <w:qFormat/>
    <w:rsid w:val="00665ECD"/>
    <w:pPr>
      <w:widowControl/>
      <w:pBdr>
        <w:top w:val="single" w:sz="12" w:space="0" w:color="FF8C00"/>
        <w:left w:val="single" w:sz="12" w:space="0" w:color="FF8C00"/>
        <w:bottom w:val="single" w:sz="12" w:space="0" w:color="FF8C00"/>
        <w:right w:val="single" w:sz="12" w:space="0" w:color="FF8C00"/>
      </w:pBdr>
      <w:shd w:val="clear" w:color="auto" w:fill="FAEBD7"/>
      <w:snapToGrid/>
      <w:spacing w:beforeAutospacing="1" w:afterAutospacing="1"/>
    </w:pPr>
    <w:rPr>
      <w:rFonts w:eastAsia="Times New Roman"/>
      <w:szCs w:val="24"/>
    </w:rPr>
  </w:style>
  <w:style w:type="paragraph" w:customStyle="1" w:styleId="mw-toolbox">
    <w:name w:val="mw-toolbox"/>
    <w:basedOn w:val="a2"/>
    <w:uiPriority w:val="99"/>
    <w:qFormat/>
    <w:rsid w:val="00665ECD"/>
    <w:pPr>
      <w:widowControl/>
      <w:pBdr>
        <w:top w:val="single" w:sz="6" w:space="3" w:color="B8B8B8"/>
        <w:left w:val="single" w:sz="6" w:space="12" w:color="B8B8B8"/>
        <w:bottom w:val="single" w:sz="6" w:space="3" w:color="B8B8B8"/>
        <w:right w:val="single" w:sz="6" w:space="12" w:color="B8B8B8"/>
      </w:pBdr>
      <w:shd w:val="clear" w:color="auto" w:fill="F8F8F8"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toggle">
    <w:name w:val="navboxtoggl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toggle">
    <w:name w:val="navtoggl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alternance">
    <w:name w:val="alternanc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ternance2">
    <w:name w:val="alternance2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">
    <w:name w:val="infobox"/>
    <w:basedOn w:val="a2"/>
    <w:uiPriority w:val="99"/>
    <w:qFormat/>
    <w:rsid w:val="00665ECD"/>
    <w:pPr>
      <w:widowControl/>
      <w:shd w:val="clear" w:color="auto" w:fill="EEEEEE"/>
      <w:snapToGrid/>
      <w:spacing w:before="0" w:after="120"/>
      <w:ind w:left="240"/>
    </w:pPr>
    <w:rPr>
      <w:rFonts w:eastAsia="Times New Roman"/>
      <w:color w:val="000000"/>
      <w:sz w:val="23"/>
      <w:szCs w:val="23"/>
    </w:rPr>
  </w:style>
  <w:style w:type="paragraph" w:customStyle="1" w:styleId="globegris">
    <w:name w:val="globegris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ssistant">
    <w:name w:val="assistant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eadergris">
    <w:name w:val="headergris"/>
    <w:basedOn w:val="a2"/>
    <w:uiPriority w:val="99"/>
    <w:qFormat/>
    <w:rsid w:val="00665ECD"/>
    <w:pPr>
      <w:widowControl/>
      <w:pBdr>
        <w:top w:val="single" w:sz="6" w:space="2" w:color="A3B0BF"/>
        <w:left w:val="single" w:sz="6" w:space="5" w:color="A3B0BF"/>
        <w:bottom w:val="single" w:sz="6" w:space="2" w:color="A3B0BF"/>
        <w:right w:val="single" w:sz="6" w:space="5" w:color="A3B0BF"/>
      </w:pBdr>
      <w:shd w:val="clear" w:color="auto" w:fill="F0F0F0"/>
      <w:snapToGrid/>
      <w:spacing w:before="0" w:after="0"/>
    </w:pPr>
    <w:rPr>
      <w:rFonts w:eastAsia="Times New Roman"/>
      <w:b/>
      <w:bCs/>
      <w:color w:val="000000"/>
      <w:sz w:val="29"/>
      <w:szCs w:val="29"/>
    </w:rPr>
  </w:style>
  <w:style w:type="paragraph" w:customStyle="1" w:styleId="cadregris">
    <w:name w:val="cadregris"/>
    <w:basedOn w:val="a2"/>
    <w:uiPriority w:val="99"/>
    <w:qFormat/>
    <w:rsid w:val="00665ECD"/>
    <w:pPr>
      <w:widowControl/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CFCFC"/>
      <w:snapToGrid/>
      <w:spacing w:beforeAutospacing="1" w:after="144"/>
    </w:pPr>
    <w:rPr>
      <w:rFonts w:eastAsia="Times New Roman"/>
      <w:szCs w:val="24"/>
    </w:rPr>
  </w:style>
  <w:style w:type="paragraph" w:customStyle="1" w:styleId="accueilcadrelien">
    <w:name w:val="accueil_cadre_lien"/>
    <w:basedOn w:val="a2"/>
    <w:uiPriority w:val="99"/>
    <w:qFormat/>
    <w:rsid w:val="00665ECD"/>
    <w:pPr>
      <w:widowControl/>
      <w:snapToGrid/>
      <w:spacing w:beforeAutospacing="1" w:afterAutospacing="1"/>
      <w:ind w:right="120"/>
      <w:jc w:val="right"/>
    </w:pPr>
    <w:rPr>
      <w:rFonts w:eastAsia="Times New Roman"/>
      <w:sz w:val="15"/>
      <w:szCs w:val="15"/>
    </w:rPr>
  </w:style>
  <w:style w:type="paragraph" w:customStyle="1" w:styleId="geo-default">
    <w:name w:val="geo-default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nondefault">
    <w:name w:val="geo-nondefault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geo-dms">
    <w:name w:val="geo-dms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dec">
    <w:name w:val="geo-dec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multi-punct">
    <w:name w:val="geo-multi-punct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v2">
    <w:name w:val="infobox_v2"/>
    <w:basedOn w:val="a2"/>
    <w:uiPriority w:val="99"/>
    <w:qFormat/>
    <w:rsid w:val="00665ECD"/>
    <w:pPr>
      <w:widowControl/>
      <w:pBdr>
        <w:top w:val="single" w:sz="6" w:space="1" w:color="AAAAAA"/>
        <w:left w:val="single" w:sz="6" w:space="1" w:color="AAAAAA"/>
        <w:bottom w:val="single" w:sz="6" w:space="1" w:color="AAAAAA"/>
        <w:right w:val="single" w:sz="6" w:space="1" w:color="AAAAAA"/>
      </w:pBdr>
      <w:shd w:val="clear" w:color="auto" w:fill="F9F9F9"/>
      <w:snapToGrid/>
      <w:spacing w:before="0" w:after="120" w:line="264" w:lineRule="atLeast"/>
      <w:ind w:left="240"/>
    </w:pPr>
    <w:rPr>
      <w:rFonts w:eastAsia="Times New Roman"/>
      <w:color w:val="000000"/>
      <w:sz w:val="22"/>
      <w:szCs w:val="22"/>
    </w:rPr>
  </w:style>
  <w:style w:type="paragraph" w:customStyle="1" w:styleId="taxoboxv3">
    <w:name w:val="taxobox_v3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">
    <w:name w:val="degrad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rev">
    <w:name w:val="degrade_rev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">
    <w:name w:val="ombr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pale">
    <w:name w:val="ombre_pal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">
    <w:name w:val="ombre_bl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pale">
    <w:name w:val="ombre_blpal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">
    <w:name w:val="ombre_rg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pale">
    <w:name w:val="ombre_rgpal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idden">
    <w:name w:val="hidden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inema-bandeau">
    <w:name w:val="cinema-bandeau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textarea-protected">
    <w:name w:val="mw-textarea-protected"/>
    <w:basedOn w:val="a2"/>
    <w:uiPriority w:val="99"/>
    <w:qFormat/>
    <w:rsid w:val="00665ECD"/>
    <w:pPr>
      <w:widowControl/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napToGrid/>
      <w:spacing w:beforeAutospacing="1" w:afterAutospacing="1"/>
    </w:pPr>
    <w:rPr>
      <w:rFonts w:eastAsia="Times New Roman"/>
      <w:color w:val="000080"/>
      <w:szCs w:val="24"/>
    </w:rPr>
  </w:style>
  <w:style w:type="paragraph" w:customStyle="1" w:styleId="wikimagpictofond">
    <w:name w:val="wikimag_picto_fond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magtitre">
    <w:name w:val="wikimag_titr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large">
    <w:name w:val="ui-button-larg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content">
    <w:name w:val="fr-collapsible-content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">
    <w:name w:val="navboxnew_titl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sub">
    <w:name w:val="navboxnew_titlesub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">
    <w:name w:val="navboxnew_cell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">
    <w:name w:val="navboxnew_th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">
    <w:name w:val="impair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air">
    <w:name w:val="pair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">
    <w:name w:val="navboxnew_banner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">
    <w:name w:val="navboxnew_imag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row">
    <w:name w:val="navboxnew_row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e">
    <w:name w:val="navboxnew_i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">
    <w:name w:val="navboxnew_inlin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">
    <w:name w:val="ui-button-text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">
    <w:name w:val="ui-dialog-titlebar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">
    <w:name w:val="ui-dialog-titl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">
    <w:name w:val="ui-dialog-titlebar-clos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content">
    <w:name w:val="ui-dialog-content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">
    <w:name w:val="ui-dialog-buttonpan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keyboard">
    <w:name w:val="fr-collapsible-toggle-keyboard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last">
    <w:name w:val="navboxnew_last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">
    <w:name w:val="special-label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query">
    <w:name w:val="special-query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hover">
    <w:name w:val="special-hover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specialpage-summary">
    <w:name w:val="mw-specialpage-summary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like">
    <w:name w:val="legendlik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textlike">
    <w:name w:val="legendtextlik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">
    <w:name w:val="scrollbar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">
    <w:name w:val="scrollbarcontainer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">
    <w:name w:val="magnify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image">
    <w:name w:val="infoboximag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soustitre">
    <w:name w:val="infoboxsoustitr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atitude">
    <w:name w:val="latitud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">
    <w:name w:val="entet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edia">
    <w:name w:val="media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mage">
    <w:name w:val="thumbimag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">
    <w:name w:val="thumbinner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">
    <w:name w:val="thumb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">
    <w:name w:val="thumbcaption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">
    <w:name w:val="legend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age2">
    <w:name w:val="image2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r">
    <w:name w:val="hr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ar">
    <w:name w:val="navbar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evbloc">
    <w:name w:val="prev_bloc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">
    <w:name w:val="next_bloc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">
    <w:name w:val="img_toogl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">
    <w:name w:val="a_toogl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point">
    <w:name w:val="geopoint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itre">
    <w:name w:val="titre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-closethick">
    <w:name w:val="ui-icon-closethick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">
    <w:name w:val="taxobox_classification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normal">
    <w:name w:val="rnormal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ext">
    <w:name w:val="alert-text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regardsactu">
    <w:name w:val="regards_actu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geshi">
    <w:name w:val="mw-geshi"/>
    <w:basedOn w:val="a2"/>
    <w:uiPriority w:val="99"/>
    <w:qFormat/>
    <w:rsid w:val="00665ECD"/>
    <w:pPr>
      <w:widowControl/>
      <w:snapToGrid/>
      <w:spacing w:beforeAutospacing="1" w:afterAutospacing="1"/>
    </w:pPr>
    <w:rPr>
      <w:rFonts w:ascii="Courier New" w:eastAsia="Times New Roman" w:hAnsi="Courier New" w:cs="Courier New"/>
      <w:szCs w:val="24"/>
    </w:rPr>
  </w:style>
  <w:style w:type="paragraph" w:customStyle="1" w:styleId="fr-collapsible-content1">
    <w:name w:val="fr-collapsible-content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1">
    <w:name w:val="fr-collapsible-toggle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2">
    <w:name w:val="fr-collapsible-toggle2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3">
    <w:name w:val="fr-collapsible-toggle3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1">
    <w:name w:val="navboxnew_title1"/>
    <w:basedOn w:val="a2"/>
    <w:uiPriority w:val="99"/>
    <w:qFormat/>
    <w:rsid w:val="00665ECD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1">
    <w:name w:val="navboxnew_titlesub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2">
    <w:name w:val="fr-collapsible-content2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cell1">
    <w:name w:val="navboxnew_cell1"/>
    <w:basedOn w:val="a2"/>
    <w:uiPriority w:val="99"/>
    <w:qFormat/>
    <w:rsid w:val="00665ECD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th1">
    <w:name w:val="navboxnew_th1"/>
    <w:basedOn w:val="a2"/>
    <w:uiPriority w:val="99"/>
    <w:qFormat/>
    <w:rsid w:val="00665ECD"/>
    <w:pPr>
      <w:widowControl/>
      <w:pBdr>
        <w:right w:val="single" w:sz="12" w:space="9" w:color="F9F9F9"/>
      </w:pBdr>
      <w:shd w:val="clear" w:color="auto" w:fill="DDDDFF"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navboxnewlast1">
    <w:name w:val="navboxnew_last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1">
    <w:name w:val="impair1"/>
    <w:basedOn w:val="a2"/>
    <w:uiPriority w:val="99"/>
    <w:qFormat/>
    <w:rsid w:val="00665ECD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pair1">
    <w:name w:val="pair1"/>
    <w:basedOn w:val="a2"/>
    <w:uiPriority w:val="99"/>
    <w:qFormat/>
    <w:rsid w:val="00665ECD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1">
    <w:name w:val="navboxnew_banner1"/>
    <w:basedOn w:val="a2"/>
    <w:uiPriority w:val="99"/>
    <w:qFormat/>
    <w:rsid w:val="00665ECD"/>
    <w:pPr>
      <w:widowControl/>
      <w:shd w:val="clear" w:color="auto" w:fill="DDDDFF"/>
      <w:snapToGrid/>
      <w:spacing w:before="0" w:after="30"/>
      <w:jc w:val="center"/>
    </w:pPr>
    <w:rPr>
      <w:rFonts w:eastAsia="Times New Roman"/>
      <w:szCs w:val="24"/>
    </w:rPr>
  </w:style>
  <w:style w:type="paragraph" w:customStyle="1" w:styleId="navboxnewimage1">
    <w:name w:val="navboxnew_image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2">
    <w:name w:val="navboxnew_cell2"/>
    <w:basedOn w:val="a2"/>
    <w:uiPriority w:val="99"/>
    <w:qFormat/>
    <w:rsid w:val="00665ECD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ie1">
    <w:name w:val="navboxnew_ie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2">
    <w:name w:val="navboxnew_title2"/>
    <w:basedOn w:val="a2"/>
    <w:uiPriority w:val="99"/>
    <w:qFormat/>
    <w:rsid w:val="00665ECD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2">
    <w:name w:val="navboxnew_banner2"/>
    <w:basedOn w:val="a2"/>
    <w:uiPriority w:val="99"/>
    <w:qFormat/>
    <w:rsid w:val="00665ECD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2">
    <w:name w:val="navboxnew_th2"/>
    <w:basedOn w:val="a2"/>
    <w:uiPriority w:val="99"/>
    <w:qFormat/>
    <w:rsid w:val="00665ECD"/>
    <w:pPr>
      <w:widowControl/>
      <w:shd w:val="clear" w:color="auto" w:fill="B3D9B3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3">
    <w:name w:val="navboxnew_title3"/>
    <w:basedOn w:val="a2"/>
    <w:uiPriority w:val="99"/>
    <w:qFormat/>
    <w:rsid w:val="00665ECD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3">
    <w:name w:val="navboxnew_banner3"/>
    <w:basedOn w:val="a2"/>
    <w:uiPriority w:val="99"/>
    <w:qFormat/>
    <w:rsid w:val="00665ECD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3">
    <w:name w:val="navboxnew_th3"/>
    <w:basedOn w:val="a2"/>
    <w:uiPriority w:val="99"/>
    <w:qFormat/>
    <w:rsid w:val="00665ECD"/>
    <w:pPr>
      <w:widowControl/>
      <w:shd w:val="clear" w:color="auto" w:fill="E7F2FF"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4">
    <w:name w:val="fr-collapsible-toggle4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4">
    <w:name w:val="navboxnew_title4"/>
    <w:basedOn w:val="a2"/>
    <w:uiPriority w:val="99"/>
    <w:qFormat/>
    <w:rsid w:val="00665ECD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2">
    <w:name w:val="navboxnew_titlesub2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3">
    <w:name w:val="fr-collapsible-content3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row1">
    <w:name w:val="navboxnew_row1"/>
    <w:basedOn w:val="a2"/>
    <w:uiPriority w:val="99"/>
    <w:qFormat/>
    <w:rsid w:val="00665ECD"/>
    <w:pPr>
      <w:widowControl/>
      <w:shd w:val="clear" w:color="auto" w:fill="DDD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4">
    <w:name w:val="navboxnew_th4"/>
    <w:basedOn w:val="a2"/>
    <w:uiPriority w:val="99"/>
    <w:qFormat/>
    <w:rsid w:val="00665ECD"/>
    <w:pPr>
      <w:widowControl/>
      <w:pBdr>
        <w:top w:val="single" w:sz="12" w:space="0" w:color="F9F9F9"/>
      </w:pBdr>
      <w:snapToGrid/>
      <w:spacing w:beforeAutospacing="1" w:afterAutospacing="1"/>
      <w:jc w:val="center"/>
    </w:pPr>
    <w:rPr>
      <w:rFonts w:eastAsia="Times New Roman"/>
      <w:b/>
      <w:bCs/>
      <w:szCs w:val="24"/>
    </w:rPr>
  </w:style>
  <w:style w:type="paragraph" w:customStyle="1" w:styleId="navboxnewie2">
    <w:name w:val="navboxnew_ie2"/>
    <w:basedOn w:val="a2"/>
    <w:uiPriority w:val="99"/>
    <w:qFormat/>
    <w:rsid w:val="00665ECD"/>
    <w:pPr>
      <w:widowControl/>
      <w:pBdr>
        <w:left w:val="single" w:sz="12" w:space="0" w:color="F9F9F9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1">
    <w:name w:val="navboxnew_inline1"/>
    <w:basedOn w:val="a2"/>
    <w:uiPriority w:val="99"/>
    <w:qFormat/>
    <w:rsid w:val="00665ECD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2">
    <w:name w:val="navboxnew_inline2"/>
    <w:basedOn w:val="a2"/>
    <w:uiPriority w:val="99"/>
    <w:qFormat/>
    <w:rsid w:val="00665ECD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2">
    <w:name w:val="navboxnew_image2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navboxnewbanner4">
    <w:name w:val="navboxnew_banner4"/>
    <w:basedOn w:val="a2"/>
    <w:uiPriority w:val="99"/>
    <w:qFormat/>
    <w:rsid w:val="00665ECD"/>
    <w:pPr>
      <w:widowControl/>
      <w:shd w:val="clear" w:color="auto" w:fill="CCCCFF"/>
      <w:snapToGrid/>
      <w:spacing w:before="30" w:after="0"/>
      <w:jc w:val="center"/>
    </w:pPr>
    <w:rPr>
      <w:rFonts w:eastAsia="Times New Roman"/>
      <w:szCs w:val="24"/>
    </w:rPr>
  </w:style>
  <w:style w:type="paragraph" w:customStyle="1" w:styleId="navboxnew1">
    <w:name w:val="navboxnew1"/>
    <w:basedOn w:val="a2"/>
    <w:uiPriority w:val="99"/>
    <w:qFormat/>
    <w:rsid w:val="00665ECD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1">
    <w:name w:val="play-btn-large1"/>
    <w:basedOn w:val="a2"/>
    <w:uiPriority w:val="99"/>
    <w:qFormat/>
    <w:rsid w:val="00665ECD"/>
    <w:pPr>
      <w:widowControl/>
      <w:snapToGrid/>
      <w:spacing w:before="0" w:afterAutospacing="1"/>
      <w:ind w:left="-525"/>
    </w:pPr>
    <w:rPr>
      <w:rFonts w:eastAsia="Times New Roman"/>
      <w:szCs w:val="24"/>
    </w:rPr>
  </w:style>
  <w:style w:type="paragraph" w:customStyle="1" w:styleId="ui-widget1">
    <w:name w:val="ui-widget1"/>
    <w:basedOn w:val="a2"/>
    <w:uiPriority w:val="99"/>
    <w:qFormat/>
    <w:rsid w:val="00665ECD"/>
    <w:pPr>
      <w:widowControl/>
      <w:snapToGrid/>
      <w:spacing w:beforeAutospacing="1" w:afterAutospacing="1"/>
    </w:pPr>
    <w:rPr>
      <w:rFonts w:ascii="Arial" w:eastAsia="Times New Roman" w:hAnsi="Arial" w:cs="Arial"/>
      <w:szCs w:val="24"/>
    </w:rPr>
  </w:style>
  <w:style w:type="paragraph" w:customStyle="1" w:styleId="ui-state-default1">
    <w:name w:val="ui-state-default1"/>
    <w:basedOn w:val="a2"/>
    <w:uiPriority w:val="99"/>
    <w:qFormat/>
    <w:rsid w:val="00665ECD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default2">
    <w:name w:val="ui-state-default2"/>
    <w:basedOn w:val="a2"/>
    <w:uiPriority w:val="99"/>
    <w:qFormat/>
    <w:rsid w:val="00665ECD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1">
    <w:name w:val="ui-state-hover1"/>
    <w:basedOn w:val="a2"/>
    <w:uiPriority w:val="99"/>
    <w:qFormat/>
    <w:rsid w:val="00665ECD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hover2">
    <w:name w:val="ui-state-hover2"/>
    <w:basedOn w:val="a2"/>
    <w:uiPriority w:val="99"/>
    <w:qFormat/>
    <w:rsid w:val="00665ECD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1">
    <w:name w:val="ui-state-focus1"/>
    <w:basedOn w:val="a2"/>
    <w:uiPriority w:val="99"/>
    <w:qFormat/>
    <w:rsid w:val="00665ECD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2">
    <w:name w:val="ui-state-focus2"/>
    <w:basedOn w:val="a2"/>
    <w:uiPriority w:val="99"/>
    <w:qFormat/>
    <w:rsid w:val="00665ECD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1">
    <w:name w:val="ui-state-active1"/>
    <w:basedOn w:val="a2"/>
    <w:uiPriority w:val="99"/>
    <w:qFormat/>
    <w:rsid w:val="00665ECD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active2">
    <w:name w:val="ui-state-active2"/>
    <w:basedOn w:val="a2"/>
    <w:uiPriority w:val="99"/>
    <w:qFormat/>
    <w:rsid w:val="00665ECD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1">
    <w:name w:val="ui-state-highlight1"/>
    <w:basedOn w:val="a2"/>
    <w:uiPriority w:val="99"/>
    <w:qFormat/>
    <w:rsid w:val="00665ECD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highlight2">
    <w:name w:val="ui-state-highlight2"/>
    <w:basedOn w:val="a2"/>
    <w:uiPriority w:val="99"/>
    <w:qFormat/>
    <w:rsid w:val="00665ECD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1">
    <w:name w:val="ui-state-error1"/>
    <w:basedOn w:val="a2"/>
    <w:uiPriority w:val="99"/>
    <w:qFormat/>
    <w:rsid w:val="00665ECD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2">
    <w:name w:val="ui-state-error2"/>
    <w:basedOn w:val="a2"/>
    <w:uiPriority w:val="99"/>
    <w:qFormat/>
    <w:rsid w:val="00665ECD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1">
    <w:name w:val="ui-state-error-text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2">
    <w:name w:val="ui-state-error-text2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1">
    <w:name w:val="ui-priority-primary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primary2">
    <w:name w:val="ui-priority-primary2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1">
    <w:name w:val="ui-priority-secondary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priority-secondary2">
    <w:name w:val="ui-priority-secondary2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1">
    <w:name w:val="ui-state-disabled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2">
    <w:name w:val="ui-state-disabled2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">
    <w:name w:val="ui-icon1"/>
    <w:basedOn w:val="a2"/>
    <w:uiPriority w:val="99"/>
    <w:qFormat/>
    <w:rsid w:val="00665EC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2">
    <w:name w:val="ui-icon2"/>
    <w:basedOn w:val="a2"/>
    <w:uiPriority w:val="99"/>
    <w:qFormat/>
    <w:rsid w:val="00665EC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3">
    <w:name w:val="ui-icon3"/>
    <w:basedOn w:val="a2"/>
    <w:uiPriority w:val="99"/>
    <w:qFormat/>
    <w:rsid w:val="00665EC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4">
    <w:name w:val="ui-icon4"/>
    <w:basedOn w:val="a2"/>
    <w:uiPriority w:val="99"/>
    <w:qFormat/>
    <w:rsid w:val="00665EC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5">
    <w:name w:val="ui-icon5"/>
    <w:basedOn w:val="a2"/>
    <w:uiPriority w:val="99"/>
    <w:qFormat/>
    <w:rsid w:val="00665EC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6">
    <w:name w:val="ui-icon6"/>
    <w:basedOn w:val="a2"/>
    <w:uiPriority w:val="99"/>
    <w:qFormat/>
    <w:rsid w:val="00665EC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7">
    <w:name w:val="ui-icon7"/>
    <w:basedOn w:val="a2"/>
    <w:uiPriority w:val="99"/>
    <w:qFormat/>
    <w:rsid w:val="00665EC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8">
    <w:name w:val="ui-icon8"/>
    <w:basedOn w:val="a2"/>
    <w:uiPriority w:val="99"/>
    <w:qFormat/>
    <w:rsid w:val="00665EC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9">
    <w:name w:val="ui-icon9"/>
    <w:basedOn w:val="a2"/>
    <w:uiPriority w:val="99"/>
    <w:qFormat/>
    <w:rsid w:val="00665EC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resizable-handle1">
    <w:name w:val="ui-resizable-handle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resizable-handle2">
    <w:name w:val="ui-resizable-handle2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button-text1">
    <w:name w:val="ui-button-text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2">
    <w:name w:val="ui-button-text2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3">
    <w:name w:val="ui-button-text3"/>
    <w:basedOn w:val="a2"/>
    <w:uiPriority w:val="99"/>
    <w:qFormat/>
    <w:rsid w:val="00665ECD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4">
    <w:name w:val="ui-button-text4"/>
    <w:basedOn w:val="a2"/>
    <w:uiPriority w:val="99"/>
    <w:qFormat/>
    <w:rsid w:val="00665ECD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5">
    <w:name w:val="ui-button-text5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6">
    <w:name w:val="ui-button-text6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7">
    <w:name w:val="ui-button-text7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0">
    <w:name w:val="ui-icon10"/>
    <w:basedOn w:val="a2"/>
    <w:uiPriority w:val="99"/>
    <w:qFormat/>
    <w:rsid w:val="00665ECD"/>
    <w:pPr>
      <w:widowControl/>
      <w:snapToGrid/>
      <w:spacing w:before="0" w:afterAutospacing="1"/>
      <w:ind w:left="-120" w:firstLine="7343"/>
    </w:pPr>
    <w:rPr>
      <w:rFonts w:eastAsia="Times New Roman"/>
      <w:szCs w:val="24"/>
    </w:rPr>
  </w:style>
  <w:style w:type="paragraph" w:customStyle="1" w:styleId="ui-icon11">
    <w:name w:val="ui-icon11"/>
    <w:basedOn w:val="a2"/>
    <w:uiPriority w:val="99"/>
    <w:qFormat/>
    <w:rsid w:val="00665ECD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2">
    <w:name w:val="ui-icon12"/>
    <w:basedOn w:val="a2"/>
    <w:uiPriority w:val="99"/>
    <w:qFormat/>
    <w:rsid w:val="00665ECD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3">
    <w:name w:val="ui-icon13"/>
    <w:basedOn w:val="a2"/>
    <w:uiPriority w:val="99"/>
    <w:qFormat/>
    <w:rsid w:val="00665ECD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4">
    <w:name w:val="ui-icon14"/>
    <w:basedOn w:val="a2"/>
    <w:uiPriority w:val="99"/>
    <w:qFormat/>
    <w:rsid w:val="00665ECD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5">
    <w:name w:val="ui-icon15"/>
    <w:basedOn w:val="a2"/>
    <w:uiPriority w:val="99"/>
    <w:qFormat/>
    <w:rsid w:val="00665ECD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button1">
    <w:name w:val="ui-button1"/>
    <w:basedOn w:val="a2"/>
    <w:uiPriority w:val="99"/>
    <w:qFormat/>
    <w:rsid w:val="00665ECD"/>
    <w:pPr>
      <w:widowControl/>
      <w:snapToGrid/>
      <w:spacing w:beforeAutospacing="1" w:afterAutospacing="1"/>
      <w:ind w:right="-72"/>
      <w:jc w:val="center"/>
    </w:pPr>
    <w:rPr>
      <w:rFonts w:eastAsia="Times New Roman"/>
      <w:szCs w:val="24"/>
    </w:rPr>
  </w:style>
  <w:style w:type="paragraph" w:customStyle="1" w:styleId="ui-button2">
    <w:name w:val="ui-button2"/>
    <w:basedOn w:val="a2"/>
    <w:uiPriority w:val="99"/>
    <w:qFormat/>
    <w:rsid w:val="00665ECD"/>
    <w:pPr>
      <w:widowControl/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2F2F2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3">
    <w:name w:val="ui-button3"/>
    <w:basedOn w:val="a2"/>
    <w:uiPriority w:val="99"/>
    <w:qFormat/>
    <w:rsid w:val="00665ECD"/>
    <w:pPr>
      <w:widowControl/>
      <w:pBdr>
        <w:top w:val="single" w:sz="6" w:space="0" w:color="6E7273"/>
        <w:left w:val="single" w:sz="6" w:space="0" w:color="6E7273"/>
        <w:bottom w:val="single" w:sz="6" w:space="0" w:color="6E7273"/>
        <w:right w:val="single" w:sz="6" w:space="0" w:color="6E7273"/>
      </w:pBdr>
      <w:shd w:val="clear" w:color="auto" w:fill="E1E1E1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-large1">
    <w:name w:val="ui-button-large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6">
    <w:name w:val="ui-icon16"/>
    <w:basedOn w:val="a2"/>
    <w:uiPriority w:val="99"/>
    <w:qFormat/>
    <w:rsid w:val="00665EC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7">
    <w:name w:val="ui-icon17"/>
    <w:basedOn w:val="a2"/>
    <w:uiPriority w:val="99"/>
    <w:qFormat/>
    <w:rsid w:val="00665EC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8">
    <w:name w:val="ui-icon18"/>
    <w:basedOn w:val="a2"/>
    <w:uiPriority w:val="99"/>
    <w:qFormat/>
    <w:rsid w:val="00665EC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9">
    <w:name w:val="ui-icon19"/>
    <w:basedOn w:val="a2"/>
    <w:uiPriority w:val="99"/>
    <w:qFormat/>
    <w:rsid w:val="00665EC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dialog-titlebar1">
    <w:name w:val="ui-dialog-titlebar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1">
    <w:name w:val="ui-dialog-title1"/>
    <w:basedOn w:val="a2"/>
    <w:uiPriority w:val="99"/>
    <w:qFormat/>
    <w:rsid w:val="00665ECD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1">
    <w:name w:val="ui-dialog-titlebar-close1"/>
    <w:basedOn w:val="a2"/>
    <w:uiPriority w:val="99"/>
    <w:qFormat/>
    <w:rsid w:val="00665ECD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2">
    <w:name w:val="ui-dialog-titlebar-close2"/>
    <w:basedOn w:val="a2"/>
    <w:uiPriority w:val="99"/>
    <w:qFormat/>
    <w:rsid w:val="00665ECD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content1">
    <w:name w:val="ui-dialog-content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1">
    <w:name w:val="ui-dialog-buttonpane1"/>
    <w:basedOn w:val="a2"/>
    <w:uiPriority w:val="99"/>
    <w:qFormat/>
    <w:rsid w:val="00665ECD"/>
    <w:pPr>
      <w:widowControl/>
      <w:snapToGrid/>
      <w:spacing w:before="120" w:after="0"/>
    </w:pPr>
    <w:rPr>
      <w:rFonts w:eastAsia="Times New Roman"/>
      <w:szCs w:val="24"/>
    </w:rPr>
  </w:style>
  <w:style w:type="paragraph" w:customStyle="1" w:styleId="ui-resizable-se1">
    <w:name w:val="ui-resizable-se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3">
    <w:name w:val="ui-dialog-titlebar-close3"/>
    <w:basedOn w:val="a2"/>
    <w:uiPriority w:val="99"/>
    <w:qFormat/>
    <w:rsid w:val="00665ECD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2">
    <w:name w:val="ui-dialog-titlebar2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header1">
    <w:name w:val="ui-widget-header1"/>
    <w:basedOn w:val="a2"/>
    <w:uiPriority w:val="99"/>
    <w:qFormat/>
    <w:rsid w:val="00665ECD"/>
    <w:pPr>
      <w:widowControl/>
      <w:pBdr>
        <w:bottom w:val="single" w:sz="6" w:space="0" w:color="BBBBBB"/>
      </w:pBdr>
      <w:shd w:val="clear" w:color="auto" w:fill="F0F0F0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icon-closethick1">
    <w:name w:val="ui-icon-closethick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2">
    <w:name w:val="ui-dialog-buttonpane2"/>
    <w:basedOn w:val="a2"/>
    <w:uiPriority w:val="99"/>
    <w:qFormat/>
    <w:rsid w:val="00665ECD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special-label1">
    <w:name w:val="special-label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color w:val="808080"/>
      <w:szCs w:val="24"/>
    </w:rPr>
  </w:style>
  <w:style w:type="paragraph" w:customStyle="1" w:styleId="special-query1">
    <w:name w:val="special-query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i/>
      <w:iCs/>
      <w:color w:val="000000"/>
      <w:szCs w:val="24"/>
    </w:rPr>
  </w:style>
  <w:style w:type="paragraph" w:customStyle="1" w:styleId="special-hover1">
    <w:name w:val="special-hover1"/>
    <w:basedOn w:val="a2"/>
    <w:uiPriority w:val="99"/>
    <w:qFormat/>
    <w:rsid w:val="00665ECD"/>
    <w:pPr>
      <w:widowControl/>
      <w:shd w:val="clear" w:color="auto" w:fill="C0C0C0"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2">
    <w:name w:val="special-label2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special-query2">
    <w:name w:val="special-query2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specialpage-summary1">
    <w:name w:val="mw-specialpage-summary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editsection1">
    <w:name w:val="editsection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 w:val="20"/>
    </w:rPr>
  </w:style>
  <w:style w:type="paragraph" w:customStyle="1" w:styleId="mw-headline1">
    <w:name w:val="mw-headline1"/>
    <w:basedOn w:val="a2"/>
    <w:uiPriority w:val="99"/>
    <w:qFormat/>
    <w:rsid w:val="00665ECD"/>
    <w:pPr>
      <w:widowControl/>
      <w:snapToGrid/>
      <w:spacing w:beforeAutospacing="1" w:afterAutospacing="1"/>
      <w:ind w:right="72"/>
    </w:pPr>
    <w:rPr>
      <w:rFonts w:eastAsia="Times New Roman"/>
      <w:szCs w:val="24"/>
    </w:rPr>
  </w:style>
  <w:style w:type="paragraph" w:customStyle="1" w:styleId="legendlike1">
    <w:name w:val="legendlike1"/>
    <w:basedOn w:val="a2"/>
    <w:uiPriority w:val="99"/>
    <w:qFormat/>
    <w:rsid w:val="00665ECD"/>
    <w:pPr>
      <w:widowControl/>
      <w:snapToGrid/>
      <w:spacing w:before="0" w:afterAutospacing="1"/>
    </w:pPr>
    <w:rPr>
      <w:rFonts w:eastAsia="Times New Roman"/>
      <w:szCs w:val="24"/>
    </w:rPr>
  </w:style>
  <w:style w:type="paragraph" w:customStyle="1" w:styleId="legendtextlike1">
    <w:name w:val="legendtextlike1"/>
    <w:basedOn w:val="a2"/>
    <w:uiPriority w:val="99"/>
    <w:qFormat/>
    <w:rsid w:val="00665ECD"/>
    <w:pPr>
      <w:widowControl/>
      <w:shd w:val="clear" w:color="auto" w:fill="FFFFFF"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1">
    <w:name w:val="scrollbar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1">
    <w:name w:val="scrollbarcontainer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1">
    <w:name w:val="magnify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image1">
    <w:name w:val="infoboximage1"/>
    <w:basedOn w:val="a2"/>
    <w:uiPriority w:val="99"/>
    <w:qFormat/>
    <w:rsid w:val="00665ECD"/>
    <w:pPr>
      <w:widowControl/>
      <w:shd w:val="clear" w:color="auto" w:fill="FFFFFF"/>
      <w:snapToGrid/>
      <w:spacing w:before="0" w:afterAutospacing="1"/>
      <w:jc w:val="center"/>
    </w:pPr>
    <w:rPr>
      <w:rFonts w:eastAsia="Times New Roman"/>
      <w:color w:val="000000"/>
      <w:szCs w:val="24"/>
    </w:rPr>
  </w:style>
  <w:style w:type="paragraph" w:customStyle="1" w:styleId="infoboxsoustitre1">
    <w:name w:val="infoboxsoustitre1"/>
    <w:basedOn w:val="a2"/>
    <w:uiPriority w:val="99"/>
    <w:qFormat/>
    <w:rsid w:val="00665ECD"/>
    <w:pPr>
      <w:widowControl/>
      <w:snapToGrid/>
      <w:spacing w:beforeAutospacing="1" w:afterAutospacing="1" w:line="480" w:lineRule="auto"/>
      <w:jc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latitude1">
    <w:name w:val="latitude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1">
    <w:name w:val="entete1"/>
    <w:basedOn w:val="a2"/>
    <w:uiPriority w:val="99"/>
    <w:qFormat/>
    <w:rsid w:val="00665ECD"/>
    <w:pPr>
      <w:widowControl/>
      <w:snapToGrid/>
      <w:spacing w:beforeAutospacing="1" w:afterAutospacing="1" w:line="288" w:lineRule="atLeast"/>
      <w:jc w:val="center"/>
    </w:pPr>
    <w:rPr>
      <w:rFonts w:eastAsia="Times New Roman"/>
      <w:b/>
      <w:bCs/>
      <w:color w:val="000000"/>
      <w:sz w:val="36"/>
      <w:szCs w:val="36"/>
    </w:rPr>
  </w:style>
  <w:style w:type="paragraph" w:customStyle="1" w:styleId="media1">
    <w:name w:val="media1"/>
    <w:basedOn w:val="a2"/>
    <w:uiPriority w:val="99"/>
    <w:qFormat/>
    <w:rsid w:val="00665ECD"/>
    <w:pPr>
      <w:widowControl/>
      <w:snapToGrid/>
      <w:spacing w:beforeAutospacing="1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entete2">
    <w:name w:val="entete2"/>
    <w:basedOn w:val="a2"/>
    <w:uiPriority w:val="99"/>
    <w:qFormat/>
    <w:rsid w:val="00665ECD"/>
    <w:pPr>
      <w:widowControl/>
      <w:pBdr>
        <w:top w:val="single" w:sz="12" w:space="2" w:color="DFEDFF"/>
        <w:left w:val="single" w:sz="12" w:space="0" w:color="DFEDFF"/>
        <w:bottom w:val="single" w:sz="12" w:space="2" w:color="DFEDFF"/>
        <w:right w:val="single" w:sz="12" w:space="0" w:color="DFEDFF"/>
      </w:pBdr>
      <w:shd w:val="clear" w:color="auto" w:fill="DFEDFF"/>
      <w:snapToGrid/>
      <w:spacing w:before="0" w:after="150" w:line="264" w:lineRule="atLeast"/>
      <w:jc w:val="center"/>
    </w:pPr>
    <w:rPr>
      <w:rFonts w:eastAsia="Times New Roman"/>
      <w:b/>
      <w:bCs/>
      <w:sz w:val="34"/>
      <w:szCs w:val="34"/>
    </w:rPr>
  </w:style>
  <w:style w:type="paragraph" w:customStyle="1" w:styleId="thumbimage1">
    <w:name w:val="thumbimage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1">
    <w:name w:val="thumbinner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1">
    <w:name w:val="thumb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1">
    <w:name w:val="thumbcaption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legend1">
    <w:name w:val="legend1"/>
    <w:basedOn w:val="a2"/>
    <w:uiPriority w:val="99"/>
    <w:qFormat/>
    <w:rsid w:val="00665ECD"/>
    <w:pPr>
      <w:widowControl/>
      <w:snapToGrid/>
      <w:spacing w:before="75" w:after="120"/>
      <w:jc w:val="center"/>
    </w:pPr>
    <w:rPr>
      <w:rFonts w:eastAsia="Times New Roman"/>
      <w:sz w:val="22"/>
      <w:szCs w:val="22"/>
    </w:rPr>
  </w:style>
  <w:style w:type="paragraph" w:customStyle="1" w:styleId="image21">
    <w:name w:val="image21"/>
    <w:basedOn w:val="a2"/>
    <w:uiPriority w:val="99"/>
    <w:qFormat/>
    <w:rsid w:val="00665ECD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loc1">
    <w:name w:val="bloc1"/>
    <w:basedOn w:val="a2"/>
    <w:uiPriority w:val="99"/>
    <w:qFormat/>
    <w:rsid w:val="00665ECD"/>
    <w:pPr>
      <w:widowControl/>
      <w:shd w:val="clear" w:color="auto" w:fill="DFEDFF"/>
      <w:snapToGrid/>
      <w:spacing w:before="75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bordered1">
    <w:name w:val="bordered1"/>
    <w:basedOn w:val="a2"/>
    <w:uiPriority w:val="99"/>
    <w:qFormat/>
    <w:rsid w:val="00665ECD"/>
    <w:pPr>
      <w:widowControl/>
      <w:pBdr>
        <w:top w:val="single" w:sz="6" w:space="0" w:color="DFEDFF"/>
        <w:bottom w:val="single" w:sz="6" w:space="0" w:color="DFEDFF"/>
      </w:pBdr>
      <w:snapToGrid/>
      <w:spacing w:before="0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hr1">
    <w:name w:val="hr1"/>
    <w:basedOn w:val="a2"/>
    <w:uiPriority w:val="99"/>
    <w:qFormat/>
    <w:rsid w:val="00665ECD"/>
    <w:pPr>
      <w:widowControl/>
      <w:shd w:val="clear" w:color="auto" w:fill="DFEDFF"/>
      <w:snapToGrid/>
      <w:spacing w:before="75" w:after="75" w:line="15" w:lineRule="atLeast"/>
    </w:pPr>
    <w:rPr>
      <w:rFonts w:eastAsia="Times New Roman"/>
      <w:sz w:val="2"/>
      <w:szCs w:val="2"/>
    </w:rPr>
  </w:style>
  <w:style w:type="paragraph" w:customStyle="1" w:styleId="navbar1">
    <w:name w:val="navbar1"/>
    <w:basedOn w:val="a2"/>
    <w:uiPriority w:val="99"/>
    <w:qFormat/>
    <w:rsid w:val="00665ECD"/>
    <w:pPr>
      <w:widowControl/>
      <w:snapToGrid/>
      <w:spacing w:before="0" w:after="0"/>
      <w:jc w:val="right"/>
    </w:pPr>
    <w:rPr>
      <w:rFonts w:eastAsia="Times New Roman"/>
      <w:sz w:val="19"/>
      <w:szCs w:val="19"/>
    </w:rPr>
  </w:style>
  <w:style w:type="paragraph" w:customStyle="1" w:styleId="prevbloc1">
    <w:name w:val="prev_bloc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1">
    <w:name w:val="next_bloc1"/>
    <w:basedOn w:val="a2"/>
    <w:uiPriority w:val="99"/>
    <w:qFormat/>
    <w:rsid w:val="00665ECD"/>
    <w:pPr>
      <w:widowControl/>
      <w:snapToGrid/>
      <w:spacing w:beforeAutospacing="1" w:afterAutospacing="1"/>
      <w:jc w:val="right"/>
    </w:pPr>
    <w:rPr>
      <w:rFonts w:eastAsia="Times New Roman"/>
      <w:szCs w:val="24"/>
    </w:rPr>
  </w:style>
  <w:style w:type="paragraph" w:customStyle="1" w:styleId="entete3">
    <w:name w:val="entete3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loc2">
    <w:name w:val="bloc2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1">
    <w:name w:val="taxobox_classification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rnormal1">
    <w:name w:val="rnormal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1">
    <w:name w:val="img_toogle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1">
    <w:name w:val="a_toogle1"/>
    <w:basedOn w:val="a2"/>
    <w:uiPriority w:val="99"/>
    <w:qFormat/>
    <w:rsid w:val="00665ECD"/>
    <w:pPr>
      <w:widowControl/>
      <w:snapToGrid/>
      <w:spacing w:beforeAutospacing="1" w:afterAutospacing="1"/>
      <w:jc w:val="center"/>
    </w:pPr>
    <w:rPr>
      <w:rFonts w:eastAsia="Times New Roman"/>
      <w:sz w:val="23"/>
      <w:szCs w:val="23"/>
    </w:rPr>
  </w:style>
  <w:style w:type="paragraph" w:customStyle="1" w:styleId="geopoint1">
    <w:name w:val="geopoint1"/>
    <w:basedOn w:val="a2"/>
    <w:uiPriority w:val="99"/>
    <w:qFormat/>
    <w:rsid w:val="00665ECD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0000"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thumbinner2">
    <w:name w:val="thumbinner2"/>
    <w:basedOn w:val="a2"/>
    <w:uiPriority w:val="99"/>
    <w:qFormat/>
    <w:rsid w:val="00665ECD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titre1">
    <w:name w:val="titre1"/>
    <w:basedOn w:val="a2"/>
    <w:uiPriority w:val="99"/>
    <w:qFormat/>
    <w:rsid w:val="00665ECD"/>
    <w:pPr>
      <w:widowControl/>
      <w:snapToGrid/>
      <w:spacing w:before="48" w:after="48"/>
      <w:jc w:val="center"/>
    </w:pPr>
    <w:rPr>
      <w:rFonts w:eastAsia="Times New Roman"/>
      <w:szCs w:val="24"/>
    </w:rPr>
  </w:style>
  <w:style w:type="paragraph" w:customStyle="1" w:styleId="e6e73">
    <w:name w:val="¶e6e7аголовок 3"/>
    <w:basedOn w:val="a2"/>
    <w:next w:val="a2"/>
    <w:uiPriority w:val="99"/>
    <w:qFormat/>
    <w:rsid w:val="00665ECD"/>
    <w:pPr>
      <w:keepNext/>
      <w:tabs>
        <w:tab w:val="left" w:pos="794"/>
      </w:tabs>
      <w:spacing w:before="0" w:after="0"/>
      <w:ind w:left="794" w:hanging="397"/>
    </w:pPr>
    <w:rPr>
      <w:rFonts w:ascii="Arial" w:eastAsia="Times New Roman" w:hAnsi="Arial"/>
      <w:lang w:val="en-US"/>
    </w:rPr>
  </w:style>
  <w:style w:type="paragraph" w:customStyle="1" w:styleId="Normalnormal">
    <w:name w:val="Normal.normal"/>
    <w:uiPriority w:val="99"/>
    <w:qFormat/>
    <w:rsid w:val="00665ECD"/>
    <w:pPr>
      <w:keepNext/>
      <w:autoSpaceDE w:val="0"/>
      <w:autoSpaceDN w:val="0"/>
      <w:adjustRightInd w:val="0"/>
      <w:spacing w:before="283" w:after="170" w:line="240" w:lineRule="auto"/>
      <w:ind w:firstLine="567"/>
      <w:jc w:val="both"/>
    </w:pPr>
    <w:rPr>
      <w:rFonts w:ascii="PragmaticaCTT" w:eastAsia="Times New Roman" w:hAnsi="PragmaticaCTT" w:cs="PragmaticaCTT"/>
      <w:b/>
      <w:bCs/>
      <w:i/>
      <w:iCs/>
      <w:sz w:val="20"/>
      <w:szCs w:val="20"/>
      <w:lang w:eastAsia="ru-RU"/>
    </w:rPr>
  </w:style>
  <w:style w:type="paragraph" w:customStyle="1" w:styleId="l2">
    <w:name w:val="l2"/>
    <w:basedOn w:val="a2"/>
    <w:uiPriority w:val="99"/>
    <w:qFormat/>
    <w:rsid w:val="00665ECD"/>
    <w:pPr>
      <w:widowControl/>
      <w:suppressAutoHyphens/>
      <w:snapToGrid/>
      <w:spacing w:before="280" w:after="280"/>
    </w:pPr>
    <w:rPr>
      <w:rFonts w:eastAsia="Times New Roman"/>
      <w:szCs w:val="24"/>
      <w:lang w:eastAsia="ar-SA"/>
    </w:rPr>
  </w:style>
  <w:style w:type="paragraph" w:customStyle="1" w:styleId="l1">
    <w:name w:val="l1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9">
    <w:name w:val="Подпись к таблице_"/>
    <w:basedOn w:val="a3"/>
    <w:link w:val="afffffffffa"/>
    <w:uiPriority w:val="99"/>
    <w:qFormat/>
    <w:locked/>
    <w:rsid w:val="00665ECD"/>
    <w:rPr>
      <w:rFonts w:cs="Times New Roman"/>
      <w:sz w:val="17"/>
      <w:szCs w:val="17"/>
      <w:shd w:val="clear" w:color="auto" w:fill="FFFFFF"/>
    </w:rPr>
  </w:style>
  <w:style w:type="paragraph" w:customStyle="1" w:styleId="afffffffffa">
    <w:name w:val="Подпись к таблице"/>
    <w:basedOn w:val="a2"/>
    <w:link w:val="afffffffff9"/>
    <w:uiPriority w:val="99"/>
    <w:qFormat/>
    <w:rsid w:val="00665ECD"/>
    <w:pPr>
      <w:widowControl/>
      <w:shd w:val="clear" w:color="auto" w:fill="FFFFFF"/>
      <w:snapToGrid/>
      <w:spacing w:before="0" w:after="0" w:line="235" w:lineRule="exact"/>
      <w:ind w:firstLine="1400"/>
    </w:pPr>
    <w:rPr>
      <w:rFonts w:asciiTheme="minorHAnsi" w:eastAsiaTheme="minorHAnsi" w:hAnsiTheme="minorHAnsi"/>
      <w:sz w:val="17"/>
      <w:szCs w:val="17"/>
      <w:lang w:eastAsia="en-US"/>
    </w:rPr>
  </w:style>
  <w:style w:type="character" w:customStyle="1" w:styleId="6d">
    <w:name w:val="Основной текст (6)_"/>
    <w:basedOn w:val="a3"/>
    <w:link w:val="6e"/>
    <w:uiPriority w:val="99"/>
    <w:qFormat/>
    <w:locked/>
    <w:rsid w:val="00665ECD"/>
    <w:rPr>
      <w:rFonts w:cs="Times New Roman"/>
      <w:sz w:val="14"/>
      <w:szCs w:val="14"/>
      <w:shd w:val="clear" w:color="auto" w:fill="FFFFFF"/>
    </w:rPr>
  </w:style>
  <w:style w:type="paragraph" w:customStyle="1" w:styleId="6e">
    <w:name w:val="Основной текст (6)"/>
    <w:basedOn w:val="a2"/>
    <w:link w:val="6d"/>
    <w:uiPriority w:val="99"/>
    <w:qFormat/>
    <w:rsid w:val="00665ECD"/>
    <w:pPr>
      <w:widowControl/>
      <w:shd w:val="clear" w:color="auto" w:fill="FFFFFF"/>
      <w:snapToGrid/>
      <w:spacing w:before="0" w:after="0" w:line="240" w:lineRule="atLeast"/>
      <w:jc w:val="both"/>
    </w:pPr>
    <w:rPr>
      <w:rFonts w:asciiTheme="minorHAnsi" w:eastAsiaTheme="minorHAnsi" w:hAnsiTheme="minorHAnsi"/>
      <w:sz w:val="14"/>
      <w:szCs w:val="14"/>
      <w:lang w:eastAsia="en-US"/>
    </w:rPr>
  </w:style>
  <w:style w:type="paragraph" w:customStyle="1" w:styleId="3fe">
    <w:name w:val="Заголовок 3 уровня"/>
    <w:basedOn w:val="afffff0"/>
    <w:uiPriority w:val="99"/>
    <w:qFormat/>
    <w:rsid w:val="00665ECD"/>
    <w:pPr>
      <w:ind w:firstLine="0"/>
      <w:jc w:val="center"/>
    </w:pPr>
    <w:rPr>
      <w:b/>
    </w:rPr>
  </w:style>
  <w:style w:type="character" w:customStyle="1" w:styleId="nameautor4">
    <w:name w:val="name_autor4"/>
    <w:uiPriority w:val="99"/>
    <w:qFormat/>
    <w:rsid w:val="00665ECD"/>
    <w:rPr>
      <w:sz w:val="22"/>
    </w:rPr>
  </w:style>
  <w:style w:type="character" w:customStyle="1" w:styleId="useremail">
    <w:name w:val="useremail"/>
    <w:uiPriority w:val="99"/>
    <w:qFormat/>
    <w:rsid w:val="00665ECD"/>
    <w:rPr>
      <w:b/>
      <w:color w:val="555555"/>
    </w:rPr>
  </w:style>
  <w:style w:type="character" w:customStyle="1" w:styleId="sel1">
    <w:name w:val="sel1"/>
    <w:basedOn w:val="a3"/>
    <w:uiPriority w:val="99"/>
    <w:qFormat/>
    <w:rsid w:val="00665ECD"/>
    <w:rPr>
      <w:rFonts w:cs="Times New Roman"/>
      <w:shd w:val="clear" w:color="auto" w:fill="000000"/>
    </w:rPr>
  </w:style>
  <w:style w:type="character" w:customStyle="1" w:styleId="1fffff">
    <w:name w:val="Основной текст + Курсив1"/>
    <w:basedOn w:val="a3"/>
    <w:uiPriority w:val="99"/>
    <w:qFormat/>
    <w:rsid w:val="00665ECD"/>
    <w:rPr>
      <w:rFonts w:ascii="SimSun" w:eastAsia="SimSun" w:hAnsi="SimSun" w:cs="Times New Roman"/>
      <w:i/>
      <w:iCs/>
      <w:lang w:val="ru-RU" w:eastAsia="zh-CN" w:bidi="ar-SA"/>
    </w:rPr>
  </w:style>
  <w:style w:type="character" w:customStyle="1" w:styleId="4f0">
    <w:name w:val="Основной текст + Полужирный4"/>
    <w:basedOn w:val="a3"/>
    <w:uiPriority w:val="99"/>
    <w:qFormat/>
    <w:rsid w:val="00665ECD"/>
    <w:rPr>
      <w:rFonts w:ascii="Times New Roman" w:hAnsi="Times New Roman" w:cs="Times New Roman"/>
      <w:b/>
      <w:bCs/>
      <w:i/>
      <w:iCs/>
      <w:spacing w:val="0"/>
      <w:sz w:val="20"/>
      <w:szCs w:val="20"/>
    </w:rPr>
  </w:style>
  <w:style w:type="character" w:customStyle="1" w:styleId="sel11">
    <w:name w:val="sel11"/>
    <w:basedOn w:val="a3"/>
    <w:uiPriority w:val="99"/>
    <w:qFormat/>
    <w:rsid w:val="00665ECD"/>
    <w:rPr>
      <w:rFonts w:cs="Times New Roman"/>
      <w:b/>
      <w:bCs/>
    </w:rPr>
  </w:style>
  <w:style w:type="character" w:customStyle="1" w:styleId="bodyouter">
    <w:name w:val="body_outer"/>
    <w:basedOn w:val="a3"/>
    <w:uiPriority w:val="99"/>
    <w:qFormat/>
    <w:rsid w:val="00665ECD"/>
    <w:rPr>
      <w:rFonts w:cs="Times New Roman"/>
    </w:rPr>
  </w:style>
  <w:style w:type="character" w:customStyle="1" w:styleId="at3">
    <w:name w:val="at3"/>
    <w:basedOn w:val="a3"/>
    <w:uiPriority w:val="99"/>
    <w:qFormat/>
    <w:rsid w:val="00665ECD"/>
    <w:rPr>
      <w:rFonts w:cs="Times New Roman"/>
      <w:b/>
      <w:bCs/>
      <w:i/>
      <w:iCs/>
      <w:color w:val="00008B"/>
      <w:u w:val="single"/>
    </w:rPr>
  </w:style>
  <w:style w:type="character" w:customStyle="1" w:styleId="21f1">
    <w:name w:val="Знак2 Знак Знак1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ilad">
    <w:name w:val="il_ad"/>
    <w:basedOn w:val="a3"/>
    <w:uiPriority w:val="99"/>
    <w:qFormat/>
    <w:rsid w:val="00665ECD"/>
    <w:rPr>
      <w:rFonts w:cs="Times New Roman"/>
    </w:rPr>
  </w:style>
  <w:style w:type="character" w:customStyle="1" w:styleId="tooltipextranews">
    <w:name w:val="tooltip_extranews"/>
    <w:uiPriority w:val="99"/>
    <w:qFormat/>
    <w:rsid w:val="00665ECD"/>
    <w:rPr>
      <w:rFonts w:ascii="Times New Roman" w:hAnsi="Times New Roman"/>
    </w:rPr>
  </w:style>
  <w:style w:type="character" w:customStyle="1" w:styleId="citecrochet1">
    <w:name w:val="cite_crochet1"/>
    <w:basedOn w:val="a3"/>
    <w:uiPriority w:val="99"/>
    <w:qFormat/>
    <w:rsid w:val="00665ECD"/>
    <w:rPr>
      <w:rFonts w:ascii="Times New Roman" w:hAnsi="Times New Roman" w:cs="Times New Roman"/>
      <w:vanish/>
    </w:rPr>
  </w:style>
  <w:style w:type="character" w:customStyle="1" w:styleId="nowrap1">
    <w:name w:val="nowrap1"/>
    <w:basedOn w:val="a3"/>
    <w:uiPriority w:val="99"/>
    <w:qFormat/>
    <w:rsid w:val="00665ECD"/>
    <w:rPr>
      <w:rFonts w:ascii="Times New Roman" w:hAnsi="Times New Roman" w:cs="Times New Roman"/>
    </w:rPr>
  </w:style>
  <w:style w:type="character" w:customStyle="1" w:styleId="needref">
    <w:name w:val="need_ref"/>
    <w:basedOn w:val="a3"/>
    <w:uiPriority w:val="99"/>
    <w:qFormat/>
    <w:rsid w:val="00665ECD"/>
    <w:rPr>
      <w:rFonts w:ascii="Times New Roman" w:hAnsi="Times New Roman" w:cs="Times New Roman"/>
    </w:rPr>
  </w:style>
  <w:style w:type="character" w:customStyle="1" w:styleId="up">
    <w:name w:val="up"/>
    <w:basedOn w:val="a3"/>
    <w:uiPriority w:val="99"/>
    <w:qFormat/>
    <w:rsid w:val="00665ECD"/>
    <w:rPr>
      <w:rFonts w:ascii="Times New Roman" w:hAnsi="Times New Roman" w:cs="Times New Roman"/>
    </w:rPr>
  </w:style>
  <w:style w:type="character" w:customStyle="1" w:styleId="down">
    <w:name w:val="down"/>
    <w:basedOn w:val="a3"/>
    <w:uiPriority w:val="99"/>
    <w:qFormat/>
    <w:rsid w:val="00665ECD"/>
    <w:rPr>
      <w:rFonts w:ascii="Times New Roman" w:hAnsi="Times New Roman" w:cs="Times New Roman"/>
    </w:rPr>
  </w:style>
  <w:style w:type="character" w:customStyle="1" w:styleId="ref">
    <w:name w:val="ref"/>
    <w:basedOn w:val="a3"/>
    <w:uiPriority w:val="99"/>
    <w:qFormat/>
    <w:rsid w:val="00665ECD"/>
    <w:rPr>
      <w:rFonts w:ascii="Times New Roman" w:hAnsi="Times New Roman" w:cs="Times New Roman"/>
    </w:rPr>
  </w:style>
  <w:style w:type="character" w:customStyle="1" w:styleId="up1">
    <w:name w:val="up1"/>
    <w:basedOn w:val="a3"/>
    <w:uiPriority w:val="99"/>
    <w:qFormat/>
    <w:rsid w:val="00665ECD"/>
    <w:rPr>
      <w:rFonts w:ascii="Times New Roman" w:hAnsi="Times New Roman" w:cs="Times New Roman"/>
      <w:color w:val="0645AD"/>
    </w:rPr>
  </w:style>
  <w:style w:type="character" w:customStyle="1" w:styleId="down1">
    <w:name w:val="down1"/>
    <w:basedOn w:val="a3"/>
    <w:uiPriority w:val="99"/>
    <w:qFormat/>
    <w:rsid w:val="00665ECD"/>
    <w:rPr>
      <w:rFonts w:ascii="Times New Roman" w:hAnsi="Times New Roman" w:cs="Times New Roman"/>
      <w:color w:val="0645AD"/>
    </w:rPr>
  </w:style>
  <w:style w:type="character" w:customStyle="1" w:styleId="up2">
    <w:name w:val="up2"/>
    <w:basedOn w:val="a3"/>
    <w:uiPriority w:val="99"/>
    <w:qFormat/>
    <w:rsid w:val="00665ECD"/>
    <w:rPr>
      <w:rFonts w:ascii="Times New Roman" w:hAnsi="Times New Roman" w:cs="Times New Roman"/>
      <w:vanish/>
    </w:rPr>
  </w:style>
  <w:style w:type="character" w:customStyle="1" w:styleId="down2">
    <w:name w:val="down2"/>
    <w:basedOn w:val="a3"/>
    <w:uiPriority w:val="99"/>
    <w:qFormat/>
    <w:rsid w:val="00665ECD"/>
    <w:rPr>
      <w:rFonts w:ascii="Times New Roman" w:hAnsi="Times New Roman" w:cs="Times New Roman"/>
      <w:vanish/>
    </w:rPr>
  </w:style>
  <w:style w:type="character" w:customStyle="1" w:styleId="toctoggle">
    <w:name w:val="toctoggle"/>
    <w:basedOn w:val="a3"/>
    <w:uiPriority w:val="99"/>
    <w:qFormat/>
    <w:rsid w:val="00665ECD"/>
    <w:rPr>
      <w:rFonts w:ascii="Times New Roman" w:hAnsi="Times New Roman" w:cs="Times New Roman"/>
    </w:rPr>
  </w:style>
  <w:style w:type="character" w:customStyle="1" w:styleId="tocnumber">
    <w:name w:val="tocnumber"/>
    <w:basedOn w:val="a3"/>
    <w:uiPriority w:val="99"/>
    <w:qFormat/>
    <w:rsid w:val="00665ECD"/>
    <w:rPr>
      <w:rFonts w:ascii="Times New Roman" w:hAnsi="Times New Roman" w:cs="Times New Roman"/>
    </w:rPr>
  </w:style>
  <w:style w:type="character" w:customStyle="1" w:styleId="romain1">
    <w:name w:val="romain1"/>
    <w:basedOn w:val="a3"/>
    <w:uiPriority w:val="99"/>
    <w:qFormat/>
    <w:rsid w:val="00665ECD"/>
    <w:rPr>
      <w:rFonts w:ascii="Times New Roman" w:hAnsi="Times New Roman" w:cs="Times New Roman"/>
      <w:smallCaps/>
    </w:rPr>
  </w:style>
  <w:style w:type="character" w:customStyle="1" w:styleId="editsection2">
    <w:name w:val="editsection2"/>
    <w:basedOn w:val="a3"/>
    <w:uiPriority w:val="99"/>
    <w:qFormat/>
    <w:rsid w:val="00665ECD"/>
    <w:rPr>
      <w:rFonts w:ascii="Times New Roman" w:hAnsi="Times New Roman" w:cs="Times New Roman"/>
    </w:rPr>
  </w:style>
  <w:style w:type="character" w:customStyle="1" w:styleId="mw-headline2">
    <w:name w:val="mw-headline2"/>
    <w:basedOn w:val="a3"/>
    <w:uiPriority w:val="99"/>
    <w:qFormat/>
    <w:rsid w:val="00665ECD"/>
    <w:rPr>
      <w:rFonts w:ascii="Times New Roman" w:hAnsi="Times New Roman" w:cs="Times New Roman"/>
    </w:rPr>
  </w:style>
  <w:style w:type="character" w:customStyle="1" w:styleId="751">
    <w:name w:val="Основной текст (7)5"/>
    <w:basedOn w:val="a3"/>
    <w:uiPriority w:val="99"/>
    <w:qFormat/>
    <w:rsid w:val="00665ECD"/>
    <w:rPr>
      <w:rFonts w:ascii="Times New Roman" w:hAnsi="Times New Roman" w:cs="Times New Roman"/>
      <w:spacing w:val="0"/>
      <w:sz w:val="20"/>
      <w:szCs w:val="20"/>
    </w:rPr>
  </w:style>
  <w:style w:type="character" w:customStyle="1" w:styleId="term1">
    <w:name w:val="term1"/>
    <w:basedOn w:val="a3"/>
    <w:uiPriority w:val="99"/>
    <w:qFormat/>
    <w:rsid w:val="00665ECD"/>
    <w:rPr>
      <w:rFonts w:cs="Times New Roman"/>
      <w:b/>
      <w:bCs/>
      <w:i/>
      <w:iCs/>
      <w:color w:val="121F48"/>
    </w:rPr>
  </w:style>
  <w:style w:type="character" w:customStyle="1" w:styleId="fontstyle290">
    <w:name w:val="fontstyle29"/>
    <w:basedOn w:val="a3"/>
    <w:uiPriority w:val="99"/>
    <w:qFormat/>
    <w:rsid w:val="00665ECD"/>
    <w:rPr>
      <w:rFonts w:ascii="Times New Roman" w:hAnsi="Times New Roman" w:cs="Times New Roman"/>
    </w:rPr>
  </w:style>
  <w:style w:type="character" w:customStyle="1" w:styleId="2ffe">
    <w:name w:val="Знак2 Знак Знак"/>
    <w:basedOn w:val="a3"/>
    <w:uiPriority w:val="99"/>
    <w:semiHidden/>
    <w:qFormat/>
    <w:locked/>
    <w:rsid w:val="00665ECD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-FN">
    <w:name w:val="Текст сноски-FN Знак Знак Знак"/>
    <w:basedOn w:val="a3"/>
    <w:uiPriority w:val="99"/>
    <w:semiHidden/>
    <w:qFormat/>
    <w:locked/>
    <w:rsid w:val="00665ECD"/>
    <w:rPr>
      <w:rFonts w:cs="Times New Roman"/>
      <w:lang w:eastAsia="ru-RU" w:bidi="ar-SA"/>
    </w:rPr>
  </w:style>
  <w:style w:type="character" w:customStyle="1" w:styleId="style50">
    <w:name w:val="style5"/>
    <w:basedOn w:val="a3"/>
    <w:uiPriority w:val="99"/>
    <w:qFormat/>
    <w:rsid w:val="00665ECD"/>
    <w:rPr>
      <w:rFonts w:cs="Times New Roman"/>
    </w:rPr>
  </w:style>
  <w:style w:type="character" w:customStyle="1" w:styleId="-FN0">
    <w:name w:val="Текст сноски-FN Знак Знак"/>
    <w:basedOn w:val="a3"/>
    <w:uiPriority w:val="99"/>
    <w:qFormat/>
    <w:locked/>
    <w:rsid w:val="00665ECD"/>
    <w:rPr>
      <w:rFonts w:cs="Times New Roman"/>
      <w:lang w:val="ru-RU" w:eastAsia="ru-RU" w:bidi="ar-SA"/>
    </w:rPr>
  </w:style>
  <w:style w:type="character" w:customStyle="1" w:styleId="gapspan">
    <w:name w:val="gapspan"/>
    <w:basedOn w:val="a3"/>
    <w:uiPriority w:val="99"/>
    <w:qFormat/>
    <w:rsid w:val="00665ECD"/>
    <w:rPr>
      <w:rFonts w:cs="Times New Roman"/>
    </w:rPr>
  </w:style>
  <w:style w:type="character" w:customStyle="1" w:styleId="721">
    <w:name w:val="Основной текст (7)2"/>
    <w:basedOn w:val="a3"/>
    <w:uiPriority w:val="99"/>
    <w:qFormat/>
    <w:rsid w:val="00665ECD"/>
    <w:rPr>
      <w:rFonts w:ascii="Times New Roman" w:hAnsi="Times New Roman" w:cs="Times New Roman"/>
      <w:spacing w:val="0"/>
      <w:sz w:val="20"/>
      <w:szCs w:val="20"/>
    </w:rPr>
  </w:style>
  <w:style w:type="character" w:customStyle="1" w:styleId="760">
    <w:name w:val="Основной текст (7)6"/>
    <w:basedOn w:val="a3"/>
    <w:uiPriority w:val="99"/>
    <w:qFormat/>
    <w:rsid w:val="00665ECD"/>
    <w:rPr>
      <w:rFonts w:ascii="Times New Roman" w:hAnsi="Times New Roman" w:cs="Times New Roman"/>
      <w:spacing w:val="0"/>
      <w:sz w:val="20"/>
      <w:szCs w:val="20"/>
    </w:rPr>
  </w:style>
  <w:style w:type="character" w:customStyle="1" w:styleId="Absatz-Standardschriftart">
    <w:name w:val="Absatz-Standardschriftart"/>
    <w:uiPriority w:val="99"/>
    <w:qFormat/>
    <w:rsid w:val="00665ECD"/>
  </w:style>
  <w:style w:type="character" w:customStyle="1" w:styleId="WW-Absatz-Standardschriftart">
    <w:name w:val="WW-Absatz-Standardschriftart"/>
    <w:uiPriority w:val="99"/>
    <w:qFormat/>
    <w:rsid w:val="00665ECD"/>
  </w:style>
  <w:style w:type="character" w:customStyle="1" w:styleId="FontStyle150">
    <w:name w:val="Font Style15"/>
    <w:basedOn w:val="1fff5"/>
    <w:uiPriority w:val="99"/>
    <w:qFormat/>
    <w:rsid w:val="00665ECD"/>
    <w:rPr>
      <w:rFonts w:ascii="Times New Roman" w:hAnsi="Times New Roman" w:cs="Times New Roman"/>
      <w:sz w:val="10"/>
      <w:szCs w:val="10"/>
    </w:rPr>
  </w:style>
  <w:style w:type="character" w:customStyle="1" w:styleId="FontStyle23">
    <w:name w:val="Font Style23"/>
    <w:basedOn w:val="a3"/>
    <w:uiPriority w:val="99"/>
    <w:qFormat/>
    <w:rsid w:val="00665ECD"/>
    <w:rPr>
      <w:rFonts w:ascii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uiPriority w:val="99"/>
    <w:qFormat/>
    <w:rsid w:val="00665ECD"/>
    <w:rPr>
      <w:rFonts w:ascii="Times New Roman" w:hAnsi="Times New Roman"/>
    </w:rPr>
  </w:style>
  <w:style w:type="character" w:customStyle="1" w:styleId="790">
    <w:name w:val="Основной текст (7)9"/>
    <w:basedOn w:val="a3"/>
    <w:uiPriority w:val="99"/>
    <w:qFormat/>
    <w:rsid w:val="00665ECD"/>
    <w:rPr>
      <w:rFonts w:ascii="Times New Roman" w:hAnsi="Times New Roman" w:cs="Times New Roman"/>
      <w:spacing w:val="0"/>
      <w:sz w:val="20"/>
      <w:szCs w:val="20"/>
    </w:rPr>
  </w:style>
  <w:style w:type="character" w:customStyle="1" w:styleId="afffffffffb">
    <w:name w:val="пример"/>
    <w:basedOn w:val="a3"/>
    <w:uiPriority w:val="99"/>
    <w:qFormat/>
    <w:rsid w:val="00665ECD"/>
    <w:rPr>
      <w:rFonts w:ascii="Times New Roman" w:hAnsi="Times New Roman" w:cs="Times New Roman"/>
    </w:rPr>
  </w:style>
  <w:style w:type="character" w:customStyle="1" w:styleId="first-letter">
    <w:name w:val="first-letter"/>
    <w:basedOn w:val="a3"/>
    <w:uiPriority w:val="99"/>
    <w:qFormat/>
    <w:rsid w:val="00665ECD"/>
    <w:rPr>
      <w:rFonts w:cs="Times New Roman"/>
    </w:rPr>
  </w:style>
  <w:style w:type="character" w:customStyle="1" w:styleId="indicateur-langue1">
    <w:name w:val="indicateur-langue1"/>
    <w:basedOn w:val="a3"/>
    <w:uiPriority w:val="99"/>
    <w:qFormat/>
    <w:rsid w:val="00665ECD"/>
    <w:rPr>
      <w:rFonts w:ascii="Courier New" w:hAnsi="Courier New" w:cs="Courier New"/>
      <w:b/>
      <w:bCs/>
      <w:sz w:val="24"/>
      <w:szCs w:val="24"/>
    </w:rPr>
  </w:style>
  <w:style w:type="character" w:customStyle="1" w:styleId="italique1">
    <w:name w:val="italique1"/>
    <w:basedOn w:val="a3"/>
    <w:uiPriority w:val="99"/>
    <w:qFormat/>
    <w:rsid w:val="00665ECD"/>
    <w:rPr>
      <w:rFonts w:cs="Times New Roman"/>
      <w:i/>
      <w:iCs/>
    </w:rPr>
  </w:style>
  <w:style w:type="character" w:customStyle="1" w:styleId="hl21">
    <w:name w:val="hl21"/>
    <w:basedOn w:val="a3"/>
    <w:uiPriority w:val="99"/>
    <w:qFormat/>
    <w:rsid w:val="00665ECD"/>
    <w:rPr>
      <w:rFonts w:cs="Times New Roman"/>
      <w:b/>
      <w:bCs/>
      <w:sz w:val="24"/>
      <w:szCs w:val="24"/>
    </w:rPr>
  </w:style>
  <w:style w:type="character" w:customStyle="1" w:styleId="m1">
    <w:name w:val="m1"/>
    <w:basedOn w:val="a3"/>
    <w:uiPriority w:val="99"/>
    <w:qFormat/>
    <w:rsid w:val="00665ECD"/>
    <w:rPr>
      <w:rFonts w:ascii="Tahoma" w:hAnsi="Tahoma" w:cs="Tahoma"/>
      <w:sz w:val="18"/>
      <w:szCs w:val="18"/>
      <w:u w:val="none"/>
    </w:rPr>
  </w:style>
  <w:style w:type="character" w:customStyle="1" w:styleId="trd12">
    <w:name w:val="trd12"/>
    <w:basedOn w:val="a3"/>
    <w:uiPriority w:val="99"/>
    <w:qFormat/>
    <w:rsid w:val="00665ECD"/>
    <w:rPr>
      <w:rFonts w:cs="Times New Roman"/>
    </w:rPr>
  </w:style>
  <w:style w:type="character" w:customStyle="1" w:styleId="mr1">
    <w:name w:val="mr1"/>
    <w:basedOn w:val="a3"/>
    <w:uiPriority w:val="99"/>
    <w:qFormat/>
    <w:rsid w:val="00665ECD"/>
    <w:rPr>
      <w:rFonts w:ascii="Tahoma" w:hAnsi="Tahoma" w:cs="Tahoma"/>
      <w:color w:val="800000"/>
      <w:sz w:val="18"/>
      <w:szCs w:val="18"/>
      <w:u w:val="none"/>
    </w:rPr>
  </w:style>
  <w:style w:type="character" w:customStyle="1" w:styleId="trd121">
    <w:name w:val="trd121"/>
    <w:basedOn w:val="a3"/>
    <w:uiPriority w:val="99"/>
    <w:qFormat/>
    <w:rsid w:val="00665ECD"/>
    <w:rPr>
      <w:rFonts w:ascii="Arial" w:hAnsi="Arial" w:cs="Arial"/>
      <w:b/>
      <w:bCs/>
      <w:color w:val="800000"/>
      <w:sz w:val="18"/>
      <w:szCs w:val="18"/>
      <w:u w:val="none"/>
    </w:rPr>
  </w:style>
  <w:style w:type="character" w:customStyle="1" w:styleId="hlnormal">
    <w:name w:val="hlnormal"/>
    <w:basedOn w:val="a3"/>
    <w:uiPriority w:val="99"/>
    <w:qFormat/>
    <w:rsid w:val="00665ECD"/>
    <w:rPr>
      <w:rFonts w:cs="Times New Roman"/>
    </w:rPr>
  </w:style>
  <w:style w:type="character" w:customStyle="1" w:styleId="bod1">
    <w:name w:val="bod1"/>
    <w:basedOn w:val="a3"/>
    <w:uiPriority w:val="99"/>
    <w:qFormat/>
    <w:rsid w:val="00665ECD"/>
    <w:rPr>
      <w:rFonts w:cs="Times New Roman"/>
    </w:rPr>
  </w:style>
  <w:style w:type="paragraph" w:customStyle="1" w:styleId="911">
    <w:name w:val="Знак91"/>
    <w:basedOn w:val="a2"/>
    <w:uiPriority w:val="99"/>
    <w:qFormat/>
    <w:rsid w:val="00665EC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31">
    <w:name w:val="Знак4 Знак Знак13"/>
    <w:uiPriority w:val="99"/>
    <w:qFormat/>
    <w:locked/>
    <w:rsid w:val="00665ECD"/>
    <w:rPr>
      <w:rFonts w:ascii="Arial" w:hAnsi="Arial"/>
      <w:b/>
      <w:kern w:val="32"/>
      <w:sz w:val="32"/>
      <w:lang w:val="ru-RU" w:eastAsia="ru-RU"/>
    </w:rPr>
  </w:style>
  <w:style w:type="character" w:customStyle="1" w:styleId="2114">
    <w:name w:val="Знак2 Знак Знак11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229">
    <w:name w:val="Знак2 Знак Знак2"/>
    <w:basedOn w:val="a3"/>
    <w:uiPriority w:val="99"/>
    <w:qFormat/>
    <w:locked/>
    <w:rsid w:val="00665ECD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paragraph">
    <w:name w:val="paragraph"/>
    <w:basedOn w:val="a2"/>
    <w:uiPriority w:val="99"/>
    <w:qFormat/>
    <w:rsid w:val="00665ECD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spellingerror">
    <w:name w:val="spellingerror"/>
    <w:uiPriority w:val="99"/>
    <w:qFormat/>
    <w:rsid w:val="00665ECD"/>
  </w:style>
  <w:style w:type="character" w:customStyle="1" w:styleId="contextualspellingandgrammarerror">
    <w:name w:val="contextualspellingandgrammarerror"/>
    <w:uiPriority w:val="99"/>
    <w:qFormat/>
    <w:rsid w:val="00665ECD"/>
  </w:style>
  <w:style w:type="character" w:customStyle="1" w:styleId="normaltextrun1">
    <w:name w:val="normaltextrun1"/>
    <w:uiPriority w:val="99"/>
    <w:qFormat/>
    <w:rsid w:val="00665ECD"/>
  </w:style>
  <w:style w:type="character" w:customStyle="1" w:styleId="eop">
    <w:name w:val="eop"/>
    <w:uiPriority w:val="99"/>
    <w:qFormat/>
    <w:rsid w:val="00665ECD"/>
  </w:style>
  <w:style w:type="character" w:customStyle="1" w:styleId="NormalWebChar">
    <w:name w:val="Normal (Web) Char"/>
    <w:uiPriority w:val="99"/>
    <w:qFormat/>
    <w:locked/>
    <w:rsid w:val="00665ECD"/>
    <w:rPr>
      <w:rFonts w:ascii="Times New Roman" w:hAnsi="Times New Roman"/>
      <w:sz w:val="24"/>
      <w:lang w:eastAsia="ru-RU"/>
    </w:rPr>
  </w:style>
  <w:style w:type="character" w:customStyle="1" w:styleId="PlainTextChar2">
    <w:name w:val="Plain Text Char2"/>
    <w:basedOn w:val="a3"/>
    <w:uiPriority w:val="99"/>
    <w:locked/>
    <w:rsid w:val="00665ECD"/>
    <w:rPr>
      <w:rFonts w:ascii="Courier New" w:hAnsi="Courier New" w:cs="Times New Roman"/>
      <w:sz w:val="20"/>
      <w:szCs w:val="20"/>
    </w:rPr>
  </w:style>
  <w:style w:type="paragraph" w:customStyle="1" w:styleId="Style88">
    <w:name w:val="Style88"/>
    <w:basedOn w:val="a2"/>
    <w:uiPriority w:val="99"/>
    <w:qFormat/>
    <w:rsid w:val="00665ECD"/>
    <w:pPr>
      <w:autoSpaceDE w:val="0"/>
      <w:autoSpaceDN w:val="0"/>
      <w:adjustRightInd w:val="0"/>
      <w:snapToGrid/>
      <w:spacing w:before="0" w:after="0" w:line="243" w:lineRule="exact"/>
      <w:ind w:firstLine="298"/>
      <w:jc w:val="both"/>
    </w:pPr>
    <w:rPr>
      <w:rFonts w:ascii="Franklin Gothic Medium" w:eastAsia="MS ??" w:hAnsi="Franklin Gothic Medium"/>
      <w:szCs w:val="24"/>
    </w:rPr>
  </w:style>
  <w:style w:type="character" w:customStyle="1" w:styleId="afffffffffc">
    <w:name w:val="Неразрешенное упоминание"/>
    <w:uiPriority w:val="99"/>
    <w:semiHidden/>
    <w:qFormat/>
    <w:rsid w:val="00665ECD"/>
    <w:rPr>
      <w:color w:val="808080"/>
      <w:shd w:val="clear" w:color="auto" w:fill="E6E6E6"/>
    </w:rPr>
  </w:style>
  <w:style w:type="character" w:customStyle="1" w:styleId="FontStyle182">
    <w:name w:val="Font Style182"/>
    <w:qFormat/>
    <w:rsid w:val="00665ECD"/>
    <w:rPr>
      <w:rFonts w:ascii="Times New Roman" w:hAnsi="Times New Roman"/>
      <w:sz w:val="18"/>
    </w:rPr>
  </w:style>
  <w:style w:type="paragraph" w:customStyle="1" w:styleId="97">
    <w:name w:val="Знак Знак Знак Знак Знак Знак9"/>
    <w:basedOn w:val="a2"/>
    <w:uiPriority w:val="99"/>
    <w:qFormat/>
    <w:rsid w:val="00665EC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100">
    <w:name w:val="Знак Знак710"/>
    <w:uiPriority w:val="99"/>
    <w:qFormat/>
    <w:rsid w:val="00665ECD"/>
    <w:rPr>
      <w:sz w:val="16"/>
      <w:lang w:val="ru-RU" w:eastAsia="ru-RU"/>
    </w:rPr>
  </w:style>
  <w:style w:type="paragraph" w:customStyle="1" w:styleId="5f">
    <w:name w:val="Обычный5"/>
    <w:uiPriority w:val="99"/>
    <w:qFormat/>
    <w:rsid w:val="00665ECD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8">
    <w:name w:val="Знак Знак148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108">
    <w:name w:val="Знак Знак108"/>
    <w:uiPriority w:val="99"/>
    <w:qFormat/>
    <w:locked/>
    <w:rsid w:val="00665ECD"/>
    <w:rPr>
      <w:sz w:val="16"/>
      <w:lang w:val="ru-RU" w:eastAsia="ru-RU"/>
    </w:rPr>
  </w:style>
  <w:style w:type="character" w:customStyle="1" w:styleId="6200">
    <w:name w:val="Знак Знак620"/>
    <w:uiPriority w:val="99"/>
    <w:qFormat/>
    <w:rsid w:val="00665ECD"/>
    <w:rPr>
      <w:rFonts w:ascii="Arial" w:hAnsi="Arial"/>
      <w:b/>
      <w:i/>
      <w:sz w:val="28"/>
      <w:lang w:val="ru-RU" w:eastAsia="en-US"/>
    </w:rPr>
  </w:style>
  <w:style w:type="paragraph" w:customStyle="1" w:styleId="3ff">
    <w:name w:val="Абзац списка3"/>
    <w:basedOn w:val="a2"/>
    <w:link w:val="ListParagraphChar1"/>
    <w:uiPriority w:val="99"/>
    <w:qFormat/>
    <w:rsid w:val="00665ECD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character" w:customStyle="1" w:styleId="169">
    <w:name w:val="Знак Знак169"/>
    <w:uiPriority w:val="99"/>
    <w:qFormat/>
    <w:locked/>
    <w:rsid w:val="00665ECD"/>
    <w:rPr>
      <w:b/>
      <w:caps/>
      <w:sz w:val="24"/>
      <w:lang w:val="ru-RU" w:eastAsia="ru-RU"/>
    </w:rPr>
  </w:style>
  <w:style w:type="paragraph" w:customStyle="1" w:styleId="238">
    <w:name w:val="Основной текст 23"/>
    <w:basedOn w:val="a2"/>
    <w:uiPriority w:val="99"/>
    <w:qFormat/>
    <w:rsid w:val="00665EC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07">
    <w:name w:val="Знак Знак Знак10"/>
    <w:uiPriority w:val="99"/>
    <w:qFormat/>
    <w:rsid w:val="00665ECD"/>
    <w:rPr>
      <w:rFonts w:ascii="Times New Roman" w:hAnsi="Times New Roman"/>
      <w:b/>
      <w:caps/>
      <w:sz w:val="28"/>
    </w:rPr>
  </w:style>
  <w:style w:type="character" w:customStyle="1" w:styleId="258">
    <w:name w:val="Знак Знак258"/>
    <w:uiPriority w:val="99"/>
    <w:qFormat/>
    <w:rsid w:val="00665ECD"/>
    <w:rPr>
      <w:rFonts w:ascii="Times New Roman" w:hAnsi="Times New Roman"/>
      <w:b/>
      <w:sz w:val="28"/>
    </w:rPr>
  </w:style>
  <w:style w:type="character" w:customStyle="1" w:styleId="2280">
    <w:name w:val="Знак Знак228"/>
    <w:uiPriority w:val="99"/>
    <w:qFormat/>
    <w:rsid w:val="00665ECD"/>
    <w:rPr>
      <w:rFonts w:ascii="Times New Roman" w:hAnsi="Times New Roman"/>
      <w:sz w:val="24"/>
    </w:rPr>
  </w:style>
  <w:style w:type="character" w:customStyle="1" w:styleId="2011">
    <w:name w:val="Знак Знак2011"/>
    <w:uiPriority w:val="99"/>
    <w:qFormat/>
    <w:rsid w:val="00665ECD"/>
    <w:rPr>
      <w:rFonts w:ascii="Arial" w:hAnsi="Arial"/>
      <w:sz w:val="22"/>
    </w:rPr>
  </w:style>
  <w:style w:type="character" w:customStyle="1" w:styleId="198">
    <w:name w:val="Знак Знак198"/>
    <w:uiPriority w:val="99"/>
    <w:qFormat/>
    <w:rsid w:val="00665ECD"/>
    <w:rPr>
      <w:rFonts w:ascii="Times New Roman" w:hAnsi="Times New Roman"/>
      <w:sz w:val="16"/>
      <w:lang w:eastAsia="ru-RU"/>
    </w:rPr>
  </w:style>
  <w:style w:type="character" w:customStyle="1" w:styleId="188">
    <w:name w:val="Знак Знак188"/>
    <w:uiPriority w:val="99"/>
    <w:qFormat/>
    <w:rsid w:val="00665ECD"/>
    <w:rPr>
      <w:rFonts w:ascii="Courier New" w:hAnsi="Courier New"/>
    </w:rPr>
  </w:style>
  <w:style w:type="character" w:customStyle="1" w:styleId="178">
    <w:name w:val="Знак Знак178"/>
    <w:uiPriority w:val="99"/>
    <w:qFormat/>
    <w:rsid w:val="00665ECD"/>
    <w:rPr>
      <w:rFonts w:ascii="Times New Roman" w:hAnsi="Times New Roman"/>
      <w:sz w:val="24"/>
    </w:rPr>
  </w:style>
  <w:style w:type="paragraph" w:customStyle="1" w:styleId="325">
    <w:name w:val="Заголовок 32"/>
    <w:basedOn w:val="5f"/>
    <w:next w:val="5f"/>
    <w:uiPriority w:val="99"/>
    <w:qFormat/>
    <w:rsid w:val="00665ECD"/>
    <w:pPr>
      <w:keepNext/>
      <w:widowControl/>
      <w:ind w:left="0" w:firstLine="0"/>
      <w:outlineLvl w:val="2"/>
    </w:pPr>
    <w:rPr>
      <w:sz w:val="24"/>
    </w:rPr>
  </w:style>
  <w:style w:type="paragraph" w:customStyle="1" w:styleId="4f1">
    <w:name w:val="Основной текст4"/>
    <w:basedOn w:val="5f"/>
    <w:uiPriority w:val="99"/>
    <w:qFormat/>
    <w:rsid w:val="00665ECD"/>
    <w:pPr>
      <w:widowControl/>
      <w:spacing w:line="360" w:lineRule="auto"/>
      <w:ind w:left="0" w:firstLine="0"/>
    </w:pPr>
    <w:rPr>
      <w:sz w:val="24"/>
    </w:rPr>
  </w:style>
  <w:style w:type="character" w:customStyle="1" w:styleId="158">
    <w:name w:val="Знак Знак158"/>
    <w:uiPriority w:val="99"/>
    <w:qFormat/>
    <w:rsid w:val="00665ECD"/>
    <w:rPr>
      <w:b/>
      <w:sz w:val="28"/>
    </w:rPr>
  </w:style>
  <w:style w:type="character" w:customStyle="1" w:styleId="86">
    <w:name w:val="Знак Знак86"/>
    <w:uiPriority w:val="99"/>
    <w:rsid w:val="00665ECD"/>
    <w:rPr>
      <w:rFonts w:ascii="Times New Roman" w:hAnsi="Times New Roman"/>
      <w:lang w:eastAsia="en-US"/>
    </w:rPr>
  </w:style>
  <w:style w:type="paragraph" w:customStyle="1" w:styleId="22a">
    <w:name w:val="Заголовок 22"/>
    <w:basedOn w:val="a2"/>
    <w:next w:val="a2"/>
    <w:uiPriority w:val="99"/>
    <w:qFormat/>
    <w:rsid w:val="00665EC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">
    <w:name w:val="Обычный6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3ff0">
    <w:name w:val="Цитата3"/>
    <w:basedOn w:val="a2"/>
    <w:uiPriority w:val="99"/>
    <w:qFormat/>
    <w:rsid w:val="00665EC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ff1">
    <w:name w:val="Текст3"/>
    <w:basedOn w:val="a2"/>
    <w:uiPriority w:val="99"/>
    <w:qFormat/>
    <w:rsid w:val="00665EC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3">
    <w:name w:val="Основной текст 33"/>
    <w:basedOn w:val="5f"/>
    <w:uiPriority w:val="99"/>
    <w:qFormat/>
    <w:rsid w:val="00665ECD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2b">
    <w:name w:val="Основной текст с отступом 22"/>
    <w:basedOn w:val="a2"/>
    <w:uiPriority w:val="99"/>
    <w:qFormat/>
    <w:rsid w:val="00665ECD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4">
    <w:name w:val="Основной текст с отступом 33"/>
    <w:basedOn w:val="a2"/>
    <w:uiPriority w:val="99"/>
    <w:qFormat/>
    <w:rsid w:val="00665EC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fff">
    <w:name w:val="Верхний колонтитул2"/>
    <w:basedOn w:val="a2"/>
    <w:uiPriority w:val="99"/>
    <w:qFormat/>
    <w:rsid w:val="00665EC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2fff0">
    <w:name w:val="Слабое выделение2"/>
    <w:uiPriority w:val="99"/>
    <w:qFormat/>
    <w:rsid w:val="00665ECD"/>
    <w:rPr>
      <w:i/>
      <w:color w:val="808080"/>
    </w:rPr>
  </w:style>
  <w:style w:type="character" w:customStyle="1" w:styleId="418">
    <w:name w:val="Знак Знак418"/>
    <w:uiPriority w:val="99"/>
    <w:qFormat/>
    <w:locked/>
    <w:rsid w:val="00665ECD"/>
    <w:rPr>
      <w:rFonts w:ascii="Arial" w:hAnsi="Arial"/>
      <w:b/>
      <w:i/>
      <w:sz w:val="28"/>
      <w:lang w:val="ru-RU" w:eastAsia="en-US"/>
    </w:rPr>
  </w:style>
  <w:style w:type="character" w:customStyle="1" w:styleId="2fff1">
    <w:name w:val="Знак Знак2"/>
    <w:uiPriority w:val="99"/>
    <w:qFormat/>
    <w:locked/>
    <w:rsid w:val="00665ECD"/>
    <w:rPr>
      <w:rFonts w:ascii="Arial" w:hAnsi="Arial"/>
      <w:b/>
      <w:i/>
      <w:sz w:val="28"/>
      <w:lang w:val="ru-RU" w:eastAsia="en-US"/>
    </w:rPr>
  </w:style>
  <w:style w:type="character" w:customStyle="1" w:styleId="2fff2">
    <w:name w:val="Основной шрифт абзаца2"/>
    <w:uiPriority w:val="99"/>
    <w:qFormat/>
    <w:rsid w:val="00665ECD"/>
  </w:style>
  <w:style w:type="character" w:customStyle="1" w:styleId="2310">
    <w:name w:val="Знак Знак23 Знак1"/>
    <w:uiPriority w:val="99"/>
    <w:locked/>
    <w:rsid w:val="00665ECD"/>
    <w:rPr>
      <w:rFonts w:ascii="Tahoma" w:hAnsi="Tahoma"/>
      <w:sz w:val="16"/>
    </w:rPr>
  </w:style>
  <w:style w:type="paragraph" w:customStyle="1" w:styleId="109">
    <w:name w:val="Знак Знак Знак Знак Знак Знак Знак Знак Знак Знак Знак Знак Знак10"/>
    <w:basedOn w:val="a2"/>
    <w:uiPriority w:val="99"/>
    <w:qFormat/>
    <w:rsid w:val="00665EC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81">
    <w:name w:val="Знак38"/>
    <w:basedOn w:val="a2"/>
    <w:uiPriority w:val="99"/>
    <w:qFormat/>
    <w:rsid w:val="00665EC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8">
    <w:name w:val="Знак Знак538"/>
    <w:uiPriority w:val="99"/>
    <w:qFormat/>
    <w:locked/>
    <w:rsid w:val="00665ECD"/>
    <w:rPr>
      <w:b/>
      <w:caps/>
      <w:sz w:val="24"/>
      <w:lang w:val="ru-RU" w:eastAsia="ru-RU"/>
    </w:rPr>
  </w:style>
  <w:style w:type="character" w:customStyle="1" w:styleId="NoSpacingChar">
    <w:name w:val="No Spacing Char"/>
    <w:link w:val="2fff3"/>
    <w:uiPriority w:val="99"/>
    <w:qFormat/>
    <w:locked/>
    <w:rsid w:val="00665ECD"/>
    <w:rPr>
      <w:sz w:val="24"/>
    </w:rPr>
  </w:style>
  <w:style w:type="paragraph" w:customStyle="1" w:styleId="2fff3">
    <w:name w:val="Без интервала2"/>
    <w:link w:val="NoSpacingChar"/>
    <w:uiPriority w:val="99"/>
    <w:qFormat/>
    <w:rsid w:val="00665ECD"/>
    <w:pPr>
      <w:spacing w:after="0" w:line="240" w:lineRule="auto"/>
    </w:pPr>
    <w:rPr>
      <w:sz w:val="24"/>
    </w:rPr>
  </w:style>
  <w:style w:type="character" w:customStyle="1" w:styleId="1181">
    <w:name w:val="Знак1 Знак Знак18"/>
    <w:uiPriority w:val="99"/>
    <w:qFormat/>
    <w:locked/>
    <w:rsid w:val="00665ECD"/>
    <w:rPr>
      <w:rFonts w:ascii="Times New Roman" w:hAnsi="Times New Roman"/>
      <w:sz w:val="24"/>
      <w:lang w:eastAsia="ru-RU"/>
    </w:rPr>
  </w:style>
  <w:style w:type="character" w:customStyle="1" w:styleId="468">
    <w:name w:val="Знак Знак468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488">
    <w:name w:val="Знак Знак488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448">
    <w:name w:val="Знак Знак448"/>
    <w:uiPriority w:val="99"/>
    <w:qFormat/>
    <w:locked/>
    <w:rsid w:val="00665ECD"/>
    <w:rPr>
      <w:sz w:val="24"/>
    </w:rPr>
  </w:style>
  <w:style w:type="character" w:customStyle="1" w:styleId="518">
    <w:name w:val="Знак Знак518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438">
    <w:name w:val="Знак Знак438"/>
    <w:uiPriority w:val="99"/>
    <w:qFormat/>
    <w:locked/>
    <w:rsid w:val="00665ECD"/>
    <w:rPr>
      <w:color w:val="000000"/>
      <w:sz w:val="24"/>
      <w:lang w:eastAsia="ru-RU"/>
    </w:rPr>
  </w:style>
  <w:style w:type="character" w:customStyle="1" w:styleId="428">
    <w:name w:val="Знак Знак428"/>
    <w:uiPriority w:val="99"/>
    <w:qFormat/>
    <w:rsid w:val="00665ECD"/>
    <w:rPr>
      <w:rFonts w:ascii="Times New Roman" w:hAnsi="Times New Roman"/>
      <w:sz w:val="16"/>
    </w:rPr>
  </w:style>
  <w:style w:type="character" w:customStyle="1" w:styleId="498">
    <w:name w:val="Знак Знак498"/>
    <w:uiPriority w:val="99"/>
    <w:qFormat/>
    <w:rsid w:val="00665ECD"/>
    <w:rPr>
      <w:rFonts w:ascii="Times New Roman" w:hAnsi="Times New Roman"/>
      <w:b/>
      <w:caps/>
      <w:sz w:val="24"/>
      <w:lang w:eastAsia="ru-RU"/>
    </w:rPr>
  </w:style>
  <w:style w:type="paragraph" w:customStyle="1" w:styleId="427">
    <w:name w:val="Заголовок 42"/>
    <w:basedOn w:val="5f"/>
    <w:next w:val="5f"/>
    <w:uiPriority w:val="99"/>
    <w:qFormat/>
    <w:rsid w:val="00665ECD"/>
    <w:pPr>
      <w:keepNext/>
      <w:widowControl/>
      <w:ind w:left="0" w:firstLine="0"/>
    </w:pPr>
    <w:rPr>
      <w:sz w:val="24"/>
    </w:rPr>
  </w:style>
  <w:style w:type="character" w:customStyle="1" w:styleId="478">
    <w:name w:val="Знак Знак478"/>
    <w:uiPriority w:val="99"/>
    <w:qFormat/>
    <w:rsid w:val="00665ECD"/>
    <w:rPr>
      <w:rFonts w:ascii="Times New Roman" w:hAnsi="Times New Roman"/>
      <w:b/>
      <w:sz w:val="27"/>
      <w:lang w:eastAsia="ru-RU"/>
    </w:rPr>
  </w:style>
  <w:style w:type="character" w:customStyle="1" w:styleId="458">
    <w:name w:val="Знак Знак458"/>
    <w:uiPriority w:val="99"/>
    <w:qFormat/>
    <w:rsid w:val="00665ECD"/>
    <w:rPr>
      <w:rFonts w:ascii="Times New Roman" w:hAnsi="Times New Roman"/>
      <w:b/>
      <w:i/>
      <w:sz w:val="26"/>
      <w:lang w:eastAsia="ru-RU"/>
    </w:rPr>
  </w:style>
  <w:style w:type="paragraph" w:customStyle="1" w:styleId="617">
    <w:name w:val="Заголовок 61"/>
    <w:uiPriority w:val="99"/>
    <w:qFormat/>
    <w:rsid w:val="00665ECD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90">
    <w:name w:val="Знак5 Знак Знак9"/>
    <w:uiPriority w:val="99"/>
    <w:qFormat/>
    <w:locked/>
    <w:rsid w:val="00665ECD"/>
    <w:rPr>
      <w:sz w:val="16"/>
    </w:rPr>
  </w:style>
  <w:style w:type="character" w:customStyle="1" w:styleId="508">
    <w:name w:val="Знак Знак508"/>
    <w:uiPriority w:val="99"/>
    <w:qFormat/>
    <w:locked/>
    <w:rsid w:val="00665ECD"/>
    <w:rPr>
      <w:b/>
      <w:sz w:val="28"/>
      <w:lang w:val="ru-RU" w:eastAsia="ru-RU"/>
    </w:rPr>
  </w:style>
  <w:style w:type="character" w:customStyle="1" w:styleId="528">
    <w:name w:val="Знак Знак528"/>
    <w:uiPriority w:val="99"/>
    <w:qFormat/>
    <w:rsid w:val="00665ECD"/>
    <w:rPr>
      <w:rFonts w:ascii="Arial" w:hAnsi="Arial"/>
      <w:b/>
      <w:i/>
      <w:sz w:val="28"/>
    </w:rPr>
  </w:style>
  <w:style w:type="paragraph" w:customStyle="1" w:styleId="21f2">
    <w:name w:val="Цитата 21"/>
    <w:basedOn w:val="a2"/>
    <w:next w:val="a2"/>
    <w:link w:val="QuoteChar2"/>
    <w:uiPriority w:val="99"/>
    <w:qFormat/>
    <w:rsid w:val="00665ECD"/>
    <w:pPr>
      <w:widowControl/>
      <w:snapToGrid/>
      <w:spacing w:before="0" w:after="0"/>
    </w:pPr>
    <w:rPr>
      <w:rFonts w:ascii="Calibri" w:hAnsi="Calibri"/>
      <w:i/>
      <w:color w:val="000000"/>
    </w:rPr>
  </w:style>
  <w:style w:type="character" w:customStyle="1" w:styleId="QuoteChar2">
    <w:name w:val="Quote Char2"/>
    <w:link w:val="21f2"/>
    <w:uiPriority w:val="99"/>
    <w:qFormat/>
    <w:locked/>
    <w:rsid w:val="00665ECD"/>
    <w:rPr>
      <w:rFonts w:ascii="Calibri" w:eastAsia="Calibri" w:hAnsi="Calibri" w:cs="Times New Roman"/>
      <w:i/>
      <w:color w:val="000000"/>
      <w:sz w:val="24"/>
      <w:szCs w:val="20"/>
      <w:lang w:eastAsia="ru-RU"/>
    </w:rPr>
  </w:style>
  <w:style w:type="paragraph" w:customStyle="1" w:styleId="1fffff0">
    <w:name w:val="Выделенная цитата1"/>
    <w:basedOn w:val="a2"/>
    <w:next w:val="a2"/>
    <w:link w:val="IntenseQuoteChar2"/>
    <w:uiPriority w:val="99"/>
    <w:qFormat/>
    <w:rsid w:val="00665EC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IntenseQuoteChar2">
    <w:name w:val="Intense Quote Char2"/>
    <w:link w:val="1fffff0"/>
    <w:uiPriority w:val="99"/>
    <w:qFormat/>
    <w:locked/>
    <w:rsid w:val="00665ECD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5180">
    <w:name w:val="Знак5 Знак Знак18"/>
    <w:uiPriority w:val="99"/>
    <w:qFormat/>
    <w:locked/>
    <w:rsid w:val="00665ECD"/>
    <w:rPr>
      <w:sz w:val="16"/>
      <w:lang w:val="ru-RU" w:eastAsia="ru-RU"/>
    </w:rPr>
  </w:style>
  <w:style w:type="paragraph" w:customStyle="1" w:styleId="1fffff1">
    <w:name w:val="Подзаголовок1"/>
    <w:basedOn w:val="a2"/>
    <w:uiPriority w:val="99"/>
    <w:qFormat/>
    <w:rsid w:val="00665ECD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81">
    <w:name w:val="Знак6 Знак Знак8"/>
    <w:uiPriority w:val="99"/>
    <w:qFormat/>
    <w:rsid w:val="00665ECD"/>
    <w:rPr>
      <w:sz w:val="24"/>
      <w:lang w:val="ru-RU" w:eastAsia="ru-RU"/>
    </w:rPr>
  </w:style>
  <w:style w:type="character" w:customStyle="1" w:styleId="1fffff2">
    <w:name w:val="Замещающий текст1"/>
    <w:uiPriority w:val="99"/>
    <w:qFormat/>
    <w:rsid w:val="00665ECD"/>
    <w:rPr>
      <w:color w:val="808080"/>
    </w:rPr>
  </w:style>
  <w:style w:type="character" w:customStyle="1" w:styleId="552">
    <w:name w:val="Знак Знак552"/>
    <w:uiPriority w:val="99"/>
    <w:qFormat/>
    <w:locked/>
    <w:rsid w:val="00665ECD"/>
    <w:rPr>
      <w:sz w:val="24"/>
      <w:lang w:val="ru-RU" w:eastAsia="ru-RU"/>
    </w:rPr>
  </w:style>
  <w:style w:type="paragraph" w:customStyle="1" w:styleId="11fb">
    <w:name w:val="Заголовок 11"/>
    <w:basedOn w:val="a2"/>
    <w:next w:val="a2"/>
    <w:uiPriority w:val="99"/>
    <w:qFormat/>
    <w:rsid w:val="00665ECD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2">
    <w:name w:val="Знак Знак652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642">
    <w:name w:val="Знак Знак642"/>
    <w:uiPriority w:val="99"/>
    <w:qFormat/>
    <w:locked/>
    <w:rsid w:val="00665ECD"/>
    <w:rPr>
      <w:b/>
      <w:sz w:val="28"/>
      <w:lang w:val="ru-RU" w:eastAsia="ru-RU"/>
    </w:rPr>
  </w:style>
  <w:style w:type="character" w:customStyle="1" w:styleId="632">
    <w:name w:val="Знак Знак632"/>
    <w:uiPriority w:val="99"/>
    <w:qFormat/>
    <w:locked/>
    <w:rsid w:val="00665ECD"/>
    <w:rPr>
      <w:b/>
      <w:i/>
      <w:sz w:val="26"/>
      <w:lang w:val="ru-RU" w:eastAsia="ru-RU"/>
    </w:rPr>
  </w:style>
  <w:style w:type="character" w:customStyle="1" w:styleId="622">
    <w:name w:val="Знак Знак622"/>
    <w:uiPriority w:val="99"/>
    <w:qFormat/>
    <w:locked/>
    <w:rsid w:val="00665ECD"/>
    <w:rPr>
      <w:sz w:val="24"/>
      <w:lang w:val="ru-RU" w:eastAsia="ru-RU"/>
    </w:rPr>
  </w:style>
  <w:style w:type="character" w:customStyle="1" w:styleId="619">
    <w:name w:val="Знак Знак619"/>
    <w:uiPriority w:val="99"/>
    <w:qFormat/>
    <w:locked/>
    <w:rsid w:val="00665ECD"/>
    <w:rPr>
      <w:sz w:val="24"/>
      <w:lang w:val="ru-RU" w:eastAsia="ru-RU"/>
    </w:rPr>
  </w:style>
  <w:style w:type="character" w:customStyle="1" w:styleId="602">
    <w:name w:val="Знак Знак602"/>
    <w:uiPriority w:val="99"/>
    <w:qFormat/>
    <w:locked/>
    <w:rsid w:val="00665ECD"/>
    <w:rPr>
      <w:i/>
      <w:sz w:val="24"/>
      <w:lang w:val="ru-RU" w:eastAsia="ru-RU"/>
    </w:rPr>
  </w:style>
  <w:style w:type="character" w:customStyle="1" w:styleId="592">
    <w:name w:val="Знак Знак592"/>
    <w:uiPriority w:val="99"/>
    <w:qFormat/>
    <w:locked/>
    <w:rsid w:val="00665ECD"/>
    <w:rPr>
      <w:rFonts w:ascii="Arial" w:hAnsi="Arial"/>
      <w:sz w:val="22"/>
      <w:lang w:val="ru-RU" w:eastAsia="ru-RU"/>
    </w:rPr>
  </w:style>
  <w:style w:type="character" w:customStyle="1" w:styleId="582">
    <w:name w:val="Знак Знак582"/>
    <w:uiPriority w:val="99"/>
    <w:qFormat/>
    <w:locked/>
    <w:rsid w:val="00665ECD"/>
    <w:rPr>
      <w:rFonts w:ascii="Courier New" w:hAnsi="Courier New"/>
      <w:lang w:val="ru-RU" w:eastAsia="ru-RU"/>
    </w:rPr>
  </w:style>
  <w:style w:type="character" w:customStyle="1" w:styleId="572">
    <w:name w:val="Знак Знак572"/>
    <w:uiPriority w:val="99"/>
    <w:qFormat/>
    <w:locked/>
    <w:rsid w:val="00665ECD"/>
    <w:rPr>
      <w:lang w:val="ru-RU" w:eastAsia="ru-RU"/>
    </w:rPr>
  </w:style>
  <w:style w:type="character" w:customStyle="1" w:styleId="562">
    <w:name w:val="Знак Знак562"/>
    <w:uiPriority w:val="99"/>
    <w:qFormat/>
    <w:locked/>
    <w:rsid w:val="00665ECD"/>
    <w:rPr>
      <w:sz w:val="24"/>
      <w:lang w:val="ru-RU" w:eastAsia="ru-RU"/>
    </w:rPr>
  </w:style>
  <w:style w:type="character" w:customStyle="1" w:styleId="542">
    <w:name w:val="Знак Знак542"/>
    <w:uiPriority w:val="99"/>
    <w:qFormat/>
    <w:locked/>
    <w:rsid w:val="00665ECD"/>
    <w:rPr>
      <w:sz w:val="24"/>
      <w:lang w:val="en-US" w:eastAsia="ru-RU"/>
    </w:rPr>
  </w:style>
  <w:style w:type="paragraph" w:customStyle="1" w:styleId="239">
    <w:name w:val="Заголовок 23"/>
    <w:basedOn w:val="a2"/>
    <w:next w:val="a2"/>
    <w:uiPriority w:val="99"/>
    <w:qFormat/>
    <w:rsid w:val="00665ECD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35">
    <w:name w:val="Заголовок 33"/>
    <w:basedOn w:val="a2"/>
    <w:next w:val="a2"/>
    <w:uiPriority w:val="99"/>
    <w:qFormat/>
    <w:rsid w:val="00665ECD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37">
    <w:name w:val="Заголовок 43"/>
    <w:basedOn w:val="a2"/>
    <w:next w:val="a2"/>
    <w:uiPriority w:val="99"/>
    <w:qFormat/>
    <w:rsid w:val="00665ECD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17">
    <w:name w:val="Заголовок 51"/>
    <w:basedOn w:val="a2"/>
    <w:next w:val="a2"/>
    <w:uiPriority w:val="99"/>
    <w:qFormat/>
    <w:rsid w:val="00665ECD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23">
    <w:name w:val="Заголовок 62"/>
    <w:basedOn w:val="a2"/>
    <w:next w:val="a2"/>
    <w:uiPriority w:val="99"/>
    <w:qFormat/>
    <w:rsid w:val="00665ECD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13">
    <w:name w:val="Заголовок 71"/>
    <w:basedOn w:val="a2"/>
    <w:next w:val="a2"/>
    <w:uiPriority w:val="99"/>
    <w:qFormat/>
    <w:rsid w:val="00665ECD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13">
    <w:name w:val="Заголовок 81"/>
    <w:basedOn w:val="a2"/>
    <w:next w:val="a2"/>
    <w:uiPriority w:val="99"/>
    <w:qFormat/>
    <w:rsid w:val="00665ECD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12">
    <w:name w:val="Заголовок 91"/>
    <w:basedOn w:val="a2"/>
    <w:next w:val="a2"/>
    <w:uiPriority w:val="99"/>
    <w:qFormat/>
    <w:rsid w:val="00665ECD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2">
    <w:name w:val="Знак Знак672"/>
    <w:uiPriority w:val="99"/>
    <w:qFormat/>
    <w:rsid w:val="00665ECD"/>
    <w:rPr>
      <w:rFonts w:ascii="Arial" w:hAnsi="Arial"/>
      <w:b/>
      <w:sz w:val="26"/>
    </w:rPr>
  </w:style>
  <w:style w:type="character" w:customStyle="1" w:styleId="662">
    <w:name w:val="Знак Знак662"/>
    <w:uiPriority w:val="99"/>
    <w:qFormat/>
    <w:rsid w:val="00665ECD"/>
    <w:rPr>
      <w:b/>
      <w:sz w:val="28"/>
    </w:rPr>
  </w:style>
  <w:style w:type="character" w:customStyle="1" w:styleId="702">
    <w:name w:val="Знак Знак702"/>
    <w:uiPriority w:val="99"/>
    <w:qFormat/>
    <w:rsid w:val="00665ECD"/>
    <w:rPr>
      <w:rFonts w:ascii="Arial" w:hAnsi="Arial"/>
      <w:b/>
      <w:sz w:val="26"/>
    </w:rPr>
  </w:style>
  <w:style w:type="character" w:customStyle="1" w:styleId="692">
    <w:name w:val="Знак Знак692"/>
    <w:uiPriority w:val="99"/>
    <w:qFormat/>
    <w:rsid w:val="00665ECD"/>
    <w:rPr>
      <w:b/>
      <w:sz w:val="28"/>
    </w:rPr>
  </w:style>
  <w:style w:type="character" w:customStyle="1" w:styleId="682">
    <w:name w:val="Знак Знак682"/>
    <w:uiPriority w:val="99"/>
    <w:qFormat/>
    <w:rsid w:val="00665ECD"/>
    <w:rPr>
      <w:b/>
      <w:i/>
      <w:sz w:val="26"/>
    </w:rPr>
  </w:style>
  <w:style w:type="character" w:customStyle="1" w:styleId="2fff4">
    <w:name w:val="Сильное выделение2"/>
    <w:uiPriority w:val="99"/>
    <w:qFormat/>
    <w:rsid w:val="00665ECD"/>
    <w:rPr>
      <w:b/>
    </w:rPr>
  </w:style>
  <w:style w:type="paragraph" w:customStyle="1" w:styleId="HTML21">
    <w:name w:val="Стандартный HTML2"/>
    <w:basedOn w:val="a2"/>
    <w:uiPriority w:val="99"/>
    <w:qFormat/>
    <w:rsid w:val="00665EC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ListParagraphChar1">
    <w:name w:val="List Paragraph Char1"/>
    <w:link w:val="3ff"/>
    <w:uiPriority w:val="99"/>
    <w:qFormat/>
    <w:locked/>
    <w:rsid w:val="00665ECD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010">
    <w:name w:val="Знак Знак2010"/>
    <w:uiPriority w:val="99"/>
    <w:qFormat/>
    <w:rsid w:val="00665ECD"/>
    <w:rPr>
      <w:rFonts w:ascii="Arial" w:hAnsi="Arial"/>
      <w:sz w:val="22"/>
    </w:rPr>
  </w:style>
  <w:style w:type="character" w:customStyle="1" w:styleId="618">
    <w:name w:val="Знак Знак618"/>
    <w:uiPriority w:val="99"/>
    <w:qFormat/>
    <w:rsid w:val="00665ECD"/>
    <w:rPr>
      <w:rFonts w:ascii="Arial" w:hAnsi="Arial"/>
      <w:b/>
      <w:i/>
      <w:sz w:val="28"/>
      <w:lang w:val="ru-RU" w:eastAsia="en-US"/>
    </w:rPr>
  </w:style>
  <w:style w:type="paragraph" w:customStyle="1" w:styleId="87">
    <w:name w:val="Знак Знак Знак Знак Знак Знак8"/>
    <w:basedOn w:val="a2"/>
    <w:uiPriority w:val="99"/>
    <w:qFormat/>
    <w:rsid w:val="00665EC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91">
    <w:name w:val="Знак Знак79"/>
    <w:uiPriority w:val="99"/>
    <w:qFormat/>
    <w:rsid w:val="00665ECD"/>
    <w:rPr>
      <w:sz w:val="16"/>
      <w:lang w:val="ru-RU" w:eastAsia="ru-RU"/>
    </w:rPr>
  </w:style>
  <w:style w:type="paragraph" w:customStyle="1" w:styleId="7c">
    <w:name w:val="Обычный7"/>
    <w:uiPriority w:val="99"/>
    <w:qFormat/>
    <w:rsid w:val="00665ECD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7">
    <w:name w:val="Знак Знак147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1070">
    <w:name w:val="Знак Знак107"/>
    <w:uiPriority w:val="99"/>
    <w:qFormat/>
    <w:locked/>
    <w:rsid w:val="00665ECD"/>
    <w:rPr>
      <w:sz w:val="16"/>
      <w:lang w:val="ru-RU" w:eastAsia="ru-RU"/>
    </w:rPr>
  </w:style>
  <w:style w:type="paragraph" w:customStyle="1" w:styleId="4f2">
    <w:name w:val="Абзац списка4"/>
    <w:basedOn w:val="a2"/>
    <w:uiPriority w:val="99"/>
    <w:qFormat/>
    <w:rsid w:val="00665ECD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168">
    <w:name w:val="Знак Знак168"/>
    <w:uiPriority w:val="99"/>
    <w:qFormat/>
    <w:locked/>
    <w:rsid w:val="00665ECD"/>
    <w:rPr>
      <w:b/>
      <w:caps/>
      <w:sz w:val="24"/>
      <w:lang w:val="ru-RU" w:eastAsia="ru-RU"/>
    </w:rPr>
  </w:style>
  <w:style w:type="paragraph" w:customStyle="1" w:styleId="242">
    <w:name w:val="Основной текст 24"/>
    <w:basedOn w:val="a2"/>
    <w:uiPriority w:val="99"/>
    <w:qFormat/>
    <w:rsid w:val="00665EC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98">
    <w:name w:val="Знак Знак Знак9"/>
    <w:uiPriority w:val="99"/>
    <w:qFormat/>
    <w:rsid w:val="00665ECD"/>
    <w:rPr>
      <w:rFonts w:ascii="Times New Roman" w:hAnsi="Times New Roman"/>
      <w:b/>
      <w:caps/>
      <w:sz w:val="28"/>
    </w:rPr>
  </w:style>
  <w:style w:type="character" w:customStyle="1" w:styleId="257">
    <w:name w:val="Знак Знак257"/>
    <w:uiPriority w:val="99"/>
    <w:qFormat/>
    <w:rsid w:val="00665ECD"/>
    <w:rPr>
      <w:rFonts w:ascii="Times New Roman" w:hAnsi="Times New Roman"/>
      <w:b/>
      <w:sz w:val="28"/>
    </w:rPr>
  </w:style>
  <w:style w:type="character" w:customStyle="1" w:styleId="2270">
    <w:name w:val="Знак Знак227"/>
    <w:uiPriority w:val="99"/>
    <w:qFormat/>
    <w:rsid w:val="00665ECD"/>
    <w:rPr>
      <w:rFonts w:ascii="Times New Roman" w:hAnsi="Times New Roman"/>
      <w:sz w:val="24"/>
    </w:rPr>
  </w:style>
  <w:style w:type="character" w:customStyle="1" w:styleId="197">
    <w:name w:val="Знак Знак197"/>
    <w:uiPriority w:val="99"/>
    <w:qFormat/>
    <w:rsid w:val="00665ECD"/>
    <w:rPr>
      <w:rFonts w:ascii="Times New Roman" w:hAnsi="Times New Roman"/>
      <w:sz w:val="16"/>
      <w:lang w:eastAsia="ru-RU"/>
    </w:rPr>
  </w:style>
  <w:style w:type="character" w:customStyle="1" w:styleId="187">
    <w:name w:val="Знак Знак187"/>
    <w:uiPriority w:val="99"/>
    <w:qFormat/>
    <w:rsid w:val="00665ECD"/>
    <w:rPr>
      <w:rFonts w:ascii="Courier New" w:hAnsi="Courier New"/>
    </w:rPr>
  </w:style>
  <w:style w:type="character" w:customStyle="1" w:styleId="177">
    <w:name w:val="Знак Знак177"/>
    <w:uiPriority w:val="99"/>
    <w:qFormat/>
    <w:rsid w:val="00665ECD"/>
    <w:rPr>
      <w:rFonts w:ascii="Times New Roman" w:hAnsi="Times New Roman"/>
      <w:sz w:val="24"/>
    </w:rPr>
  </w:style>
  <w:style w:type="paragraph" w:customStyle="1" w:styleId="344">
    <w:name w:val="Заголовок 34"/>
    <w:basedOn w:val="7c"/>
    <w:next w:val="7c"/>
    <w:uiPriority w:val="99"/>
    <w:qFormat/>
    <w:rsid w:val="00665ECD"/>
    <w:pPr>
      <w:keepNext/>
      <w:widowControl/>
      <w:ind w:left="0" w:firstLine="0"/>
      <w:outlineLvl w:val="2"/>
    </w:pPr>
    <w:rPr>
      <w:sz w:val="24"/>
    </w:rPr>
  </w:style>
  <w:style w:type="paragraph" w:customStyle="1" w:styleId="5f0">
    <w:name w:val="Основной текст5"/>
    <w:basedOn w:val="7c"/>
    <w:uiPriority w:val="99"/>
    <w:qFormat/>
    <w:rsid w:val="00665ECD"/>
    <w:pPr>
      <w:widowControl/>
      <w:spacing w:line="360" w:lineRule="auto"/>
      <w:ind w:left="0" w:firstLine="0"/>
    </w:pPr>
    <w:rPr>
      <w:sz w:val="24"/>
    </w:rPr>
  </w:style>
  <w:style w:type="character" w:customStyle="1" w:styleId="157">
    <w:name w:val="Знак Знак157"/>
    <w:uiPriority w:val="99"/>
    <w:qFormat/>
    <w:rsid w:val="00665ECD"/>
    <w:rPr>
      <w:b/>
      <w:sz w:val="28"/>
    </w:rPr>
  </w:style>
  <w:style w:type="paragraph" w:customStyle="1" w:styleId="243">
    <w:name w:val="Заголовок 24"/>
    <w:basedOn w:val="a2"/>
    <w:next w:val="a2"/>
    <w:uiPriority w:val="99"/>
    <w:qFormat/>
    <w:rsid w:val="00665EC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8">
    <w:name w:val="Обычный8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4f3">
    <w:name w:val="Цитата4"/>
    <w:basedOn w:val="a2"/>
    <w:uiPriority w:val="99"/>
    <w:qFormat/>
    <w:rsid w:val="00665EC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4f4">
    <w:name w:val="Текст4"/>
    <w:basedOn w:val="a2"/>
    <w:uiPriority w:val="99"/>
    <w:qFormat/>
    <w:rsid w:val="00665EC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46">
    <w:name w:val="Основной текст 34"/>
    <w:basedOn w:val="7c"/>
    <w:uiPriority w:val="99"/>
    <w:qFormat/>
    <w:rsid w:val="00665ECD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3a">
    <w:name w:val="Основной текст с отступом 23"/>
    <w:basedOn w:val="a2"/>
    <w:uiPriority w:val="99"/>
    <w:qFormat/>
    <w:rsid w:val="00665ECD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48">
    <w:name w:val="Основной текст с отступом 34"/>
    <w:basedOn w:val="a2"/>
    <w:uiPriority w:val="99"/>
    <w:qFormat/>
    <w:rsid w:val="00665EC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3ff2">
    <w:name w:val="Верхний колонтитул3"/>
    <w:basedOn w:val="a2"/>
    <w:uiPriority w:val="99"/>
    <w:qFormat/>
    <w:rsid w:val="00665EC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3ff3">
    <w:name w:val="Слабое выделение3"/>
    <w:uiPriority w:val="99"/>
    <w:qFormat/>
    <w:rsid w:val="00665ECD"/>
    <w:rPr>
      <w:i/>
      <w:color w:val="808080"/>
    </w:rPr>
  </w:style>
  <w:style w:type="character" w:customStyle="1" w:styleId="417">
    <w:name w:val="Знак Знак417"/>
    <w:uiPriority w:val="99"/>
    <w:qFormat/>
    <w:locked/>
    <w:rsid w:val="00665ECD"/>
    <w:rPr>
      <w:rFonts w:ascii="Arial" w:hAnsi="Arial"/>
      <w:b/>
      <w:i/>
      <w:sz w:val="28"/>
      <w:lang w:val="ru-RU" w:eastAsia="en-US"/>
    </w:rPr>
  </w:style>
  <w:style w:type="character" w:customStyle="1" w:styleId="3ff4">
    <w:name w:val="Основной шрифт абзаца3"/>
    <w:uiPriority w:val="99"/>
    <w:qFormat/>
    <w:rsid w:val="00665ECD"/>
  </w:style>
  <w:style w:type="paragraph" w:customStyle="1" w:styleId="99">
    <w:name w:val="Знак Знак Знак Знак Знак Знак Знак Знак Знак Знак Знак Знак Знак9"/>
    <w:basedOn w:val="a2"/>
    <w:uiPriority w:val="99"/>
    <w:qFormat/>
    <w:rsid w:val="00665EC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71">
    <w:name w:val="Знак37"/>
    <w:basedOn w:val="a2"/>
    <w:uiPriority w:val="99"/>
    <w:qFormat/>
    <w:rsid w:val="00665EC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7">
    <w:name w:val="Знак Знак537"/>
    <w:uiPriority w:val="99"/>
    <w:qFormat/>
    <w:locked/>
    <w:rsid w:val="00665ECD"/>
    <w:rPr>
      <w:b/>
      <w:caps/>
      <w:sz w:val="24"/>
      <w:lang w:val="ru-RU" w:eastAsia="ru-RU"/>
    </w:rPr>
  </w:style>
  <w:style w:type="paragraph" w:customStyle="1" w:styleId="3ff5">
    <w:name w:val="Без интервала3"/>
    <w:uiPriority w:val="99"/>
    <w:qFormat/>
    <w:rsid w:val="00665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71">
    <w:name w:val="Знак1 Знак Знак17"/>
    <w:uiPriority w:val="99"/>
    <w:qFormat/>
    <w:locked/>
    <w:rsid w:val="00665ECD"/>
    <w:rPr>
      <w:rFonts w:ascii="Times New Roman" w:hAnsi="Times New Roman"/>
      <w:sz w:val="24"/>
      <w:lang w:eastAsia="ru-RU"/>
    </w:rPr>
  </w:style>
  <w:style w:type="character" w:customStyle="1" w:styleId="467">
    <w:name w:val="Знак Знак467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487">
    <w:name w:val="Знак Знак487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447">
    <w:name w:val="Знак Знак447"/>
    <w:uiPriority w:val="99"/>
    <w:qFormat/>
    <w:locked/>
    <w:rsid w:val="00665ECD"/>
    <w:rPr>
      <w:sz w:val="24"/>
    </w:rPr>
  </w:style>
  <w:style w:type="character" w:customStyle="1" w:styleId="5170">
    <w:name w:val="Знак Знак517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4370">
    <w:name w:val="Знак Знак437"/>
    <w:uiPriority w:val="99"/>
    <w:qFormat/>
    <w:locked/>
    <w:rsid w:val="00665ECD"/>
    <w:rPr>
      <w:color w:val="000000"/>
      <w:sz w:val="24"/>
      <w:lang w:eastAsia="ru-RU"/>
    </w:rPr>
  </w:style>
  <w:style w:type="character" w:customStyle="1" w:styleId="4270">
    <w:name w:val="Знак Знак427"/>
    <w:uiPriority w:val="99"/>
    <w:qFormat/>
    <w:rsid w:val="00665ECD"/>
    <w:rPr>
      <w:rFonts w:ascii="Times New Roman" w:hAnsi="Times New Roman"/>
      <w:sz w:val="16"/>
    </w:rPr>
  </w:style>
  <w:style w:type="character" w:customStyle="1" w:styleId="497">
    <w:name w:val="Знак Знак497"/>
    <w:uiPriority w:val="99"/>
    <w:qFormat/>
    <w:rsid w:val="00665ECD"/>
    <w:rPr>
      <w:rFonts w:ascii="Times New Roman" w:hAnsi="Times New Roman"/>
      <w:b/>
      <w:caps/>
      <w:sz w:val="24"/>
      <w:lang w:eastAsia="ru-RU"/>
    </w:rPr>
  </w:style>
  <w:style w:type="paragraph" w:customStyle="1" w:styleId="449">
    <w:name w:val="Заголовок 44"/>
    <w:basedOn w:val="7c"/>
    <w:next w:val="7c"/>
    <w:uiPriority w:val="99"/>
    <w:qFormat/>
    <w:rsid w:val="00665ECD"/>
    <w:pPr>
      <w:keepNext/>
      <w:widowControl/>
      <w:ind w:left="0" w:firstLine="0"/>
    </w:pPr>
    <w:rPr>
      <w:sz w:val="24"/>
    </w:rPr>
  </w:style>
  <w:style w:type="character" w:customStyle="1" w:styleId="477">
    <w:name w:val="Знак Знак477"/>
    <w:uiPriority w:val="99"/>
    <w:qFormat/>
    <w:rsid w:val="00665ECD"/>
    <w:rPr>
      <w:rFonts w:ascii="Times New Roman" w:hAnsi="Times New Roman"/>
      <w:b/>
      <w:sz w:val="27"/>
      <w:lang w:eastAsia="ru-RU"/>
    </w:rPr>
  </w:style>
  <w:style w:type="character" w:customStyle="1" w:styleId="457">
    <w:name w:val="Знак Знак457"/>
    <w:uiPriority w:val="99"/>
    <w:qFormat/>
    <w:rsid w:val="00665ECD"/>
    <w:rPr>
      <w:rFonts w:ascii="Times New Roman" w:hAnsi="Times New Roman"/>
      <w:b/>
      <w:i/>
      <w:sz w:val="26"/>
      <w:lang w:eastAsia="ru-RU"/>
    </w:rPr>
  </w:style>
  <w:style w:type="paragraph" w:customStyle="1" w:styleId="633">
    <w:name w:val="Заголовок 63"/>
    <w:uiPriority w:val="99"/>
    <w:qFormat/>
    <w:rsid w:val="00665ECD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80">
    <w:name w:val="Знак5 Знак Знак8"/>
    <w:uiPriority w:val="99"/>
    <w:qFormat/>
    <w:locked/>
    <w:rsid w:val="00665ECD"/>
    <w:rPr>
      <w:sz w:val="16"/>
    </w:rPr>
  </w:style>
  <w:style w:type="character" w:customStyle="1" w:styleId="507">
    <w:name w:val="Знак Знак507"/>
    <w:uiPriority w:val="99"/>
    <w:qFormat/>
    <w:locked/>
    <w:rsid w:val="00665ECD"/>
    <w:rPr>
      <w:b/>
      <w:sz w:val="28"/>
      <w:lang w:val="ru-RU" w:eastAsia="ru-RU"/>
    </w:rPr>
  </w:style>
  <w:style w:type="character" w:customStyle="1" w:styleId="527">
    <w:name w:val="Знак Знак527"/>
    <w:uiPriority w:val="99"/>
    <w:qFormat/>
    <w:rsid w:val="00665ECD"/>
    <w:rPr>
      <w:rFonts w:ascii="Arial" w:hAnsi="Arial"/>
      <w:b/>
      <w:i/>
      <w:sz w:val="28"/>
    </w:rPr>
  </w:style>
  <w:style w:type="paragraph" w:customStyle="1" w:styleId="22c">
    <w:name w:val="Цитата 22"/>
    <w:basedOn w:val="a2"/>
    <w:next w:val="a2"/>
    <w:uiPriority w:val="99"/>
    <w:qFormat/>
    <w:rsid w:val="00665ECD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2fff5">
    <w:name w:val="Выделенная цитата2"/>
    <w:basedOn w:val="a2"/>
    <w:next w:val="a2"/>
    <w:uiPriority w:val="99"/>
    <w:qFormat/>
    <w:rsid w:val="00665EC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character" w:customStyle="1" w:styleId="5171">
    <w:name w:val="Знак5 Знак Знак17"/>
    <w:uiPriority w:val="99"/>
    <w:qFormat/>
    <w:locked/>
    <w:rsid w:val="00665ECD"/>
    <w:rPr>
      <w:sz w:val="16"/>
      <w:lang w:val="ru-RU" w:eastAsia="ru-RU"/>
    </w:rPr>
  </w:style>
  <w:style w:type="paragraph" w:customStyle="1" w:styleId="2fff6">
    <w:name w:val="Подзаголовок2"/>
    <w:basedOn w:val="a2"/>
    <w:uiPriority w:val="99"/>
    <w:qFormat/>
    <w:rsid w:val="00665ECD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70">
    <w:name w:val="Знак6 Знак Знак7"/>
    <w:uiPriority w:val="99"/>
    <w:qFormat/>
    <w:rsid w:val="00665ECD"/>
    <w:rPr>
      <w:sz w:val="24"/>
      <w:lang w:val="ru-RU" w:eastAsia="ru-RU"/>
    </w:rPr>
  </w:style>
  <w:style w:type="character" w:customStyle="1" w:styleId="2fff7">
    <w:name w:val="Замещающий текст2"/>
    <w:uiPriority w:val="99"/>
    <w:qFormat/>
    <w:rsid w:val="00665ECD"/>
    <w:rPr>
      <w:color w:val="808080"/>
    </w:rPr>
  </w:style>
  <w:style w:type="character" w:customStyle="1" w:styleId="5510">
    <w:name w:val="Знак Знак551"/>
    <w:uiPriority w:val="99"/>
    <w:qFormat/>
    <w:locked/>
    <w:rsid w:val="00665ECD"/>
    <w:rPr>
      <w:sz w:val="24"/>
      <w:lang w:val="ru-RU" w:eastAsia="ru-RU"/>
    </w:rPr>
  </w:style>
  <w:style w:type="paragraph" w:customStyle="1" w:styleId="12d">
    <w:name w:val="Заголовок 12"/>
    <w:basedOn w:val="a2"/>
    <w:next w:val="a2"/>
    <w:uiPriority w:val="99"/>
    <w:qFormat/>
    <w:rsid w:val="00665ECD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10">
    <w:name w:val="Знак Знак651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6410">
    <w:name w:val="Знак Знак641"/>
    <w:uiPriority w:val="99"/>
    <w:qFormat/>
    <w:locked/>
    <w:rsid w:val="00665ECD"/>
    <w:rPr>
      <w:b/>
      <w:sz w:val="28"/>
      <w:lang w:val="ru-RU" w:eastAsia="ru-RU"/>
    </w:rPr>
  </w:style>
  <w:style w:type="character" w:customStyle="1" w:styleId="6310">
    <w:name w:val="Знак Знак631"/>
    <w:uiPriority w:val="99"/>
    <w:qFormat/>
    <w:locked/>
    <w:rsid w:val="00665ECD"/>
    <w:rPr>
      <w:b/>
      <w:i/>
      <w:sz w:val="26"/>
      <w:lang w:val="ru-RU" w:eastAsia="ru-RU"/>
    </w:rPr>
  </w:style>
  <w:style w:type="character" w:customStyle="1" w:styleId="6210">
    <w:name w:val="Знак Знак621"/>
    <w:uiPriority w:val="99"/>
    <w:qFormat/>
    <w:locked/>
    <w:rsid w:val="00665ECD"/>
    <w:rPr>
      <w:sz w:val="24"/>
      <w:lang w:val="ru-RU" w:eastAsia="ru-RU"/>
    </w:rPr>
  </w:style>
  <w:style w:type="character" w:customStyle="1" w:styleId="6170">
    <w:name w:val="Знак Знак617"/>
    <w:uiPriority w:val="99"/>
    <w:qFormat/>
    <w:locked/>
    <w:rsid w:val="00665ECD"/>
    <w:rPr>
      <w:sz w:val="24"/>
      <w:lang w:val="ru-RU" w:eastAsia="ru-RU"/>
    </w:rPr>
  </w:style>
  <w:style w:type="character" w:customStyle="1" w:styleId="601">
    <w:name w:val="Знак Знак601"/>
    <w:uiPriority w:val="99"/>
    <w:qFormat/>
    <w:locked/>
    <w:rsid w:val="00665ECD"/>
    <w:rPr>
      <w:i/>
      <w:sz w:val="24"/>
      <w:lang w:val="ru-RU" w:eastAsia="ru-RU"/>
    </w:rPr>
  </w:style>
  <w:style w:type="character" w:customStyle="1" w:styleId="591">
    <w:name w:val="Знак Знак591"/>
    <w:uiPriority w:val="99"/>
    <w:qFormat/>
    <w:locked/>
    <w:rsid w:val="00665ECD"/>
    <w:rPr>
      <w:rFonts w:ascii="Arial" w:hAnsi="Arial"/>
      <w:sz w:val="22"/>
      <w:lang w:val="ru-RU" w:eastAsia="ru-RU"/>
    </w:rPr>
  </w:style>
  <w:style w:type="character" w:customStyle="1" w:styleId="581">
    <w:name w:val="Знак Знак581"/>
    <w:uiPriority w:val="99"/>
    <w:qFormat/>
    <w:locked/>
    <w:rsid w:val="00665ECD"/>
    <w:rPr>
      <w:rFonts w:ascii="Courier New" w:hAnsi="Courier New"/>
      <w:lang w:val="ru-RU" w:eastAsia="ru-RU"/>
    </w:rPr>
  </w:style>
  <w:style w:type="character" w:customStyle="1" w:styleId="571">
    <w:name w:val="Знак Знак571"/>
    <w:uiPriority w:val="99"/>
    <w:qFormat/>
    <w:locked/>
    <w:rsid w:val="00665ECD"/>
    <w:rPr>
      <w:lang w:val="ru-RU" w:eastAsia="ru-RU"/>
    </w:rPr>
  </w:style>
  <w:style w:type="character" w:customStyle="1" w:styleId="5610">
    <w:name w:val="Знак Знак561"/>
    <w:uiPriority w:val="99"/>
    <w:qFormat/>
    <w:locked/>
    <w:rsid w:val="00665ECD"/>
    <w:rPr>
      <w:sz w:val="24"/>
      <w:lang w:val="ru-RU" w:eastAsia="ru-RU"/>
    </w:rPr>
  </w:style>
  <w:style w:type="character" w:customStyle="1" w:styleId="5410">
    <w:name w:val="Знак Знак541"/>
    <w:uiPriority w:val="99"/>
    <w:qFormat/>
    <w:locked/>
    <w:rsid w:val="00665ECD"/>
    <w:rPr>
      <w:sz w:val="24"/>
      <w:lang w:val="en-US" w:eastAsia="ru-RU"/>
    </w:rPr>
  </w:style>
  <w:style w:type="paragraph" w:customStyle="1" w:styleId="259">
    <w:name w:val="Заголовок 25"/>
    <w:basedOn w:val="a2"/>
    <w:next w:val="a2"/>
    <w:uiPriority w:val="99"/>
    <w:qFormat/>
    <w:rsid w:val="00665ECD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53">
    <w:name w:val="Заголовок 35"/>
    <w:basedOn w:val="a2"/>
    <w:next w:val="a2"/>
    <w:uiPriority w:val="99"/>
    <w:qFormat/>
    <w:rsid w:val="00665ECD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59">
    <w:name w:val="Заголовок 45"/>
    <w:basedOn w:val="a2"/>
    <w:next w:val="a2"/>
    <w:uiPriority w:val="99"/>
    <w:qFormat/>
    <w:rsid w:val="00665ECD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29">
    <w:name w:val="Заголовок 52"/>
    <w:basedOn w:val="a2"/>
    <w:next w:val="a2"/>
    <w:uiPriority w:val="99"/>
    <w:qFormat/>
    <w:rsid w:val="00665ECD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43">
    <w:name w:val="Заголовок 64"/>
    <w:basedOn w:val="a2"/>
    <w:next w:val="a2"/>
    <w:uiPriority w:val="99"/>
    <w:qFormat/>
    <w:rsid w:val="00665ECD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22">
    <w:name w:val="Заголовок 72"/>
    <w:basedOn w:val="a2"/>
    <w:next w:val="a2"/>
    <w:uiPriority w:val="99"/>
    <w:qFormat/>
    <w:rsid w:val="00665ECD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20">
    <w:name w:val="Заголовок 82"/>
    <w:basedOn w:val="a2"/>
    <w:next w:val="a2"/>
    <w:uiPriority w:val="99"/>
    <w:qFormat/>
    <w:rsid w:val="00665ECD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20">
    <w:name w:val="Заголовок 92"/>
    <w:basedOn w:val="a2"/>
    <w:next w:val="a2"/>
    <w:uiPriority w:val="99"/>
    <w:qFormat/>
    <w:rsid w:val="00665ECD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1">
    <w:name w:val="Знак Знак671"/>
    <w:uiPriority w:val="99"/>
    <w:qFormat/>
    <w:rsid w:val="00665ECD"/>
    <w:rPr>
      <w:rFonts w:ascii="Arial" w:hAnsi="Arial"/>
      <w:b/>
      <w:sz w:val="26"/>
    </w:rPr>
  </w:style>
  <w:style w:type="character" w:customStyle="1" w:styleId="661">
    <w:name w:val="Знак Знак661"/>
    <w:uiPriority w:val="99"/>
    <w:qFormat/>
    <w:rsid w:val="00665ECD"/>
    <w:rPr>
      <w:b/>
      <w:sz w:val="28"/>
    </w:rPr>
  </w:style>
  <w:style w:type="character" w:customStyle="1" w:styleId="701">
    <w:name w:val="Знак Знак701"/>
    <w:uiPriority w:val="99"/>
    <w:qFormat/>
    <w:rsid w:val="00665ECD"/>
    <w:rPr>
      <w:rFonts w:ascii="Arial" w:hAnsi="Arial"/>
      <w:b/>
      <w:sz w:val="26"/>
    </w:rPr>
  </w:style>
  <w:style w:type="character" w:customStyle="1" w:styleId="691">
    <w:name w:val="Знак Знак691"/>
    <w:uiPriority w:val="99"/>
    <w:qFormat/>
    <w:rsid w:val="00665ECD"/>
    <w:rPr>
      <w:b/>
      <w:sz w:val="28"/>
    </w:rPr>
  </w:style>
  <w:style w:type="character" w:customStyle="1" w:styleId="6810">
    <w:name w:val="Знак Знак681"/>
    <w:uiPriority w:val="99"/>
    <w:qFormat/>
    <w:rsid w:val="00665ECD"/>
    <w:rPr>
      <w:b/>
      <w:i/>
      <w:sz w:val="26"/>
    </w:rPr>
  </w:style>
  <w:style w:type="character" w:customStyle="1" w:styleId="3ff6">
    <w:name w:val="Сильное выделение3"/>
    <w:uiPriority w:val="99"/>
    <w:qFormat/>
    <w:rsid w:val="00665ECD"/>
    <w:rPr>
      <w:b/>
    </w:rPr>
  </w:style>
  <w:style w:type="paragraph" w:customStyle="1" w:styleId="HTML31">
    <w:name w:val="Стандартный HTML3"/>
    <w:basedOn w:val="a2"/>
    <w:uiPriority w:val="99"/>
    <w:qFormat/>
    <w:rsid w:val="00665EC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paragraph" w:customStyle="1" w:styleId="89">
    <w:name w:val="Стиль8"/>
    <w:basedOn w:val="a2"/>
    <w:next w:val="affb"/>
    <w:link w:val="3ff7"/>
    <w:uiPriority w:val="99"/>
    <w:qFormat/>
    <w:rsid w:val="00665ECD"/>
    <w:pPr>
      <w:widowControl/>
      <w:snapToGrid/>
      <w:spacing w:before="0" w:after="0"/>
      <w:jc w:val="center"/>
    </w:pPr>
    <w:rPr>
      <w:lang w:val="en-US"/>
    </w:rPr>
  </w:style>
  <w:style w:type="character" w:customStyle="1" w:styleId="4010">
    <w:name w:val="Знак Знак40 Знак1"/>
    <w:uiPriority w:val="99"/>
    <w:qFormat/>
    <w:locked/>
    <w:rsid w:val="00665ECD"/>
    <w:rPr>
      <w:sz w:val="24"/>
      <w:lang w:val="ru-RU" w:eastAsia="ru-RU"/>
    </w:rPr>
  </w:style>
  <w:style w:type="paragraph" w:customStyle="1" w:styleId="921">
    <w:name w:val="Знак92"/>
    <w:basedOn w:val="a2"/>
    <w:uiPriority w:val="99"/>
    <w:qFormat/>
    <w:rsid w:val="00665EC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41">
    <w:name w:val="Знак4 Знак Знак14"/>
    <w:uiPriority w:val="99"/>
    <w:qFormat/>
    <w:locked/>
    <w:rsid w:val="00665ECD"/>
    <w:rPr>
      <w:rFonts w:ascii="Arial" w:hAnsi="Arial"/>
      <w:b/>
      <w:kern w:val="32"/>
      <w:sz w:val="32"/>
      <w:lang w:val="ru-RU" w:eastAsia="ru-RU"/>
    </w:rPr>
  </w:style>
  <w:style w:type="character" w:customStyle="1" w:styleId="2122">
    <w:name w:val="Знак2 Знак Знак12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4f5">
    <w:name w:val="Знак4 Знак Знак"/>
    <w:uiPriority w:val="99"/>
    <w:locked/>
    <w:rsid w:val="00665ECD"/>
    <w:rPr>
      <w:rFonts w:ascii="Arial" w:hAnsi="Arial"/>
      <w:b/>
      <w:kern w:val="32"/>
      <w:sz w:val="32"/>
      <w:lang w:val="ru-RU" w:eastAsia="ru-RU"/>
    </w:rPr>
  </w:style>
  <w:style w:type="character" w:customStyle="1" w:styleId="23b">
    <w:name w:val="Знак2 Знак Знак3"/>
    <w:uiPriority w:val="99"/>
    <w:qFormat/>
    <w:locked/>
    <w:rsid w:val="00665ECD"/>
    <w:rPr>
      <w:rFonts w:ascii="Arial" w:hAnsi="Arial"/>
      <w:b/>
      <w:sz w:val="26"/>
      <w:lang w:val="ru-RU" w:eastAsia="ru-RU"/>
    </w:rPr>
  </w:style>
  <w:style w:type="character" w:customStyle="1" w:styleId="4f6">
    <w:name w:val="Слабое выделение4"/>
    <w:uiPriority w:val="99"/>
    <w:rsid w:val="00665ECD"/>
    <w:rPr>
      <w:i/>
      <w:color w:val="808080"/>
    </w:rPr>
  </w:style>
  <w:style w:type="paragraph" w:customStyle="1" w:styleId="23c">
    <w:name w:val="Цитата 23"/>
    <w:basedOn w:val="a2"/>
    <w:next w:val="a2"/>
    <w:uiPriority w:val="99"/>
    <w:qFormat/>
    <w:rsid w:val="00665ECD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3ff8">
    <w:name w:val="Выделенная цитата3"/>
    <w:basedOn w:val="a2"/>
    <w:next w:val="a2"/>
    <w:uiPriority w:val="99"/>
    <w:qFormat/>
    <w:rsid w:val="00665EC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i/>
      <w:color w:val="4F81BD"/>
    </w:rPr>
  </w:style>
  <w:style w:type="paragraph" w:customStyle="1" w:styleId="1114">
    <w:name w:val="Заголовок оглавления111"/>
    <w:basedOn w:val="10"/>
    <w:next w:val="a2"/>
    <w:uiPriority w:val="99"/>
    <w:qFormat/>
    <w:rsid w:val="00665EC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character" w:customStyle="1" w:styleId="4f7">
    <w:name w:val="Сильное выделение4"/>
    <w:uiPriority w:val="99"/>
    <w:rsid w:val="00665ECD"/>
    <w:rPr>
      <w:b/>
    </w:rPr>
  </w:style>
  <w:style w:type="character" w:customStyle="1" w:styleId="1115">
    <w:name w:val="Слабая ссылка111"/>
    <w:uiPriority w:val="99"/>
    <w:qFormat/>
    <w:rsid w:val="00665ECD"/>
    <w:rPr>
      <w:smallCaps/>
      <w:color w:val="C0504D"/>
      <w:u w:val="single"/>
    </w:rPr>
  </w:style>
  <w:style w:type="character" w:customStyle="1" w:styleId="1116">
    <w:name w:val="Сильная ссылка111"/>
    <w:uiPriority w:val="99"/>
    <w:qFormat/>
    <w:rsid w:val="00665ECD"/>
    <w:rPr>
      <w:b/>
      <w:smallCaps/>
      <w:color w:val="C0504D"/>
      <w:spacing w:val="5"/>
      <w:u w:val="single"/>
    </w:rPr>
  </w:style>
  <w:style w:type="character" w:customStyle="1" w:styleId="1117">
    <w:name w:val="Название книги111"/>
    <w:uiPriority w:val="99"/>
    <w:qFormat/>
    <w:rsid w:val="00665ECD"/>
    <w:rPr>
      <w:b/>
      <w:smallCaps/>
      <w:spacing w:val="5"/>
    </w:rPr>
  </w:style>
  <w:style w:type="character" w:customStyle="1" w:styleId="3ff9">
    <w:name w:val="Замещающий текст3"/>
    <w:uiPriority w:val="99"/>
    <w:rsid w:val="00665ECD"/>
    <w:rPr>
      <w:color w:val="808080"/>
    </w:rPr>
  </w:style>
  <w:style w:type="character" w:customStyle="1" w:styleId="1260">
    <w:name w:val="Знак1 Знак Знак26"/>
    <w:uiPriority w:val="99"/>
    <w:locked/>
    <w:rsid w:val="00665ECD"/>
    <w:rPr>
      <w:sz w:val="24"/>
    </w:rPr>
  </w:style>
  <w:style w:type="character" w:customStyle="1" w:styleId="1272">
    <w:name w:val="Знак1 Знак Знак27"/>
    <w:uiPriority w:val="99"/>
    <w:locked/>
    <w:rsid w:val="00665ECD"/>
    <w:rPr>
      <w:sz w:val="24"/>
    </w:rPr>
  </w:style>
  <w:style w:type="character" w:customStyle="1" w:styleId="7d">
    <w:name w:val="Без интервала Знак7"/>
    <w:uiPriority w:val="99"/>
    <w:locked/>
    <w:rsid w:val="00665ECD"/>
    <w:rPr>
      <w:sz w:val="24"/>
      <w:lang w:eastAsia="en-US"/>
    </w:rPr>
  </w:style>
  <w:style w:type="character" w:customStyle="1" w:styleId="393">
    <w:name w:val="Знак Знак393"/>
    <w:uiPriority w:val="99"/>
    <w:rsid w:val="00665ECD"/>
    <w:rPr>
      <w:rFonts w:ascii="Arial" w:hAnsi="Arial"/>
      <w:b/>
      <w:sz w:val="26"/>
    </w:rPr>
  </w:style>
  <w:style w:type="character" w:customStyle="1" w:styleId="383">
    <w:name w:val="Знак Знак383"/>
    <w:uiPriority w:val="99"/>
    <w:rsid w:val="00665ECD"/>
    <w:rPr>
      <w:b/>
      <w:sz w:val="28"/>
    </w:rPr>
  </w:style>
  <w:style w:type="character" w:customStyle="1" w:styleId="373">
    <w:name w:val="Знак Знак373"/>
    <w:uiPriority w:val="99"/>
    <w:rsid w:val="00665ECD"/>
    <w:rPr>
      <w:b/>
      <w:i/>
      <w:sz w:val="26"/>
    </w:rPr>
  </w:style>
  <w:style w:type="character" w:customStyle="1" w:styleId="363">
    <w:name w:val="Знак Знак363"/>
    <w:uiPriority w:val="99"/>
    <w:rsid w:val="00665ECD"/>
    <w:rPr>
      <w:b/>
      <w:sz w:val="22"/>
      <w:lang w:val="ru-RU" w:eastAsia="ru-RU"/>
    </w:rPr>
  </w:style>
  <w:style w:type="character" w:customStyle="1" w:styleId="3530">
    <w:name w:val="Знак Знак353"/>
    <w:uiPriority w:val="99"/>
    <w:rsid w:val="00665ECD"/>
    <w:rPr>
      <w:sz w:val="24"/>
      <w:lang w:val="ru-RU" w:eastAsia="ru-RU"/>
    </w:rPr>
  </w:style>
  <w:style w:type="character" w:customStyle="1" w:styleId="3430">
    <w:name w:val="Знак Знак343"/>
    <w:uiPriority w:val="99"/>
    <w:rsid w:val="00665ECD"/>
    <w:rPr>
      <w:rFonts w:ascii="Calibri" w:hAnsi="Calibri"/>
      <w:i/>
      <w:sz w:val="24"/>
      <w:lang w:eastAsia="en-US"/>
    </w:rPr>
  </w:style>
  <w:style w:type="character" w:customStyle="1" w:styleId="3230">
    <w:name w:val="Знак Знак323"/>
    <w:uiPriority w:val="99"/>
    <w:rsid w:val="00665ECD"/>
    <w:rPr>
      <w:sz w:val="16"/>
    </w:rPr>
  </w:style>
  <w:style w:type="character" w:customStyle="1" w:styleId="Heading122">
    <w:name w:val="Heading 12 Знак Знак2"/>
    <w:uiPriority w:val="99"/>
    <w:qFormat/>
    <w:rsid w:val="00665ECD"/>
    <w:rPr>
      <w:rFonts w:ascii="Courier New" w:hAnsi="Courier New"/>
    </w:rPr>
  </w:style>
  <w:style w:type="character" w:customStyle="1" w:styleId="3140">
    <w:name w:val="Знак Знак314"/>
    <w:uiPriority w:val="99"/>
    <w:rsid w:val="00665ECD"/>
    <w:rPr>
      <w:sz w:val="24"/>
    </w:rPr>
  </w:style>
  <w:style w:type="paragraph" w:customStyle="1" w:styleId="10a">
    <w:name w:val="Знак Знак Знак Знак Знак Знак10"/>
    <w:basedOn w:val="a2"/>
    <w:uiPriority w:val="99"/>
    <w:qFormat/>
    <w:rsid w:val="00665EC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2">
    <w:name w:val="Знак Знак302"/>
    <w:uiPriority w:val="99"/>
    <w:rsid w:val="00665ECD"/>
    <w:rPr>
      <w:sz w:val="24"/>
    </w:rPr>
  </w:style>
  <w:style w:type="character" w:customStyle="1" w:styleId="293">
    <w:name w:val="Знак Знак293"/>
    <w:uiPriority w:val="99"/>
    <w:rsid w:val="00665ECD"/>
    <w:rPr>
      <w:sz w:val="24"/>
    </w:rPr>
  </w:style>
  <w:style w:type="character" w:customStyle="1" w:styleId="7130">
    <w:name w:val="Знак Знак713"/>
    <w:uiPriority w:val="99"/>
    <w:rsid w:val="00665ECD"/>
    <w:rPr>
      <w:sz w:val="16"/>
      <w:lang w:val="ru-RU" w:eastAsia="ru-RU"/>
    </w:rPr>
  </w:style>
  <w:style w:type="paragraph" w:customStyle="1" w:styleId="9a">
    <w:name w:val="Обычный9"/>
    <w:uiPriority w:val="99"/>
    <w:qFormat/>
    <w:rsid w:val="00665ECD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9">
    <w:name w:val="Знак Знак149"/>
    <w:uiPriority w:val="99"/>
    <w:locked/>
    <w:rsid w:val="00665ECD"/>
    <w:rPr>
      <w:b/>
      <w:sz w:val="27"/>
      <w:lang w:val="ru-RU" w:eastAsia="ru-RU"/>
    </w:rPr>
  </w:style>
  <w:style w:type="character" w:customStyle="1" w:styleId="283">
    <w:name w:val="Знак Знак283"/>
    <w:uiPriority w:val="99"/>
    <w:rsid w:val="00665ECD"/>
    <w:rPr>
      <w:rFonts w:ascii="Tahoma" w:hAnsi="Tahoma"/>
    </w:rPr>
  </w:style>
  <w:style w:type="character" w:customStyle="1" w:styleId="273">
    <w:name w:val="Знак Знак273"/>
    <w:uiPriority w:val="99"/>
    <w:qFormat/>
    <w:rsid w:val="00665ECD"/>
    <w:rPr>
      <w:sz w:val="24"/>
    </w:rPr>
  </w:style>
  <w:style w:type="character" w:customStyle="1" w:styleId="1090">
    <w:name w:val="Знак Знак109"/>
    <w:uiPriority w:val="99"/>
    <w:locked/>
    <w:rsid w:val="00665ECD"/>
    <w:rPr>
      <w:sz w:val="16"/>
      <w:lang w:val="ru-RU" w:eastAsia="ru-RU"/>
    </w:rPr>
  </w:style>
  <w:style w:type="character" w:customStyle="1" w:styleId="626">
    <w:name w:val="Знак Знак626"/>
    <w:uiPriority w:val="99"/>
    <w:rsid w:val="00665ECD"/>
    <w:rPr>
      <w:rFonts w:ascii="Arial" w:hAnsi="Arial"/>
      <w:b/>
      <w:i/>
      <w:sz w:val="28"/>
      <w:lang w:val="ru-RU" w:eastAsia="en-US"/>
    </w:rPr>
  </w:style>
  <w:style w:type="character" w:customStyle="1" w:styleId="2130">
    <w:name w:val="Знак Знак213"/>
    <w:uiPriority w:val="99"/>
    <w:locked/>
    <w:rsid w:val="00665ECD"/>
    <w:rPr>
      <w:sz w:val="24"/>
      <w:lang w:val="en-US"/>
    </w:rPr>
  </w:style>
  <w:style w:type="character" w:customStyle="1" w:styleId="1231">
    <w:name w:val="Знак Знак123"/>
    <w:uiPriority w:val="99"/>
    <w:rsid w:val="00665ECD"/>
    <w:rPr>
      <w:sz w:val="16"/>
    </w:rPr>
  </w:style>
  <w:style w:type="character" w:customStyle="1" w:styleId="1350">
    <w:name w:val="Знак Знак135"/>
    <w:uiPriority w:val="99"/>
    <w:rsid w:val="00665ECD"/>
    <w:rPr>
      <w:lang w:val="ru-RU" w:eastAsia="ru-RU"/>
    </w:rPr>
  </w:style>
  <w:style w:type="character" w:customStyle="1" w:styleId="16100">
    <w:name w:val="Знак Знак1610"/>
    <w:uiPriority w:val="99"/>
    <w:locked/>
    <w:rsid w:val="00665ECD"/>
    <w:rPr>
      <w:b/>
      <w:caps/>
      <w:sz w:val="24"/>
      <w:lang w:val="ru-RU" w:eastAsia="ru-RU"/>
    </w:rPr>
  </w:style>
  <w:style w:type="character" w:customStyle="1" w:styleId="1152">
    <w:name w:val="Знак Знак115"/>
    <w:uiPriority w:val="99"/>
    <w:rsid w:val="00665ECD"/>
    <w:rPr>
      <w:sz w:val="24"/>
    </w:rPr>
  </w:style>
  <w:style w:type="paragraph" w:customStyle="1" w:styleId="25a">
    <w:name w:val="Основной текст 25"/>
    <w:basedOn w:val="a2"/>
    <w:uiPriority w:val="99"/>
    <w:qFormat/>
    <w:rsid w:val="00665EC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1fc">
    <w:name w:val="Знак Знак Знак11"/>
    <w:uiPriority w:val="99"/>
    <w:rsid w:val="00665ECD"/>
    <w:rPr>
      <w:rFonts w:ascii="Times New Roman" w:hAnsi="Times New Roman"/>
      <w:b/>
      <w:caps/>
      <w:sz w:val="28"/>
    </w:rPr>
  </w:style>
  <w:style w:type="character" w:customStyle="1" w:styleId="2590">
    <w:name w:val="Знак Знак259"/>
    <w:uiPriority w:val="99"/>
    <w:rsid w:val="00665ECD"/>
    <w:rPr>
      <w:rFonts w:ascii="Times New Roman" w:hAnsi="Times New Roman"/>
      <w:b/>
      <w:sz w:val="28"/>
    </w:rPr>
  </w:style>
  <w:style w:type="character" w:customStyle="1" w:styleId="2290">
    <w:name w:val="Знак Знак229"/>
    <w:uiPriority w:val="99"/>
    <w:rsid w:val="00665ECD"/>
    <w:rPr>
      <w:rFonts w:ascii="Times New Roman" w:hAnsi="Times New Roman"/>
      <w:sz w:val="24"/>
    </w:rPr>
  </w:style>
  <w:style w:type="character" w:customStyle="1" w:styleId="2016">
    <w:name w:val="Знак Знак2016"/>
    <w:uiPriority w:val="99"/>
    <w:rsid w:val="00665ECD"/>
    <w:rPr>
      <w:rFonts w:ascii="Arial" w:hAnsi="Arial"/>
      <w:sz w:val="22"/>
    </w:rPr>
  </w:style>
  <w:style w:type="character" w:customStyle="1" w:styleId="199">
    <w:name w:val="Знак Знак199"/>
    <w:uiPriority w:val="99"/>
    <w:rsid w:val="00665ECD"/>
    <w:rPr>
      <w:rFonts w:ascii="Times New Roman" w:hAnsi="Times New Roman"/>
      <w:sz w:val="16"/>
      <w:lang w:eastAsia="ru-RU"/>
    </w:rPr>
  </w:style>
  <w:style w:type="character" w:customStyle="1" w:styleId="1811">
    <w:name w:val="Знак Знак1811"/>
    <w:uiPriority w:val="99"/>
    <w:rsid w:val="00665ECD"/>
    <w:rPr>
      <w:rFonts w:ascii="Courier New" w:hAnsi="Courier New"/>
    </w:rPr>
  </w:style>
  <w:style w:type="character" w:customStyle="1" w:styleId="179">
    <w:name w:val="Знак Знак179"/>
    <w:uiPriority w:val="99"/>
    <w:rsid w:val="00665ECD"/>
    <w:rPr>
      <w:rFonts w:ascii="Times New Roman" w:hAnsi="Times New Roman"/>
      <w:sz w:val="24"/>
    </w:rPr>
  </w:style>
  <w:style w:type="character" w:customStyle="1" w:styleId="950">
    <w:name w:val="Знак Знак95"/>
    <w:uiPriority w:val="99"/>
    <w:rsid w:val="00665ECD"/>
    <w:rPr>
      <w:rFonts w:ascii="PragmaticaCTT" w:hAnsi="PragmaticaCTT"/>
      <w:b/>
      <w:sz w:val="24"/>
      <w:lang w:val="ru-RU" w:eastAsia="ru-RU"/>
    </w:rPr>
  </w:style>
  <w:style w:type="character" w:customStyle="1" w:styleId="840">
    <w:name w:val="Знак Знак84"/>
    <w:uiPriority w:val="99"/>
    <w:rsid w:val="00665ECD"/>
    <w:rPr>
      <w:sz w:val="24"/>
    </w:rPr>
  </w:style>
  <w:style w:type="character" w:customStyle="1" w:styleId="5200">
    <w:name w:val="Знак Знак520"/>
    <w:uiPriority w:val="99"/>
    <w:rsid w:val="00665ECD"/>
    <w:rPr>
      <w:rFonts w:ascii="Tahoma" w:hAnsi="Tahoma"/>
      <w:sz w:val="16"/>
      <w:lang w:val="ru-RU" w:eastAsia="ru-RU"/>
    </w:rPr>
  </w:style>
  <w:style w:type="paragraph" w:customStyle="1" w:styleId="362">
    <w:name w:val="Заголовок 36"/>
    <w:basedOn w:val="9a"/>
    <w:next w:val="9a"/>
    <w:uiPriority w:val="99"/>
    <w:qFormat/>
    <w:rsid w:val="00665ECD"/>
    <w:pPr>
      <w:keepNext/>
      <w:widowControl/>
      <w:ind w:left="0" w:firstLine="0"/>
      <w:outlineLvl w:val="2"/>
    </w:pPr>
    <w:rPr>
      <w:sz w:val="24"/>
    </w:rPr>
  </w:style>
  <w:style w:type="paragraph" w:customStyle="1" w:styleId="6f0">
    <w:name w:val="Основной текст6"/>
    <w:basedOn w:val="9a"/>
    <w:uiPriority w:val="99"/>
    <w:qFormat/>
    <w:rsid w:val="00665ECD"/>
    <w:pPr>
      <w:widowControl/>
      <w:spacing w:line="360" w:lineRule="auto"/>
      <w:ind w:left="0" w:firstLine="0"/>
    </w:pPr>
    <w:rPr>
      <w:sz w:val="24"/>
    </w:rPr>
  </w:style>
  <w:style w:type="character" w:customStyle="1" w:styleId="159">
    <w:name w:val="Знак Знак159"/>
    <w:uiPriority w:val="99"/>
    <w:rsid w:val="00665ECD"/>
    <w:rPr>
      <w:b/>
      <w:sz w:val="28"/>
    </w:rPr>
  </w:style>
  <w:style w:type="character" w:customStyle="1" w:styleId="800">
    <w:name w:val="Знак Знак80"/>
    <w:uiPriority w:val="99"/>
    <w:rsid w:val="00665ECD"/>
    <w:rPr>
      <w:rFonts w:ascii="Times New Roman" w:hAnsi="Times New Roman"/>
      <w:lang w:eastAsia="en-US"/>
    </w:rPr>
  </w:style>
  <w:style w:type="paragraph" w:customStyle="1" w:styleId="263">
    <w:name w:val="Заголовок 26"/>
    <w:basedOn w:val="a2"/>
    <w:next w:val="a2"/>
    <w:uiPriority w:val="99"/>
    <w:qFormat/>
    <w:rsid w:val="00665EC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10b">
    <w:name w:val="Обычный10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5f1">
    <w:name w:val="Цитата5"/>
    <w:basedOn w:val="a2"/>
    <w:uiPriority w:val="99"/>
    <w:qFormat/>
    <w:rsid w:val="00665EC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character" w:customStyle="1" w:styleId="22d">
    <w:name w:val="Цитата 2 Знак2"/>
    <w:basedOn w:val="a3"/>
    <w:uiPriority w:val="99"/>
    <w:rsid w:val="00665ECD"/>
    <w:rPr>
      <w:rFonts w:cs="Times New Roman"/>
      <w:i/>
      <w:iCs/>
      <w:color w:val="000000"/>
      <w:sz w:val="24"/>
      <w:szCs w:val="24"/>
    </w:rPr>
  </w:style>
  <w:style w:type="character" w:customStyle="1" w:styleId="2fff8">
    <w:name w:val="Выделенная цитата Знак2"/>
    <w:basedOn w:val="a3"/>
    <w:uiPriority w:val="99"/>
    <w:rsid w:val="00665ECD"/>
    <w:rPr>
      <w:rFonts w:cs="Times New Roman"/>
      <w:b/>
      <w:bCs/>
      <w:i/>
      <w:iCs/>
      <w:color w:val="4F81BD"/>
      <w:sz w:val="24"/>
      <w:szCs w:val="24"/>
    </w:rPr>
  </w:style>
  <w:style w:type="paragraph" w:customStyle="1" w:styleId="5f2">
    <w:name w:val="Текст5"/>
    <w:basedOn w:val="a2"/>
    <w:uiPriority w:val="99"/>
    <w:qFormat/>
    <w:rsid w:val="00665EC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54">
    <w:name w:val="Основной текст 35"/>
    <w:basedOn w:val="9a"/>
    <w:uiPriority w:val="99"/>
    <w:qFormat/>
    <w:rsid w:val="00665ECD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44">
    <w:name w:val="Основной текст с отступом 24"/>
    <w:basedOn w:val="a2"/>
    <w:uiPriority w:val="99"/>
    <w:qFormat/>
    <w:rsid w:val="00665ECD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55">
    <w:name w:val="Основной текст с отступом 35"/>
    <w:basedOn w:val="a2"/>
    <w:uiPriority w:val="99"/>
    <w:qFormat/>
    <w:rsid w:val="00665EC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f8">
    <w:name w:val="Верхний колонтитул4"/>
    <w:basedOn w:val="a2"/>
    <w:uiPriority w:val="99"/>
    <w:qFormat/>
    <w:rsid w:val="00665EC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419">
    <w:name w:val="Знак Знак419"/>
    <w:uiPriority w:val="99"/>
    <w:locked/>
    <w:rsid w:val="00665ECD"/>
    <w:rPr>
      <w:rFonts w:ascii="Arial" w:hAnsi="Arial"/>
      <w:b/>
      <w:i/>
      <w:sz w:val="28"/>
      <w:lang w:val="ru-RU" w:eastAsia="en-US"/>
    </w:rPr>
  </w:style>
  <w:style w:type="character" w:customStyle="1" w:styleId="429">
    <w:name w:val="Знак4 Знак2"/>
    <w:uiPriority w:val="99"/>
    <w:locked/>
    <w:rsid w:val="00665ECD"/>
    <w:rPr>
      <w:sz w:val="24"/>
      <w:lang w:val="ru-RU" w:eastAsia="ru-RU"/>
    </w:rPr>
  </w:style>
  <w:style w:type="character" w:customStyle="1" w:styleId="4f9">
    <w:name w:val="Основной шрифт абзаца4"/>
    <w:uiPriority w:val="99"/>
    <w:rsid w:val="00665ECD"/>
  </w:style>
  <w:style w:type="character" w:customStyle="1" w:styleId="2380">
    <w:name w:val="Знак Знак23 Знак8"/>
    <w:uiPriority w:val="99"/>
    <w:locked/>
    <w:rsid w:val="00665ECD"/>
    <w:rPr>
      <w:rFonts w:ascii="Tahoma" w:hAnsi="Tahoma"/>
      <w:sz w:val="16"/>
    </w:rPr>
  </w:style>
  <w:style w:type="paragraph" w:customStyle="1" w:styleId="13b">
    <w:name w:val="Знак Знак Знак Знак Знак Знак Знак Знак Знак Знак Знак Знак Знак13"/>
    <w:basedOn w:val="a2"/>
    <w:uiPriority w:val="99"/>
    <w:qFormat/>
    <w:rsid w:val="00665EC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91">
    <w:name w:val="Знак39"/>
    <w:basedOn w:val="a2"/>
    <w:uiPriority w:val="99"/>
    <w:qFormat/>
    <w:rsid w:val="00665EC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9">
    <w:name w:val="Знак Знак539"/>
    <w:uiPriority w:val="99"/>
    <w:locked/>
    <w:rsid w:val="00665ECD"/>
    <w:rPr>
      <w:b/>
      <w:caps/>
      <w:sz w:val="24"/>
      <w:lang w:val="ru-RU" w:eastAsia="ru-RU"/>
    </w:rPr>
  </w:style>
  <w:style w:type="character" w:customStyle="1" w:styleId="11100">
    <w:name w:val="Знак1 Знак Знак110"/>
    <w:uiPriority w:val="99"/>
    <w:locked/>
    <w:rsid w:val="00665ECD"/>
    <w:rPr>
      <w:rFonts w:ascii="Times New Roman" w:hAnsi="Times New Roman"/>
      <w:sz w:val="24"/>
      <w:lang w:eastAsia="ru-RU"/>
    </w:rPr>
  </w:style>
  <w:style w:type="character" w:customStyle="1" w:styleId="469">
    <w:name w:val="Знак Знак469"/>
    <w:uiPriority w:val="99"/>
    <w:locked/>
    <w:rsid w:val="00665ECD"/>
    <w:rPr>
      <w:b/>
      <w:sz w:val="27"/>
      <w:lang w:val="ru-RU" w:eastAsia="ru-RU"/>
    </w:rPr>
  </w:style>
  <w:style w:type="character" w:customStyle="1" w:styleId="489">
    <w:name w:val="Знак Знак489"/>
    <w:uiPriority w:val="99"/>
    <w:locked/>
    <w:rsid w:val="00665ECD"/>
    <w:rPr>
      <w:b/>
      <w:sz w:val="27"/>
      <w:lang w:val="ru-RU" w:eastAsia="ru-RU"/>
    </w:rPr>
  </w:style>
  <w:style w:type="character" w:customStyle="1" w:styleId="4490">
    <w:name w:val="Знак Знак449"/>
    <w:uiPriority w:val="99"/>
    <w:locked/>
    <w:rsid w:val="00665ECD"/>
    <w:rPr>
      <w:sz w:val="24"/>
    </w:rPr>
  </w:style>
  <w:style w:type="character" w:customStyle="1" w:styleId="51100">
    <w:name w:val="Знак Знак5110"/>
    <w:uiPriority w:val="99"/>
    <w:locked/>
    <w:rsid w:val="00665ECD"/>
    <w:rPr>
      <w:b/>
      <w:sz w:val="27"/>
      <w:lang w:val="ru-RU" w:eastAsia="ru-RU"/>
    </w:rPr>
  </w:style>
  <w:style w:type="character" w:customStyle="1" w:styleId="439">
    <w:name w:val="Знак Знак439"/>
    <w:uiPriority w:val="99"/>
    <w:locked/>
    <w:rsid w:val="00665ECD"/>
    <w:rPr>
      <w:color w:val="000000"/>
      <w:sz w:val="24"/>
      <w:lang w:eastAsia="ru-RU"/>
    </w:rPr>
  </w:style>
  <w:style w:type="character" w:customStyle="1" w:styleId="4290">
    <w:name w:val="Знак Знак429"/>
    <w:uiPriority w:val="99"/>
    <w:rsid w:val="00665ECD"/>
    <w:rPr>
      <w:rFonts w:ascii="Times New Roman" w:hAnsi="Times New Roman"/>
      <w:sz w:val="16"/>
    </w:rPr>
  </w:style>
  <w:style w:type="character" w:customStyle="1" w:styleId="499">
    <w:name w:val="Знак Знак499"/>
    <w:uiPriority w:val="99"/>
    <w:rsid w:val="00665ECD"/>
    <w:rPr>
      <w:rFonts w:ascii="Times New Roman" w:hAnsi="Times New Roman"/>
      <w:b/>
      <w:caps/>
      <w:sz w:val="24"/>
      <w:lang w:eastAsia="ru-RU"/>
    </w:rPr>
  </w:style>
  <w:style w:type="paragraph" w:customStyle="1" w:styleId="46a">
    <w:name w:val="Заголовок 46"/>
    <w:basedOn w:val="9a"/>
    <w:next w:val="9a"/>
    <w:uiPriority w:val="99"/>
    <w:qFormat/>
    <w:rsid w:val="00665ECD"/>
    <w:pPr>
      <w:keepNext/>
      <w:widowControl/>
      <w:ind w:left="0" w:firstLine="0"/>
    </w:pPr>
    <w:rPr>
      <w:sz w:val="24"/>
    </w:rPr>
  </w:style>
  <w:style w:type="character" w:customStyle="1" w:styleId="479">
    <w:name w:val="Знак Знак479"/>
    <w:uiPriority w:val="99"/>
    <w:rsid w:val="00665ECD"/>
    <w:rPr>
      <w:rFonts w:ascii="Times New Roman" w:hAnsi="Times New Roman"/>
      <w:b/>
      <w:sz w:val="27"/>
      <w:lang w:eastAsia="ru-RU"/>
    </w:rPr>
  </w:style>
  <w:style w:type="character" w:customStyle="1" w:styleId="4590">
    <w:name w:val="Знак Знак459"/>
    <w:uiPriority w:val="99"/>
    <w:rsid w:val="00665ECD"/>
    <w:rPr>
      <w:rFonts w:ascii="Times New Roman" w:hAnsi="Times New Roman"/>
      <w:b/>
      <w:i/>
      <w:sz w:val="26"/>
      <w:lang w:eastAsia="ru-RU"/>
    </w:rPr>
  </w:style>
  <w:style w:type="paragraph" w:customStyle="1" w:styleId="653">
    <w:name w:val="Заголовок 65"/>
    <w:uiPriority w:val="99"/>
    <w:qFormat/>
    <w:rsid w:val="00665ECD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100">
    <w:name w:val="Знак5 Знак Знак10"/>
    <w:uiPriority w:val="99"/>
    <w:locked/>
    <w:rsid w:val="00665ECD"/>
    <w:rPr>
      <w:sz w:val="16"/>
    </w:rPr>
  </w:style>
  <w:style w:type="character" w:customStyle="1" w:styleId="509">
    <w:name w:val="Знак Знак509"/>
    <w:uiPriority w:val="99"/>
    <w:locked/>
    <w:rsid w:val="00665ECD"/>
    <w:rPr>
      <w:b/>
      <w:sz w:val="28"/>
      <w:lang w:val="ru-RU" w:eastAsia="ru-RU"/>
    </w:rPr>
  </w:style>
  <w:style w:type="character" w:customStyle="1" w:styleId="5290">
    <w:name w:val="Знак Знак529"/>
    <w:uiPriority w:val="99"/>
    <w:rsid w:val="00665ECD"/>
    <w:rPr>
      <w:rFonts w:ascii="Arial" w:hAnsi="Arial"/>
      <w:b/>
      <w:i/>
      <w:sz w:val="28"/>
    </w:rPr>
  </w:style>
  <w:style w:type="character" w:customStyle="1" w:styleId="519">
    <w:name w:val="Знак5 Знак Знак19"/>
    <w:uiPriority w:val="99"/>
    <w:locked/>
    <w:rsid w:val="00665ECD"/>
    <w:rPr>
      <w:sz w:val="16"/>
      <w:lang w:val="ru-RU" w:eastAsia="ru-RU"/>
    </w:rPr>
  </w:style>
  <w:style w:type="paragraph" w:customStyle="1" w:styleId="3ffa">
    <w:name w:val="Подзаголовок3"/>
    <w:basedOn w:val="a2"/>
    <w:uiPriority w:val="99"/>
    <w:qFormat/>
    <w:rsid w:val="00665ECD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100">
    <w:name w:val="Знак6 Знак Знак10"/>
    <w:uiPriority w:val="99"/>
    <w:rsid w:val="00665ECD"/>
    <w:rPr>
      <w:sz w:val="24"/>
      <w:lang w:val="ru-RU" w:eastAsia="ru-RU"/>
    </w:rPr>
  </w:style>
  <w:style w:type="character" w:customStyle="1" w:styleId="553">
    <w:name w:val="Знак Знак553"/>
    <w:uiPriority w:val="99"/>
    <w:locked/>
    <w:rsid w:val="00665ECD"/>
    <w:rPr>
      <w:sz w:val="24"/>
      <w:lang w:val="ru-RU" w:eastAsia="ru-RU"/>
    </w:rPr>
  </w:style>
  <w:style w:type="paragraph" w:customStyle="1" w:styleId="Heading13">
    <w:name w:val="Heading 13"/>
    <w:basedOn w:val="a2"/>
    <w:next w:val="a2"/>
    <w:uiPriority w:val="99"/>
    <w:qFormat/>
    <w:rsid w:val="00665ECD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30">
    <w:name w:val="Знак Знак653"/>
    <w:uiPriority w:val="99"/>
    <w:locked/>
    <w:rsid w:val="00665ECD"/>
    <w:rPr>
      <w:b/>
      <w:sz w:val="27"/>
      <w:lang w:val="ru-RU" w:eastAsia="ru-RU"/>
    </w:rPr>
  </w:style>
  <w:style w:type="character" w:customStyle="1" w:styleId="6430">
    <w:name w:val="Знак Знак643"/>
    <w:uiPriority w:val="99"/>
    <w:locked/>
    <w:rsid w:val="00665ECD"/>
    <w:rPr>
      <w:b/>
      <w:sz w:val="28"/>
      <w:lang w:val="ru-RU" w:eastAsia="ru-RU"/>
    </w:rPr>
  </w:style>
  <w:style w:type="character" w:customStyle="1" w:styleId="6330">
    <w:name w:val="Знак Знак633"/>
    <w:uiPriority w:val="99"/>
    <w:locked/>
    <w:rsid w:val="00665ECD"/>
    <w:rPr>
      <w:b/>
      <w:i/>
      <w:sz w:val="26"/>
      <w:lang w:val="ru-RU" w:eastAsia="ru-RU"/>
    </w:rPr>
  </w:style>
  <w:style w:type="character" w:customStyle="1" w:styleId="625">
    <w:name w:val="Знак Знак625"/>
    <w:uiPriority w:val="99"/>
    <w:locked/>
    <w:rsid w:val="00665ECD"/>
    <w:rPr>
      <w:sz w:val="24"/>
      <w:lang w:val="ru-RU" w:eastAsia="ru-RU"/>
    </w:rPr>
  </w:style>
  <w:style w:type="character" w:customStyle="1" w:styleId="61100">
    <w:name w:val="Знак Знак6110"/>
    <w:uiPriority w:val="99"/>
    <w:locked/>
    <w:rsid w:val="00665ECD"/>
    <w:rPr>
      <w:sz w:val="24"/>
      <w:lang w:val="ru-RU" w:eastAsia="ru-RU"/>
    </w:rPr>
  </w:style>
  <w:style w:type="character" w:customStyle="1" w:styleId="603">
    <w:name w:val="Знак Знак603"/>
    <w:uiPriority w:val="99"/>
    <w:locked/>
    <w:rsid w:val="00665ECD"/>
    <w:rPr>
      <w:i/>
      <w:sz w:val="24"/>
      <w:lang w:val="ru-RU" w:eastAsia="ru-RU"/>
    </w:rPr>
  </w:style>
  <w:style w:type="character" w:customStyle="1" w:styleId="593">
    <w:name w:val="Знак Знак593"/>
    <w:uiPriority w:val="99"/>
    <w:locked/>
    <w:rsid w:val="00665ECD"/>
    <w:rPr>
      <w:rFonts w:ascii="Arial" w:hAnsi="Arial"/>
      <w:sz w:val="22"/>
      <w:lang w:val="ru-RU" w:eastAsia="ru-RU"/>
    </w:rPr>
  </w:style>
  <w:style w:type="character" w:customStyle="1" w:styleId="583">
    <w:name w:val="Знак Знак583"/>
    <w:uiPriority w:val="99"/>
    <w:locked/>
    <w:rsid w:val="00665ECD"/>
    <w:rPr>
      <w:rFonts w:ascii="Courier New" w:hAnsi="Courier New"/>
      <w:lang w:val="ru-RU" w:eastAsia="ru-RU"/>
    </w:rPr>
  </w:style>
  <w:style w:type="character" w:customStyle="1" w:styleId="573">
    <w:name w:val="Знак Знак573"/>
    <w:uiPriority w:val="99"/>
    <w:locked/>
    <w:rsid w:val="00665ECD"/>
    <w:rPr>
      <w:lang w:val="ru-RU" w:eastAsia="ru-RU"/>
    </w:rPr>
  </w:style>
  <w:style w:type="character" w:customStyle="1" w:styleId="563">
    <w:name w:val="Знак Знак563"/>
    <w:uiPriority w:val="99"/>
    <w:locked/>
    <w:rsid w:val="00665ECD"/>
    <w:rPr>
      <w:sz w:val="24"/>
      <w:lang w:val="ru-RU" w:eastAsia="ru-RU"/>
    </w:rPr>
  </w:style>
  <w:style w:type="character" w:customStyle="1" w:styleId="543">
    <w:name w:val="Знак Знак543"/>
    <w:uiPriority w:val="99"/>
    <w:locked/>
    <w:rsid w:val="00665ECD"/>
    <w:rPr>
      <w:sz w:val="24"/>
      <w:lang w:val="en-US" w:eastAsia="ru-RU"/>
    </w:rPr>
  </w:style>
  <w:style w:type="paragraph" w:customStyle="1" w:styleId="Heading22">
    <w:name w:val="Heading 22"/>
    <w:basedOn w:val="a2"/>
    <w:next w:val="a2"/>
    <w:uiPriority w:val="99"/>
    <w:qFormat/>
    <w:rsid w:val="00665ECD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Heading32">
    <w:name w:val="Heading 32"/>
    <w:basedOn w:val="a2"/>
    <w:next w:val="a2"/>
    <w:uiPriority w:val="99"/>
    <w:qFormat/>
    <w:rsid w:val="00665ECD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Heading41">
    <w:name w:val="Heading 41"/>
    <w:basedOn w:val="a2"/>
    <w:next w:val="a2"/>
    <w:uiPriority w:val="99"/>
    <w:qFormat/>
    <w:rsid w:val="00665ECD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52">
    <w:name w:val="Heading 52"/>
    <w:basedOn w:val="a2"/>
    <w:next w:val="a2"/>
    <w:uiPriority w:val="99"/>
    <w:qFormat/>
    <w:rsid w:val="00665ECD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Heading62">
    <w:name w:val="Heading 62"/>
    <w:basedOn w:val="a2"/>
    <w:next w:val="a2"/>
    <w:uiPriority w:val="99"/>
    <w:qFormat/>
    <w:rsid w:val="00665ECD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Heading72">
    <w:name w:val="Heading 72"/>
    <w:basedOn w:val="a2"/>
    <w:next w:val="a2"/>
    <w:uiPriority w:val="99"/>
    <w:qFormat/>
    <w:rsid w:val="00665ECD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Heading81">
    <w:name w:val="Heading 81"/>
    <w:basedOn w:val="a2"/>
    <w:next w:val="a2"/>
    <w:uiPriority w:val="99"/>
    <w:qFormat/>
    <w:rsid w:val="00665ECD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Heading92">
    <w:name w:val="Heading 92"/>
    <w:basedOn w:val="a2"/>
    <w:next w:val="a2"/>
    <w:uiPriority w:val="99"/>
    <w:qFormat/>
    <w:rsid w:val="00665ECD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3">
    <w:name w:val="Знак Знак673"/>
    <w:uiPriority w:val="99"/>
    <w:rsid w:val="00665ECD"/>
    <w:rPr>
      <w:rFonts w:ascii="Arial" w:hAnsi="Arial"/>
      <w:b/>
      <w:sz w:val="26"/>
    </w:rPr>
  </w:style>
  <w:style w:type="character" w:customStyle="1" w:styleId="663">
    <w:name w:val="Знак Знак663"/>
    <w:uiPriority w:val="99"/>
    <w:rsid w:val="00665ECD"/>
    <w:rPr>
      <w:b/>
      <w:sz w:val="28"/>
    </w:rPr>
  </w:style>
  <w:style w:type="character" w:customStyle="1" w:styleId="703">
    <w:name w:val="Знак Знак703"/>
    <w:uiPriority w:val="99"/>
    <w:rsid w:val="00665ECD"/>
    <w:rPr>
      <w:rFonts w:ascii="Arial" w:hAnsi="Arial"/>
      <w:b/>
      <w:sz w:val="26"/>
    </w:rPr>
  </w:style>
  <w:style w:type="character" w:customStyle="1" w:styleId="693">
    <w:name w:val="Знак Знак693"/>
    <w:uiPriority w:val="99"/>
    <w:rsid w:val="00665ECD"/>
    <w:rPr>
      <w:b/>
      <w:sz w:val="28"/>
    </w:rPr>
  </w:style>
  <w:style w:type="character" w:customStyle="1" w:styleId="683">
    <w:name w:val="Знак Знак683"/>
    <w:uiPriority w:val="99"/>
    <w:rsid w:val="00665ECD"/>
    <w:rPr>
      <w:b/>
      <w:i/>
      <w:sz w:val="26"/>
    </w:rPr>
  </w:style>
  <w:style w:type="paragraph" w:customStyle="1" w:styleId="HTML40">
    <w:name w:val="Стандартный HTML4"/>
    <w:basedOn w:val="a2"/>
    <w:uiPriority w:val="99"/>
    <w:qFormat/>
    <w:rsid w:val="00665EC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CommentTextChar2">
    <w:name w:val="Comment Text Char2"/>
    <w:uiPriority w:val="99"/>
    <w:locked/>
    <w:rsid w:val="00665ECD"/>
  </w:style>
  <w:style w:type="character" w:customStyle="1" w:styleId="HeaderChar2">
    <w:name w:val="Header Char2"/>
    <w:uiPriority w:val="99"/>
    <w:locked/>
    <w:rsid w:val="00665ECD"/>
    <w:rPr>
      <w:sz w:val="24"/>
    </w:rPr>
  </w:style>
  <w:style w:type="character" w:customStyle="1" w:styleId="FooterChar2">
    <w:name w:val="Footer Char2"/>
    <w:uiPriority w:val="99"/>
    <w:locked/>
    <w:rsid w:val="00665ECD"/>
    <w:rPr>
      <w:sz w:val="24"/>
    </w:rPr>
  </w:style>
  <w:style w:type="character" w:customStyle="1" w:styleId="EndnoteTextChar2">
    <w:name w:val="Endnote Text Char2"/>
    <w:uiPriority w:val="99"/>
    <w:locked/>
    <w:rsid w:val="00665ECD"/>
    <w:rPr>
      <w:color w:val="000000"/>
      <w:sz w:val="24"/>
    </w:rPr>
  </w:style>
  <w:style w:type="character" w:customStyle="1" w:styleId="MacroTextChar1">
    <w:name w:val="Macro Text Char1"/>
    <w:uiPriority w:val="99"/>
    <w:locked/>
    <w:rsid w:val="00665ECD"/>
    <w:rPr>
      <w:rFonts w:ascii="Courier New" w:hAnsi="Courier New"/>
      <w:sz w:val="22"/>
      <w:lang w:val="en-US" w:eastAsia="en-US"/>
    </w:rPr>
  </w:style>
  <w:style w:type="character" w:customStyle="1" w:styleId="TitleChar2">
    <w:name w:val="Title Char2"/>
    <w:uiPriority w:val="99"/>
    <w:locked/>
    <w:rsid w:val="00665ECD"/>
    <w:rPr>
      <w:sz w:val="24"/>
      <w:lang w:val="en-US"/>
    </w:rPr>
  </w:style>
  <w:style w:type="character" w:customStyle="1" w:styleId="SubtitleChar2">
    <w:name w:val="Subtitle Char2"/>
    <w:uiPriority w:val="99"/>
    <w:locked/>
    <w:rsid w:val="00665ECD"/>
    <w:rPr>
      <w:rFonts w:ascii="PragmaticaCTT" w:hAnsi="PragmaticaCTT"/>
      <w:b/>
      <w:sz w:val="24"/>
    </w:rPr>
  </w:style>
  <w:style w:type="character" w:customStyle="1" w:styleId="BodyTextFirstIndentChar2">
    <w:name w:val="Body Text First Indent Char2"/>
    <w:uiPriority w:val="99"/>
    <w:locked/>
    <w:rsid w:val="00665ECD"/>
    <w:rPr>
      <w:rFonts w:ascii="Times New Roman" w:hAnsi="Times New Roman"/>
      <w:sz w:val="24"/>
      <w:lang w:eastAsia="ru-RU"/>
    </w:rPr>
  </w:style>
  <w:style w:type="character" w:customStyle="1" w:styleId="BodyText2Char2">
    <w:name w:val="Body Text 2 Char2"/>
    <w:uiPriority w:val="99"/>
    <w:locked/>
    <w:rsid w:val="00665ECD"/>
    <w:rPr>
      <w:sz w:val="24"/>
    </w:rPr>
  </w:style>
  <w:style w:type="character" w:customStyle="1" w:styleId="BodyTextIndent2Char2">
    <w:name w:val="Body Text Indent 2 Char2"/>
    <w:uiPriority w:val="99"/>
    <w:locked/>
    <w:rsid w:val="00665ECD"/>
    <w:rPr>
      <w:sz w:val="24"/>
    </w:rPr>
  </w:style>
  <w:style w:type="character" w:customStyle="1" w:styleId="BodyTextIndent3Char2">
    <w:name w:val="Body Text Indent 3 Char2"/>
    <w:uiPriority w:val="99"/>
    <w:locked/>
    <w:rsid w:val="00665ECD"/>
    <w:rPr>
      <w:sz w:val="16"/>
    </w:rPr>
  </w:style>
  <w:style w:type="character" w:customStyle="1" w:styleId="DocumentMapChar2">
    <w:name w:val="Document Map Char2"/>
    <w:uiPriority w:val="99"/>
    <w:locked/>
    <w:rsid w:val="00665ECD"/>
    <w:rPr>
      <w:rFonts w:ascii="Tahoma" w:hAnsi="Tahoma"/>
    </w:rPr>
  </w:style>
  <w:style w:type="character" w:customStyle="1" w:styleId="CommentSubjectChar2">
    <w:name w:val="Comment Subject Char2"/>
    <w:uiPriority w:val="99"/>
    <w:qFormat/>
    <w:locked/>
    <w:rsid w:val="00665ECD"/>
    <w:rPr>
      <w:sz w:val="16"/>
    </w:rPr>
  </w:style>
  <w:style w:type="character" w:customStyle="1" w:styleId="BalloonTextChar2">
    <w:name w:val="Balloon Text Char2"/>
    <w:uiPriority w:val="99"/>
    <w:locked/>
    <w:rsid w:val="00665ECD"/>
    <w:rPr>
      <w:rFonts w:ascii="Tahoma" w:hAnsi="Tahoma"/>
      <w:sz w:val="16"/>
    </w:rPr>
  </w:style>
  <w:style w:type="character" w:customStyle="1" w:styleId="NoSpacingChar2">
    <w:name w:val="No Spacing Char2"/>
    <w:uiPriority w:val="99"/>
    <w:locked/>
    <w:rsid w:val="00665ECD"/>
    <w:rPr>
      <w:rFonts w:eastAsia="Times New Roman"/>
      <w:sz w:val="22"/>
      <w:lang w:val="en-US" w:eastAsia="en-US"/>
    </w:rPr>
  </w:style>
  <w:style w:type="character" w:customStyle="1" w:styleId="ListParagraphChar3">
    <w:name w:val="List Paragraph Char3"/>
    <w:uiPriority w:val="99"/>
    <w:locked/>
    <w:rsid w:val="00665ECD"/>
    <w:rPr>
      <w:rFonts w:ascii="Calibri" w:hAnsi="Calibri"/>
      <w:sz w:val="24"/>
    </w:rPr>
  </w:style>
  <w:style w:type="character" w:customStyle="1" w:styleId="QuoteChar3">
    <w:name w:val="Quote Char3"/>
    <w:link w:val="245"/>
    <w:uiPriority w:val="99"/>
    <w:qFormat/>
    <w:locked/>
    <w:rsid w:val="00665ECD"/>
    <w:rPr>
      <w:i/>
      <w:color w:val="000000"/>
      <w:sz w:val="24"/>
    </w:rPr>
  </w:style>
  <w:style w:type="paragraph" w:customStyle="1" w:styleId="245">
    <w:name w:val="Цитата 24"/>
    <w:basedOn w:val="a2"/>
    <w:next w:val="a2"/>
    <w:link w:val="QuoteChar3"/>
    <w:uiPriority w:val="99"/>
    <w:qFormat/>
    <w:rsid w:val="00665ECD"/>
    <w:pPr>
      <w:widowControl/>
      <w:snapToGrid/>
      <w:spacing w:before="0" w:after="0"/>
    </w:pPr>
    <w:rPr>
      <w:rFonts w:asciiTheme="minorHAnsi" w:eastAsiaTheme="minorHAnsi" w:hAnsiTheme="minorHAnsi" w:cstheme="minorBidi"/>
      <w:i/>
      <w:color w:val="000000"/>
      <w:szCs w:val="22"/>
      <w:lang w:eastAsia="en-US"/>
    </w:rPr>
  </w:style>
  <w:style w:type="character" w:customStyle="1" w:styleId="IntenseQuoteChar3">
    <w:name w:val="Intense Quote Char3"/>
    <w:link w:val="4fa"/>
    <w:uiPriority w:val="99"/>
    <w:qFormat/>
    <w:locked/>
    <w:rsid w:val="00665ECD"/>
    <w:rPr>
      <w:b/>
      <w:i/>
      <w:color w:val="4F81BD"/>
      <w:sz w:val="24"/>
    </w:rPr>
  </w:style>
  <w:style w:type="paragraph" w:customStyle="1" w:styleId="4fa">
    <w:name w:val="Выделенная цитата4"/>
    <w:basedOn w:val="a2"/>
    <w:next w:val="a2"/>
    <w:link w:val="IntenseQuoteChar3"/>
    <w:uiPriority w:val="99"/>
    <w:qFormat/>
    <w:rsid w:val="00665EC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 w:cstheme="minorBidi"/>
      <w:b/>
      <w:i/>
      <w:color w:val="4F81BD"/>
      <w:szCs w:val="22"/>
      <w:lang w:eastAsia="en-US"/>
    </w:rPr>
  </w:style>
  <w:style w:type="paragraph" w:customStyle="1" w:styleId="BodyText212">
    <w:name w:val="Body Text 212"/>
    <w:basedOn w:val="a2"/>
    <w:uiPriority w:val="99"/>
    <w:qFormat/>
    <w:rsid w:val="00665ECD"/>
    <w:pPr>
      <w:widowControl/>
      <w:snapToGrid/>
      <w:spacing w:before="0" w:after="0" w:line="360" w:lineRule="auto"/>
      <w:jc w:val="both"/>
    </w:pPr>
  </w:style>
  <w:style w:type="paragraph" w:customStyle="1" w:styleId="BlockText1">
    <w:name w:val="Block Text1"/>
    <w:basedOn w:val="a2"/>
    <w:uiPriority w:val="99"/>
    <w:qFormat/>
    <w:rsid w:val="00665EC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BodyTextIndent21">
    <w:name w:val="Body Text Indent 21"/>
    <w:basedOn w:val="a2"/>
    <w:uiPriority w:val="99"/>
    <w:qFormat/>
    <w:rsid w:val="00665ECD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paragraph" w:customStyle="1" w:styleId="BodyTextIndent31">
    <w:name w:val="Body Text Indent 31"/>
    <w:basedOn w:val="a2"/>
    <w:uiPriority w:val="99"/>
    <w:qFormat/>
    <w:rsid w:val="00665ECD"/>
    <w:pPr>
      <w:widowControl/>
      <w:snapToGrid/>
      <w:spacing w:before="0" w:after="0" w:line="360" w:lineRule="auto"/>
      <w:ind w:firstLine="709"/>
      <w:jc w:val="both"/>
    </w:pPr>
    <w:rPr>
      <w:sz w:val="28"/>
    </w:rPr>
  </w:style>
  <w:style w:type="paragraph" w:customStyle="1" w:styleId="21f3">
    <w:name w:val="Обычный21"/>
    <w:uiPriority w:val="99"/>
    <w:qFormat/>
    <w:rsid w:val="00665ECD"/>
    <w:pPr>
      <w:widowControl w:val="0"/>
      <w:spacing w:after="0" w:line="314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Header1">
    <w:name w:val="Header1"/>
    <w:basedOn w:val="a2"/>
    <w:uiPriority w:val="99"/>
    <w:qFormat/>
    <w:rsid w:val="00665EC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Normal11">
    <w:name w:val="Normal11"/>
    <w:uiPriority w:val="99"/>
    <w:qFormat/>
    <w:rsid w:val="00665ECD"/>
    <w:pPr>
      <w:snapToGri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Heading311">
    <w:name w:val="Heading 311"/>
    <w:basedOn w:val="Normal11"/>
    <w:next w:val="Normal11"/>
    <w:uiPriority w:val="99"/>
    <w:qFormat/>
    <w:rsid w:val="00665ECD"/>
    <w:pPr>
      <w:keepNext/>
      <w:snapToGrid/>
      <w:outlineLvl w:val="2"/>
    </w:pPr>
    <w:rPr>
      <w:sz w:val="24"/>
    </w:rPr>
  </w:style>
  <w:style w:type="paragraph" w:customStyle="1" w:styleId="BodyText11">
    <w:name w:val="Body Text11"/>
    <w:basedOn w:val="Normal11"/>
    <w:uiPriority w:val="99"/>
    <w:qFormat/>
    <w:rsid w:val="00665ECD"/>
    <w:pPr>
      <w:snapToGrid/>
      <w:spacing w:line="360" w:lineRule="auto"/>
    </w:pPr>
    <w:rPr>
      <w:sz w:val="24"/>
    </w:rPr>
  </w:style>
  <w:style w:type="paragraph" w:customStyle="1" w:styleId="ListParagraph11">
    <w:name w:val="List Paragraph11"/>
    <w:basedOn w:val="a2"/>
    <w:uiPriority w:val="99"/>
    <w:qFormat/>
    <w:rsid w:val="00665ECD"/>
    <w:pPr>
      <w:widowControl/>
      <w:snapToGrid/>
      <w:spacing w:before="0"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lainText11">
    <w:name w:val="Plain Text11"/>
    <w:basedOn w:val="a2"/>
    <w:uiPriority w:val="99"/>
    <w:qFormat/>
    <w:rsid w:val="00665ECD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BodyText311">
    <w:name w:val="Body Text 311"/>
    <w:basedOn w:val="Normal11"/>
    <w:uiPriority w:val="99"/>
    <w:qFormat/>
    <w:rsid w:val="00665ECD"/>
    <w:pPr>
      <w:snapToGrid/>
      <w:jc w:val="both"/>
    </w:pPr>
    <w:rPr>
      <w:i/>
      <w:sz w:val="26"/>
    </w:rPr>
  </w:style>
  <w:style w:type="paragraph" w:customStyle="1" w:styleId="NoSpacing1">
    <w:name w:val="No Spacing1"/>
    <w:uiPriority w:val="99"/>
    <w:qFormat/>
    <w:rsid w:val="00665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412">
    <w:name w:val="Heading 412"/>
    <w:basedOn w:val="Normal1"/>
    <w:next w:val="Normal1"/>
    <w:uiPriority w:val="99"/>
    <w:qFormat/>
    <w:rsid w:val="00665ECD"/>
    <w:pPr>
      <w:keepNext/>
      <w:snapToGrid/>
    </w:pPr>
    <w:rPr>
      <w:rFonts w:eastAsia="Calibri"/>
      <w:sz w:val="24"/>
    </w:rPr>
  </w:style>
  <w:style w:type="paragraph" w:customStyle="1" w:styleId="Quote1">
    <w:name w:val="Quote1"/>
    <w:basedOn w:val="a2"/>
    <w:next w:val="a2"/>
    <w:uiPriority w:val="99"/>
    <w:qFormat/>
    <w:rsid w:val="00665ECD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IntenseQuote1">
    <w:name w:val="Intense Quote1"/>
    <w:basedOn w:val="a2"/>
    <w:next w:val="a2"/>
    <w:uiPriority w:val="99"/>
    <w:qFormat/>
    <w:rsid w:val="00665EC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221">
    <w:name w:val="Heading 221"/>
    <w:basedOn w:val="a2"/>
    <w:next w:val="a2"/>
    <w:uiPriority w:val="99"/>
    <w:qFormat/>
    <w:rsid w:val="00665ECD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2">
    <w:name w:val="Heading 322"/>
    <w:basedOn w:val="a2"/>
    <w:next w:val="a2"/>
    <w:uiPriority w:val="99"/>
    <w:qFormat/>
    <w:rsid w:val="00665ECD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2">
    <w:name w:val="Heading 42"/>
    <w:basedOn w:val="a2"/>
    <w:next w:val="a2"/>
    <w:uiPriority w:val="99"/>
    <w:qFormat/>
    <w:rsid w:val="00665ECD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621">
    <w:name w:val="Heading 621"/>
    <w:basedOn w:val="a2"/>
    <w:next w:val="a2"/>
    <w:uiPriority w:val="99"/>
    <w:qFormat/>
    <w:rsid w:val="00665ECD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811">
    <w:name w:val="Heading 811"/>
    <w:basedOn w:val="a2"/>
    <w:next w:val="a2"/>
    <w:uiPriority w:val="99"/>
    <w:qFormat/>
    <w:rsid w:val="00665ECD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i/>
      <w:iCs/>
      <w:szCs w:val="24"/>
      <w:lang w:eastAsia="zh-CN"/>
    </w:rPr>
  </w:style>
  <w:style w:type="paragraph" w:customStyle="1" w:styleId="Heading911">
    <w:name w:val="Heading 911"/>
    <w:uiPriority w:val="99"/>
    <w:qFormat/>
    <w:rsid w:val="00665EC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111">
    <w:name w:val="Heading 111"/>
    <w:uiPriority w:val="99"/>
    <w:qFormat/>
    <w:rsid w:val="00665EC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611">
    <w:name w:val="Heading 611"/>
    <w:uiPriority w:val="99"/>
    <w:qFormat/>
    <w:rsid w:val="00665EC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711">
    <w:name w:val="Heading 711"/>
    <w:uiPriority w:val="99"/>
    <w:qFormat/>
    <w:rsid w:val="00665EC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211">
    <w:name w:val="Heading 211"/>
    <w:uiPriority w:val="99"/>
    <w:qFormat/>
    <w:rsid w:val="00665EC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511">
    <w:name w:val="Heading 511"/>
    <w:uiPriority w:val="99"/>
    <w:qFormat/>
    <w:rsid w:val="00665EC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TMLPreformatted1">
    <w:name w:val="HTML Preformatted1"/>
    <w:basedOn w:val="a2"/>
    <w:uiPriority w:val="99"/>
    <w:qFormat/>
    <w:rsid w:val="00665EC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fb">
    <w:name w:val="Название Знак4"/>
    <w:uiPriority w:val="99"/>
    <w:qFormat/>
    <w:locked/>
    <w:rsid w:val="00665ECD"/>
    <w:rPr>
      <w:rFonts w:ascii="Times New Roman" w:hAnsi="Times New Roman"/>
      <w:sz w:val="24"/>
      <w:lang w:val="en-US"/>
    </w:rPr>
  </w:style>
  <w:style w:type="character" w:customStyle="1" w:styleId="1fffff3">
    <w:name w:val="Заголовок Знак1"/>
    <w:uiPriority w:val="99"/>
    <w:qFormat/>
    <w:rsid w:val="00665ECD"/>
    <w:rPr>
      <w:rFonts w:ascii="Calibri Light" w:hAnsi="Calibri Light"/>
      <w:spacing w:val="-10"/>
      <w:kern w:val="28"/>
      <w:sz w:val="56"/>
      <w:lang w:eastAsia="ru-RU"/>
    </w:rPr>
  </w:style>
  <w:style w:type="character" w:customStyle="1" w:styleId="Heading2Char2">
    <w:name w:val="Heading 2 Char2"/>
    <w:uiPriority w:val="99"/>
    <w:qFormat/>
    <w:locked/>
    <w:rsid w:val="00665ECD"/>
    <w:rPr>
      <w:rFonts w:ascii="Times New Roman" w:hAnsi="Times New Roman"/>
      <w:sz w:val="24"/>
    </w:rPr>
  </w:style>
  <w:style w:type="character" w:customStyle="1" w:styleId="QuoteChar4">
    <w:name w:val="Quote Char4"/>
    <w:uiPriority w:val="99"/>
    <w:qFormat/>
    <w:locked/>
    <w:rsid w:val="00665ECD"/>
    <w:rPr>
      <w:rFonts w:ascii="Times New Roman" w:hAnsi="Times New Roman"/>
      <w:i/>
      <w:color w:val="000000"/>
      <w:sz w:val="24"/>
    </w:rPr>
  </w:style>
  <w:style w:type="character" w:customStyle="1" w:styleId="IntenseQuoteChar4">
    <w:name w:val="Intense Quote Char4"/>
    <w:uiPriority w:val="99"/>
    <w:qFormat/>
    <w:locked/>
    <w:rsid w:val="00665ECD"/>
    <w:rPr>
      <w:rFonts w:ascii="Times New Roman" w:hAnsi="Times New Roman"/>
      <w:b/>
      <w:i/>
      <w:color w:val="4F81BD"/>
      <w:sz w:val="24"/>
    </w:rPr>
  </w:style>
  <w:style w:type="character" w:customStyle="1" w:styleId="SubtleEmphasis1">
    <w:name w:val="Subtle Emphasis1"/>
    <w:uiPriority w:val="99"/>
    <w:rsid w:val="00665ECD"/>
    <w:rPr>
      <w:i/>
      <w:color w:val="808080"/>
    </w:rPr>
  </w:style>
  <w:style w:type="character" w:customStyle="1" w:styleId="DefaultParagraphFont1">
    <w:name w:val="Default Paragraph Font1"/>
    <w:uiPriority w:val="99"/>
    <w:rsid w:val="00665ECD"/>
  </w:style>
  <w:style w:type="character" w:customStyle="1" w:styleId="PlaceholderText1">
    <w:name w:val="Placeholder Text1"/>
    <w:uiPriority w:val="99"/>
    <w:rsid w:val="00665ECD"/>
    <w:rPr>
      <w:rFonts w:ascii="Times New Roman" w:hAnsi="Times New Roman"/>
      <w:color w:val="808080"/>
    </w:rPr>
  </w:style>
  <w:style w:type="character" w:customStyle="1" w:styleId="IntenseEmphasis1">
    <w:name w:val="Intense Emphasis1"/>
    <w:uiPriority w:val="99"/>
    <w:rsid w:val="00665ECD"/>
    <w:rPr>
      <w:b/>
    </w:rPr>
  </w:style>
  <w:style w:type="character" w:customStyle="1" w:styleId="1102">
    <w:name w:val="Знак Знак110"/>
    <w:uiPriority w:val="99"/>
    <w:qFormat/>
    <w:rsid w:val="00665ECD"/>
    <w:rPr>
      <w:rFonts w:ascii="Arial" w:hAnsi="Arial"/>
      <w:b/>
      <w:sz w:val="36"/>
      <w:lang w:val="ru-RU" w:eastAsia="en-US"/>
    </w:rPr>
  </w:style>
  <w:style w:type="character" w:customStyle="1" w:styleId="3ff7">
    <w:name w:val="Название Знак3"/>
    <w:link w:val="89"/>
    <w:uiPriority w:val="99"/>
    <w:locked/>
    <w:rsid w:val="00665ECD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HTMLAddressChar1">
    <w:name w:val="HTML Address Char1"/>
    <w:uiPriority w:val="99"/>
    <w:qFormat/>
    <w:locked/>
    <w:rsid w:val="00665ECD"/>
    <w:rPr>
      <w:i/>
      <w:sz w:val="24"/>
      <w:lang w:eastAsia="ru-RU"/>
    </w:rPr>
  </w:style>
  <w:style w:type="character" w:customStyle="1" w:styleId="NoSpacingChar1">
    <w:name w:val="No Spacing Char1"/>
    <w:link w:val="5f3"/>
    <w:uiPriority w:val="99"/>
    <w:qFormat/>
    <w:locked/>
    <w:rsid w:val="00665ECD"/>
    <w:rPr>
      <w:lang w:val="en-US"/>
    </w:rPr>
  </w:style>
  <w:style w:type="paragraph" w:customStyle="1" w:styleId="5f3">
    <w:name w:val="Без интервала5"/>
    <w:link w:val="NoSpacingChar1"/>
    <w:uiPriority w:val="99"/>
    <w:qFormat/>
    <w:rsid w:val="00665ECD"/>
    <w:pPr>
      <w:spacing w:after="0" w:line="240" w:lineRule="auto"/>
    </w:pPr>
    <w:rPr>
      <w:lang w:val="en-US"/>
    </w:rPr>
  </w:style>
  <w:style w:type="paragraph" w:customStyle="1" w:styleId="11fd">
    <w:name w:val="Заголовок оглавления11"/>
    <w:basedOn w:val="10"/>
    <w:next w:val="a2"/>
    <w:uiPriority w:val="99"/>
    <w:qFormat/>
    <w:rsid w:val="00665EC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11fe">
    <w:name w:val="Слабая ссылка11"/>
    <w:uiPriority w:val="99"/>
    <w:rsid w:val="00665ECD"/>
    <w:rPr>
      <w:smallCaps/>
      <w:color w:val="C0504D"/>
      <w:u w:val="single"/>
    </w:rPr>
  </w:style>
  <w:style w:type="character" w:customStyle="1" w:styleId="11ff">
    <w:name w:val="Сильная ссылка11"/>
    <w:uiPriority w:val="99"/>
    <w:rsid w:val="00665ECD"/>
    <w:rPr>
      <w:b/>
      <w:smallCaps/>
      <w:color w:val="C0504D"/>
      <w:spacing w:val="5"/>
      <w:u w:val="single"/>
    </w:rPr>
  </w:style>
  <w:style w:type="character" w:customStyle="1" w:styleId="11ff0">
    <w:name w:val="Название книги11"/>
    <w:uiPriority w:val="99"/>
    <w:rsid w:val="00665ECD"/>
    <w:rPr>
      <w:b/>
      <w:smallCaps/>
      <w:spacing w:val="5"/>
    </w:rPr>
  </w:style>
  <w:style w:type="character" w:customStyle="1" w:styleId="ListParagraphChar2">
    <w:name w:val="List Paragraph Char2"/>
    <w:link w:val="6f1"/>
    <w:uiPriority w:val="99"/>
    <w:qFormat/>
    <w:locked/>
    <w:rsid w:val="00665ECD"/>
    <w:rPr>
      <w:rFonts w:eastAsia="Times New Roman"/>
    </w:rPr>
  </w:style>
  <w:style w:type="paragraph" w:customStyle="1" w:styleId="6f1">
    <w:name w:val="Абзац списка6"/>
    <w:basedOn w:val="a2"/>
    <w:link w:val="ListParagraphChar2"/>
    <w:uiPriority w:val="99"/>
    <w:qFormat/>
    <w:rsid w:val="00665ECD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 w:val="22"/>
      <w:szCs w:val="22"/>
      <w:lang w:eastAsia="en-US"/>
    </w:rPr>
  </w:style>
  <w:style w:type="character" w:customStyle="1" w:styleId="2fff9">
    <w:name w:val="Красная строка Знак2"/>
    <w:uiPriority w:val="99"/>
    <w:rsid w:val="00665ECD"/>
  </w:style>
  <w:style w:type="paragraph" w:customStyle="1" w:styleId="3ffb">
    <w:name w:val="Подзаголовок3"/>
    <w:basedOn w:val="a2"/>
    <w:uiPriority w:val="99"/>
    <w:qFormat/>
    <w:rsid w:val="00665ECD"/>
    <w:pPr>
      <w:widowControl/>
      <w:snapToGrid/>
      <w:spacing w:before="0" w:after="0" w:line="312" w:lineRule="auto"/>
    </w:pPr>
    <w:rPr>
      <w:rFonts w:ascii="Arial" w:hAnsi="Arial" w:cs="Arial"/>
      <w:b/>
      <w:bCs/>
      <w:color w:val="000000"/>
      <w:sz w:val="20"/>
    </w:rPr>
  </w:style>
  <w:style w:type="paragraph" w:customStyle="1" w:styleId="2115">
    <w:name w:val="Знак2 Знак Знак1 Знак1 Знак Знак Знак Знак Знак Знак Знак Знак Знак Знак Знак Знак"/>
    <w:basedOn w:val="a2"/>
    <w:uiPriority w:val="99"/>
    <w:qFormat/>
    <w:rsid w:val="00665ECD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930">
    <w:name w:val="Знак93"/>
    <w:basedOn w:val="a2"/>
    <w:uiPriority w:val="99"/>
    <w:qFormat/>
    <w:rsid w:val="00665EC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50">
    <w:name w:val="Знак4 Знак Знак15"/>
    <w:uiPriority w:val="99"/>
    <w:locked/>
    <w:rsid w:val="00665ECD"/>
    <w:rPr>
      <w:rFonts w:ascii="Arial" w:hAnsi="Arial"/>
      <w:b/>
      <w:kern w:val="32"/>
      <w:sz w:val="32"/>
      <w:lang w:val="ru-RU" w:eastAsia="ru-RU"/>
    </w:rPr>
  </w:style>
  <w:style w:type="character" w:customStyle="1" w:styleId="2131">
    <w:name w:val="Знак2 Знак Знак13"/>
    <w:uiPriority w:val="99"/>
    <w:locked/>
    <w:rsid w:val="00665ECD"/>
    <w:rPr>
      <w:b/>
      <w:sz w:val="27"/>
      <w:lang w:val="ru-RU" w:eastAsia="ru-RU"/>
    </w:rPr>
  </w:style>
  <w:style w:type="character" w:customStyle="1" w:styleId="43a">
    <w:name w:val="Знак4 Знак Знак3"/>
    <w:uiPriority w:val="99"/>
    <w:locked/>
    <w:rsid w:val="00665ECD"/>
    <w:rPr>
      <w:rFonts w:ascii="Arial" w:hAnsi="Arial"/>
      <w:b/>
      <w:kern w:val="32"/>
      <w:sz w:val="32"/>
      <w:lang w:val="ru-RU" w:eastAsia="ru-RU"/>
    </w:rPr>
  </w:style>
  <w:style w:type="character" w:customStyle="1" w:styleId="246">
    <w:name w:val="Знак2 Знак Знак4"/>
    <w:uiPriority w:val="99"/>
    <w:semiHidden/>
    <w:locked/>
    <w:rsid w:val="00665ECD"/>
    <w:rPr>
      <w:rFonts w:ascii="Arial" w:hAnsi="Arial"/>
      <w:b/>
      <w:sz w:val="26"/>
      <w:lang w:val="ru-RU" w:eastAsia="ru-RU"/>
    </w:rPr>
  </w:style>
  <w:style w:type="character" w:customStyle="1" w:styleId="FontStyle270">
    <w:name w:val="Font Style27"/>
    <w:uiPriority w:val="99"/>
    <w:qFormat/>
    <w:rsid w:val="00665ECD"/>
    <w:rPr>
      <w:rFonts w:ascii="Times New Roman" w:hAnsi="Times New Roman"/>
      <w:sz w:val="26"/>
    </w:rPr>
  </w:style>
  <w:style w:type="character" w:customStyle="1" w:styleId="2116">
    <w:name w:val="Знак Знак211"/>
    <w:uiPriority w:val="99"/>
    <w:qFormat/>
    <w:locked/>
    <w:rsid w:val="00665ECD"/>
    <w:rPr>
      <w:rFonts w:ascii="Calibri" w:hAnsi="Calibri"/>
      <w:i/>
      <w:sz w:val="24"/>
    </w:rPr>
  </w:style>
  <w:style w:type="character" w:customStyle="1" w:styleId="Heading123">
    <w:name w:val="Heading 12 Знак Знак3"/>
    <w:uiPriority w:val="99"/>
    <w:locked/>
    <w:rsid w:val="00665ECD"/>
    <w:rPr>
      <w:rFonts w:ascii="Courier New" w:hAnsi="Courier New"/>
      <w:sz w:val="20"/>
    </w:rPr>
  </w:style>
  <w:style w:type="character" w:customStyle="1" w:styleId="1310">
    <w:name w:val="Знак Знак131"/>
    <w:uiPriority w:val="99"/>
    <w:qFormat/>
    <w:locked/>
    <w:rsid w:val="00665ECD"/>
    <w:rPr>
      <w:rFonts w:ascii="Times New Roman" w:hAnsi="Times New Roman"/>
      <w:sz w:val="24"/>
      <w:lang w:val="en-US"/>
    </w:rPr>
  </w:style>
  <w:style w:type="character" w:customStyle="1" w:styleId="1118">
    <w:name w:val="Знак Знак111"/>
    <w:uiPriority w:val="99"/>
    <w:qFormat/>
    <w:locked/>
    <w:rsid w:val="00665ECD"/>
    <w:rPr>
      <w:sz w:val="16"/>
    </w:rPr>
  </w:style>
  <w:style w:type="character" w:customStyle="1" w:styleId="1211">
    <w:name w:val="Знак Знак121"/>
    <w:uiPriority w:val="99"/>
    <w:qFormat/>
    <w:locked/>
    <w:rsid w:val="00665ECD"/>
    <w:rPr>
      <w:rFonts w:ascii="Times New Roman" w:hAnsi="Times New Roman"/>
      <w:sz w:val="20"/>
      <w:lang w:eastAsia="ru-RU"/>
    </w:rPr>
  </w:style>
  <w:style w:type="character" w:customStyle="1" w:styleId="913">
    <w:name w:val="Знак Знак91"/>
    <w:uiPriority w:val="99"/>
    <w:qFormat/>
    <w:locked/>
    <w:rsid w:val="00665ECD"/>
    <w:rPr>
      <w:rFonts w:ascii="Times New Roman" w:hAnsi="Times New Roman"/>
      <w:sz w:val="24"/>
    </w:rPr>
  </w:style>
  <w:style w:type="character" w:customStyle="1" w:styleId="5101">
    <w:name w:val="Знак Знак510"/>
    <w:uiPriority w:val="99"/>
    <w:locked/>
    <w:rsid w:val="00665ECD"/>
    <w:rPr>
      <w:rFonts w:ascii="Courier New" w:hAnsi="Courier New"/>
      <w:sz w:val="20"/>
      <w:lang w:eastAsia="ru-RU"/>
    </w:rPr>
  </w:style>
  <w:style w:type="character" w:customStyle="1" w:styleId="4100">
    <w:name w:val="Знак Знак410"/>
    <w:uiPriority w:val="99"/>
    <w:locked/>
    <w:rsid w:val="00665ECD"/>
    <w:rPr>
      <w:i/>
      <w:sz w:val="24"/>
      <w:lang w:eastAsia="ru-RU"/>
    </w:rPr>
  </w:style>
  <w:style w:type="character" w:customStyle="1" w:styleId="2100">
    <w:name w:val="Знак Знак210"/>
    <w:uiPriority w:val="99"/>
    <w:locked/>
    <w:rsid w:val="00665ECD"/>
    <w:rPr>
      <w:rFonts w:ascii="Arial" w:hAnsi="Arial"/>
      <w:vanish/>
      <w:sz w:val="16"/>
      <w:lang w:eastAsia="ru-RU"/>
    </w:rPr>
  </w:style>
  <w:style w:type="paragraph" w:customStyle="1" w:styleId="11ff1">
    <w:name w:val="Стиль11"/>
    <w:basedOn w:val="a2"/>
    <w:next w:val="affb"/>
    <w:link w:val="afffffffffd"/>
    <w:uiPriority w:val="99"/>
    <w:qFormat/>
    <w:rsid w:val="00665ECD"/>
    <w:pPr>
      <w:widowControl/>
      <w:snapToGrid/>
      <w:spacing w:before="0" w:after="0"/>
      <w:jc w:val="center"/>
    </w:pPr>
    <w:rPr>
      <w:lang w:val="en-US"/>
    </w:rPr>
  </w:style>
  <w:style w:type="character" w:customStyle="1" w:styleId="afffffffffd">
    <w:name w:val="Заголовок Знак"/>
    <w:link w:val="11ff1"/>
    <w:uiPriority w:val="99"/>
    <w:qFormat/>
    <w:locked/>
    <w:rsid w:val="00665ECD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5f4">
    <w:name w:val="Слабое выделение5"/>
    <w:uiPriority w:val="99"/>
    <w:rsid w:val="00665ECD"/>
    <w:rPr>
      <w:i/>
      <w:color w:val="808080"/>
    </w:rPr>
  </w:style>
  <w:style w:type="paragraph" w:customStyle="1" w:styleId="2fffa">
    <w:name w:val="Заголовок оглавления2"/>
    <w:basedOn w:val="10"/>
    <w:next w:val="a2"/>
    <w:uiPriority w:val="99"/>
    <w:qFormat/>
    <w:rsid w:val="00665EC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5f5">
    <w:name w:val="Сильное выделение5"/>
    <w:uiPriority w:val="99"/>
    <w:rsid w:val="00665ECD"/>
    <w:rPr>
      <w:b/>
      <w:i/>
      <w:color w:val="4F81BD"/>
    </w:rPr>
  </w:style>
  <w:style w:type="character" w:customStyle="1" w:styleId="2fffb">
    <w:name w:val="Слабая ссылка2"/>
    <w:uiPriority w:val="99"/>
    <w:rsid w:val="00665ECD"/>
    <w:rPr>
      <w:smallCaps/>
      <w:color w:val="C0504D"/>
      <w:u w:val="single"/>
    </w:rPr>
  </w:style>
  <w:style w:type="character" w:customStyle="1" w:styleId="2fffc">
    <w:name w:val="Сильная ссылка2"/>
    <w:uiPriority w:val="99"/>
    <w:rsid w:val="00665ECD"/>
    <w:rPr>
      <w:b/>
      <w:smallCaps/>
      <w:color w:val="C0504D"/>
      <w:spacing w:val="5"/>
      <w:u w:val="single"/>
    </w:rPr>
  </w:style>
  <w:style w:type="character" w:customStyle="1" w:styleId="2fffd">
    <w:name w:val="Название книги2"/>
    <w:uiPriority w:val="99"/>
    <w:rsid w:val="00665ECD"/>
    <w:rPr>
      <w:b/>
      <w:smallCaps/>
      <w:spacing w:val="5"/>
    </w:rPr>
  </w:style>
  <w:style w:type="character" w:customStyle="1" w:styleId="4fc">
    <w:name w:val="Замещающий текст4"/>
    <w:uiPriority w:val="99"/>
    <w:rsid w:val="00665ECD"/>
    <w:rPr>
      <w:color w:val="808080"/>
    </w:rPr>
  </w:style>
  <w:style w:type="character" w:customStyle="1" w:styleId="Heading4Char1">
    <w:name w:val="Heading 4 Char1"/>
    <w:uiPriority w:val="99"/>
    <w:locked/>
    <w:rsid w:val="00665ECD"/>
    <w:rPr>
      <w:rFonts w:ascii="Times New Roman" w:hAnsi="Times New Roman"/>
      <w:b/>
      <w:sz w:val="28"/>
    </w:rPr>
  </w:style>
  <w:style w:type="character" w:customStyle="1" w:styleId="Heading5Char1">
    <w:name w:val="Heading 5 Char1"/>
    <w:uiPriority w:val="99"/>
    <w:locked/>
    <w:rsid w:val="00665ECD"/>
    <w:rPr>
      <w:rFonts w:ascii="Times New Roman" w:hAnsi="Times New Roman"/>
      <w:b/>
      <w:i/>
      <w:sz w:val="26"/>
    </w:rPr>
  </w:style>
  <w:style w:type="character" w:customStyle="1" w:styleId="Heading6Char1">
    <w:name w:val="Heading 6 Char1"/>
    <w:uiPriority w:val="99"/>
    <w:locked/>
    <w:rsid w:val="00665ECD"/>
    <w:rPr>
      <w:rFonts w:ascii="Times New Roman" w:hAnsi="Times New Roman"/>
      <w:b/>
      <w:lang w:eastAsia="ru-RU"/>
    </w:rPr>
  </w:style>
  <w:style w:type="character" w:customStyle="1" w:styleId="Heading7Char1">
    <w:name w:val="Heading 7 Char1"/>
    <w:uiPriority w:val="99"/>
    <w:locked/>
    <w:rsid w:val="00665ECD"/>
    <w:rPr>
      <w:rFonts w:ascii="Times New Roman" w:hAnsi="Times New Roman"/>
      <w:sz w:val="20"/>
      <w:lang w:eastAsia="ru-RU"/>
    </w:rPr>
  </w:style>
  <w:style w:type="character" w:customStyle="1" w:styleId="Heading8Char1">
    <w:name w:val="Heading 8 Char1"/>
    <w:uiPriority w:val="99"/>
    <w:locked/>
    <w:rsid w:val="00665ECD"/>
    <w:rPr>
      <w:rFonts w:ascii="Calibri" w:hAnsi="Calibri"/>
      <w:i/>
      <w:sz w:val="24"/>
    </w:rPr>
  </w:style>
  <w:style w:type="character" w:customStyle="1" w:styleId="Heading9Char1">
    <w:name w:val="Heading 9 Char1"/>
    <w:uiPriority w:val="99"/>
    <w:locked/>
    <w:rsid w:val="00665ECD"/>
    <w:rPr>
      <w:rFonts w:ascii="Arial" w:hAnsi="Arial"/>
      <w:lang w:eastAsia="ru-RU"/>
    </w:rPr>
  </w:style>
  <w:style w:type="character" w:customStyle="1" w:styleId="Heading1Char2">
    <w:name w:val="Heading 1 Char2"/>
    <w:uiPriority w:val="99"/>
    <w:locked/>
    <w:rsid w:val="00665ECD"/>
    <w:rPr>
      <w:rFonts w:ascii="Arial" w:hAnsi="Arial"/>
      <w:b/>
      <w:kern w:val="32"/>
      <w:sz w:val="32"/>
      <w:lang w:eastAsia="ru-RU"/>
    </w:rPr>
  </w:style>
  <w:style w:type="character" w:customStyle="1" w:styleId="Heading3Char1">
    <w:name w:val="Heading 3 Char1"/>
    <w:uiPriority w:val="99"/>
    <w:locked/>
    <w:rsid w:val="00665ECD"/>
    <w:rPr>
      <w:rFonts w:ascii="Arial" w:hAnsi="Arial"/>
      <w:b/>
      <w:sz w:val="26"/>
      <w:lang w:val="ru-RU" w:eastAsia="ru-RU"/>
    </w:rPr>
  </w:style>
  <w:style w:type="character" w:customStyle="1" w:styleId="BodyText3Char2">
    <w:name w:val="Body Text 3 Char2"/>
    <w:uiPriority w:val="99"/>
    <w:locked/>
    <w:rsid w:val="00665ECD"/>
    <w:rPr>
      <w:rFonts w:ascii="Times New Roman" w:hAnsi="Times New Roman"/>
      <w:sz w:val="16"/>
    </w:rPr>
  </w:style>
  <w:style w:type="character" w:customStyle="1" w:styleId="BodyTextFirstIndent2Char2">
    <w:name w:val="Body Text First Indent 2 Char2"/>
    <w:uiPriority w:val="99"/>
    <w:locked/>
    <w:rsid w:val="00665ECD"/>
    <w:rPr>
      <w:rFonts w:ascii="Times New Roman" w:hAnsi="Times New Roman"/>
      <w:sz w:val="24"/>
      <w:lang w:eastAsia="ru-RU"/>
    </w:rPr>
  </w:style>
  <w:style w:type="character" w:customStyle="1" w:styleId="HTMLPreformattedChar1">
    <w:name w:val="HTML Preformatted Char1"/>
    <w:uiPriority w:val="99"/>
    <w:locked/>
    <w:rsid w:val="00665ECD"/>
    <w:rPr>
      <w:rFonts w:ascii="Courier New" w:hAnsi="Courier New"/>
      <w:sz w:val="20"/>
      <w:lang w:eastAsia="ru-RU"/>
    </w:rPr>
  </w:style>
  <w:style w:type="character" w:customStyle="1" w:styleId="FontStyle89">
    <w:name w:val="Font Style89"/>
    <w:uiPriority w:val="99"/>
    <w:qFormat/>
    <w:rsid w:val="00665ECD"/>
    <w:rPr>
      <w:rFonts w:ascii="Times New Roman" w:hAnsi="Times New Roman"/>
      <w:i/>
      <w:sz w:val="14"/>
    </w:rPr>
  </w:style>
  <w:style w:type="paragraph" w:customStyle="1" w:styleId="10c">
    <w:name w:val="Стиль10"/>
    <w:basedOn w:val="a2"/>
    <w:next w:val="aff1"/>
    <w:uiPriority w:val="99"/>
    <w:qFormat/>
    <w:rsid w:val="00665ECD"/>
    <w:pPr>
      <w:keepNext/>
      <w:widowControl/>
      <w:suppressAutoHyphens/>
      <w:snapToGrid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2fffe">
    <w:name w:val="Заголовок Знак2"/>
    <w:uiPriority w:val="99"/>
    <w:qFormat/>
    <w:locked/>
    <w:rsid w:val="00665ECD"/>
    <w:rPr>
      <w:spacing w:val="-20"/>
      <w:sz w:val="28"/>
      <w:u w:val="single"/>
      <w:lang w:val="ru-RU" w:eastAsia="ru-RU"/>
    </w:rPr>
  </w:style>
  <w:style w:type="character" w:customStyle="1" w:styleId="7e">
    <w:name w:val="стиль7"/>
    <w:basedOn w:val="a3"/>
    <w:uiPriority w:val="99"/>
    <w:qFormat/>
    <w:rsid w:val="00665ECD"/>
    <w:rPr>
      <w:rFonts w:cs="Times New Roman"/>
    </w:rPr>
  </w:style>
  <w:style w:type="paragraph" w:customStyle="1" w:styleId="10d">
    <w:name w:val="Обычный10"/>
    <w:uiPriority w:val="99"/>
    <w:qFormat/>
    <w:rsid w:val="00665ECD"/>
    <w:pPr>
      <w:spacing w:after="0" w:line="60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f2">
    <w:name w:val="Текст6"/>
    <w:basedOn w:val="a2"/>
    <w:uiPriority w:val="99"/>
    <w:qFormat/>
    <w:rsid w:val="00665ECD"/>
    <w:pPr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title1">
    <w:name w:val="title1"/>
    <w:uiPriority w:val="99"/>
    <w:qFormat/>
    <w:rsid w:val="00665ECD"/>
    <w:rPr>
      <w:rFonts w:ascii="Verdana" w:hAnsi="Verdana"/>
      <w:color w:val="301007"/>
      <w:sz w:val="30"/>
    </w:rPr>
  </w:style>
  <w:style w:type="paragraph" w:customStyle="1" w:styleId="7f">
    <w:name w:val="Абзац списка7"/>
    <w:basedOn w:val="a2"/>
    <w:uiPriority w:val="99"/>
    <w:qFormat/>
    <w:rsid w:val="00665ECD"/>
    <w:pPr>
      <w:widowControl/>
      <w:snapToGrid/>
      <w:spacing w:before="0" w:after="0"/>
      <w:ind w:left="720"/>
      <w:contextualSpacing/>
    </w:pPr>
    <w:rPr>
      <w:rFonts w:eastAsia="Times New Roman"/>
      <w:szCs w:val="24"/>
    </w:rPr>
  </w:style>
  <w:style w:type="character" w:customStyle="1" w:styleId="7120">
    <w:name w:val="Знак Знак712"/>
    <w:uiPriority w:val="99"/>
    <w:rsid w:val="00665ECD"/>
    <w:rPr>
      <w:sz w:val="16"/>
      <w:lang w:val="ru-RU" w:eastAsia="ru-RU"/>
    </w:rPr>
  </w:style>
  <w:style w:type="paragraph" w:customStyle="1" w:styleId="12e">
    <w:name w:val="Знак Знак Знак Знак Знак Знак Знак Знак Знак Знак Знак Знак Знак12"/>
    <w:basedOn w:val="a2"/>
    <w:uiPriority w:val="99"/>
    <w:qFormat/>
    <w:rsid w:val="00665EC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7f0">
    <w:name w:val="Основной текст7"/>
    <w:basedOn w:val="a2"/>
    <w:uiPriority w:val="99"/>
    <w:qFormat/>
    <w:rsid w:val="00665ECD"/>
    <w:pPr>
      <w:spacing w:before="0" w:after="0"/>
      <w:jc w:val="both"/>
    </w:pPr>
    <w:rPr>
      <w:rFonts w:eastAsia="Times New Roman"/>
    </w:rPr>
  </w:style>
  <w:style w:type="paragraph" w:customStyle="1" w:styleId="25b">
    <w:name w:val="Основной текст с отступом 25"/>
    <w:basedOn w:val="a2"/>
    <w:uiPriority w:val="99"/>
    <w:qFormat/>
    <w:rsid w:val="00665ECD"/>
    <w:pPr>
      <w:overflowPunct w:val="0"/>
      <w:autoSpaceDE w:val="0"/>
      <w:autoSpaceDN w:val="0"/>
      <w:adjustRightInd w:val="0"/>
      <w:snapToGrid/>
      <w:spacing w:before="0" w:after="0"/>
      <w:ind w:firstLine="720"/>
    </w:pPr>
    <w:rPr>
      <w:rFonts w:eastAsia="Times New Roman"/>
    </w:rPr>
  </w:style>
  <w:style w:type="paragraph" w:customStyle="1" w:styleId="style39">
    <w:name w:val="style3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e">
    <w:name w:val="Знак Знак Знак Знак Знак Знак Знак Знак Знак Знак Знак Знак Знак Знак Знак Знак Знак Знак Знак Знак Знак Знак Знак Знак Знак"/>
    <w:basedOn w:val="a2"/>
    <w:uiPriority w:val="99"/>
    <w:qFormat/>
    <w:rsid w:val="00665EC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830">
    <w:name w:val="Знак Знак83"/>
    <w:uiPriority w:val="99"/>
    <w:qFormat/>
    <w:locked/>
    <w:rsid w:val="00665ECD"/>
    <w:rPr>
      <w:sz w:val="24"/>
    </w:rPr>
  </w:style>
  <w:style w:type="character" w:customStyle="1" w:styleId="624">
    <w:name w:val="Знак Знак624"/>
    <w:uiPriority w:val="99"/>
    <w:locked/>
    <w:rsid w:val="00665ECD"/>
    <w:rPr>
      <w:b/>
      <w:caps/>
      <w:sz w:val="24"/>
      <w:lang w:val="ru-RU" w:eastAsia="ru-RU"/>
    </w:rPr>
  </w:style>
  <w:style w:type="character" w:customStyle="1" w:styleId="5190">
    <w:name w:val="Знак Знак519"/>
    <w:uiPriority w:val="99"/>
    <w:locked/>
    <w:rsid w:val="00665ECD"/>
    <w:rPr>
      <w:b/>
      <w:sz w:val="27"/>
      <w:lang w:val="ru-RU" w:eastAsia="ru-RU"/>
    </w:rPr>
  </w:style>
  <w:style w:type="paragraph" w:customStyle="1" w:styleId="264">
    <w:name w:val="Основной текст 26"/>
    <w:basedOn w:val="a2"/>
    <w:uiPriority w:val="99"/>
    <w:qFormat/>
    <w:rsid w:val="00665ECD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character" w:customStyle="1" w:styleId="bold1">
    <w:name w:val="bold1"/>
    <w:uiPriority w:val="99"/>
    <w:qFormat/>
    <w:rsid w:val="00665ECD"/>
    <w:rPr>
      <w:rFonts w:ascii="Arial" w:hAnsi="Arial"/>
      <w:b/>
    </w:rPr>
  </w:style>
  <w:style w:type="character" w:customStyle="1" w:styleId="b-serp-itemtextpassage1">
    <w:name w:val="b-serp-item__text_passage1"/>
    <w:uiPriority w:val="99"/>
    <w:qFormat/>
    <w:rsid w:val="00665ECD"/>
    <w:rPr>
      <w:b/>
    </w:rPr>
  </w:style>
  <w:style w:type="character" w:customStyle="1" w:styleId="affffffffff">
    <w:name w:val="текст Знак Знак"/>
    <w:uiPriority w:val="99"/>
    <w:qFormat/>
    <w:rsid w:val="00665ECD"/>
    <w:rPr>
      <w:sz w:val="24"/>
      <w:lang w:val="ru-RU" w:eastAsia="ru-RU"/>
    </w:rPr>
  </w:style>
  <w:style w:type="paragraph" w:customStyle="1" w:styleId="1fffff4">
    <w:name w:val="Стиль Заголовок 1 (тем обзор)"/>
    <w:basedOn w:val="10"/>
    <w:link w:val="1fffff5"/>
    <w:uiPriority w:val="99"/>
    <w:qFormat/>
    <w:rsid w:val="00665ECD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jc w:val="right"/>
    </w:pPr>
    <w:rPr>
      <w:rFonts w:ascii="Times New Roman" w:hAnsi="Times New Roman"/>
      <w:b/>
      <w:caps/>
      <w:color w:val="000000"/>
      <w:kern w:val="32"/>
      <w:sz w:val="24"/>
    </w:rPr>
  </w:style>
  <w:style w:type="character" w:customStyle="1" w:styleId="1fffff5">
    <w:name w:val="Стиль Заголовок 1 (тем обзор) Знак"/>
    <w:link w:val="1fffff4"/>
    <w:uiPriority w:val="99"/>
    <w:qFormat/>
    <w:locked/>
    <w:rsid w:val="00665ECD"/>
    <w:rPr>
      <w:rFonts w:ascii="Times New Roman" w:eastAsia="Calibri" w:hAnsi="Times New Roman" w:cs="Times New Roman"/>
      <w:b/>
      <w:caps/>
      <w:color w:val="000000"/>
      <w:kern w:val="32"/>
      <w:sz w:val="24"/>
      <w:szCs w:val="20"/>
      <w:lang w:eastAsia="ru-RU"/>
    </w:rPr>
  </w:style>
  <w:style w:type="paragraph" w:customStyle="1" w:styleId="364">
    <w:name w:val="Основной текст с отступом 36"/>
    <w:basedOn w:val="a2"/>
    <w:uiPriority w:val="99"/>
    <w:qFormat/>
    <w:rsid w:val="00665EC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7a">
    <w:name w:val="Заголовок 47"/>
    <w:basedOn w:val="10d"/>
    <w:next w:val="10d"/>
    <w:uiPriority w:val="99"/>
    <w:qFormat/>
    <w:rsid w:val="00665ECD"/>
    <w:pPr>
      <w:keepNext/>
      <w:spacing w:line="240" w:lineRule="auto"/>
      <w:ind w:right="0" w:firstLine="0"/>
    </w:pPr>
  </w:style>
  <w:style w:type="paragraph" w:customStyle="1" w:styleId="res-desc1">
    <w:name w:val="res-desc1"/>
    <w:basedOn w:val="a2"/>
    <w:uiPriority w:val="99"/>
    <w:qFormat/>
    <w:rsid w:val="00665ECD"/>
    <w:pPr>
      <w:widowControl/>
      <w:snapToGrid/>
      <w:spacing w:before="72" w:after="0"/>
    </w:pPr>
    <w:rPr>
      <w:rFonts w:ascii="a_Timer" w:eastAsia="Times New Roman" w:hAnsi="a_Timer" w:cs="a_Timer"/>
      <w:color w:val="000000"/>
      <w:szCs w:val="24"/>
    </w:rPr>
  </w:style>
  <w:style w:type="paragraph" w:customStyle="1" w:styleId="-2">
    <w:name w:val="А - об"/>
    <w:basedOn w:val="a2"/>
    <w:uiPriority w:val="99"/>
    <w:qFormat/>
    <w:rsid w:val="00665ECD"/>
    <w:pPr>
      <w:widowControl/>
      <w:snapToGrid/>
      <w:spacing w:before="0" w:after="0" w:line="360" w:lineRule="auto"/>
      <w:ind w:firstLine="397"/>
    </w:pPr>
    <w:rPr>
      <w:rFonts w:eastAsia="Times New Roman"/>
      <w:b/>
      <w:sz w:val="20"/>
    </w:rPr>
  </w:style>
  <w:style w:type="paragraph" w:customStyle="1" w:styleId="365">
    <w:name w:val="Основной текст 36"/>
    <w:basedOn w:val="10d"/>
    <w:uiPriority w:val="99"/>
    <w:qFormat/>
    <w:rsid w:val="00665ECD"/>
    <w:pPr>
      <w:spacing w:line="240" w:lineRule="auto"/>
      <w:ind w:right="0" w:firstLine="0"/>
      <w:jc w:val="both"/>
    </w:pPr>
    <w:rPr>
      <w:i/>
      <w:sz w:val="26"/>
    </w:rPr>
  </w:style>
  <w:style w:type="character" w:customStyle="1" w:styleId="description1">
    <w:name w:val="description1"/>
    <w:uiPriority w:val="99"/>
    <w:qFormat/>
    <w:rsid w:val="00665ECD"/>
    <w:rPr>
      <w:color w:val="000000"/>
      <w:sz w:val="17"/>
    </w:rPr>
  </w:style>
  <w:style w:type="paragraph" w:customStyle="1" w:styleId="1fffff6">
    <w:name w:val="1_темы"/>
    <w:basedOn w:val="a2"/>
    <w:uiPriority w:val="99"/>
    <w:qFormat/>
    <w:rsid w:val="00665ECD"/>
    <w:pPr>
      <w:widowControl/>
      <w:snapToGrid/>
      <w:spacing w:before="0" w:after="0"/>
      <w:ind w:left="567"/>
      <w:jc w:val="both"/>
    </w:pPr>
    <w:rPr>
      <w:rFonts w:eastAsia="Times New Roman"/>
      <w:b/>
      <w:szCs w:val="24"/>
      <w:lang w:eastAsia="fr-FR"/>
    </w:rPr>
  </w:style>
  <w:style w:type="paragraph" w:customStyle="1" w:styleId="372">
    <w:name w:val="Заголовок 37"/>
    <w:basedOn w:val="a2"/>
    <w:next w:val="a2"/>
    <w:uiPriority w:val="99"/>
    <w:qFormat/>
    <w:rsid w:val="00665ECD"/>
    <w:pPr>
      <w:keepNext/>
      <w:widowControl/>
      <w:spacing w:before="240" w:after="60"/>
    </w:pPr>
    <w:rPr>
      <w:rFonts w:ascii="Arial" w:eastAsia="Times New Roman" w:hAnsi="Arial"/>
    </w:rPr>
  </w:style>
  <w:style w:type="character" w:customStyle="1" w:styleId="940">
    <w:name w:val="Знак Знак94"/>
    <w:uiPriority w:val="99"/>
    <w:rsid w:val="00665ECD"/>
    <w:rPr>
      <w:rFonts w:ascii="Times New Roman" w:hAnsi="Times New Roman"/>
      <w:sz w:val="24"/>
    </w:rPr>
  </w:style>
  <w:style w:type="character" w:customStyle="1" w:styleId="1340">
    <w:name w:val="Знак Знак134"/>
    <w:uiPriority w:val="99"/>
    <w:locked/>
    <w:rsid w:val="00665ECD"/>
    <w:rPr>
      <w:rFonts w:ascii="Arial" w:hAnsi="Arial"/>
      <w:b/>
      <w:kern w:val="32"/>
      <w:sz w:val="32"/>
      <w:lang w:val="ru-RU" w:eastAsia="ru-RU"/>
    </w:rPr>
  </w:style>
  <w:style w:type="character" w:customStyle="1" w:styleId="bibliocaption1">
    <w:name w:val="bibliocaption1"/>
    <w:uiPriority w:val="99"/>
    <w:qFormat/>
    <w:rsid w:val="00665ECD"/>
    <w:rPr>
      <w:rFonts w:ascii="Verdana" w:hAnsi="Verdana"/>
      <w:b/>
      <w:color w:val="080000"/>
      <w:sz w:val="22"/>
      <w:u w:val="none"/>
    </w:rPr>
  </w:style>
  <w:style w:type="paragraph" w:customStyle="1" w:styleId="affffffffff0">
    <w:name w:val="Знак Знак Знак Знак Знак Знак Знак Знак Знак"/>
    <w:basedOn w:val="a2"/>
    <w:uiPriority w:val="99"/>
    <w:qFormat/>
    <w:rsid w:val="00665ECD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ffff1">
    <w:name w:val="ͮ𬠫"/>
    <w:uiPriority w:val="99"/>
    <w:qFormat/>
    <w:rsid w:val="00665ECD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t988">
    <w:name w:val="ft988"/>
    <w:basedOn w:val="a3"/>
    <w:uiPriority w:val="99"/>
    <w:qFormat/>
    <w:rsid w:val="00665ECD"/>
    <w:rPr>
      <w:rFonts w:cs="Times New Roman"/>
    </w:rPr>
  </w:style>
  <w:style w:type="character" w:customStyle="1" w:styleId="ft1067">
    <w:name w:val="ft1067"/>
    <w:basedOn w:val="a3"/>
    <w:uiPriority w:val="99"/>
    <w:qFormat/>
    <w:rsid w:val="00665ECD"/>
    <w:rPr>
      <w:rFonts w:cs="Times New Roman"/>
    </w:rPr>
  </w:style>
  <w:style w:type="character" w:customStyle="1" w:styleId="ft1144">
    <w:name w:val="ft1144"/>
    <w:basedOn w:val="a3"/>
    <w:uiPriority w:val="99"/>
    <w:qFormat/>
    <w:rsid w:val="00665ECD"/>
    <w:rPr>
      <w:rFonts w:cs="Times New Roman"/>
    </w:rPr>
  </w:style>
  <w:style w:type="character" w:customStyle="1" w:styleId="ft1207">
    <w:name w:val="ft1207"/>
    <w:basedOn w:val="a3"/>
    <w:uiPriority w:val="99"/>
    <w:qFormat/>
    <w:rsid w:val="00665ECD"/>
    <w:rPr>
      <w:rFonts w:cs="Times New Roman"/>
    </w:rPr>
  </w:style>
  <w:style w:type="character" w:customStyle="1" w:styleId="ft1213">
    <w:name w:val="ft1213"/>
    <w:basedOn w:val="a3"/>
    <w:uiPriority w:val="99"/>
    <w:qFormat/>
    <w:rsid w:val="00665ECD"/>
    <w:rPr>
      <w:rFonts w:cs="Times New Roman"/>
    </w:rPr>
  </w:style>
  <w:style w:type="character" w:customStyle="1" w:styleId="ft1214">
    <w:name w:val="ft1214"/>
    <w:basedOn w:val="a3"/>
    <w:uiPriority w:val="99"/>
    <w:qFormat/>
    <w:rsid w:val="00665ECD"/>
    <w:rPr>
      <w:rFonts w:cs="Times New Roman"/>
    </w:rPr>
  </w:style>
  <w:style w:type="character" w:customStyle="1" w:styleId="ft1289">
    <w:name w:val="ft1289"/>
    <w:basedOn w:val="a3"/>
    <w:uiPriority w:val="99"/>
    <w:qFormat/>
    <w:rsid w:val="00665ECD"/>
    <w:rPr>
      <w:rFonts w:cs="Times New Roman"/>
    </w:rPr>
  </w:style>
  <w:style w:type="character" w:customStyle="1" w:styleId="ft1311">
    <w:name w:val="ft1311"/>
    <w:basedOn w:val="a3"/>
    <w:uiPriority w:val="99"/>
    <w:qFormat/>
    <w:rsid w:val="00665ECD"/>
    <w:rPr>
      <w:rFonts w:cs="Times New Roman"/>
    </w:rPr>
  </w:style>
  <w:style w:type="character" w:customStyle="1" w:styleId="ft3008">
    <w:name w:val="ft3008"/>
    <w:basedOn w:val="a3"/>
    <w:uiPriority w:val="99"/>
    <w:qFormat/>
    <w:rsid w:val="00665ECD"/>
    <w:rPr>
      <w:rFonts w:cs="Times New Roman"/>
    </w:rPr>
  </w:style>
  <w:style w:type="character" w:customStyle="1" w:styleId="ft3181">
    <w:name w:val="ft3181"/>
    <w:basedOn w:val="a3"/>
    <w:uiPriority w:val="99"/>
    <w:qFormat/>
    <w:rsid w:val="00665ECD"/>
    <w:rPr>
      <w:rFonts w:cs="Times New Roman"/>
    </w:rPr>
  </w:style>
  <w:style w:type="character" w:customStyle="1" w:styleId="ft722">
    <w:name w:val="ft722"/>
    <w:basedOn w:val="a3"/>
    <w:uiPriority w:val="99"/>
    <w:qFormat/>
    <w:rsid w:val="00665ECD"/>
    <w:rPr>
      <w:rFonts w:cs="Times New Roman"/>
    </w:rPr>
  </w:style>
  <w:style w:type="character" w:customStyle="1" w:styleId="ft728">
    <w:name w:val="ft728"/>
    <w:basedOn w:val="a3"/>
    <w:uiPriority w:val="99"/>
    <w:qFormat/>
    <w:rsid w:val="00665ECD"/>
    <w:rPr>
      <w:rFonts w:cs="Times New Roman"/>
    </w:rPr>
  </w:style>
  <w:style w:type="character" w:customStyle="1" w:styleId="ft730">
    <w:name w:val="ft730"/>
    <w:basedOn w:val="a3"/>
    <w:uiPriority w:val="99"/>
    <w:qFormat/>
    <w:rsid w:val="00665ECD"/>
    <w:rPr>
      <w:rFonts w:cs="Times New Roman"/>
    </w:rPr>
  </w:style>
  <w:style w:type="character" w:customStyle="1" w:styleId="ft72">
    <w:name w:val="ft72"/>
    <w:basedOn w:val="a3"/>
    <w:uiPriority w:val="99"/>
    <w:qFormat/>
    <w:rsid w:val="00665ECD"/>
    <w:rPr>
      <w:rFonts w:cs="Times New Roman"/>
    </w:rPr>
  </w:style>
  <w:style w:type="character" w:customStyle="1" w:styleId="ft731">
    <w:name w:val="ft731"/>
    <w:basedOn w:val="a3"/>
    <w:uiPriority w:val="99"/>
    <w:qFormat/>
    <w:rsid w:val="00665ECD"/>
    <w:rPr>
      <w:rFonts w:cs="Times New Roman"/>
    </w:rPr>
  </w:style>
  <w:style w:type="character" w:customStyle="1" w:styleId="ft732">
    <w:name w:val="ft732"/>
    <w:basedOn w:val="a3"/>
    <w:uiPriority w:val="99"/>
    <w:qFormat/>
    <w:rsid w:val="00665ECD"/>
    <w:rPr>
      <w:rFonts w:cs="Times New Roman"/>
    </w:rPr>
  </w:style>
  <w:style w:type="character" w:customStyle="1" w:styleId="ft735">
    <w:name w:val="ft735"/>
    <w:basedOn w:val="a3"/>
    <w:uiPriority w:val="99"/>
    <w:qFormat/>
    <w:rsid w:val="00665ECD"/>
    <w:rPr>
      <w:rFonts w:cs="Times New Roman"/>
    </w:rPr>
  </w:style>
  <w:style w:type="character" w:customStyle="1" w:styleId="ft738">
    <w:name w:val="ft738"/>
    <w:basedOn w:val="a3"/>
    <w:uiPriority w:val="99"/>
    <w:qFormat/>
    <w:rsid w:val="00665ECD"/>
    <w:rPr>
      <w:rFonts w:cs="Times New Roman"/>
    </w:rPr>
  </w:style>
  <w:style w:type="character" w:customStyle="1" w:styleId="ft747">
    <w:name w:val="ft747"/>
    <w:basedOn w:val="a3"/>
    <w:uiPriority w:val="99"/>
    <w:qFormat/>
    <w:rsid w:val="00665ECD"/>
    <w:rPr>
      <w:rFonts w:cs="Times New Roman"/>
    </w:rPr>
  </w:style>
  <w:style w:type="character" w:customStyle="1" w:styleId="ft758">
    <w:name w:val="ft758"/>
    <w:basedOn w:val="a3"/>
    <w:uiPriority w:val="99"/>
    <w:qFormat/>
    <w:rsid w:val="00665ECD"/>
    <w:rPr>
      <w:rFonts w:cs="Times New Roman"/>
    </w:rPr>
  </w:style>
  <w:style w:type="paragraph" w:customStyle="1" w:styleId="Picture">
    <w:name w:val="Picture"/>
    <w:basedOn w:val="a2"/>
    <w:next w:val="a2"/>
    <w:uiPriority w:val="99"/>
    <w:qFormat/>
    <w:rsid w:val="00665ECD"/>
    <w:pPr>
      <w:widowControl/>
      <w:autoSpaceDE w:val="0"/>
      <w:autoSpaceDN w:val="0"/>
      <w:adjustRightInd w:val="0"/>
      <w:snapToGrid/>
      <w:spacing w:before="0" w:after="0" w:line="220" w:lineRule="atLeast"/>
      <w:jc w:val="center"/>
    </w:pPr>
    <w:rPr>
      <w:rFonts w:ascii="PragmaticaCTT" w:eastAsia="Times New Roman" w:hAnsi="PragmaticaCTT" w:cs="PragmaticaCTT"/>
      <w:b/>
      <w:bCs/>
      <w:sz w:val="18"/>
      <w:szCs w:val="18"/>
    </w:rPr>
  </w:style>
  <w:style w:type="paragraph" w:customStyle="1" w:styleId="Default1">
    <w:name w:val="Default1"/>
    <w:basedOn w:val="Default"/>
    <w:next w:val="Default"/>
    <w:uiPriority w:val="99"/>
    <w:qFormat/>
    <w:rsid w:val="00665ECD"/>
    <w:rPr>
      <w:color w:val="auto"/>
      <w:lang w:val="en-US" w:eastAsia="en-US"/>
    </w:rPr>
  </w:style>
  <w:style w:type="paragraph" w:customStyle="1" w:styleId="1fffff7">
    <w:name w:val="Çàãîëîâîê 1"/>
    <w:basedOn w:val="Default"/>
    <w:next w:val="Default"/>
    <w:uiPriority w:val="99"/>
    <w:qFormat/>
    <w:rsid w:val="00665ECD"/>
    <w:rPr>
      <w:color w:val="auto"/>
      <w:lang w:val="en-US" w:eastAsia="en-US"/>
    </w:rPr>
  </w:style>
  <w:style w:type="character" w:customStyle="1" w:styleId="ft2100">
    <w:name w:val="ft2100"/>
    <w:basedOn w:val="a3"/>
    <w:uiPriority w:val="99"/>
    <w:qFormat/>
    <w:rsid w:val="00665ECD"/>
    <w:rPr>
      <w:rFonts w:cs="Times New Roman"/>
    </w:rPr>
  </w:style>
  <w:style w:type="character" w:customStyle="1" w:styleId="ft2109">
    <w:name w:val="ft2109"/>
    <w:basedOn w:val="a3"/>
    <w:uiPriority w:val="99"/>
    <w:qFormat/>
    <w:rsid w:val="00665ECD"/>
    <w:rPr>
      <w:rFonts w:cs="Times New Roman"/>
    </w:rPr>
  </w:style>
  <w:style w:type="character" w:customStyle="1" w:styleId="ft2121">
    <w:name w:val="ft2121"/>
    <w:basedOn w:val="a3"/>
    <w:uiPriority w:val="99"/>
    <w:qFormat/>
    <w:rsid w:val="00665ECD"/>
    <w:rPr>
      <w:rFonts w:cs="Times New Roman"/>
    </w:rPr>
  </w:style>
  <w:style w:type="character" w:customStyle="1" w:styleId="ft2130">
    <w:name w:val="ft2130"/>
    <w:basedOn w:val="a3"/>
    <w:uiPriority w:val="99"/>
    <w:qFormat/>
    <w:rsid w:val="00665ECD"/>
    <w:rPr>
      <w:rFonts w:cs="Times New Roman"/>
    </w:rPr>
  </w:style>
  <w:style w:type="character" w:customStyle="1" w:styleId="ft24421">
    <w:name w:val="ft24421"/>
    <w:uiPriority w:val="99"/>
    <w:qFormat/>
    <w:rsid w:val="00665ECD"/>
    <w:rPr>
      <w:rFonts w:ascii="Times" w:hAnsi="Times"/>
      <w:b/>
      <w:color w:val="000000"/>
      <w:spacing w:val="15"/>
      <w:sz w:val="27"/>
    </w:rPr>
  </w:style>
  <w:style w:type="paragraph" w:customStyle="1" w:styleId="affffffffff2">
    <w:name w:val="Стиль для методичек"/>
    <w:basedOn w:val="a2"/>
    <w:uiPriority w:val="99"/>
    <w:qFormat/>
    <w:rsid w:val="00665ECD"/>
    <w:pPr>
      <w:widowControl/>
      <w:snapToGrid/>
      <w:spacing w:before="0" w:after="0"/>
      <w:ind w:left="284" w:firstLine="340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Preformatted">
    <w:name w:val="Preformatted"/>
    <w:basedOn w:val="a2"/>
    <w:uiPriority w:val="99"/>
    <w:qFormat/>
    <w:rsid w:val="00665ECD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napToGrid/>
      <w:spacing w:before="0" w:after="0"/>
    </w:pPr>
    <w:rPr>
      <w:rFonts w:ascii="Courier New" w:eastAsia="Times New Roman" w:hAnsi="Courier New" w:cs="Courier New"/>
      <w:sz w:val="20"/>
      <w:lang w:eastAsia="ar-SA"/>
    </w:rPr>
  </w:style>
  <w:style w:type="character" w:customStyle="1" w:styleId="FontStyle49">
    <w:name w:val="Font Style49"/>
    <w:uiPriority w:val="99"/>
    <w:qFormat/>
    <w:rsid w:val="00665ECD"/>
    <w:rPr>
      <w:rFonts w:ascii="Times New Roman" w:hAnsi="Times New Roman"/>
      <w:i/>
      <w:sz w:val="26"/>
    </w:rPr>
  </w:style>
  <w:style w:type="character" w:customStyle="1" w:styleId="rvts9">
    <w:name w:val="rvts9"/>
    <w:basedOn w:val="a3"/>
    <w:uiPriority w:val="99"/>
    <w:qFormat/>
    <w:rsid w:val="00665ECD"/>
    <w:rPr>
      <w:rFonts w:cs="Times New Roman"/>
    </w:rPr>
  </w:style>
  <w:style w:type="character" w:customStyle="1" w:styleId="rvts15">
    <w:name w:val="rvts15"/>
    <w:basedOn w:val="a3"/>
    <w:uiPriority w:val="99"/>
    <w:qFormat/>
    <w:rsid w:val="00665ECD"/>
    <w:rPr>
      <w:rFonts w:cs="Times New Roman"/>
    </w:rPr>
  </w:style>
  <w:style w:type="paragraph" w:customStyle="1" w:styleId="2TimesNewW1">
    <w:name w:val="Стиль Заголовок 2 + Times New (W1)"/>
    <w:basedOn w:val="20"/>
    <w:uiPriority w:val="99"/>
    <w:qFormat/>
    <w:rsid w:val="00665EC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right"/>
    </w:pPr>
    <w:rPr>
      <w:rFonts w:ascii="Times New Roman" w:hAnsi="Times New Roman"/>
      <w:bCs/>
      <w:caps/>
      <w:sz w:val="24"/>
      <w:szCs w:val="24"/>
    </w:rPr>
  </w:style>
  <w:style w:type="paragraph" w:customStyle="1" w:styleId="consplusnormal1">
    <w:name w:val="consplusnormal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125">
    <w:name w:val="Стиль Заголовок 1 + по ширине Первая строка:  125 см"/>
    <w:basedOn w:val="10"/>
    <w:uiPriority w:val="99"/>
    <w:qFormat/>
    <w:rsid w:val="00665ECD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1fffff8">
    <w:name w:val="Стиль Заголовок 1"/>
    <w:basedOn w:val="10"/>
    <w:uiPriority w:val="99"/>
    <w:qFormat/>
    <w:rsid w:val="00665ECD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211pt">
    <w:name w:val="Стиль Заголовок 2 + 11 pt не курсив Авто все прописные"/>
    <w:basedOn w:val="20"/>
    <w:uiPriority w:val="99"/>
    <w:qFormat/>
    <w:rsid w:val="00665EC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center"/>
    </w:pPr>
    <w:rPr>
      <w:rFonts w:ascii="Times New Roman" w:hAnsi="Times New Roman" w:cs="Arial"/>
      <w:b/>
      <w:bCs/>
      <w:i/>
      <w:sz w:val="24"/>
      <w:szCs w:val="24"/>
    </w:rPr>
  </w:style>
  <w:style w:type="paragraph" w:customStyle="1" w:styleId="1fffff9">
    <w:name w:val="Стиль Заголовок 1 + Авто"/>
    <w:basedOn w:val="10"/>
    <w:link w:val="1fffffa"/>
    <w:uiPriority w:val="99"/>
    <w:qFormat/>
    <w:rsid w:val="00665ECD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caps/>
      <w:color w:val="000000"/>
      <w:spacing w:val="1"/>
      <w:sz w:val="24"/>
    </w:rPr>
  </w:style>
  <w:style w:type="character" w:customStyle="1" w:styleId="1fffffa">
    <w:name w:val="Стиль Заголовок 1 + Авто Знак"/>
    <w:link w:val="1fffff9"/>
    <w:uiPriority w:val="99"/>
    <w:qFormat/>
    <w:locked/>
    <w:rsid w:val="00665ECD"/>
    <w:rPr>
      <w:rFonts w:ascii="Times New Roman ??????????" w:eastAsia="Calibri" w:hAnsi="Times New Roman ??????????" w:cs="Times New Roman"/>
      <w:b/>
      <w:caps/>
      <w:color w:val="000000"/>
      <w:spacing w:val="1"/>
      <w:sz w:val="24"/>
      <w:szCs w:val="20"/>
      <w:shd w:val="clear" w:color="auto" w:fill="FFFFFF"/>
      <w:lang w:eastAsia="ru-RU"/>
    </w:rPr>
  </w:style>
  <w:style w:type="paragraph" w:customStyle="1" w:styleId="2ffff">
    <w:name w:val="ЗАГ 2 УМК"/>
    <w:basedOn w:val="20"/>
    <w:uiPriority w:val="99"/>
    <w:qFormat/>
    <w:rsid w:val="00665ECD"/>
    <w:pPr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60" w:lineRule="auto"/>
      <w:ind w:left="-567" w:right="-675" w:firstLine="567"/>
    </w:pPr>
    <w:rPr>
      <w:rFonts w:ascii="Times New Roman" w:hAnsi="Times New Roman"/>
      <w:bCs/>
      <w:iCs/>
      <w:sz w:val="28"/>
      <w:szCs w:val="28"/>
    </w:rPr>
  </w:style>
  <w:style w:type="character" w:customStyle="1" w:styleId="ft401">
    <w:name w:val="ft401"/>
    <w:basedOn w:val="a3"/>
    <w:uiPriority w:val="99"/>
    <w:qFormat/>
    <w:rsid w:val="00665ECD"/>
    <w:rPr>
      <w:rFonts w:cs="Times New Roman"/>
    </w:rPr>
  </w:style>
  <w:style w:type="character" w:customStyle="1" w:styleId="ft404">
    <w:name w:val="ft404"/>
    <w:basedOn w:val="a3"/>
    <w:uiPriority w:val="99"/>
    <w:qFormat/>
    <w:rsid w:val="00665ECD"/>
    <w:rPr>
      <w:rFonts w:cs="Times New Roman"/>
    </w:rPr>
  </w:style>
  <w:style w:type="character" w:customStyle="1" w:styleId="ft2">
    <w:name w:val="ft2"/>
    <w:basedOn w:val="a3"/>
    <w:uiPriority w:val="99"/>
    <w:qFormat/>
    <w:rsid w:val="00665ECD"/>
    <w:rPr>
      <w:rFonts w:cs="Times New Roman"/>
    </w:rPr>
  </w:style>
  <w:style w:type="character" w:customStyle="1" w:styleId="ft405">
    <w:name w:val="ft405"/>
    <w:basedOn w:val="a3"/>
    <w:uiPriority w:val="99"/>
    <w:qFormat/>
    <w:rsid w:val="00665ECD"/>
    <w:rPr>
      <w:rFonts w:cs="Times New Roman"/>
    </w:rPr>
  </w:style>
  <w:style w:type="character" w:customStyle="1" w:styleId="ft407">
    <w:name w:val="ft407"/>
    <w:basedOn w:val="a3"/>
    <w:uiPriority w:val="99"/>
    <w:qFormat/>
    <w:rsid w:val="00665ECD"/>
    <w:rPr>
      <w:rFonts w:cs="Times New Roman"/>
    </w:rPr>
  </w:style>
  <w:style w:type="character" w:customStyle="1" w:styleId="ft411">
    <w:name w:val="ft411"/>
    <w:basedOn w:val="a3"/>
    <w:uiPriority w:val="99"/>
    <w:qFormat/>
    <w:rsid w:val="00665ECD"/>
    <w:rPr>
      <w:rFonts w:cs="Times New Roman"/>
    </w:rPr>
  </w:style>
  <w:style w:type="character" w:customStyle="1" w:styleId="ft416">
    <w:name w:val="ft416"/>
    <w:basedOn w:val="a3"/>
    <w:uiPriority w:val="99"/>
    <w:qFormat/>
    <w:rsid w:val="00665ECD"/>
    <w:rPr>
      <w:rFonts w:cs="Times New Roman"/>
    </w:rPr>
  </w:style>
  <w:style w:type="character" w:customStyle="1" w:styleId="ft438">
    <w:name w:val="ft438"/>
    <w:basedOn w:val="a3"/>
    <w:uiPriority w:val="99"/>
    <w:qFormat/>
    <w:rsid w:val="00665ECD"/>
    <w:rPr>
      <w:rFonts w:cs="Times New Roman"/>
    </w:rPr>
  </w:style>
  <w:style w:type="character" w:customStyle="1" w:styleId="ft461">
    <w:name w:val="ft461"/>
    <w:basedOn w:val="a3"/>
    <w:uiPriority w:val="99"/>
    <w:qFormat/>
    <w:rsid w:val="00665ECD"/>
    <w:rPr>
      <w:rFonts w:cs="Times New Roman"/>
    </w:rPr>
  </w:style>
  <w:style w:type="character" w:customStyle="1" w:styleId="ft485">
    <w:name w:val="ft485"/>
    <w:basedOn w:val="a3"/>
    <w:uiPriority w:val="99"/>
    <w:qFormat/>
    <w:rsid w:val="00665ECD"/>
    <w:rPr>
      <w:rFonts w:cs="Times New Roman"/>
    </w:rPr>
  </w:style>
  <w:style w:type="character" w:customStyle="1" w:styleId="ft507">
    <w:name w:val="ft507"/>
    <w:basedOn w:val="a3"/>
    <w:uiPriority w:val="99"/>
    <w:qFormat/>
    <w:rsid w:val="00665ECD"/>
    <w:rPr>
      <w:rFonts w:cs="Times New Roman"/>
    </w:rPr>
  </w:style>
  <w:style w:type="character" w:customStyle="1" w:styleId="ft464">
    <w:name w:val="ft464"/>
    <w:basedOn w:val="a3"/>
    <w:uiPriority w:val="99"/>
    <w:qFormat/>
    <w:rsid w:val="00665ECD"/>
    <w:rPr>
      <w:rFonts w:cs="Times New Roman"/>
    </w:rPr>
  </w:style>
  <w:style w:type="character" w:customStyle="1" w:styleId="ft515">
    <w:name w:val="ft515"/>
    <w:basedOn w:val="a3"/>
    <w:uiPriority w:val="99"/>
    <w:qFormat/>
    <w:rsid w:val="00665ECD"/>
    <w:rPr>
      <w:rFonts w:cs="Times New Roman"/>
    </w:rPr>
  </w:style>
  <w:style w:type="character" w:customStyle="1" w:styleId="ft518">
    <w:name w:val="ft518"/>
    <w:basedOn w:val="a3"/>
    <w:uiPriority w:val="99"/>
    <w:qFormat/>
    <w:rsid w:val="00665ECD"/>
    <w:rPr>
      <w:rFonts w:cs="Times New Roman"/>
    </w:rPr>
  </w:style>
  <w:style w:type="character" w:customStyle="1" w:styleId="ft521">
    <w:name w:val="ft521"/>
    <w:basedOn w:val="a3"/>
    <w:uiPriority w:val="99"/>
    <w:qFormat/>
    <w:rsid w:val="00665ECD"/>
    <w:rPr>
      <w:rFonts w:cs="Times New Roman"/>
    </w:rPr>
  </w:style>
  <w:style w:type="character" w:customStyle="1" w:styleId="ft525">
    <w:name w:val="ft525"/>
    <w:basedOn w:val="a3"/>
    <w:uiPriority w:val="99"/>
    <w:qFormat/>
    <w:rsid w:val="00665ECD"/>
    <w:rPr>
      <w:rFonts w:cs="Times New Roman"/>
    </w:rPr>
  </w:style>
  <w:style w:type="character" w:customStyle="1" w:styleId="ft549">
    <w:name w:val="ft549"/>
    <w:basedOn w:val="a3"/>
    <w:uiPriority w:val="99"/>
    <w:qFormat/>
    <w:rsid w:val="00665ECD"/>
    <w:rPr>
      <w:rFonts w:cs="Times New Roman"/>
    </w:rPr>
  </w:style>
  <w:style w:type="character" w:customStyle="1" w:styleId="ft554">
    <w:name w:val="ft554"/>
    <w:basedOn w:val="a3"/>
    <w:uiPriority w:val="99"/>
    <w:qFormat/>
    <w:rsid w:val="00665ECD"/>
    <w:rPr>
      <w:rFonts w:cs="Times New Roman"/>
    </w:rPr>
  </w:style>
  <w:style w:type="character" w:customStyle="1" w:styleId="ft557">
    <w:name w:val="ft557"/>
    <w:basedOn w:val="a3"/>
    <w:uiPriority w:val="99"/>
    <w:qFormat/>
    <w:rsid w:val="00665ECD"/>
    <w:rPr>
      <w:rFonts w:cs="Times New Roman"/>
    </w:rPr>
  </w:style>
  <w:style w:type="character" w:customStyle="1" w:styleId="ft561">
    <w:name w:val="ft561"/>
    <w:basedOn w:val="a3"/>
    <w:uiPriority w:val="99"/>
    <w:qFormat/>
    <w:rsid w:val="00665ECD"/>
    <w:rPr>
      <w:rFonts w:cs="Times New Roman"/>
    </w:rPr>
  </w:style>
  <w:style w:type="character" w:customStyle="1" w:styleId="ft565">
    <w:name w:val="ft565"/>
    <w:basedOn w:val="a3"/>
    <w:uiPriority w:val="99"/>
    <w:qFormat/>
    <w:rsid w:val="00665ECD"/>
    <w:rPr>
      <w:rFonts w:cs="Times New Roman"/>
    </w:rPr>
  </w:style>
  <w:style w:type="character" w:customStyle="1" w:styleId="ft570">
    <w:name w:val="ft570"/>
    <w:basedOn w:val="a3"/>
    <w:uiPriority w:val="99"/>
    <w:qFormat/>
    <w:rsid w:val="00665ECD"/>
    <w:rPr>
      <w:rFonts w:cs="Times New Roman"/>
    </w:rPr>
  </w:style>
  <w:style w:type="character" w:customStyle="1" w:styleId="ft594">
    <w:name w:val="ft594"/>
    <w:basedOn w:val="a3"/>
    <w:uiPriority w:val="99"/>
    <w:qFormat/>
    <w:rsid w:val="00665ECD"/>
    <w:rPr>
      <w:rFonts w:cs="Times New Roman"/>
    </w:rPr>
  </w:style>
  <w:style w:type="character" w:customStyle="1" w:styleId="ft600">
    <w:name w:val="ft600"/>
    <w:basedOn w:val="a3"/>
    <w:uiPriority w:val="99"/>
    <w:qFormat/>
    <w:rsid w:val="00665ECD"/>
    <w:rPr>
      <w:rFonts w:cs="Times New Roman"/>
    </w:rPr>
  </w:style>
  <w:style w:type="character" w:customStyle="1" w:styleId="ft625">
    <w:name w:val="ft625"/>
    <w:basedOn w:val="a3"/>
    <w:uiPriority w:val="99"/>
    <w:qFormat/>
    <w:rsid w:val="00665ECD"/>
    <w:rPr>
      <w:rFonts w:cs="Times New Roman"/>
    </w:rPr>
  </w:style>
  <w:style w:type="character" w:customStyle="1" w:styleId="ft646">
    <w:name w:val="ft646"/>
    <w:basedOn w:val="a3"/>
    <w:uiPriority w:val="99"/>
    <w:qFormat/>
    <w:rsid w:val="00665ECD"/>
    <w:rPr>
      <w:rFonts w:cs="Times New Roman"/>
    </w:rPr>
  </w:style>
  <w:style w:type="character" w:customStyle="1" w:styleId="ft648">
    <w:name w:val="ft648"/>
    <w:basedOn w:val="a3"/>
    <w:uiPriority w:val="99"/>
    <w:qFormat/>
    <w:rsid w:val="00665ECD"/>
    <w:rPr>
      <w:rFonts w:cs="Times New Roman"/>
    </w:rPr>
  </w:style>
  <w:style w:type="character" w:customStyle="1" w:styleId="ft650">
    <w:name w:val="ft650"/>
    <w:basedOn w:val="a3"/>
    <w:uiPriority w:val="99"/>
    <w:qFormat/>
    <w:rsid w:val="00665ECD"/>
    <w:rPr>
      <w:rFonts w:cs="Times New Roman"/>
    </w:rPr>
  </w:style>
  <w:style w:type="character" w:customStyle="1" w:styleId="ft651">
    <w:name w:val="ft651"/>
    <w:basedOn w:val="a3"/>
    <w:uiPriority w:val="99"/>
    <w:qFormat/>
    <w:rsid w:val="00665ECD"/>
    <w:rPr>
      <w:rFonts w:cs="Times New Roman"/>
    </w:rPr>
  </w:style>
  <w:style w:type="character" w:customStyle="1" w:styleId="ft654">
    <w:name w:val="ft654"/>
    <w:basedOn w:val="a3"/>
    <w:uiPriority w:val="99"/>
    <w:qFormat/>
    <w:rsid w:val="00665ECD"/>
    <w:rPr>
      <w:rFonts w:cs="Times New Roman"/>
    </w:rPr>
  </w:style>
  <w:style w:type="character" w:customStyle="1" w:styleId="ft655">
    <w:name w:val="ft655"/>
    <w:basedOn w:val="a3"/>
    <w:uiPriority w:val="99"/>
    <w:qFormat/>
    <w:rsid w:val="00665ECD"/>
    <w:rPr>
      <w:rFonts w:cs="Times New Roman"/>
    </w:rPr>
  </w:style>
  <w:style w:type="character" w:customStyle="1" w:styleId="ft674">
    <w:name w:val="ft674"/>
    <w:basedOn w:val="a3"/>
    <w:uiPriority w:val="99"/>
    <w:qFormat/>
    <w:rsid w:val="00665ECD"/>
    <w:rPr>
      <w:rFonts w:cs="Times New Roman"/>
    </w:rPr>
  </w:style>
  <w:style w:type="character" w:customStyle="1" w:styleId="ft698">
    <w:name w:val="ft698"/>
    <w:basedOn w:val="a3"/>
    <w:uiPriority w:val="99"/>
    <w:qFormat/>
    <w:rsid w:val="00665ECD"/>
    <w:rPr>
      <w:rFonts w:cs="Times New Roman"/>
    </w:rPr>
  </w:style>
  <w:style w:type="character" w:customStyle="1" w:styleId="ft709">
    <w:name w:val="ft709"/>
    <w:basedOn w:val="a3"/>
    <w:uiPriority w:val="99"/>
    <w:qFormat/>
    <w:rsid w:val="00665ECD"/>
    <w:rPr>
      <w:rFonts w:cs="Times New Roman"/>
    </w:rPr>
  </w:style>
  <w:style w:type="character" w:customStyle="1" w:styleId="ft723">
    <w:name w:val="ft723"/>
    <w:basedOn w:val="a3"/>
    <w:uiPriority w:val="99"/>
    <w:qFormat/>
    <w:rsid w:val="00665ECD"/>
    <w:rPr>
      <w:rFonts w:cs="Times New Roman"/>
    </w:rPr>
  </w:style>
  <w:style w:type="character" w:customStyle="1" w:styleId="ft746">
    <w:name w:val="ft746"/>
    <w:basedOn w:val="a3"/>
    <w:uiPriority w:val="99"/>
    <w:qFormat/>
    <w:rsid w:val="00665ECD"/>
    <w:rPr>
      <w:rFonts w:cs="Times New Roman"/>
    </w:rPr>
  </w:style>
  <w:style w:type="character" w:customStyle="1" w:styleId="ft770">
    <w:name w:val="ft770"/>
    <w:basedOn w:val="a3"/>
    <w:uiPriority w:val="99"/>
    <w:qFormat/>
    <w:rsid w:val="00665ECD"/>
    <w:rPr>
      <w:rFonts w:cs="Times New Roman"/>
    </w:rPr>
  </w:style>
  <w:style w:type="character" w:customStyle="1" w:styleId="ft772">
    <w:name w:val="ft772"/>
    <w:basedOn w:val="a3"/>
    <w:uiPriority w:val="99"/>
    <w:qFormat/>
    <w:rsid w:val="00665ECD"/>
    <w:rPr>
      <w:rFonts w:cs="Times New Roman"/>
    </w:rPr>
  </w:style>
  <w:style w:type="character" w:customStyle="1" w:styleId="ft774">
    <w:name w:val="ft774"/>
    <w:basedOn w:val="a3"/>
    <w:uiPriority w:val="99"/>
    <w:qFormat/>
    <w:rsid w:val="00665ECD"/>
    <w:rPr>
      <w:rFonts w:cs="Times New Roman"/>
    </w:rPr>
  </w:style>
  <w:style w:type="character" w:customStyle="1" w:styleId="ft777">
    <w:name w:val="ft777"/>
    <w:basedOn w:val="a3"/>
    <w:uiPriority w:val="99"/>
    <w:qFormat/>
    <w:rsid w:val="00665ECD"/>
    <w:rPr>
      <w:rFonts w:cs="Times New Roman"/>
    </w:rPr>
  </w:style>
  <w:style w:type="character" w:customStyle="1" w:styleId="ft778">
    <w:name w:val="ft778"/>
    <w:basedOn w:val="a3"/>
    <w:uiPriority w:val="99"/>
    <w:qFormat/>
    <w:rsid w:val="00665ECD"/>
    <w:rPr>
      <w:rFonts w:cs="Times New Roman"/>
    </w:rPr>
  </w:style>
  <w:style w:type="character" w:customStyle="1" w:styleId="ft780">
    <w:name w:val="ft780"/>
    <w:basedOn w:val="a3"/>
    <w:uiPriority w:val="99"/>
    <w:qFormat/>
    <w:rsid w:val="00665ECD"/>
    <w:rPr>
      <w:rFonts w:cs="Times New Roman"/>
    </w:rPr>
  </w:style>
  <w:style w:type="character" w:customStyle="1" w:styleId="ft794">
    <w:name w:val="ft794"/>
    <w:basedOn w:val="a3"/>
    <w:uiPriority w:val="99"/>
    <w:qFormat/>
    <w:rsid w:val="00665ECD"/>
    <w:rPr>
      <w:rFonts w:cs="Times New Roman"/>
    </w:rPr>
  </w:style>
  <w:style w:type="character" w:customStyle="1" w:styleId="ft813">
    <w:name w:val="ft813"/>
    <w:basedOn w:val="a3"/>
    <w:uiPriority w:val="99"/>
    <w:qFormat/>
    <w:rsid w:val="00665ECD"/>
    <w:rPr>
      <w:rFonts w:cs="Times New Roman"/>
    </w:rPr>
  </w:style>
  <w:style w:type="character" w:customStyle="1" w:styleId="ft845">
    <w:name w:val="ft845"/>
    <w:basedOn w:val="a3"/>
    <w:uiPriority w:val="99"/>
    <w:qFormat/>
    <w:rsid w:val="00665ECD"/>
    <w:rPr>
      <w:rFonts w:cs="Times New Roman"/>
    </w:rPr>
  </w:style>
  <w:style w:type="character" w:customStyle="1" w:styleId="ft846">
    <w:name w:val="ft846"/>
    <w:basedOn w:val="a3"/>
    <w:uiPriority w:val="99"/>
    <w:qFormat/>
    <w:rsid w:val="00665ECD"/>
    <w:rPr>
      <w:rFonts w:cs="Times New Roman"/>
    </w:rPr>
  </w:style>
  <w:style w:type="character" w:customStyle="1" w:styleId="ft869">
    <w:name w:val="ft869"/>
    <w:basedOn w:val="a3"/>
    <w:uiPriority w:val="99"/>
    <w:qFormat/>
    <w:rsid w:val="00665ECD"/>
    <w:rPr>
      <w:rFonts w:cs="Times New Roman"/>
    </w:rPr>
  </w:style>
  <w:style w:type="character" w:customStyle="1" w:styleId="ft345">
    <w:name w:val="ft345"/>
    <w:basedOn w:val="a3"/>
    <w:uiPriority w:val="99"/>
    <w:qFormat/>
    <w:rsid w:val="00665ECD"/>
    <w:rPr>
      <w:rFonts w:cs="Times New Roman"/>
    </w:rPr>
  </w:style>
  <w:style w:type="character" w:customStyle="1" w:styleId="ft348">
    <w:name w:val="ft348"/>
    <w:basedOn w:val="a3"/>
    <w:uiPriority w:val="99"/>
    <w:qFormat/>
    <w:rsid w:val="00665ECD"/>
    <w:rPr>
      <w:rFonts w:cs="Times New Roman"/>
    </w:rPr>
  </w:style>
  <w:style w:type="character" w:customStyle="1" w:styleId="ft350">
    <w:name w:val="ft350"/>
    <w:basedOn w:val="a3"/>
    <w:uiPriority w:val="99"/>
    <w:qFormat/>
    <w:rsid w:val="00665ECD"/>
    <w:rPr>
      <w:rFonts w:cs="Times New Roman"/>
    </w:rPr>
  </w:style>
  <w:style w:type="character" w:customStyle="1" w:styleId="ft351">
    <w:name w:val="ft351"/>
    <w:basedOn w:val="a3"/>
    <w:uiPriority w:val="99"/>
    <w:qFormat/>
    <w:rsid w:val="00665ECD"/>
    <w:rPr>
      <w:rFonts w:cs="Times New Roman"/>
    </w:rPr>
  </w:style>
  <w:style w:type="character" w:customStyle="1" w:styleId="ft353">
    <w:name w:val="ft353"/>
    <w:basedOn w:val="a3"/>
    <w:uiPriority w:val="99"/>
    <w:qFormat/>
    <w:rsid w:val="00665ECD"/>
    <w:rPr>
      <w:rFonts w:cs="Times New Roman"/>
    </w:rPr>
  </w:style>
  <w:style w:type="character" w:customStyle="1" w:styleId="ft355">
    <w:name w:val="ft355"/>
    <w:basedOn w:val="a3"/>
    <w:uiPriority w:val="99"/>
    <w:qFormat/>
    <w:rsid w:val="00665ECD"/>
    <w:rPr>
      <w:rFonts w:cs="Times New Roman"/>
    </w:rPr>
  </w:style>
  <w:style w:type="character" w:customStyle="1" w:styleId="ft372">
    <w:name w:val="ft372"/>
    <w:basedOn w:val="a3"/>
    <w:uiPriority w:val="99"/>
    <w:qFormat/>
    <w:rsid w:val="00665ECD"/>
    <w:rPr>
      <w:rFonts w:cs="Times New Roman"/>
    </w:rPr>
  </w:style>
  <w:style w:type="character" w:customStyle="1" w:styleId="ft219">
    <w:name w:val="ft219"/>
    <w:basedOn w:val="a3"/>
    <w:uiPriority w:val="99"/>
    <w:qFormat/>
    <w:rsid w:val="00665ECD"/>
    <w:rPr>
      <w:rFonts w:cs="Times New Roman"/>
    </w:rPr>
  </w:style>
  <w:style w:type="character" w:customStyle="1" w:styleId="ft255">
    <w:name w:val="ft255"/>
    <w:basedOn w:val="a3"/>
    <w:uiPriority w:val="99"/>
    <w:qFormat/>
    <w:rsid w:val="00665ECD"/>
    <w:rPr>
      <w:rFonts w:cs="Times New Roman"/>
    </w:rPr>
  </w:style>
  <w:style w:type="character" w:customStyle="1" w:styleId="ft264">
    <w:name w:val="ft264"/>
    <w:basedOn w:val="a3"/>
    <w:uiPriority w:val="99"/>
    <w:qFormat/>
    <w:rsid w:val="00665ECD"/>
    <w:rPr>
      <w:rFonts w:cs="Times New Roman"/>
    </w:rPr>
  </w:style>
  <w:style w:type="character" w:customStyle="1" w:styleId="ft269">
    <w:name w:val="ft269"/>
    <w:basedOn w:val="a3"/>
    <w:uiPriority w:val="99"/>
    <w:qFormat/>
    <w:rsid w:val="00665ECD"/>
    <w:rPr>
      <w:rFonts w:cs="Times New Roman"/>
    </w:rPr>
  </w:style>
  <w:style w:type="character" w:customStyle="1" w:styleId="ft292">
    <w:name w:val="ft292"/>
    <w:basedOn w:val="a3"/>
    <w:uiPriority w:val="99"/>
    <w:qFormat/>
    <w:rsid w:val="00665ECD"/>
    <w:rPr>
      <w:rFonts w:cs="Times New Roman"/>
    </w:rPr>
  </w:style>
  <w:style w:type="character" w:customStyle="1" w:styleId="ft300">
    <w:name w:val="ft300"/>
    <w:basedOn w:val="a3"/>
    <w:uiPriority w:val="99"/>
    <w:qFormat/>
    <w:rsid w:val="00665ECD"/>
    <w:rPr>
      <w:rFonts w:cs="Times New Roman"/>
    </w:rPr>
  </w:style>
  <w:style w:type="character" w:customStyle="1" w:styleId="ft308">
    <w:name w:val="ft308"/>
    <w:basedOn w:val="a3"/>
    <w:uiPriority w:val="99"/>
    <w:qFormat/>
    <w:rsid w:val="00665ECD"/>
    <w:rPr>
      <w:rFonts w:cs="Times New Roman"/>
    </w:rPr>
  </w:style>
  <w:style w:type="character" w:customStyle="1" w:styleId="ft334">
    <w:name w:val="ft334"/>
    <w:basedOn w:val="a3"/>
    <w:uiPriority w:val="99"/>
    <w:qFormat/>
    <w:rsid w:val="00665ECD"/>
    <w:rPr>
      <w:rFonts w:cs="Times New Roman"/>
    </w:rPr>
  </w:style>
  <w:style w:type="character" w:customStyle="1" w:styleId="ft346">
    <w:name w:val="ft346"/>
    <w:basedOn w:val="a3"/>
    <w:uiPriority w:val="99"/>
    <w:qFormat/>
    <w:rsid w:val="00665ECD"/>
    <w:rPr>
      <w:rFonts w:cs="Times New Roman"/>
    </w:rPr>
  </w:style>
  <w:style w:type="character" w:customStyle="1" w:styleId="ft3">
    <w:name w:val="ft3"/>
    <w:basedOn w:val="a3"/>
    <w:uiPriority w:val="99"/>
    <w:qFormat/>
    <w:rsid w:val="00665ECD"/>
    <w:rPr>
      <w:rFonts w:cs="Times New Roman"/>
    </w:rPr>
  </w:style>
  <w:style w:type="character" w:customStyle="1" w:styleId="ft381">
    <w:name w:val="ft381"/>
    <w:basedOn w:val="a3"/>
    <w:uiPriority w:val="99"/>
    <w:qFormat/>
    <w:rsid w:val="00665ECD"/>
    <w:rPr>
      <w:rFonts w:cs="Times New Roman"/>
    </w:rPr>
  </w:style>
  <w:style w:type="character" w:customStyle="1" w:styleId="ft391">
    <w:name w:val="ft391"/>
    <w:basedOn w:val="a3"/>
    <w:uiPriority w:val="99"/>
    <w:qFormat/>
    <w:rsid w:val="00665ECD"/>
    <w:rPr>
      <w:rFonts w:cs="Times New Roman"/>
    </w:rPr>
  </w:style>
  <w:style w:type="character" w:customStyle="1" w:styleId="ft397">
    <w:name w:val="ft397"/>
    <w:basedOn w:val="a3"/>
    <w:uiPriority w:val="99"/>
    <w:qFormat/>
    <w:rsid w:val="00665ECD"/>
    <w:rPr>
      <w:rFonts w:cs="Times New Roman"/>
    </w:rPr>
  </w:style>
  <w:style w:type="character" w:customStyle="1" w:styleId="ft176">
    <w:name w:val="ft176"/>
    <w:basedOn w:val="a3"/>
    <w:uiPriority w:val="99"/>
    <w:qFormat/>
    <w:rsid w:val="00665ECD"/>
    <w:rPr>
      <w:rFonts w:cs="Times New Roman"/>
    </w:rPr>
  </w:style>
  <w:style w:type="character" w:customStyle="1" w:styleId="ft410">
    <w:name w:val="ft410"/>
    <w:basedOn w:val="a3"/>
    <w:uiPriority w:val="99"/>
    <w:qFormat/>
    <w:rsid w:val="00665ECD"/>
    <w:rPr>
      <w:rFonts w:cs="Times New Roman"/>
    </w:rPr>
  </w:style>
  <w:style w:type="character" w:customStyle="1" w:styleId="ft421">
    <w:name w:val="ft421"/>
    <w:basedOn w:val="a3"/>
    <w:uiPriority w:val="99"/>
    <w:qFormat/>
    <w:rsid w:val="00665ECD"/>
    <w:rPr>
      <w:rFonts w:cs="Times New Roman"/>
    </w:rPr>
  </w:style>
  <w:style w:type="character" w:customStyle="1" w:styleId="ft467">
    <w:name w:val="ft467"/>
    <w:basedOn w:val="a3"/>
    <w:uiPriority w:val="99"/>
    <w:qFormat/>
    <w:rsid w:val="00665ECD"/>
    <w:rPr>
      <w:rFonts w:cs="Times New Roman"/>
    </w:rPr>
  </w:style>
  <w:style w:type="character" w:customStyle="1" w:styleId="ft479">
    <w:name w:val="ft479"/>
    <w:basedOn w:val="a3"/>
    <w:uiPriority w:val="99"/>
    <w:qFormat/>
    <w:rsid w:val="00665ECD"/>
    <w:rPr>
      <w:rFonts w:cs="Times New Roman"/>
    </w:rPr>
  </w:style>
  <w:style w:type="character" w:customStyle="1" w:styleId="ft578">
    <w:name w:val="ft578"/>
    <w:basedOn w:val="a3"/>
    <w:uiPriority w:val="99"/>
    <w:qFormat/>
    <w:rsid w:val="00665ECD"/>
    <w:rPr>
      <w:rFonts w:cs="Times New Roman"/>
    </w:rPr>
  </w:style>
  <w:style w:type="character" w:customStyle="1" w:styleId="ft624">
    <w:name w:val="ft624"/>
    <w:basedOn w:val="a3"/>
    <w:uiPriority w:val="99"/>
    <w:qFormat/>
    <w:rsid w:val="00665ECD"/>
    <w:rPr>
      <w:rFonts w:cs="Times New Roman"/>
    </w:rPr>
  </w:style>
  <w:style w:type="character" w:customStyle="1" w:styleId="ft631">
    <w:name w:val="ft631"/>
    <w:basedOn w:val="a3"/>
    <w:uiPriority w:val="99"/>
    <w:qFormat/>
    <w:rsid w:val="00665ECD"/>
    <w:rPr>
      <w:rFonts w:cs="Times New Roman"/>
    </w:rPr>
  </w:style>
  <w:style w:type="character" w:customStyle="1" w:styleId="ft679">
    <w:name w:val="ft679"/>
    <w:basedOn w:val="a3"/>
    <w:uiPriority w:val="99"/>
    <w:qFormat/>
    <w:rsid w:val="00665ECD"/>
    <w:rPr>
      <w:rFonts w:cs="Times New Roman"/>
    </w:rPr>
  </w:style>
  <w:style w:type="character" w:customStyle="1" w:styleId="ft725">
    <w:name w:val="ft725"/>
    <w:basedOn w:val="a3"/>
    <w:uiPriority w:val="99"/>
    <w:qFormat/>
    <w:rsid w:val="00665ECD"/>
    <w:rPr>
      <w:rFonts w:cs="Times New Roman"/>
    </w:rPr>
  </w:style>
  <w:style w:type="character" w:customStyle="1" w:styleId="ft769">
    <w:name w:val="ft769"/>
    <w:basedOn w:val="a3"/>
    <w:uiPriority w:val="99"/>
    <w:qFormat/>
    <w:rsid w:val="00665ECD"/>
    <w:rPr>
      <w:rFonts w:cs="Times New Roman"/>
    </w:rPr>
  </w:style>
  <w:style w:type="character" w:customStyle="1" w:styleId="ft819">
    <w:name w:val="ft819"/>
    <w:basedOn w:val="a3"/>
    <w:uiPriority w:val="99"/>
    <w:qFormat/>
    <w:rsid w:val="00665ECD"/>
    <w:rPr>
      <w:rFonts w:cs="Times New Roman"/>
    </w:rPr>
  </w:style>
  <w:style w:type="character" w:customStyle="1" w:styleId="ft877">
    <w:name w:val="ft877"/>
    <w:basedOn w:val="a3"/>
    <w:uiPriority w:val="99"/>
    <w:qFormat/>
    <w:rsid w:val="00665ECD"/>
    <w:rPr>
      <w:rFonts w:cs="Times New Roman"/>
    </w:rPr>
  </w:style>
  <w:style w:type="character" w:customStyle="1" w:styleId="ft275">
    <w:name w:val="ft275"/>
    <w:basedOn w:val="a3"/>
    <w:uiPriority w:val="99"/>
    <w:qFormat/>
    <w:rsid w:val="00665ECD"/>
    <w:rPr>
      <w:rFonts w:cs="Times New Roman"/>
    </w:rPr>
  </w:style>
  <w:style w:type="character" w:customStyle="1" w:styleId="ft935">
    <w:name w:val="ft935"/>
    <w:basedOn w:val="a3"/>
    <w:uiPriority w:val="99"/>
    <w:qFormat/>
    <w:rsid w:val="00665ECD"/>
    <w:rPr>
      <w:rFonts w:cs="Times New Roman"/>
    </w:rPr>
  </w:style>
  <w:style w:type="character" w:customStyle="1" w:styleId="ft969">
    <w:name w:val="ft969"/>
    <w:basedOn w:val="a3"/>
    <w:uiPriority w:val="99"/>
    <w:qFormat/>
    <w:rsid w:val="00665ECD"/>
    <w:rPr>
      <w:rFonts w:cs="Times New Roman"/>
    </w:rPr>
  </w:style>
  <w:style w:type="character" w:customStyle="1" w:styleId="ft1010">
    <w:name w:val="ft1010"/>
    <w:basedOn w:val="a3"/>
    <w:uiPriority w:val="99"/>
    <w:qFormat/>
    <w:rsid w:val="00665ECD"/>
    <w:rPr>
      <w:rFonts w:cs="Times New Roman"/>
    </w:rPr>
  </w:style>
  <w:style w:type="character" w:customStyle="1" w:styleId="ft1058">
    <w:name w:val="ft1058"/>
    <w:basedOn w:val="a3"/>
    <w:uiPriority w:val="99"/>
    <w:qFormat/>
    <w:rsid w:val="00665ECD"/>
    <w:rPr>
      <w:rFonts w:cs="Times New Roman"/>
    </w:rPr>
  </w:style>
  <w:style w:type="character" w:customStyle="1" w:styleId="ft1101">
    <w:name w:val="ft1101"/>
    <w:basedOn w:val="a3"/>
    <w:uiPriority w:val="99"/>
    <w:qFormat/>
    <w:rsid w:val="00665ECD"/>
    <w:rPr>
      <w:rFonts w:cs="Times New Roman"/>
    </w:rPr>
  </w:style>
  <w:style w:type="character" w:customStyle="1" w:styleId="ft1162">
    <w:name w:val="ft1162"/>
    <w:basedOn w:val="a3"/>
    <w:uiPriority w:val="99"/>
    <w:qFormat/>
    <w:rsid w:val="00665ECD"/>
    <w:rPr>
      <w:rFonts w:cs="Times New Roman"/>
    </w:rPr>
  </w:style>
  <w:style w:type="character" w:customStyle="1" w:styleId="ft1197">
    <w:name w:val="ft1197"/>
    <w:basedOn w:val="a3"/>
    <w:uiPriority w:val="99"/>
    <w:qFormat/>
    <w:rsid w:val="00665ECD"/>
    <w:rPr>
      <w:rFonts w:cs="Times New Roman"/>
    </w:rPr>
  </w:style>
  <w:style w:type="character" w:customStyle="1" w:styleId="ft1248">
    <w:name w:val="ft1248"/>
    <w:basedOn w:val="a3"/>
    <w:uiPriority w:val="99"/>
    <w:qFormat/>
    <w:rsid w:val="00665ECD"/>
    <w:rPr>
      <w:rFonts w:cs="Times New Roman"/>
    </w:rPr>
  </w:style>
  <w:style w:type="character" w:customStyle="1" w:styleId="ft1293">
    <w:name w:val="ft1293"/>
    <w:basedOn w:val="a3"/>
    <w:uiPriority w:val="99"/>
    <w:qFormat/>
    <w:rsid w:val="00665ECD"/>
    <w:rPr>
      <w:rFonts w:cs="Times New Roman"/>
    </w:rPr>
  </w:style>
  <w:style w:type="character" w:customStyle="1" w:styleId="ft1308">
    <w:name w:val="ft1308"/>
    <w:basedOn w:val="a3"/>
    <w:uiPriority w:val="99"/>
    <w:qFormat/>
    <w:rsid w:val="00665ECD"/>
    <w:rPr>
      <w:rFonts w:cs="Times New Roman"/>
    </w:rPr>
  </w:style>
  <w:style w:type="character" w:customStyle="1" w:styleId="ft1366">
    <w:name w:val="ft1366"/>
    <w:basedOn w:val="a3"/>
    <w:uiPriority w:val="99"/>
    <w:qFormat/>
    <w:rsid w:val="00665ECD"/>
    <w:rPr>
      <w:rFonts w:cs="Times New Roman"/>
    </w:rPr>
  </w:style>
  <w:style w:type="character" w:customStyle="1" w:styleId="ft1377">
    <w:name w:val="ft1377"/>
    <w:basedOn w:val="a3"/>
    <w:uiPriority w:val="99"/>
    <w:qFormat/>
    <w:rsid w:val="00665ECD"/>
    <w:rPr>
      <w:rFonts w:cs="Times New Roman"/>
    </w:rPr>
  </w:style>
  <w:style w:type="character" w:customStyle="1" w:styleId="ft1380">
    <w:name w:val="ft1380"/>
    <w:basedOn w:val="a3"/>
    <w:uiPriority w:val="99"/>
    <w:qFormat/>
    <w:rsid w:val="00665ECD"/>
    <w:rPr>
      <w:rFonts w:cs="Times New Roman"/>
    </w:rPr>
  </w:style>
  <w:style w:type="character" w:customStyle="1" w:styleId="ft1389">
    <w:name w:val="ft1389"/>
    <w:basedOn w:val="a3"/>
    <w:uiPriority w:val="99"/>
    <w:qFormat/>
    <w:rsid w:val="00665ECD"/>
    <w:rPr>
      <w:rFonts w:cs="Times New Roman"/>
    </w:rPr>
  </w:style>
  <w:style w:type="character" w:customStyle="1" w:styleId="ft1393">
    <w:name w:val="ft1393"/>
    <w:basedOn w:val="a3"/>
    <w:uiPriority w:val="99"/>
    <w:qFormat/>
    <w:rsid w:val="00665ECD"/>
    <w:rPr>
      <w:rFonts w:cs="Times New Roman"/>
    </w:rPr>
  </w:style>
  <w:style w:type="character" w:customStyle="1" w:styleId="ft1400">
    <w:name w:val="ft1400"/>
    <w:basedOn w:val="a3"/>
    <w:uiPriority w:val="99"/>
    <w:qFormat/>
    <w:rsid w:val="00665ECD"/>
    <w:rPr>
      <w:rFonts w:cs="Times New Roman"/>
    </w:rPr>
  </w:style>
  <w:style w:type="character" w:customStyle="1" w:styleId="ft1407">
    <w:name w:val="ft1407"/>
    <w:basedOn w:val="a3"/>
    <w:uiPriority w:val="99"/>
    <w:qFormat/>
    <w:rsid w:val="00665ECD"/>
    <w:rPr>
      <w:rFonts w:cs="Times New Roman"/>
    </w:rPr>
  </w:style>
  <w:style w:type="character" w:customStyle="1" w:styleId="ft1410">
    <w:name w:val="ft1410"/>
    <w:basedOn w:val="a3"/>
    <w:uiPriority w:val="99"/>
    <w:qFormat/>
    <w:rsid w:val="00665ECD"/>
    <w:rPr>
      <w:rFonts w:cs="Times New Roman"/>
    </w:rPr>
  </w:style>
  <w:style w:type="character" w:customStyle="1" w:styleId="ft1427">
    <w:name w:val="ft1427"/>
    <w:basedOn w:val="a3"/>
    <w:uiPriority w:val="99"/>
    <w:qFormat/>
    <w:rsid w:val="00665ECD"/>
    <w:rPr>
      <w:rFonts w:cs="Times New Roman"/>
    </w:rPr>
  </w:style>
  <w:style w:type="character" w:customStyle="1" w:styleId="ft1478">
    <w:name w:val="ft1478"/>
    <w:basedOn w:val="a3"/>
    <w:uiPriority w:val="99"/>
    <w:qFormat/>
    <w:rsid w:val="00665ECD"/>
    <w:rPr>
      <w:rFonts w:cs="Times New Roman"/>
    </w:rPr>
  </w:style>
  <w:style w:type="character" w:customStyle="1" w:styleId="ft1533">
    <w:name w:val="ft1533"/>
    <w:basedOn w:val="a3"/>
    <w:uiPriority w:val="99"/>
    <w:qFormat/>
    <w:rsid w:val="00665ECD"/>
    <w:rPr>
      <w:rFonts w:cs="Times New Roman"/>
    </w:rPr>
  </w:style>
  <w:style w:type="character" w:customStyle="1" w:styleId="ft1586">
    <w:name w:val="ft1586"/>
    <w:basedOn w:val="a3"/>
    <w:uiPriority w:val="99"/>
    <w:qFormat/>
    <w:rsid w:val="00665ECD"/>
    <w:rPr>
      <w:rFonts w:cs="Times New Roman"/>
    </w:rPr>
  </w:style>
  <w:style w:type="character" w:customStyle="1" w:styleId="ft1627">
    <w:name w:val="ft1627"/>
    <w:basedOn w:val="a3"/>
    <w:uiPriority w:val="99"/>
    <w:qFormat/>
    <w:rsid w:val="00665ECD"/>
    <w:rPr>
      <w:rFonts w:cs="Times New Roman"/>
    </w:rPr>
  </w:style>
  <w:style w:type="character" w:customStyle="1" w:styleId="ft1634">
    <w:name w:val="ft1634"/>
    <w:basedOn w:val="a3"/>
    <w:uiPriority w:val="99"/>
    <w:qFormat/>
    <w:rsid w:val="00665ECD"/>
    <w:rPr>
      <w:rFonts w:cs="Times New Roman"/>
    </w:rPr>
  </w:style>
  <w:style w:type="character" w:customStyle="1" w:styleId="ft1638">
    <w:name w:val="ft1638"/>
    <w:basedOn w:val="a3"/>
    <w:uiPriority w:val="99"/>
    <w:qFormat/>
    <w:rsid w:val="00665ECD"/>
    <w:rPr>
      <w:rFonts w:cs="Times New Roman"/>
    </w:rPr>
  </w:style>
  <w:style w:type="character" w:customStyle="1" w:styleId="ft1643">
    <w:name w:val="ft1643"/>
    <w:basedOn w:val="a3"/>
    <w:uiPriority w:val="99"/>
    <w:qFormat/>
    <w:rsid w:val="00665ECD"/>
    <w:rPr>
      <w:rFonts w:cs="Times New Roman"/>
    </w:rPr>
  </w:style>
  <w:style w:type="character" w:customStyle="1" w:styleId="ft1659">
    <w:name w:val="ft1659"/>
    <w:basedOn w:val="a3"/>
    <w:uiPriority w:val="99"/>
    <w:qFormat/>
    <w:rsid w:val="00665ECD"/>
    <w:rPr>
      <w:rFonts w:cs="Times New Roman"/>
    </w:rPr>
  </w:style>
  <w:style w:type="character" w:customStyle="1" w:styleId="ft1665">
    <w:name w:val="ft1665"/>
    <w:basedOn w:val="a3"/>
    <w:uiPriority w:val="99"/>
    <w:qFormat/>
    <w:rsid w:val="00665ECD"/>
    <w:rPr>
      <w:rFonts w:cs="Times New Roman"/>
    </w:rPr>
  </w:style>
  <w:style w:type="character" w:customStyle="1" w:styleId="ft1711">
    <w:name w:val="ft1711"/>
    <w:basedOn w:val="a3"/>
    <w:uiPriority w:val="99"/>
    <w:qFormat/>
    <w:rsid w:val="00665ECD"/>
    <w:rPr>
      <w:rFonts w:cs="Times New Roman"/>
    </w:rPr>
  </w:style>
  <w:style w:type="character" w:customStyle="1" w:styleId="ft1757">
    <w:name w:val="ft1757"/>
    <w:basedOn w:val="a3"/>
    <w:uiPriority w:val="99"/>
    <w:qFormat/>
    <w:rsid w:val="00665ECD"/>
    <w:rPr>
      <w:rFonts w:cs="Times New Roman"/>
    </w:rPr>
  </w:style>
  <w:style w:type="character" w:customStyle="1" w:styleId="ft1804">
    <w:name w:val="ft1804"/>
    <w:basedOn w:val="a3"/>
    <w:uiPriority w:val="99"/>
    <w:qFormat/>
    <w:rsid w:val="00665ECD"/>
    <w:rPr>
      <w:rFonts w:cs="Times New Roman"/>
    </w:rPr>
  </w:style>
  <w:style w:type="character" w:customStyle="1" w:styleId="ft1855">
    <w:name w:val="ft1855"/>
    <w:basedOn w:val="a3"/>
    <w:uiPriority w:val="99"/>
    <w:qFormat/>
    <w:rsid w:val="00665ECD"/>
    <w:rPr>
      <w:rFonts w:cs="Times New Roman"/>
    </w:rPr>
  </w:style>
  <w:style w:type="character" w:customStyle="1" w:styleId="ft1883">
    <w:name w:val="ft1883"/>
    <w:basedOn w:val="a3"/>
    <w:uiPriority w:val="99"/>
    <w:qFormat/>
    <w:rsid w:val="00665ECD"/>
    <w:rPr>
      <w:rFonts w:cs="Times New Roman"/>
    </w:rPr>
  </w:style>
  <w:style w:type="character" w:customStyle="1" w:styleId="ft1937">
    <w:name w:val="ft1937"/>
    <w:basedOn w:val="a3"/>
    <w:uiPriority w:val="99"/>
    <w:qFormat/>
    <w:rsid w:val="00665ECD"/>
    <w:rPr>
      <w:rFonts w:cs="Times New Roman"/>
    </w:rPr>
  </w:style>
  <w:style w:type="character" w:customStyle="1" w:styleId="ft1983">
    <w:name w:val="ft1983"/>
    <w:basedOn w:val="a3"/>
    <w:uiPriority w:val="99"/>
    <w:qFormat/>
    <w:rsid w:val="00665ECD"/>
    <w:rPr>
      <w:rFonts w:cs="Times New Roman"/>
    </w:rPr>
  </w:style>
  <w:style w:type="character" w:customStyle="1" w:styleId="ft2028">
    <w:name w:val="ft2028"/>
    <w:basedOn w:val="a3"/>
    <w:uiPriority w:val="99"/>
    <w:qFormat/>
    <w:rsid w:val="00665ECD"/>
    <w:rPr>
      <w:rFonts w:cs="Times New Roman"/>
    </w:rPr>
  </w:style>
  <w:style w:type="character" w:customStyle="1" w:styleId="ft2049">
    <w:name w:val="ft2049"/>
    <w:basedOn w:val="a3"/>
    <w:uiPriority w:val="99"/>
    <w:qFormat/>
    <w:rsid w:val="00665ECD"/>
    <w:rPr>
      <w:rFonts w:cs="Times New Roman"/>
    </w:rPr>
  </w:style>
  <w:style w:type="character" w:customStyle="1" w:styleId="ft2096">
    <w:name w:val="ft2096"/>
    <w:basedOn w:val="a3"/>
    <w:uiPriority w:val="99"/>
    <w:qFormat/>
    <w:rsid w:val="00665ECD"/>
    <w:rPr>
      <w:rFonts w:cs="Times New Roman"/>
    </w:rPr>
  </w:style>
  <w:style w:type="character" w:customStyle="1" w:styleId="ft2144">
    <w:name w:val="ft2144"/>
    <w:basedOn w:val="a3"/>
    <w:uiPriority w:val="99"/>
    <w:qFormat/>
    <w:rsid w:val="00665ECD"/>
    <w:rPr>
      <w:rFonts w:cs="Times New Roman"/>
    </w:rPr>
  </w:style>
  <w:style w:type="character" w:customStyle="1" w:styleId="ft2234">
    <w:name w:val="ft2234"/>
    <w:basedOn w:val="a3"/>
    <w:uiPriority w:val="99"/>
    <w:qFormat/>
    <w:rsid w:val="00665ECD"/>
    <w:rPr>
      <w:rFonts w:cs="Times New Roman"/>
    </w:rPr>
  </w:style>
  <w:style w:type="character" w:customStyle="1" w:styleId="ft2289">
    <w:name w:val="ft2289"/>
    <w:basedOn w:val="a3"/>
    <w:uiPriority w:val="99"/>
    <w:qFormat/>
    <w:rsid w:val="00665ECD"/>
    <w:rPr>
      <w:rFonts w:cs="Times New Roman"/>
    </w:rPr>
  </w:style>
  <w:style w:type="character" w:customStyle="1" w:styleId="ft1884">
    <w:name w:val="ft1884"/>
    <w:basedOn w:val="a3"/>
    <w:uiPriority w:val="99"/>
    <w:qFormat/>
    <w:rsid w:val="00665ECD"/>
    <w:rPr>
      <w:rFonts w:cs="Times New Roman"/>
    </w:rPr>
  </w:style>
  <w:style w:type="character" w:customStyle="1" w:styleId="ft2343">
    <w:name w:val="ft2343"/>
    <w:basedOn w:val="a3"/>
    <w:uiPriority w:val="99"/>
    <w:qFormat/>
    <w:rsid w:val="00665ECD"/>
    <w:rPr>
      <w:rFonts w:cs="Times New Roman"/>
    </w:rPr>
  </w:style>
  <w:style w:type="character" w:customStyle="1" w:styleId="ft2392">
    <w:name w:val="ft2392"/>
    <w:basedOn w:val="a3"/>
    <w:uiPriority w:val="99"/>
    <w:qFormat/>
    <w:rsid w:val="00665ECD"/>
    <w:rPr>
      <w:rFonts w:cs="Times New Roman"/>
    </w:rPr>
  </w:style>
  <w:style w:type="character" w:customStyle="1" w:styleId="ft2439">
    <w:name w:val="ft2439"/>
    <w:basedOn w:val="a3"/>
    <w:uiPriority w:val="99"/>
    <w:qFormat/>
    <w:rsid w:val="00665ECD"/>
    <w:rPr>
      <w:rFonts w:cs="Times New Roman"/>
    </w:rPr>
  </w:style>
  <w:style w:type="character" w:customStyle="1" w:styleId="ft2489">
    <w:name w:val="ft2489"/>
    <w:basedOn w:val="a3"/>
    <w:uiPriority w:val="99"/>
    <w:qFormat/>
    <w:rsid w:val="00665ECD"/>
    <w:rPr>
      <w:rFonts w:cs="Times New Roman"/>
    </w:rPr>
  </w:style>
  <w:style w:type="character" w:customStyle="1" w:styleId="ft2500">
    <w:name w:val="ft2500"/>
    <w:basedOn w:val="a3"/>
    <w:uiPriority w:val="99"/>
    <w:qFormat/>
    <w:rsid w:val="00665ECD"/>
    <w:rPr>
      <w:rFonts w:cs="Times New Roman"/>
    </w:rPr>
  </w:style>
  <w:style w:type="character" w:customStyle="1" w:styleId="ft2555">
    <w:name w:val="ft2555"/>
    <w:basedOn w:val="a3"/>
    <w:uiPriority w:val="99"/>
    <w:qFormat/>
    <w:rsid w:val="00665ECD"/>
    <w:rPr>
      <w:rFonts w:cs="Times New Roman"/>
    </w:rPr>
  </w:style>
  <w:style w:type="character" w:customStyle="1" w:styleId="ft2562">
    <w:name w:val="ft2562"/>
    <w:basedOn w:val="a3"/>
    <w:uiPriority w:val="99"/>
    <w:qFormat/>
    <w:rsid w:val="00665ECD"/>
    <w:rPr>
      <w:rFonts w:cs="Times New Roman"/>
    </w:rPr>
  </w:style>
  <w:style w:type="character" w:customStyle="1" w:styleId="ft2569">
    <w:name w:val="ft2569"/>
    <w:basedOn w:val="a3"/>
    <w:uiPriority w:val="99"/>
    <w:qFormat/>
    <w:rsid w:val="00665ECD"/>
    <w:rPr>
      <w:rFonts w:cs="Times New Roman"/>
    </w:rPr>
  </w:style>
  <w:style w:type="character" w:customStyle="1" w:styleId="ft2572">
    <w:name w:val="ft2572"/>
    <w:basedOn w:val="a3"/>
    <w:uiPriority w:val="99"/>
    <w:qFormat/>
    <w:rsid w:val="00665ECD"/>
    <w:rPr>
      <w:rFonts w:cs="Times New Roman"/>
    </w:rPr>
  </w:style>
  <w:style w:type="character" w:customStyle="1" w:styleId="ft2581">
    <w:name w:val="ft2581"/>
    <w:basedOn w:val="a3"/>
    <w:uiPriority w:val="99"/>
    <w:qFormat/>
    <w:rsid w:val="00665ECD"/>
    <w:rPr>
      <w:rFonts w:cs="Times New Roman"/>
    </w:rPr>
  </w:style>
  <w:style w:type="character" w:customStyle="1" w:styleId="ft2590">
    <w:name w:val="ft2590"/>
    <w:basedOn w:val="a3"/>
    <w:uiPriority w:val="99"/>
    <w:qFormat/>
    <w:rsid w:val="00665ECD"/>
    <w:rPr>
      <w:rFonts w:cs="Times New Roman"/>
    </w:rPr>
  </w:style>
  <w:style w:type="character" w:customStyle="1" w:styleId="ft2624">
    <w:name w:val="ft2624"/>
    <w:basedOn w:val="a3"/>
    <w:uiPriority w:val="99"/>
    <w:qFormat/>
    <w:rsid w:val="00665ECD"/>
    <w:rPr>
      <w:rFonts w:cs="Times New Roman"/>
    </w:rPr>
  </w:style>
  <w:style w:type="character" w:customStyle="1" w:styleId="ft2669">
    <w:name w:val="ft2669"/>
    <w:basedOn w:val="a3"/>
    <w:uiPriority w:val="99"/>
    <w:qFormat/>
    <w:rsid w:val="00665ECD"/>
    <w:rPr>
      <w:rFonts w:cs="Times New Roman"/>
    </w:rPr>
  </w:style>
  <w:style w:type="character" w:customStyle="1" w:styleId="ft2679">
    <w:name w:val="ft2679"/>
    <w:basedOn w:val="a3"/>
    <w:uiPriority w:val="99"/>
    <w:qFormat/>
    <w:rsid w:val="00665ECD"/>
    <w:rPr>
      <w:rFonts w:cs="Times New Roman"/>
    </w:rPr>
  </w:style>
  <w:style w:type="character" w:customStyle="1" w:styleId="ft2716">
    <w:name w:val="ft2716"/>
    <w:basedOn w:val="a3"/>
    <w:uiPriority w:val="99"/>
    <w:qFormat/>
    <w:rsid w:val="00665ECD"/>
    <w:rPr>
      <w:rFonts w:cs="Times New Roman"/>
    </w:rPr>
  </w:style>
  <w:style w:type="character" w:customStyle="1" w:styleId="ft2726">
    <w:name w:val="ft2726"/>
    <w:basedOn w:val="a3"/>
    <w:uiPriority w:val="99"/>
    <w:qFormat/>
    <w:rsid w:val="00665ECD"/>
    <w:rPr>
      <w:rFonts w:cs="Times New Roman"/>
    </w:rPr>
  </w:style>
  <w:style w:type="character" w:customStyle="1" w:styleId="ft2773">
    <w:name w:val="ft2773"/>
    <w:basedOn w:val="a3"/>
    <w:uiPriority w:val="99"/>
    <w:qFormat/>
    <w:rsid w:val="00665ECD"/>
    <w:rPr>
      <w:rFonts w:cs="Times New Roman"/>
    </w:rPr>
  </w:style>
  <w:style w:type="character" w:customStyle="1" w:styleId="ft2782">
    <w:name w:val="ft2782"/>
    <w:basedOn w:val="a3"/>
    <w:uiPriority w:val="99"/>
    <w:qFormat/>
    <w:rsid w:val="00665ECD"/>
    <w:rPr>
      <w:rFonts w:cs="Times New Roman"/>
    </w:rPr>
  </w:style>
  <w:style w:type="character" w:customStyle="1" w:styleId="ft2828">
    <w:name w:val="ft2828"/>
    <w:basedOn w:val="a3"/>
    <w:uiPriority w:val="99"/>
    <w:qFormat/>
    <w:rsid w:val="00665ECD"/>
    <w:rPr>
      <w:rFonts w:cs="Times New Roman"/>
    </w:rPr>
  </w:style>
  <w:style w:type="character" w:customStyle="1" w:styleId="ft2877">
    <w:name w:val="ft2877"/>
    <w:basedOn w:val="a3"/>
    <w:uiPriority w:val="99"/>
    <w:qFormat/>
    <w:rsid w:val="00665ECD"/>
    <w:rPr>
      <w:rFonts w:cs="Times New Roman"/>
    </w:rPr>
  </w:style>
  <w:style w:type="character" w:customStyle="1" w:styleId="ft2921">
    <w:name w:val="ft2921"/>
    <w:basedOn w:val="a3"/>
    <w:uiPriority w:val="99"/>
    <w:qFormat/>
    <w:rsid w:val="00665ECD"/>
    <w:rPr>
      <w:rFonts w:cs="Times New Roman"/>
    </w:rPr>
  </w:style>
  <w:style w:type="character" w:customStyle="1" w:styleId="ft2927">
    <w:name w:val="ft2927"/>
    <w:basedOn w:val="a3"/>
    <w:uiPriority w:val="99"/>
    <w:qFormat/>
    <w:rsid w:val="00665ECD"/>
    <w:rPr>
      <w:rFonts w:cs="Times New Roman"/>
    </w:rPr>
  </w:style>
  <w:style w:type="character" w:customStyle="1" w:styleId="ft2935">
    <w:name w:val="ft2935"/>
    <w:basedOn w:val="a3"/>
    <w:uiPriority w:val="99"/>
    <w:qFormat/>
    <w:rsid w:val="00665ECD"/>
    <w:rPr>
      <w:rFonts w:cs="Times New Roman"/>
    </w:rPr>
  </w:style>
  <w:style w:type="character" w:customStyle="1" w:styleId="ft2943">
    <w:name w:val="ft2943"/>
    <w:basedOn w:val="a3"/>
    <w:uiPriority w:val="99"/>
    <w:qFormat/>
    <w:rsid w:val="00665ECD"/>
    <w:rPr>
      <w:rFonts w:cs="Times New Roman"/>
    </w:rPr>
  </w:style>
  <w:style w:type="character" w:customStyle="1" w:styleId="ft2952">
    <w:name w:val="ft2952"/>
    <w:basedOn w:val="a3"/>
    <w:uiPriority w:val="99"/>
    <w:qFormat/>
    <w:rsid w:val="00665ECD"/>
    <w:rPr>
      <w:rFonts w:cs="Times New Roman"/>
    </w:rPr>
  </w:style>
  <w:style w:type="character" w:customStyle="1" w:styleId="ft2954">
    <w:name w:val="ft2954"/>
    <w:basedOn w:val="a3"/>
    <w:uiPriority w:val="99"/>
    <w:qFormat/>
    <w:rsid w:val="00665ECD"/>
    <w:rPr>
      <w:rFonts w:cs="Times New Roman"/>
    </w:rPr>
  </w:style>
  <w:style w:type="character" w:customStyle="1" w:styleId="ft2955">
    <w:name w:val="ft2955"/>
    <w:basedOn w:val="a3"/>
    <w:uiPriority w:val="99"/>
    <w:qFormat/>
    <w:rsid w:val="00665ECD"/>
    <w:rPr>
      <w:rFonts w:cs="Times New Roman"/>
    </w:rPr>
  </w:style>
  <w:style w:type="character" w:customStyle="1" w:styleId="ft2962">
    <w:name w:val="ft2962"/>
    <w:basedOn w:val="a3"/>
    <w:uiPriority w:val="99"/>
    <w:qFormat/>
    <w:rsid w:val="00665ECD"/>
    <w:rPr>
      <w:rFonts w:cs="Times New Roman"/>
    </w:rPr>
  </w:style>
  <w:style w:type="character" w:customStyle="1" w:styleId="ft2968">
    <w:name w:val="ft2968"/>
    <w:basedOn w:val="a3"/>
    <w:uiPriority w:val="99"/>
    <w:qFormat/>
    <w:rsid w:val="00665ECD"/>
    <w:rPr>
      <w:rFonts w:cs="Times New Roman"/>
    </w:rPr>
  </w:style>
  <w:style w:type="character" w:customStyle="1" w:styleId="ft2973">
    <w:name w:val="ft2973"/>
    <w:basedOn w:val="a3"/>
    <w:uiPriority w:val="99"/>
    <w:qFormat/>
    <w:rsid w:val="00665ECD"/>
    <w:rPr>
      <w:rFonts w:cs="Times New Roman"/>
    </w:rPr>
  </w:style>
  <w:style w:type="character" w:customStyle="1" w:styleId="ft2974">
    <w:name w:val="ft2974"/>
    <w:basedOn w:val="a3"/>
    <w:uiPriority w:val="99"/>
    <w:qFormat/>
    <w:rsid w:val="00665ECD"/>
    <w:rPr>
      <w:rFonts w:cs="Times New Roman"/>
    </w:rPr>
  </w:style>
  <w:style w:type="character" w:customStyle="1" w:styleId="ft2976">
    <w:name w:val="ft2976"/>
    <w:basedOn w:val="a3"/>
    <w:uiPriority w:val="99"/>
    <w:qFormat/>
    <w:rsid w:val="00665ECD"/>
    <w:rPr>
      <w:rFonts w:cs="Times New Roman"/>
    </w:rPr>
  </w:style>
  <w:style w:type="character" w:customStyle="1" w:styleId="ft2985">
    <w:name w:val="ft2985"/>
    <w:basedOn w:val="a3"/>
    <w:uiPriority w:val="99"/>
    <w:qFormat/>
    <w:rsid w:val="00665ECD"/>
    <w:rPr>
      <w:rFonts w:cs="Times New Roman"/>
    </w:rPr>
  </w:style>
  <w:style w:type="character" w:customStyle="1" w:styleId="ft3002">
    <w:name w:val="ft3002"/>
    <w:basedOn w:val="a3"/>
    <w:uiPriority w:val="99"/>
    <w:qFormat/>
    <w:rsid w:val="00665ECD"/>
    <w:rPr>
      <w:rFonts w:cs="Times New Roman"/>
    </w:rPr>
  </w:style>
  <w:style w:type="character" w:customStyle="1" w:styleId="ft3037">
    <w:name w:val="ft3037"/>
    <w:basedOn w:val="a3"/>
    <w:uiPriority w:val="99"/>
    <w:qFormat/>
    <w:rsid w:val="00665ECD"/>
    <w:rPr>
      <w:rFonts w:cs="Times New Roman"/>
    </w:rPr>
  </w:style>
  <w:style w:type="character" w:customStyle="1" w:styleId="ft3084">
    <w:name w:val="ft3084"/>
    <w:basedOn w:val="a3"/>
    <w:uiPriority w:val="99"/>
    <w:qFormat/>
    <w:rsid w:val="00665ECD"/>
    <w:rPr>
      <w:rFonts w:cs="Times New Roman"/>
    </w:rPr>
  </w:style>
  <w:style w:type="character" w:customStyle="1" w:styleId="ft3127">
    <w:name w:val="ft3127"/>
    <w:basedOn w:val="a3"/>
    <w:uiPriority w:val="99"/>
    <w:qFormat/>
    <w:rsid w:val="00665ECD"/>
    <w:rPr>
      <w:rFonts w:cs="Times New Roman"/>
    </w:rPr>
  </w:style>
  <w:style w:type="character" w:customStyle="1" w:styleId="ft3156">
    <w:name w:val="ft3156"/>
    <w:basedOn w:val="a3"/>
    <w:uiPriority w:val="99"/>
    <w:qFormat/>
    <w:rsid w:val="00665ECD"/>
    <w:rPr>
      <w:rFonts w:cs="Times New Roman"/>
    </w:rPr>
  </w:style>
  <w:style w:type="character" w:customStyle="1" w:styleId="ft3206">
    <w:name w:val="ft3206"/>
    <w:basedOn w:val="a3"/>
    <w:uiPriority w:val="99"/>
    <w:qFormat/>
    <w:rsid w:val="00665ECD"/>
    <w:rPr>
      <w:rFonts w:cs="Times New Roman"/>
    </w:rPr>
  </w:style>
  <w:style w:type="character" w:customStyle="1" w:styleId="ft3264">
    <w:name w:val="ft3264"/>
    <w:basedOn w:val="a3"/>
    <w:uiPriority w:val="99"/>
    <w:qFormat/>
    <w:rsid w:val="00665ECD"/>
    <w:rPr>
      <w:rFonts w:cs="Times New Roman"/>
    </w:rPr>
  </w:style>
  <w:style w:type="character" w:customStyle="1" w:styleId="ft3315">
    <w:name w:val="ft3315"/>
    <w:basedOn w:val="a3"/>
    <w:uiPriority w:val="99"/>
    <w:qFormat/>
    <w:rsid w:val="00665ECD"/>
    <w:rPr>
      <w:rFonts w:cs="Times New Roman"/>
    </w:rPr>
  </w:style>
  <w:style w:type="character" w:customStyle="1" w:styleId="ft3373">
    <w:name w:val="ft3373"/>
    <w:basedOn w:val="a3"/>
    <w:uiPriority w:val="99"/>
    <w:qFormat/>
    <w:rsid w:val="00665ECD"/>
    <w:rPr>
      <w:rFonts w:cs="Times New Roman"/>
    </w:rPr>
  </w:style>
  <w:style w:type="character" w:customStyle="1" w:styleId="ft3432">
    <w:name w:val="ft3432"/>
    <w:basedOn w:val="a3"/>
    <w:uiPriority w:val="99"/>
    <w:qFormat/>
    <w:rsid w:val="00665ECD"/>
    <w:rPr>
      <w:rFonts w:cs="Times New Roman"/>
    </w:rPr>
  </w:style>
  <w:style w:type="character" w:customStyle="1" w:styleId="ft3489">
    <w:name w:val="ft3489"/>
    <w:basedOn w:val="a3"/>
    <w:uiPriority w:val="99"/>
    <w:qFormat/>
    <w:rsid w:val="00665ECD"/>
    <w:rPr>
      <w:rFonts w:cs="Times New Roman"/>
    </w:rPr>
  </w:style>
  <w:style w:type="character" w:customStyle="1" w:styleId="ft3546">
    <w:name w:val="ft3546"/>
    <w:basedOn w:val="a3"/>
    <w:uiPriority w:val="99"/>
    <w:qFormat/>
    <w:rsid w:val="00665ECD"/>
    <w:rPr>
      <w:rFonts w:cs="Times New Roman"/>
    </w:rPr>
  </w:style>
  <w:style w:type="character" w:customStyle="1" w:styleId="ft3608">
    <w:name w:val="ft3608"/>
    <w:basedOn w:val="a3"/>
    <w:uiPriority w:val="99"/>
    <w:qFormat/>
    <w:rsid w:val="00665ECD"/>
    <w:rPr>
      <w:rFonts w:cs="Times New Roman"/>
    </w:rPr>
  </w:style>
  <w:style w:type="character" w:customStyle="1" w:styleId="ft3651">
    <w:name w:val="ft3651"/>
    <w:basedOn w:val="a3"/>
    <w:uiPriority w:val="99"/>
    <w:qFormat/>
    <w:rsid w:val="00665ECD"/>
    <w:rPr>
      <w:rFonts w:cs="Times New Roman"/>
    </w:rPr>
  </w:style>
  <w:style w:type="paragraph" w:customStyle="1" w:styleId="c4c8c7c24">
    <w:name w:val="c4 c8 c7 c24"/>
    <w:basedOn w:val="a2"/>
    <w:uiPriority w:val="99"/>
    <w:qFormat/>
    <w:rsid w:val="00665ECD"/>
    <w:pPr>
      <w:widowControl/>
      <w:snapToGrid/>
      <w:spacing w:before="90" w:after="90"/>
    </w:pPr>
    <w:rPr>
      <w:rFonts w:eastAsia="Times New Roman"/>
      <w:szCs w:val="24"/>
    </w:rPr>
  </w:style>
  <w:style w:type="character" w:customStyle="1" w:styleId="c5">
    <w:name w:val="c5"/>
    <w:basedOn w:val="a3"/>
    <w:uiPriority w:val="99"/>
    <w:qFormat/>
    <w:rsid w:val="00665ECD"/>
    <w:rPr>
      <w:rFonts w:cs="Times New Roman"/>
    </w:rPr>
  </w:style>
  <w:style w:type="character" w:customStyle="1" w:styleId="1142">
    <w:name w:val="Знак Знак114"/>
    <w:uiPriority w:val="99"/>
    <w:locked/>
    <w:rsid w:val="00665ECD"/>
    <w:rPr>
      <w:rFonts w:ascii="Arial" w:hAnsi="Arial"/>
      <w:b/>
      <w:color w:val="000000"/>
      <w:sz w:val="26"/>
      <w:lang w:val="ru-RU" w:eastAsia="ru-RU"/>
    </w:rPr>
  </w:style>
  <w:style w:type="paragraph" w:customStyle="1" w:styleId="1122">
    <w:name w:val="Стиль Заголовок 1 + 12 пт"/>
    <w:basedOn w:val="10"/>
    <w:uiPriority w:val="99"/>
    <w:qFormat/>
    <w:rsid w:val="00665ECD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</w:rPr>
  </w:style>
  <w:style w:type="character" w:customStyle="1" w:styleId="ft9267">
    <w:name w:val="ft9267"/>
    <w:uiPriority w:val="99"/>
    <w:qFormat/>
    <w:rsid w:val="00665ECD"/>
  </w:style>
  <w:style w:type="character" w:customStyle="1" w:styleId="ft9274">
    <w:name w:val="ft9274"/>
    <w:uiPriority w:val="99"/>
    <w:qFormat/>
    <w:rsid w:val="00665ECD"/>
  </w:style>
  <w:style w:type="character" w:customStyle="1" w:styleId="ft9282">
    <w:name w:val="ft9282"/>
    <w:uiPriority w:val="99"/>
    <w:qFormat/>
    <w:rsid w:val="00665ECD"/>
  </w:style>
  <w:style w:type="character" w:customStyle="1" w:styleId="ft9284">
    <w:name w:val="ft9284"/>
    <w:uiPriority w:val="99"/>
    <w:qFormat/>
    <w:rsid w:val="00665ECD"/>
  </w:style>
  <w:style w:type="character" w:customStyle="1" w:styleId="ft9287">
    <w:name w:val="ft9287"/>
    <w:uiPriority w:val="99"/>
    <w:qFormat/>
    <w:rsid w:val="00665ECD"/>
  </w:style>
  <w:style w:type="character" w:customStyle="1" w:styleId="ft9293">
    <w:name w:val="ft9293"/>
    <w:uiPriority w:val="99"/>
    <w:qFormat/>
    <w:rsid w:val="00665ECD"/>
  </w:style>
  <w:style w:type="character" w:customStyle="1" w:styleId="ft9299">
    <w:name w:val="ft9299"/>
    <w:uiPriority w:val="99"/>
    <w:qFormat/>
    <w:rsid w:val="00665ECD"/>
  </w:style>
  <w:style w:type="character" w:customStyle="1" w:styleId="ft9306">
    <w:name w:val="ft9306"/>
    <w:uiPriority w:val="99"/>
    <w:qFormat/>
    <w:rsid w:val="00665ECD"/>
  </w:style>
  <w:style w:type="character" w:customStyle="1" w:styleId="ft8849">
    <w:name w:val="ft8849"/>
    <w:uiPriority w:val="99"/>
    <w:qFormat/>
    <w:rsid w:val="00665ECD"/>
  </w:style>
  <w:style w:type="character" w:customStyle="1" w:styleId="ft9312">
    <w:name w:val="ft9312"/>
    <w:uiPriority w:val="99"/>
    <w:qFormat/>
    <w:rsid w:val="00665ECD"/>
  </w:style>
  <w:style w:type="character" w:customStyle="1" w:styleId="ft9316">
    <w:name w:val="ft9316"/>
    <w:uiPriority w:val="99"/>
    <w:qFormat/>
    <w:rsid w:val="00665ECD"/>
  </w:style>
  <w:style w:type="character" w:customStyle="1" w:styleId="ft9324">
    <w:name w:val="ft9324"/>
    <w:uiPriority w:val="99"/>
    <w:qFormat/>
    <w:rsid w:val="00665ECD"/>
  </w:style>
  <w:style w:type="character" w:customStyle="1" w:styleId="ft9330">
    <w:name w:val="ft9330"/>
    <w:uiPriority w:val="99"/>
    <w:qFormat/>
    <w:rsid w:val="00665ECD"/>
  </w:style>
  <w:style w:type="character" w:customStyle="1" w:styleId="18100">
    <w:name w:val="Знак Знак1810"/>
    <w:uiPriority w:val="99"/>
    <w:rsid w:val="00665ECD"/>
    <w:rPr>
      <w:rFonts w:eastAsia="SimSun"/>
      <w:b/>
      <w:caps/>
      <w:sz w:val="24"/>
      <w:lang w:val="ru-RU" w:eastAsia="ru-RU"/>
    </w:rPr>
  </w:style>
  <w:style w:type="paragraph" w:customStyle="1" w:styleId="1fffffb">
    <w:name w:val="1 уровень Знак"/>
    <w:basedOn w:val="a2"/>
    <w:link w:val="1fffffc"/>
    <w:uiPriority w:val="99"/>
    <w:qFormat/>
    <w:rsid w:val="00665ECD"/>
    <w:pPr>
      <w:keepNext/>
      <w:shd w:val="clear" w:color="auto" w:fill="FFFFFF"/>
      <w:autoSpaceDE w:val="0"/>
      <w:autoSpaceDN w:val="0"/>
      <w:adjustRightInd w:val="0"/>
      <w:snapToGrid/>
      <w:spacing w:before="520" w:after="260" w:line="312" w:lineRule="auto"/>
      <w:jc w:val="center"/>
      <w:outlineLvl w:val="0"/>
    </w:pPr>
    <w:rPr>
      <w:b/>
      <w:color w:val="000000"/>
    </w:rPr>
  </w:style>
  <w:style w:type="character" w:customStyle="1" w:styleId="1fffffc">
    <w:name w:val="1 уровень Знак Знак"/>
    <w:link w:val="1fffffb"/>
    <w:uiPriority w:val="99"/>
    <w:qFormat/>
    <w:locked/>
    <w:rsid w:val="00665ECD"/>
    <w:rPr>
      <w:rFonts w:ascii="Times New Roman" w:eastAsia="Calibri" w:hAnsi="Times New Roman" w:cs="Times New Roman"/>
      <w:b/>
      <w:color w:val="000000"/>
      <w:sz w:val="24"/>
      <w:szCs w:val="20"/>
      <w:shd w:val="clear" w:color="auto" w:fill="FFFFFF"/>
      <w:lang w:eastAsia="ru-RU"/>
    </w:rPr>
  </w:style>
  <w:style w:type="character" w:customStyle="1" w:styleId="WW8Num36z0">
    <w:name w:val="WW8Num36z0"/>
    <w:uiPriority w:val="99"/>
    <w:qFormat/>
    <w:rsid w:val="00665ECD"/>
    <w:rPr>
      <w:rFonts w:ascii="Wingdings" w:hAnsi="Wingdings"/>
    </w:rPr>
  </w:style>
  <w:style w:type="character" w:customStyle="1" w:styleId="WW8Num39z0">
    <w:name w:val="WW8Num39z0"/>
    <w:uiPriority w:val="99"/>
    <w:qFormat/>
    <w:rsid w:val="00665ECD"/>
    <w:rPr>
      <w:rFonts w:ascii="Wingdings" w:hAnsi="Wingdings"/>
    </w:rPr>
  </w:style>
  <w:style w:type="character" w:customStyle="1" w:styleId="WW8Num42z0">
    <w:name w:val="WW8Num42z0"/>
    <w:uiPriority w:val="99"/>
    <w:qFormat/>
    <w:rsid w:val="00665ECD"/>
    <w:rPr>
      <w:rFonts w:ascii="Wingdings" w:hAnsi="Wingdings"/>
    </w:rPr>
  </w:style>
  <w:style w:type="character" w:customStyle="1" w:styleId="WW8Num44z0">
    <w:name w:val="WW8Num44z0"/>
    <w:uiPriority w:val="99"/>
    <w:qFormat/>
    <w:rsid w:val="00665ECD"/>
    <w:rPr>
      <w:rFonts w:ascii="Wingdings" w:hAnsi="Wingdings"/>
    </w:rPr>
  </w:style>
  <w:style w:type="character" w:customStyle="1" w:styleId="WW8Num44z1">
    <w:name w:val="WW8Num44z1"/>
    <w:uiPriority w:val="99"/>
    <w:qFormat/>
    <w:rsid w:val="00665ECD"/>
    <w:rPr>
      <w:rFonts w:ascii="Courier New" w:hAnsi="Courier New"/>
    </w:rPr>
  </w:style>
  <w:style w:type="character" w:customStyle="1" w:styleId="WW8Num44z3">
    <w:name w:val="WW8Num44z3"/>
    <w:uiPriority w:val="99"/>
    <w:qFormat/>
    <w:rsid w:val="00665ECD"/>
    <w:rPr>
      <w:rFonts w:ascii="Symbol" w:hAnsi="Symbol"/>
    </w:rPr>
  </w:style>
  <w:style w:type="character" w:customStyle="1" w:styleId="WW8Num47z0">
    <w:name w:val="WW8Num47z0"/>
    <w:uiPriority w:val="99"/>
    <w:qFormat/>
    <w:rsid w:val="00665ECD"/>
    <w:rPr>
      <w:rFonts w:ascii="Wingdings" w:hAnsi="Wingdings"/>
    </w:rPr>
  </w:style>
  <w:style w:type="character" w:customStyle="1" w:styleId="WW8Num47z1">
    <w:name w:val="WW8Num47z1"/>
    <w:uiPriority w:val="99"/>
    <w:qFormat/>
    <w:rsid w:val="00665ECD"/>
    <w:rPr>
      <w:rFonts w:ascii="Courier New" w:hAnsi="Courier New"/>
    </w:rPr>
  </w:style>
  <w:style w:type="character" w:customStyle="1" w:styleId="WW8Num47z3">
    <w:name w:val="WW8Num47z3"/>
    <w:uiPriority w:val="99"/>
    <w:qFormat/>
    <w:rsid w:val="00665ECD"/>
    <w:rPr>
      <w:rFonts w:ascii="Symbol" w:hAnsi="Symbol"/>
    </w:rPr>
  </w:style>
  <w:style w:type="character" w:customStyle="1" w:styleId="WW8Num50z0">
    <w:name w:val="WW8Num50z0"/>
    <w:uiPriority w:val="99"/>
    <w:qFormat/>
    <w:rsid w:val="00665ECD"/>
    <w:rPr>
      <w:rFonts w:ascii="Wingdings" w:hAnsi="Wingdings"/>
    </w:rPr>
  </w:style>
  <w:style w:type="character" w:customStyle="1" w:styleId="WW8Num51z0">
    <w:name w:val="WW8Num51z0"/>
    <w:uiPriority w:val="99"/>
    <w:qFormat/>
    <w:rsid w:val="00665ECD"/>
    <w:rPr>
      <w:rFonts w:ascii="Wingdings" w:hAnsi="Wingdings"/>
    </w:rPr>
  </w:style>
  <w:style w:type="character" w:customStyle="1" w:styleId="WW8Num52z0">
    <w:name w:val="WW8Num52z0"/>
    <w:uiPriority w:val="99"/>
    <w:qFormat/>
    <w:rsid w:val="00665ECD"/>
    <w:rPr>
      <w:rFonts w:ascii="Symbol" w:hAnsi="Symbol"/>
    </w:rPr>
  </w:style>
  <w:style w:type="character" w:customStyle="1" w:styleId="WW8Num53z0">
    <w:name w:val="WW8Num53z0"/>
    <w:uiPriority w:val="99"/>
    <w:qFormat/>
    <w:rsid w:val="00665ECD"/>
    <w:rPr>
      <w:rFonts w:ascii="Wingdings" w:hAnsi="Wingdings"/>
    </w:rPr>
  </w:style>
  <w:style w:type="character" w:customStyle="1" w:styleId="WW8Num53z1">
    <w:name w:val="WW8Num53z1"/>
    <w:uiPriority w:val="99"/>
    <w:qFormat/>
    <w:rsid w:val="00665ECD"/>
    <w:rPr>
      <w:rFonts w:ascii="Courier New" w:hAnsi="Courier New"/>
    </w:rPr>
  </w:style>
  <w:style w:type="character" w:customStyle="1" w:styleId="WW8Num53z3">
    <w:name w:val="WW8Num53z3"/>
    <w:uiPriority w:val="99"/>
    <w:qFormat/>
    <w:rsid w:val="00665ECD"/>
    <w:rPr>
      <w:rFonts w:ascii="Symbol" w:hAnsi="Symbol"/>
    </w:rPr>
  </w:style>
  <w:style w:type="character" w:customStyle="1" w:styleId="WW8Num55z0">
    <w:name w:val="WW8Num55z0"/>
    <w:uiPriority w:val="99"/>
    <w:qFormat/>
    <w:rsid w:val="00665ECD"/>
    <w:rPr>
      <w:rFonts w:ascii="Symbol" w:hAnsi="Symbol"/>
    </w:rPr>
  </w:style>
  <w:style w:type="character" w:customStyle="1" w:styleId="WW8Num56z0">
    <w:name w:val="WW8Num56z0"/>
    <w:uiPriority w:val="99"/>
    <w:qFormat/>
    <w:rsid w:val="00665ECD"/>
    <w:rPr>
      <w:rFonts w:ascii="Symbol" w:hAnsi="Symbol"/>
    </w:rPr>
  </w:style>
  <w:style w:type="character" w:customStyle="1" w:styleId="WW8Num59z0">
    <w:name w:val="WW8Num59z0"/>
    <w:uiPriority w:val="99"/>
    <w:qFormat/>
    <w:rsid w:val="00665ECD"/>
    <w:rPr>
      <w:rFonts w:ascii="Symbol" w:hAnsi="Symbol"/>
    </w:rPr>
  </w:style>
  <w:style w:type="character" w:customStyle="1" w:styleId="WW8Num63z0">
    <w:name w:val="WW8Num63z0"/>
    <w:uiPriority w:val="99"/>
    <w:qFormat/>
    <w:rsid w:val="00665ECD"/>
    <w:rPr>
      <w:rFonts w:ascii="Symbol" w:hAnsi="Symbol"/>
    </w:rPr>
  </w:style>
  <w:style w:type="character" w:customStyle="1" w:styleId="WW8Num66z0">
    <w:name w:val="WW8Num66z0"/>
    <w:uiPriority w:val="99"/>
    <w:qFormat/>
    <w:rsid w:val="00665ECD"/>
    <w:rPr>
      <w:rFonts w:ascii="Symbol" w:hAnsi="Symbol"/>
    </w:rPr>
  </w:style>
  <w:style w:type="character" w:customStyle="1" w:styleId="WW8Num69z1">
    <w:name w:val="WW8Num69z1"/>
    <w:uiPriority w:val="99"/>
    <w:qFormat/>
    <w:rsid w:val="00665ECD"/>
    <w:rPr>
      <w:rFonts w:ascii="Wingdings" w:hAnsi="Wingdings"/>
    </w:rPr>
  </w:style>
  <w:style w:type="character" w:customStyle="1" w:styleId="WW8Num72z0">
    <w:name w:val="WW8Num72z0"/>
    <w:uiPriority w:val="99"/>
    <w:qFormat/>
    <w:rsid w:val="00665ECD"/>
    <w:rPr>
      <w:rFonts w:ascii="Symbol" w:hAnsi="Symbol"/>
    </w:rPr>
  </w:style>
  <w:style w:type="character" w:customStyle="1" w:styleId="WW8Num72z1">
    <w:name w:val="WW8Num72z1"/>
    <w:uiPriority w:val="99"/>
    <w:qFormat/>
    <w:rsid w:val="00665ECD"/>
    <w:rPr>
      <w:rFonts w:ascii="Courier New" w:hAnsi="Courier New"/>
    </w:rPr>
  </w:style>
  <w:style w:type="character" w:customStyle="1" w:styleId="WW8Num72z2">
    <w:name w:val="WW8Num72z2"/>
    <w:uiPriority w:val="99"/>
    <w:qFormat/>
    <w:rsid w:val="00665ECD"/>
    <w:rPr>
      <w:rFonts w:ascii="Wingdings" w:hAnsi="Wingdings"/>
    </w:rPr>
  </w:style>
  <w:style w:type="character" w:customStyle="1" w:styleId="WW8Num74z0">
    <w:name w:val="WW8Num74z0"/>
    <w:uiPriority w:val="99"/>
    <w:qFormat/>
    <w:rsid w:val="00665ECD"/>
    <w:rPr>
      <w:rFonts w:ascii="Symbol" w:hAnsi="Symbol"/>
    </w:rPr>
  </w:style>
  <w:style w:type="character" w:customStyle="1" w:styleId="WW8Num75z0">
    <w:name w:val="WW8Num75z0"/>
    <w:uiPriority w:val="99"/>
    <w:qFormat/>
    <w:rsid w:val="00665ECD"/>
    <w:rPr>
      <w:rFonts w:ascii="Wingdings" w:hAnsi="Wingdings"/>
    </w:rPr>
  </w:style>
  <w:style w:type="character" w:customStyle="1" w:styleId="WW8Num75z1">
    <w:name w:val="WW8Num75z1"/>
    <w:uiPriority w:val="99"/>
    <w:qFormat/>
    <w:rsid w:val="00665ECD"/>
    <w:rPr>
      <w:rFonts w:ascii="Courier New" w:hAnsi="Courier New"/>
    </w:rPr>
  </w:style>
  <w:style w:type="character" w:customStyle="1" w:styleId="WW8Num75z3">
    <w:name w:val="WW8Num75z3"/>
    <w:uiPriority w:val="99"/>
    <w:qFormat/>
    <w:rsid w:val="00665ECD"/>
    <w:rPr>
      <w:rFonts w:ascii="Symbol" w:hAnsi="Symbol"/>
    </w:rPr>
  </w:style>
  <w:style w:type="character" w:customStyle="1" w:styleId="WW8Num77z0">
    <w:name w:val="WW8Num77z0"/>
    <w:uiPriority w:val="99"/>
    <w:qFormat/>
    <w:rsid w:val="00665ECD"/>
    <w:rPr>
      <w:rFonts w:ascii="Symbol" w:hAnsi="Symbol"/>
    </w:rPr>
  </w:style>
  <w:style w:type="character" w:customStyle="1" w:styleId="WW8Num78z0">
    <w:name w:val="WW8Num78z0"/>
    <w:uiPriority w:val="99"/>
    <w:qFormat/>
    <w:rsid w:val="00665ECD"/>
    <w:rPr>
      <w:rFonts w:ascii="Wingdings" w:hAnsi="Wingdings"/>
    </w:rPr>
  </w:style>
  <w:style w:type="character" w:customStyle="1" w:styleId="WW8Num78z1">
    <w:name w:val="WW8Num78z1"/>
    <w:uiPriority w:val="99"/>
    <w:qFormat/>
    <w:rsid w:val="00665ECD"/>
    <w:rPr>
      <w:rFonts w:ascii="Courier New" w:hAnsi="Courier New"/>
    </w:rPr>
  </w:style>
  <w:style w:type="character" w:customStyle="1" w:styleId="WW8Num78z3">
    <w:name w:val="WW8Num78z3"/>
    <w:uiPriority w:val="99"/>
    <w:qFormat/>
    <w:rsid w:val="00665ECD"/>
    <w:rPr>
      <w:rFonts w:ascii="Symbol" w:hAnsi="Symbol"/>
    </w:rPr>
  </w:style>
  <w:style w:type="character" w:customStyle="1" w:styleId="WW8Num79z0">
    <w:name w:val="WW8Num79z0"/>
    <w:uiPriority w:val="99"/>
    <w:qFormat/>
    <w:rsid w:val="00665ECD"/>
    <w:rPr>
      <w:rFonts w:ascii="Symbol" w:hAnsi="Symbol"/>
    </w:rPr>
  </w:style>
  <w:style w:type="character" w:customStyle="1" w:styleId="WW8Num86z0">
    <w:name w:val="WW8Num86z0"/>
    <w:uiPriority w:val="99"/>
    <w:qFormat/>
    <w:rsid w:val="00665ECD"/>
    <w:rPr>
      <w:rFonts w:ascii="Wingdings" w:hAnsi="Wingdings"/>
    </w:rPr>
  </w:style>
  <w:style w:type="character" w:customStyle="1" w:styleId="WW8Num86z1">
    <w:name w:val="WW8Num86z1"/>
    <w:uiPriority w:val="99"/>
    <w:qFormat/>
    <w:rsid w:val="00665ECD"/>
    <w:rPr>
      <w:rFonts w:ascii="Courier New" w:hAnsi="Courier New"/>
    </w:rPr>
  </w:style>
  <w:style w:type="character" w:customStyle="1" w:styleId="WW8Num86z3">
    <w:name w:val="WW8Num86z3"/>
    <w:uiPriority w:val="99"/>
    <w:qFormat/>
    <w:rsid w:val="00665ECD"/>
    <w:rPr>
      <w:rFonts w:ascii="Symbol" w:hAnsi="Symbol"/>
    </w:rPr>
  </w:style>
  <w:style w:type="character" w:customStyle="1" w:styleId="WW8Num87z0">
    <w:name w:val="WW8Num87z0"/>
    <w:uiPriority w:val="99"/>
    <w:qFormat/>
    <w:rsid w:val="00665ECD"/>
    <w:rPr>
      <w:rFonts w:ascii="Symbol" w:hAnsi="Symbol"/>
    </w:rPr>
  </w:style>
  <w:style w:type="character" w:customStyle="1" w:styleId="WW8Num89z0">
    <w:name w:val="WW8Num89z0"/>
    <w:uiPriority w:val="99"/>
    <w:qFormat/>
    <w:rsid w:val="00665ECD"/>
    <w:rPr>
      <w:rFonts w:ascii="Symbol" w:hAnsi="Symbol"/>
    </w:rPr>
  </w:style>
  <w:style w:type="character" w:customStyle="1" w:styleId="WW8Num90z0">
    <w:name w:val="WW8Num90z0"/>
    <w:uiPriority w:val="99"/>
    <w:qFormat/>
    <w:rsid w:val="00665ECD"/>
    <w:rPr>
      <w:rFonts w:ascii="Symbol" w:hAnsi="Symbol"/>
    </w:rPr>
  </w:style>
  <w:style w:type="character" w:customStyle="1" w:styleId="WW8Num92z0">
    <w:name w:val="WW8Num92z0"/>
    <w:uiPriority w:val="99"/>
    <w:qFormat/>
    <w:rsid w:val="00665ECD"/>
    <w:rPr>
      <w:rFonts w:ascii="Symbol" w:hAnsi="Symbol"/>
    </w:rPr>
  </w:style>
  <w:style w:type="character" w:customStyle="1" w:styleId="WW8Num93z0">
    <w:name w:val="WW8Num93z0"/>
    <w:uiPriority w:val="99"/>
    <w:qFormat/>
    <w:rsid w:val="00665ECD"/>
    <w:rPr>
      <w:rFonts w:ascii="Wingdings" w:hAnsi="Wingdings"/>
    </w:rPr>
  </w:style>
  <w:style w:type="character" w:customStyle="1" w:styleId="WW8Num93z1">
    <w:name w:val="WW8Num93z1"/>
    <w:uiPriority w:val="99"/>
    <w:qFormat/>
    <w:rsid w:val="00665ECD"/>
    <w:rPr>
      <w:rFonts w:ascii="Courier New" w:hAnsi="Courier New"/>
    </w:rPr>
  </w:style>
  <w:style w:type="character" w:customStyle="1" w:styleId="WW8Num93z3">
    <w:name w:val="WW8Num93z3"/>
    <w:uiPriority w:val="99"/>
    <w:qFormat/>
    <w:rsid w:val="00665ECD"/>
    <w:rPr>
      <w:rFonts w:ascii="Symbol" w:hAnsi="Symbol"/>
    </w:rPr>
  </w:style>
  <w:style w:type="character" w:customStyle="1" w:styleId="WW8Num94z0">
    <w:name w:val="WW8Num94z0"/>
    <w:uiPriority w:val="99"/>
    <w:qFormat/>
    <w:rsid w:val="00665ECD"/>
    <w:rPr>
      <w:rFonts w:ascii="Symbol" w:hAnsi="Symbol"/>
    </w:rPr>
  </w:style>
  <w:style w:type="character" w:customStyle="1" w:styleId="WW8Num97z0">
    <w:name w:val="WW8Num97z0"/>
    <w:uiPriority w:val="99"/>
    <w:qFormat/>
    <w:rsid w:val="00665ECD"/>
    <w:rPr>
      <w:rFonts w:ascii="Symbol" w:hAnsi="Symbol"/>
    </w:rPr>
  </w:style>
  <w:style w:type="character" w:customStyle="1" w:styleId="WW8Num99z0">
    <w:name w:val="WW8Num99z0"/>
    <w:uiPriority w:val="99"/>
    <w:qFormat/>
    <w:rsid w:val="00665ECD"/>
    <w:rPr>
      <w:rFonts w:ascii="Symbol" w:hAnsi="Symbol"/>
    </w:rPr>
  </w:style>
  <w:style w:type="character" w:customStyle="1" w:styleId="WW8Num101z0">
    <w:name w:val="WW8Num101z0"/>
    <w:uiPriority w:val="99"/>
    <w:qFormat/>
    <w:rsid w:val="00665ECD"/>
    <w:rPr>
      <w:rFonts w:ascii="Symbol" w:hAnsi="Symbol"/>
    </w:rPr>
  </w:style>
  <w:style w:type="character" w:customStyle="1" w:styleId="WW8Num104z0">
    <w:name w:val="WW8Num104z0"/>
    <w:uiPriority w:val="99"/>
    <w:qFormat/>
    <w:rsid w:val="00665ECD"/>
    <w:rPr>
      <w:rFonts w:ascii="Symbol" w:hAnsi="Symbol"/>
    </w:rPr>
  </w:style>
  <w:style w:type="character" w:customStyle="1" w:styleId="WW8Num107z0">
    <w:name w:val="WW8Num107z0"/>
    <w:uiPriority w:val="99"/>
    <w:qFormat/>
    <w:rsid w:val="00665ECD"/>
    <w:rPr>
      <w:rFonts w:ascii="Symbol" w:hAnsi="Symbol"/>
    </w:rPr>
  </w:style>
  <w:style w:type="character" w:customStyle="1" w:styleId="WW8Num109z0">
    <w:name w:val="WW8Num109z0"/>
    <w:uiPriority w:val="99"/>
    <w:qFormat/>
    <w:rsid w:val="00665ECD"/>
    <w:rPr>
      <w:rFonts w:ascii="Symbol" w:hAnsi="Symbol"/>
    </w:rPr>
  </w:style>
  <w:style w:type="character" w:customStyle="1" w:styleId="WW8Num112z1">
    <w:name w:val="WW8Num112z1"/>
    <w:uiPriority w:val="99"/>
    <w:qFormat/>
    <w:rsid w:val="00665ECD"/>
    <w:rPr>
      <w:color w:val="000000"/>
    </w:rPr>
  </w:style>
  <w:style w:type="character" w:customStyle="1" w:styleId="WW8Num114z0">
    <w:name w:val="WW8Num114z0"/>
    <w:uiPriority w:val="99"/>
    <w:qFormat/>
    <w:rsid w:val="00665ECD"/>
    <w:rPr>
      <w:rFonts w:ascii="Symbol" w:hAnsi="Symbol"/>
    </w:rPr>
  </w:style>
  <w:style w:type="character" w:customStyle="1" w:styleId="WW8Num117z0">
    <w:name w:val="WW8Num117z0"/>
    <w:uiPriority w:val="99"/>
    <w:qFormat/>
    <w:rsid w:val="00665ECD"/>
    <w:rPr>
      <w:rFonts w:ascii="Symbol" w:hAnsi="Symbol"/>
    </w:rPr>
  </w:style>
  <w:style w:type="character" w:customStyle="1" w:styleId="WW8Num118z0">
    <w:name w:val="WW8Num118z0"/>
    <w:uiPriority w:val="99"/>
    <w:qFormat/>
    <w:rsid w:val="00665ECD"/>
    <w:rPr>
      <w:rFonts w:ascii="Wingdings" w:hAnsi="Wingdings"/>
    </w:rPr>
  </w:style>
  <w:style w:type="character" w:customStyle="1" w:styleId="WW8Num118z1">
    <w:name w:val="WW8Num118z1"/>
    <w:uiPriority w:val="99"/>
    <w:qFormat/>
    <w:rsid w:val="00665ECD"/>
    <w:rPr>
      <w:rFonts w:ascii="Courier New" w:hAnsi="Courier New"/>
    </w:rPr>
  </w:style>
  <w:style w:type="character" w:customStyle="1" w:styleId="WW8Num118z3">
    <w:name w:val="WW8Num118z3"/>
    <w:uiPriority w:val="99"/>
    <w:qFormat/>
    <w:rsid w:val="00665ECD"/>
    <w:rPr>
      <w:rFonts w:ascii="Symbol" w:hAnsi="Symbol"/>
    </w:rPr>
  </w:style>
  <w:style w:type="character" w:customStyle="1" w:styleId="WW8Num120z0">
    <w:name w:val="WW8Num120z0"/>
    <w:uiPriority w:val="99"/>
    <w:qFormat/>
    <w:rsid w:val="00665ECD"/>
    <w:rPr>
      <w:rFonts w:ascii="Symbol" w:hAnsi="Symbol"/>
    </w:rPr>
  </w:style>
  <w:style w:type="character" w:customStyle="1" w:styleId="WW8Num121z0">
    <w:name w:val="WW8Num121z0"/>
    <w:uiPriority w:val="99"/>
    <w:qFormat/>
    <w:rsid w:val="00665ECD"/>
    <w:rPr>
      <w:rFonts w:ascii="Symbol" w:hAnsi="Symbol"/>
    </w:rPr>
  </w:style>
  <w:style w:type="character" w:customStyle="1" w:styleId="WW8Num124z0">
    <w:name w:val="WW8Num124z0"/>
    <w:uiPriority w:val="99"/>
    <w:qFormat/>
    <w:rsid w:val="00665ECD"/>
    <w:rPr>
      <w:rFonts w:ascii="Symbol" w:hAnsi="Symbol"/>
    </w:rPr>
  </w:style>
  <w:style w:type="character" w:customStyle="1" w:styleId="WW8Num125z0">
    <w:name w:val="WW8Num125z0"/>
    <w:uiPriority w:val="99"/>
    <w:qFormat/>
    <w:rsid w:val="00665ECD"/>
    <w:rPr>
      <w:rFonts w:ascii="Wingdings" w:hAnsi="Wingdings"/>
    </w:rPr>
  </w:style>
  <w:style w:type="character" w:customStyle="1" w:styleId="WW8Num125z1">
    <w:name w:val="WW8Num125z1"/>
    <w:uiPriority w:val="99"/>
    <w:qFormat/>
    <w:rsid w:val="00665ECD"/>
    <w:rPr>
      <w:rFonts w:ascii="Courier New" w:hAnsi="Courier New"/>
    </w:rPr>
  </w:style>
  <w:style w:type="character" w:customStyle="1" w:styleId="WW8Num125z3">
    <w:name w:val="WW8Num125z3"/>
    <w:uiPriority w:val="99"/>
    <w:qFormat/>
    <w:rsid w:val="00665ECD"/>
    <w:rPr>
      <w:rFonts w:ascii="Symbol" w:hAnsi="Symbol"/>
    </w:rPr>
  </w:style>
  <w:style w:type="character" w:customStyle="1" w:styleId="WW8Num126z0">
    <w:name w:val="WW8Num126z0"/>
    <w:uiPriority w:val="99"/>
    <w:qFormat/>
    <w:rsid w:val="00665ECD"/>
    <w:rPr>
      <w:rFonts w:ascii="Symbol" w:hAnsi="Symbol"/>
    </w:rPr>
  </w:style>
  <w:style w:type="character" w:customStyle="1" w:styleId="WW8Num127z0">
    <w:name w:val="WW8Num127z0"/>
    <w:uiPriority w:val="99"/>
    <w:qFormat/>
    <w:rsid w:val="00665ECD"/>
    <w:rPr>
      <w:rFonts w:ascii="Symbol" w:hAnsi="Symbol"/>
    </w:rPr>
  </w:style>
  <w:style w:type="character" w:customStyle="1" w:styleId="WW8Num130z0">
    <w:name w:val="WW8Num130z0"/>
    <w:uiPriority w:val="99"/>
    <w:qFormat/>
    <w:rsid w:val="00665ECD"/>
    <w:rPr>
      <w:rFonts w:ascii="Symbol" w:hAnsi="Symbol"/>
    </w:rPr>
  </w:style>
  <w:style w:type="character" w:customStyle="1" w:styleId="WW8Num131z0">
    <w:name w:val="WW8Num131z0"/>
    <w:uiPriority w:val="99"/>
    <w:qFormat/>
    <w:rsid w:val="00665ECD"/>
    <w:rPr>
      <w:rFonts w:ascii="Symbol" w:hAnsi="Symbol"/>
    </w:rPr>
  </w:style>
  <w:style w:type="character" w:customStyle="1" w:styleId="WW8Num132z0">
    <w:name w:val="WW8Num132z0"/>
    <w:uiPriority w:val="99"/>
    <w:qFormat/>
    <w:rsid w:val="00665ECD"/>
    <w:rPr>
      <w:rFonts w:ascii="Symbol" w:hAnsi="Symbol"/>
    </w:rPr>
  </w:style>
  <w:style w:type="character" w:customStyle="1" w:styleId="WW8Num134z0">
    <w:name w:val="WW8Num134z0"/>
    <w:uiPriority w:val="99"/>
    <w:qFormat/>
    <w:rsid w:val="00665ECD"/>
    <w:rPr>
      <w:rFonts w:ascii="Wingdings" w:hAnsi="Wingdings"/>
    </w:rPr>
  </w:style>
  <w:style w:type="character" w:customStyle="1" w:styleId="WW8Num136z0">
    <w:name w:val="WW8Num136z0"/>
    <w:uiPriority w:val="99"/>
    <w:qFormat/>
    <w:rsid w:val="00665ECD"/>
    <w:rPr>
      <w:rFonts w:ascii="Symbol" w:hAnsi="Symbol"/>
    </w:rPr>
  </w:style>
  <w:style w:type="character" w:customStyle="1" w:styleId="WW8Num139z0">
    <w:name w:val="WW8Num139z0"/>
    <w:uiPriority w:val="99"/>
    <w:qFormat/>
    <w:rsid w:val="00665ECD"/>
    <w:rPr>
      <w:rFonts w:ascii="Symbol" w:hAnsi="Symbol"/>
    </w:rPr>
  </w:style>
  <w:style w:type="character" w:customStyle="1" w:styleId="WW8Num143z0">
    <w:name w:val="WW8Num143z0"/>
    <w:uiPriority w:val="99"/>
    <w:qFormat/>
    <w:rsid w:val="00665ECD"/>
    <w:rPr>
      <w:rFonts w:ascii="Symbol" w:hAnsi="Symbol"/>
    </w:rPr>
  </w:style>
  <w:style w:type="character" w:customStyle="1" w:styleId="WW8Num144z0">
    <w:name w:val="WW8Num144z0"/>
    <w:uiPriority w:val="99"/>
    <w:qFormat/>
    <w:rsid w:val="00665ECD"/>
    <w:rPr>
      <w:rFonts w:ascii="Symbol" w:hAnsi="Symbol"/>
    </w:rPr>
  </w:style>
  <w:style w:type="character" w:customStyle="1" w:styleId="WW8Num145z0">
    <w:name w:val="WW8Num145z0"/>
    <w:uiPriority w:val="99"/>
    <w:qFormat/>
    <w:rsid w:val="00665ECD"/>
    <w:rPr>
      <w:rFonts w:ascii="Symbol" w:hAnsi="Symbol"/>
    </w:rPr>
  </w:style>
  <w:style w:type="character" w:customStyle="1" w:styleId="WW8Num146z0">
    <w:name w:val="WW8Num146z0"/>
    <w:uiPriority w:val="99"/>
    <w:qFormat/>
    <w:rsid w:val="00665ECD"/>
    <w:rPr>
      <w:rFonts w:ascii="Symbol" w:hAnsi="Symbol"/>
    </w:rPr>
  </w:style>
  <w:style w:type="character" w:customStyle="1" w:styleId="WW8Num147z0">
    <w:name w:val="WW8Num147z0"/>
    <w:uiPriority w:val="99"/>
    <w:qFormat/>
    <w:rsid w:val="00665ECD"/>
    <w:rPr>
      <w:rFonts w:ascii="Wingdings" w:hAnsi="Wingdings"/>
    </w:rPr>
  </w:style>
  <w:style w:type="character" w:customStyle="1" w:styleId="WW8Num147z1">
    <w:name w:val="WW8Num147z1"/>
    <w:uiPriority w:val="99"/>
    <w:qFormat/>
    <w:rsid w:val="00665ECD"/>
    <w:rPr>
      <w:rFonts w:ascii="Courier New" w:hAnsi="Courier New"/>
    </w:rPr>
  </w:style>
  <w:style w:type="character" w:customStyle="1" w:styleId="WW8Num147z3">
    <w:name w:val="WW8Num147z3"/>
    <w:uiPriority w:val="99"/>
    <w:qFormat/>
    <w:rsid w:val="00665ECD"/>
    <w:rPr>
      <w:rFonts w:ascii="Symbol" w:hAnsi="Symbol"/>
    </w:rPr>
  </w:style>
  <w:style w:type="character" w:customStyle="1" w:styleId="WW8Num150z0">
    <w:name w:val="WW8Num150z0"/>
    <w:uiPriority w:val="99"/>
    <w:qFormat/>
    <w:rsid w:val="00665ECD"/>
    <w:rPr>
      <w:rFonts w:ascii="Symbol" w:hAnsi="Symbol"/>
    </w:rPr>
  </w:style>
  <w:style w:type="character" w:customStyle="1" w:styleId="WW8Num157z0">
    <w:name w:val="WW8Num157z0"/>
    <w:uiPriority w:val="99"/>
    <w:qFormat/>
    <w:rsid w:val="00665ECD"/>
    <w:rPr>
      <w:rFonts w:ascii="Symbol" w:hAnsi="Symbol"/>
    </w:rPr>
  </w:style>
  <w:style w:type="character" w:customStyle="1" w:styleId="WW8Num159z0">
    <w:name w:val="WW8Num159z0"/>
    <w:uiPriority w:val="99"/>
    <w:qFormat/>
    <w:rsid w:val="00665ECD"/>
    <w:rPr>
      <w:rFonts w:ascii="Symbol" w:hAnsi="Symbol"/>
    </w:rPr>
  </w:style>
  <w:style w:type="character" w:customStyle="1" w:styleId="WW8Num160z0">
    <w:name w:val="WW8Num160z0"/>
    <w:uiPriority w:val="99"/>
    <w:qFormat/>
    <w:rsid w:val="00665ECD"/>
    <w:rPr>
      <w:rFonts w:ascii="Symbol" w:hAnsi="Symbol"/>
    </w:rPr>
  </w:style>
  <w:style w:type="character" w:customStyle="1" w:styleId="WW8Num162z0">
    <w:name w:val="WW8Num162z0"/>
    <w:uiPriority w:val="99"/>
    <w:qFormat/>
    <w:rsid w:val="00665ECD"/>
    <w:rPr>
      <w:rFonts w:ascii="Symbol" w:hAnsi="Symbol"/>
    </w:rPr>
  </w:style>
  <w:style w:type="character" w:customStyle="1" w:styleId="WW8Num163z0">
    <w:name w:val="WW8Num163z0"/>
    <w:uiPriority w:val="99"/>
    <w:qFormat/>
    <w:rsid w:val="00665ECD"/>
    <w:rPr>
      <w:rFonts w:ascii="Symbol" w:hAnsi="Symbol"/>
    </w:rPr>
  </w:style>
  <w:style w:type="character" w:customStyle="1" w:styleId="WW8Num164z0">
    <w:name w:val="WW8Num164z0"/>
    <w:uiPriority w:val="99"/>
    <w:qFormat/>
    <w:rsid w:val="00665ECD"/>
    <w:rPr>
      <w:rFonts w:ascii="Wingdings" w:hAnsi="Wingdings"/>
    </w:rPr>
  </w:style>
  <w:style w:type="character" w:customStyle="1" w:styleId="WW8Num164z1">
    <w:name w:val="WW8Num164z1"/>
    <w:uiPriority w:val="99"/>
    <w:qFormat/>
    <w:rsid w:val="00665ECD"/>
    <w:rPr>
      <w:rFonts w:ascii="Courier New" w:hAnsi="Courier New"/>
    </w:rPr>
  </w:style>
  <w:style w:type="character" w:customStyle="1" w:styleId="WW8Num164z3">
    <w:name w:val="WW8Num164z3"/>
    <w:uiPriority w:val="99"/>
    <w:qFormat/>
    <w:rsid w:val="00665ECD"/>
    <w:rPr>
      <w:rFonts w:ascii="Symbol" w:hAnsi="Symbol"/>
    </w:rPr>
  </w:style>
  <w:style w:type="character" w:customStyle="1" w:styleId="WW8Num168z0">
    <w:name w:val="WW8Num168z0"/>
    <w:uiPriority w:val="99"/>
    <w:qFormat/>
    <w:rsid w:val="00665ECD"/>
    <w:rPr>
      <w:rFonts w:ascii="Symbol" w:hAnsi="Symbol"/>
    </w:rPr>
  </w:style>
  <w:style w:type="character" w:customStyle="1" w:styleId="WW8Num169z0">
    <w:name w:val="WW8Num169z0"/>
    <w:uiPriority w:val="99"/>
    <w:qFormat/>
    <w:rsid w:val="00665ECD"/>
    <w:rPr>
      <w:rFonts w:ascii="Symbol" w:hAnsi="Symbol"/>
    </w:rPr>
  </w:style>
  <w:style w:type="character" w:customStyle="1" w:styleId="WW8Num170z0">
    <w:name w:val="WW8Num170z0"/>
    <w:uiPriority w:val="99"/>
    <w:qFormat/>
    <w:rsid w:val="00665ECD"/>
    <w:rPr>
      <w:rFonts w:ascii="Symbol" w:hAnsi="Symbol"/>
    </w:rPr>
  </w:style>
  <w:style w:type="character" w:customStyle="1" w:styleId="WW8Num174z0">
    <w:name w:val="WW8Num174z0"/>
    <w:uiPriority w:val="99"/>
    <w:qFormat/>
    <w:rsid w:val="00665ECD"/>
    <w:rPr>
      <w:rFonts w:ascii="Symbol" w:hAnsi="Symbol"/>
    </w:rPr>
  </w:style>
  <w:style w:type="character" w:customStyle="1" w:styleId="WW8Num177z0">
    <w:name w:val="WW8Num177z0"/>
    <w:uiPriority w:val="99"/>
    <w:qFormat/>
    <w:rsid w:val="00665ECD"/>
    <w:rPr>
      <w:rFonts w:ascii="Symbol" w:hAnsi="Symbol"/>
    </w:rPr>
  </w:style>
  <w:style w:type="character" w:customStyle="1" w:styleId="WW8Num178z0">
    <w:name w:val="WW8Num178z0"/>
    <w:uiPriority w:val="99"/>
    <w:qFormat/>
    <w:rsid w:val="00665ECD"/>
    <w:rPr>
      <w:rFonts w:ascii="Symbol" w:hAnsi="Symbol"/>
    </w:rPr>
  </w:style>
  <w:style w:type="character" w:customStyle="1" w:styleId="WW8Num182z0">
    <w:name w:val="WW8Num182z0"/>
    <w:uiPriority w:val="99"/>
    <w:qFormat/>
    <w:rsid w:val="00665ECD"/>
    <w:rPr>
      <w:rFonts w:ascii="Symbol" w:hAnsi="Symbol"/>
    </w:rPr>
  </w:style>
  <w:style w:type="character" w:customStyle="1" w:styleId="WW8Num37z0">
    <w:name w:val="WW8Num37z0"/>
    <w:uiPriority w:val="99"/>
    <w:qFormat/>
    <w:rsid w:val="00665ECD"/>
    <w:rPr>
      <w:rFonts w:ascii="Wingdings" w:hAnsi="Wingdings"/>
    </w:rPr>
  </w:style>
  <w:style w:type="character" w:customStyle="1" w:styleId="WW8Num38z0">
    <w:name w:val="WW8Num38z0"/>
    <w:uiPriority w:val="99"/>
    <w:qFormat/>
    <w:rsid w:val="00665ECD"/>
    <w:rPr>
      <w:rFonts w:ascii="Wingdings" w:hAnsi="Wingdings"/>
    </w:rPr>
  </w:style>
  <w:style w:type="character" w:customStyle="1" w:styleId="WW8Num40z0">
    <w:name w:val="WW8Num40z0"/>
    <w:uiPriority w:val="99"/>
    <w:qFormat/>
    <w:rsid w:val="00665ECD"/>
    <w:rPr>
      <w:rFonts w:ascii="Wingdings" w:hAnsi="Wingdings"/>
    </w:rPr>
  </w:style>
  <w:style w:type="character" w:customStyle="1" w:styleId="WW8Num41z0">
    <w:name w:val="WW8Num41z0"/>
    <w:uiPriority w:val="99"/>
    <w:qFormat/>
    <w:rsid w:val="00665ECD"/>
    <w:rPr>
      <w:rFonts w:ascii="Wingdings" w:hAnsi="Wingdings"/>
    </w:rPr>
  </w:style>
  <w:style w:type="character" w:customStyle="1" w:styleId="WW8Num43z0">
    <w:name w:val="WW8Num43z0"/>
    <w:uiPriority w:val="99"/>
    <w:qFormat/>
    <w:rsid w:val="00665ECD"/>
    <w:rPr>
      <w:rFonts w:ascii="Wingdings" w:hAnsi="Wingdings"/>
    </w:rPr>
  </w:style>
  <w:style w:type="character" w:customStyle="1" w:styleId="WW8Num20z1">
    <w:name w:val="WW8Num20z1"/>
    <w:uiPriority w:val="99"/>
    <w:qFormat/>
    <w:rsid w:val="00665ECD"/>
    <w:rPr>
      <w:rFonts w:ascii="Courier New" w:hAnsi="Courier New"/>
    </w:rPr>
  </w:style>
  <w:style w:type="character" w:customStyle="1" w:styleId="WW8Num20z3">
    <w:name w:val="WW8Num20z3"/>
    <w:uiPriority w:val="99"/>
    <w:qFormat/>
    <w:rsid w:val="00665ECD"/>
    <w:rPr>
      <w:rFonts w:ascii="Symbol" w:hAnsi="Symbol"/>
    </w:rPr>
  </w:style>
  <w:style w:type="character" w:customStyle="1" w:styleId="WW8Num26z3">
    <w:name w:val="WW8Num26z3"/>
    <w:uiPriority w:val="99"/>
    <w:qFormat/>
    <w:rsid w:val="00665ECD"/>
    <w:rPr>
      <w:rFonts w:ascii="Symbol" w:hAnsi="Symbol"/>
    </w:rPr>
  </w:style>
  <w:style w:type="character" w:customStyle="1" w:styleId="WW8Num33z0">
    <w:name w:val="WW8Num33z0"/>
    <w:uiPriority w:val="99"/>
    <w:qFormat/>
    <w:rsid w:val="00665ECD"/>
    <w:rPr>
      <w:rFonts w:ascii="Wingdings" w:hAnsi="Wingdings"/>
    </w:rPr>
  </w:style>
  <w:style w:type="character" w:customStyle="1" w:styleId="WW8Num33z3">
    <w:name w:val="WW8Num33z3"/>
    <w:uiPriority w:val="99"/>
    <w:qFormat/>
    <w:rsid w:val="00665ECD"/>
    <w:rPr>
      <w:rFonts w:ascii="Symbol" w:hAnsi="Symbol"/>
    </w:rPr>
  </w:style>
  <w:style w:type="character" w:customStyle="1" w:styleId="WW8Num33z4">
    <w:name w:val="WW8Num33z4"/>
    <w:uiPriority w:val="99"/>
    <w:qFormat/>
    <w:rsid w:val="00665ECD"/>
    <w:rPr>
      <w:rFonts w:ascii="Courier New" w:hAnsi="Courier New"/>
    </w:rPr>
  </w:style>
  <w:style w:type="character" w:customStyle="1" w:styleId="WW8Num34z0">
    <w:name w:val="WW8Num34z0"/>
    <w:uiPriority w:val="99"/>
    <w:qFormat/>
    <w:rsid w:val="00665ECD"/>
    <w:rPr>
      <w:rFonts w:ascii="Wingdings" w:hAnsi="Wingdings"/>
    </w:rPr>
  </w:style>
  <w:style w:type="character" w:customStyle="1" w:styleId="WW8Num34z1">
    <w:name w:val="WW8Num34z1"/>
    <w:uiPriority w:val="99"/>
    <w:qFormat/>
    <w:rsid w:val="00665ECD"/>
    <w:rPr>
      <w:rFonts w:ascii="Courier New" w:hAnsi="Courier New"/>
    </w:rPr>
  </w:style>
  <w:style w:type="character" w:customStyle="1" w:styleId="WW8Num34z3">
    <w:name w:val="WW8Num34z3"/>
    <w:uiPriority w:val="99"/>
    <w:qFormat/>
    <w:rsid w:val="00665ECD"/>
    <w:rPr>
      <w:rFonts w:ascii="Symbol" w:hAnsi="Symbol"/>
    </w:rPr>
  </w:style>
  <w:style w:type="character" w:customStyle="1" w:styleId="WW8Num35z0">
    <w:name w:val="WW8Num35z0"/>
    <w:uiPriority w:val="99"/>
    <w:qFormat/>
    <w:rsid w:val="00665ECD"/>
    <w:rPr>
      <w:rFonts w:ascii="Wingdings" w:hAnsi="Wingdings"/>
    </w:rPr>
  </w:style>
  <w:style w:type="character" w:customStyle="1" w:styleId="WW8Num35z1">
    <w:name w:val="WW8Num35z1"/>
    <w:uiPriority w:val="99"/>
    <w:qFormat/>
    <w:rsid w:val="00665ECD"/>
    <w:rPr>
      <w:rFonts w:ascii="Courier New" w:hAnsi="Courier New"/>
    </w:rPr>
  </w:style>
  <w:style w:type="character" w:customStyle="1" w:styleId="WW8Num35z3">
    <w:name w:val="WW8Num35z3"/>
    <w:uiPriority w:val="99"/>
    <w:qFormat/>
    <w:rsid w:val="00665ECD"/>
    <w:rPr>
      <w:rFonts w:ascii="Symbol" w:hAnsi="Symbol"/>
    </w:rPr>
  </w:style>
  <w:style w:type="character" w:customStyle="1" w:styleId="WW8Num36z1">
    <w:name w:val="WW8Num36z1"/>
    <w:uiPriority w:val="99"/>
    <w:qFormat/>
    <w:rsid w:val="00665ECD"/>
    <w:rPr>
      <w:rFonts w:ascii="Courier New" w:hAnsi="Courier New"/>
    </w:rPr>
  </w:style>
  <w:style w:type="character" w:customStyle="1" w:styleId="WW8Num36z3">
    <w:name w:val="WW8Num36z3"/>
    <w:uiPriority w:val="99"/>
    <w:qFormat/>
    <w:rsid w:val="00665ECD"/>
    <w:rPr>
      <w:rFonts w:ascii="Symbol" w:hAnsi="Symbol"/>
    </w:rPr>
  </w:style>
  <w:style w:type="character" w:customStyle="1" w:styleId="WW8Num37z1">
    <w:name w:val="WW8Num37z1"/>
    <w:uiPriority w:val="99"/>
    <w:qFormat/>
    <w:rsid w:val="00665ECD"/>
    <w:rPr>
      <w:rFonts w:ascii="Courier New" w:hAnsi="Courier New"/>
    </w:rPr>
  </w:style>
  <w:style w:type="character" w:customStyle="1" w:styleId="WW8Num37z3">
    <w:name w:val="WW8Num37z3"/>
    <w:uiPriority w:val="99"/>
    <w:qFormat/>
    <w:rsid w:val="00665ECD"/>
    <w:rPr>
      <w:rFonts w:ascii="Symbol" w:hAnsi="Symbol"/>
    </w:rPr>
  </w:style>
  <w:style w:type="character" w:customStyle="1" w:styleId="WW8Num39z1">
    <w:name w:val="WW8Num39z1"/>
    <w:uiPriority w:val="99"/>
    <w:qFormat/>
    <w:rsid w:val="00665ECD"/>
    <w:rPr>
      <w:rFonts w:ascii="Times New Roman" w:hAnsi="Times New Roman"/>
    </w:rPr>
  </w:style>
  <w:style w:type="character" w:customStyle="1" w:styleId="WW8Num39z3">
    <w:name w:val="WW8Num39z3"/>
    <w:uiPriority w:val="99"/>
    <w:qFormat/>
    <w:rsid w:val="00665ECD"/>
    <w:rPr>
      <w:rFonts w:ascii="Symbol" w:hAnsi="Symbol"/>
    </w:rPr>
  </w:style>
  <w:style w:type="character" w:customStyle="1" w:styleId="WW8Num39z4">
    <w:name w:val="WW8Num39z4"/>
    <w:uiPriority w:val="99"/>
    <w:qFormat/>
    <w:rsid w:val="00665ECD"/>
    <w:rPr>
      <w:rFonts w:ascii="Courier New" w:hAnsi="Courier New"/>
    </w:rPr>
  </w:style>
  <w:style w:type="character" w:customStyle="1" w:styleId="WW8Num42z1">
    <w:name w:val="WW8Num42z1"/>
    <w:uiPriority w:val="99"/>
    <w:qFormat/>
    <w:rsid w:val="00665ECD"/>
    <w:rPr>
      <w:rFonts w:ascii="Courier New" w:hAnsi="Courier New"/>
    </w:rPr>
  </w:style>
  <w:style w:type="character" w:customStyle="1" w:styleId="WW8Num42z3">
    <w:name w:val="WW8Num42z3"/>
    <w:uiPriority w:val="99"/>
    <w:qFormat/>
    <w:rsid w:val="00665ECD"/>
    <w:rPr>
      <w:rFonts w:ascii="Symbol" w:hAnsi="Symbol"/>
    </w:rPr>
  </w:style>
  <w:style w:type="character" w:customStyle="1" w:styleId="WW8Num45z0">
    <w:name w:val="WW8Num45z0"/>
    <w:uiPriority w:val="99"/>
    <w:qFormat/>
    <w:rsid w:val="00665ECD"/>
    <w:rPr>
      <w:rFonts w:ascii="Wingdings" w:hAnsi="Wingdings"/>
    </w:rPr>
  </w:style>
  <w:style w:type="character" w:customStyle="1" w:styleId="WW8Num45z1">
    <w:name w:val="WW8Num45z1"/>
    <w:uiPriority w:val="99"/>
    <w:qFormat/>
    <w:rsid w:val="00665ECD"/>
    <w:rPr>
      <w:rFonts w:ascii="Courier New" w:hAnsi="Courier New"/>
    </w:rPr>
  </w:style>
  <w:style w:type="character" w:customStyle="1" w:styleId="WW8Num45z3">
    <w:name w:val="WW8Num45z3"/>
    <w:uiPriority w:val="99"/>
    <w:qFormat/>
    <w:rsid w:val="00665ECD"/>
    <w:rPr>
      <w:rFonts w:ascii="Symbol" w:hAnsi="Symbol"/>
    </w:rPr>
  </w:style>
  <w:style w:type="character" w:customStyle="1" w:styleId="WW8Num46z0">
    <w:name w:val="WW8Num46z0"/>
    <w:uiPriority w:val="99"/>
    <w:qFormat/>
    <w:rsid w:val="00665ECD"/>
    <w:rPr>
      <w:rFonts w:ascii="Wingdings" w:hAnsi="Wingdings"/>
    </w:rPr>
  </w:style>
  <w:style w:type="character" w:customStyle="1" w:styleId="WW8Num46z1">
    <w:name w:val="WW8Num46z1"/>
    <w:uiPriority w:val="99"/>
    <w:qFormat/>
    <w:rsid w:val="00665ECD"/>
    <w:rPr>
      <w:rFonts w:ascii="Courier New" w:hAnsi="Courier New"/>
    </w:rPr>
  </w:style>
  <w:style w:type="character" w:customStyle="1" w:styleId="WW8Num46z3">
    <w:name w:val="WW8Num46z3"/>
    <w:uiPriority w:val="99"/>
    <w:qFormat/>
    <w:rsid w:val="00665ECD"/>
    <w:rPr>
      <w:rFonts w:ascii="Symbol" w:hAnsi="Symbol"/>
    </w:rPr>
  </w:style>
  <w:style w:type="character" w:customStyle="1" w:styleId="WW8Num48z0">
    <w:name w:val="WW8Num48z0"/>
    <w:uiPriority w:val="99"/>
    <w:qFormat/>
    <w:rsid w:val="00665ECD"/>
    <w:rPr>
      <w:rFonts w:ascii="Wingdings" w:hAnsi="Wingdings"/>
    </w:rPr>
  </w:style>
  <w:style w:type="character" w:customStyle="1" w:styleId="WW8Num48z1">
    <w:name w:val="WW8Num48z1"/>
    <w:uiPriority w:val="99"/>
    <w:qFormat/>
    <w:rsid w:val="00665ECD"/>
    <w:rPr>
      <w:rFonts w:ascii="Courier New" w:hAnsi="Courier New"/>
    </w:rPr>
  </w:style>
  <w:style w:type="character" w:customStyle="1" w:styleId="WW8Num48z3">
    <w:name w:val="WW8Num48z3"/>
    <w:uiPriority w:val="99"/>
    <w:qFormat/>
    <w:rsid w:val="00665ECD"/>
    <w:rPr>
      <w:rFonts w:ascii="Symbol" w:hAnsi="Symbol"/>
    </w:rPr>
  </w:style>
  <w:style w:type="character" w:customStyle="1" w:styleId="WW8Num49z0">
    <w:name w:val="WW8Num49z0"/>
    <w:uiPriority w:val="99"/>
    <w:qFormat/>
    <w:rsid w:val="00665ECD"/>
    <w:rPr>
      <w:rFonts w:ascii="Wingdings" w:hAnsi="Wingdings"/>
    </w:rPr>
  </w:style>
  <w:style w:type="character" w:customStyle="1" w:styleId="WW8Num49z1">
    <w:name w:val="WW8Num49z1"/>
    <w:uiPriority w:val="99"/>
    <w:qFormat/>
    <w:rsid w:val="00665ECD"/>
    <w:rPr>
      <w:rFonts w:ascii="Courier New" w:hAnsi="Courier New"/>
    </w:rPr>
  </w:style>
  <w:style w:type="character" w:customStyle="1" w:styleId="WW8Num49z3">
    <w:name w:val="WW8Num49z3"/>
    <w:uiPriority w:val="99"/>
    <w:qFormat/>
    <w:rsid w:val="00665ECD"/>
    <w:rPr>
      <w:rFonts w:ascii="Symbol" w:hAnsi="Symbol"/>
    </w:rPr>
  </w:style>
  <w:style w:type="character" w:customStyle="1" w:styleId="WW8Num50z1">
    <w:name w:val="WW8Num50z1"/>
    <w:uiPriority w:val="99"/>
    <w:qFormat/>
    <w:rsid w:val="00665ECD"/>
    <w:rPr>
      <w:rFonts w:ascii="Courier New" w:hAnsi="Courier New"/>
    </w:rPr>
  </w:style>
  <w:style w:type="character" w:customStyle="1" w:styleId="WW8Num50z3">
    <w:name w:val="WW8Num50z3"/>
    <w:uiPriority w:val="99"/>
    <w:qFormat/>
    <w:rsid w:val="00665ECD"/>
    <w:rPr>
      <w:rFonts w:ascii="Symbol" w:hAnsi="Symbol"/>
    </w:rPr>
  </w:style>
  <w:style w:type="character" w:customStyle="1" w:styleId="WW8Num51z1">
    <w:name w:val="WW8Num51z1"/>
    <w:uiPriority w:val="99"/>
    <w:qFormat/>
    <w:rsid w:val="00665ECD"/>
    <w:rPr>
      <w:rFonts w:ascii="Courier New" w:hAnsi="Courier New"/>
    </w:rPr>
  </w:style>
  <w:style w:type="character" w:customStyle="1" w:styleId="WW8Num51z3">
    <w:name w:val="WW8Num51z3"/>
    <w:uiPriority w:val="99"/>
    <w:qFormat/>
    <w:rsid w:val="00665ECD"/>
    <w:rPr>
      <w:rFonts w:ascii="Symbol" w:hAnsi="Symbol"/>
    </w:rPr>
  </w:style>
  <w:style w:type="character" w:customStyle="1" w:styleId="WW-">
    <w:name w:val="WW-Основной шрифт абзаца"/>
    <w:uiPriority w:val="99"/>
    <w:qFormat/>
    <w:rsid w:val="00665ECD"/>
  </w:style>
  <w:style w:type="character" w:customStyle="1" w:styleId="FontStyle1600">
    <w:name w:val="Font Style160"/>
    <w:uiPriority w:val="99"/>
    <w:qFormat/>
    <w:rsid w:val="00665ECD"/>
    <w:rPr>
      <w:rFonts w:ascii="Bookman Old Style" w:hAnsi="Bookman Old Style"/>
      <w:sz w:val="18"/>
    </w:rPr>
  </w:style>
  <w:style w:type="character" w:customStyle="1" w:styleId="FontStyle116">
    <w:name w:val="Font Style116"/>
    <w:uiPriority w:val="99"/>
    <w:qFormat/>
    <w:rsid w:val="00665ECD"/>
    <w:rPr>
      <w:rFonts w:ascii="Bookman Old Style" w:hAnsi="Bookman Old Style"/>
      <w:sz w:val="18"/>
    </w:rPr>
  </w:style>
  <w:style w:type="character" w:customStyle="1" w:styleId="FontStyle131">
    <w:name w:val="Font Style131"/>
    <w:uiPriority w:val="99"/>
    <w:qFormat/>
    <w:rsid w:val="00665ECD"/>
    <w:rPr>
      <w:rFonts w:ascii="Arial" w:hAnsi="Arial"/>
      <w:b/>
      <w:sz w:val="16"/>
    </w:rPr>
  </w:style>
  <w:style w:type="character" w:customStyle="1" w:styleId="FontStyle221">
    <w:name w:val="Font Style221"/>
    <w:uiPriority w:val="99"/>
    <w:qFormat/>
    <w:rsid w:val="00665ECD"/>
    <w:rPr>
      <w:rFonts w:ascii="Times New Roman" w:hAnsi="Times New Roman"/>
      <w:sz w:val="20"/>
    </w:rPr>
  </w:style>
  <w:style w:type="paragraph" w:customStyle="1" w:styleId="3ffc">
    <w:name w:val="Заголовок оглавления3"/>
    <w:basedOn w:val="10"/>
    <w:next w:val="a2"/>
    <w:uiPriority w:val="99"/>
    <w:qFormat/>
    <w:rsid w:val="00665EC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paragraph" w:customStyle="1" w:styleId="10e">
    <w:name w:val="Оглавление 10"/>
    <w:basedOn w:val="aff3"/>
    <w:uiPriority w:val="99"/>
    <w:qFormat/>
    <w:rsid w:val="00665ECD"/>
    <w:pPr>
      <w:tabs>
        <w:tab w:val="right" w:leader="dot" w:pos="9637"/>
      </w:tabs>
      <w:spacing w:after="200" w:line="276" w:lineRule="auto"/>
      <w:ind w:left="2547"/>
    </w:pPr>
    <w:rPr>
      <w:rFonts w:ascii="Calibri" w:hAnsi="Calibri"/>
      <w:sz w:val="22"/>
      <w:szCs w:val="22"/>
    </w:rPr>
  </w:style>
  <w:style w:type="paragraph" w:customStyle="1" w:styleId="affffffffff3">
    <w:name w:val="Рисунок"/>
    <w:basedOn w:val="affb"/>
    <w:uiPriority w:val="99"/>
    <w:qFormat/>
    <w:rsid w:val="00665ECD"/>
    <w:pPr>
      <w:suppressLineNumbers/>
      <w:suppressAutoHyphens/>
      <w:spacing w:before="120" w:after="120" w:line="276" w:lineRule="auto"/>
      <w:jc w:val="left"/>
    </w:pPr>
    <w:rPr>
      <w:rFonts w:ascii="Calibri" w:hAnsi="Calibri" w:cs="Tahoma"/>
      <w:i/>
      <w:iCs/>
      <w:sz w:val="24"/>
      <w:lang w:val="ru-RU" w:eastAsia="ar-SA"/>
    </w:rPr>
  </w:style>
  <w:style w:type="paragraph" w:customStyle="1" w:styleId="summary">
    <w:name w:val="summary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1c">
    <w:name w:val="Основной текст + Полужирный31"/>
    <w:uiPriority w:val="99"/>
    <w:qFormat/>
    <w:rsid w:val="00665ECD"/>
    <w:rPr>
      <w:rFonts w:ascii="Microsoft Sans Serif" w:hAnsi="Microsoft Sans Serif"/>
      <w:b/>
      <w:spacing w:val="10"/>
      <w:sz w:val="26"/>
    </w:rPr>
  </w:style>
  <w:style w:type="character" w:customStyle="1" w:styleId="303">
    <w:name w:val="Основной текст + Полужирный30"/>
    <w:uiPriority w:val="99"/>
    <w:qFormat/>
    <w:rsid w:val="00665ECD"/>
    <w:rPr>
      <w:rFonts w:ascii="Microsoft Sans Serif" w:hAnsi="Microsoft Sans Serif"/>
      <w:b/>
      <w:spacing w:val="10"/>
      <w:sz w:val="26"/>
    </w:rPr>
  </w:style>
  <w:style w:type="character" w:customStyle="1" w:styleId="291">
    <w:name w:val="Основной текст + Полужирный29"/>
    <w:uiPriority w:val="99"/>
    <w:qFormat/>
    <w:rsid w:val="00665ECD"/>
    <w:rPr>
      <w:rFonts w:ascii="Microsoft Sans Serif" w:hAnsi="Microsoft Sans Serif"/>
      <w:b/>
      <w:spacing w:val="10"/>
      <w:sz w:val="26"/>
    </w:rPr>
  </w:style>
  <w:style w:type="character" w:customStyle="1" w:styleId="282">
    <w:name w:val="Основной текст + Полужирный28"/>
    <w:uiPriority w:val="99"/>
    <w:qFormat/>
    <w:rsid w:val="00665ECD"/>
    <w:rPr>
      <w:rFonts w:ascii="Microsoft Sans Serif" w:hAnsi="Microsoft Sans Serif"/>
      <w:b/>
      <w:spacing w:val="10"/>
      <w:sz w:val="26"/>
    </w:rPr>
  </w:style>
  <w:style w:type="character" w:customStyle="1" w:styleId="274">
    <w:name w:val="Основной текст + Полужирный27"/>
    <w:uiPriority w:val="99"/>
    <w:rsid w:val="00665ECD"/>
    <w:rPr>
      <w:rFonts w:ascii="Microsoft Sans Serif" w:hAnsi="Microsoft Sans Serif"/>
      <w:b/>
      <w:spacing w:val="10"/>
      <w:sz w:val="26"/>
    </w:rPr>
  </w:style>
  <w:style w:type="character" w:customStyle="1" w:styleId="12pt21">
    <w:name w:val="Основной текст + 12 pt21"/>
    <w:uiPriority w:val="99"/>
    <w:qFormat/>
    <w:rsid w:val="00665ECD"/>
    <w:rPr>
      <w:rFonts w:ascii="Microsoft Sans Serif" w:hAnsi="Microsoft Sans Serif"/>
      <w:i/>
      <w:spacing w:val="30"/>
      <w:sz w:val="24"/>
    </w:rPr>
  </w:style>
  <w:style w:type="character" w:customStyle="1" w:styleId="12pt20">
    <w:name w:val="Основной текст + 12 pt20"/>
    <w:uiPriority w:val="99"/>
    <w:qFormat/>
    <w:rsid w:val="00665ECD"/>
    <w:rPr>
      <w:rFonts w:ascii="Microsoft Sans Serif" w:hAnsi="Microsoft Sans Serif"/>
      <w:i/>
      <w:spacing w:val="30"/>
      <w:sz w:val="24"/>
    </w:rPr>
  </w:style>
  <w:style w:type="character" w:customStyle="1" w:styleId="12pt19">
    <w:name w:val="Основной текст + 12 pt19"/>
    <w:uiPriority w:val="99"/>
    <w:qFormat/>
    <w:rsid w:val="00665ECD"/>
    <w:rPr>
      <w:rFonts w:ascii="Microsoft Sans Serif" w:hAnsi="Microsoft Sans Serif"/>
      <w:i/>
      <w:spacing w:val="30"/>
      <w:sz w:val="24"/>
    </w:rPr>
  </w:style>
  <w:style w:type="character" w:customStyle="1" w:styleId="6f3">
    <w:name w:val="Заголовок №6_"/>
    <w:link w:val="6f4"/>
    <w:uiPriority w:val="99"/>
    <w:qFormat/>
    <w:locked/>
    <w:rsid w:val="00665ECD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6f4">
    <w:name w:val="Заголовок №6"/>
    <w:basedOn w:val="a2"/>
    <w:link w:val="6f3"/>
    <w:uiPriority w:val="99"/>
    <w:qFormat/>
    <w:rsid w:val="00665ECD"/>
    <w:pPr>
      <w:widowControl/>
      <w:shd w:val="clear" w:color="auto" w:fill="FFFFFF"/>
      <w:snapToGrid/>
      <w:spacing w:before="1200" w:after="0" w:line="240" w:lineRule="atLeast"/>
      <w:outlineLvl w:val="5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paragraph" w:customStyle="1" w:styleId="1212">
    <w:name w:val="Основной текст (12)1"/>
    <w:basedOn w:val="a2"/>
    <w:uiPriority w:val="99"/>
    <w:qFormat/>
    <w:rsid w:val="00665ECD"/>
    <w:pPr>
      <w:widowControl/>
      <w:shd w:val="clear" w:color="auto" w:fill="FFFFFF"/>
      <w:snapToGrid/>
      <w:spacing w:before="0" w:after="0" w:line="293" w:lineRule="exact"/>
      <w:jc w:val="right"/>
    </w:pPr>
    <w:rPr>
      <w:sz w:val="22"/>
      <w:szCs w:val="22"/>
    </w:rPr>
  </w:style>
  <w:style w:type="character" w:customStyle="1" w:styleId="12pt18">
    <w:name w:val="Основной текст + 12 pt18"/>
    <w:uiPriority w:val="99"/>
    <w:qFormat/>
    <w:rsid w:val="00665ECD"/>
    <w:rPr>
      <w:rFonts w:ascii="Microsoft Sans Serif" w:hAnsi="Microsoft Sans Serif"/>
      <w:i/>
      <w:spacing w:val="30"/>
      <w:sz w:val="24"/>
    </w:rPr>
  </w:style>
  <w:style w:type="character" w:customStyle="1" w:styleId="12pt17">
    <w:name w:val="Основной текст + 12 pt17"/>
    <w:uiPriority w:val="99"/>
    <w:qFormat/>
    <w:rsid w:val="00665ECD"/>
    <w:rPr>
      <w:rFonts w:ascii="Microsoft Sans Serif" w:hAnsi="Microsoft Sans Serif"/>
      <w:i/>
      <w:spacing w:val="30"/>
      <w:sz w:val="24"/>
    </w:rPr>
  </w:style>
  <w:style w:type="character" w:customStyle="1" w:styleId="265">
    <w:name w:val="Основной текст + Полужирный26"/>
    <w:uiPriority w:val="99"/>
    <w:qFormat/>
    <w:rsid w:val="00665ECD"/>
    <w:rPr>
      <w:rFonts w:ascii="Microsoft Sans Serif" w:hAnsi="Microsoft Sans Serif"/>
      <w:b/>
      <w:spacing w:val="10"/>
      <w:sz w:val="26"/>
    </w:rPr>
  </w:style>
  <w:style w:type="character" w:customStyle="1" w:styleId="25c">
    <w:name w:val="Основной текст + Полужирный25"/>
    <w:uiPriority w:val="99"/>
    <w:qFormat/>
    <w:rsid w:val="00665ECD"/>
    <w:rPr>
      <w:rFonts w:ascii="Microsoft Sans Serif" w:hAnsi="Microsoft Sans Serif"/>
      <w:b/>
      <w:spacing w:val="10"/>
      <w:sz w:val="26"/>
    </w:rPr>
  </w:style>
  <w:style w:type="character" w:customStyle="1" w:styleId="247">
    <w:name w:val="Основной текст + Полужирный24"/>
    <w:uiPriority w:val="99"/>
    <w:qFormat/>
    <w:rsid w:val="00665ECD"/>
    <w:rPr>
      <w:rFonts w:ascii="Microsoft Sans Serif" w:hAnsi="Microsoft Sans Serif"/>
      <w:b/>
      <w:spacing w:val="10"/>
      <w:sz w:val="26"/>
    </w:rPr>
  </w:style>
  <w:style w:type="character" w:customStyle="1" w:styleId="12pt16">
    <w:name w:val="Основной текст + 12 pt16"/>
    <w:uiPriority w:val="99"/>
    <w:qFormat/>
    <w:rsid w:val="00665ECD"/>
    <w:rPr>
      <w:rFonts w:ascii="Microsoft Sans Serif" w:hAnsi="Microsoft Sans Serif"/>
      <w:i/>
      <w:spacing w:val="30"/>
      <w:sz w:val="24"/>
    </w:rPr>
  </w:style>
  <w:style w:type="character" w:customStyle="1" w:styleId="23d">
    <w:name w:val="Основной текст + Полужирный23"/>
    <w:uiPriority w:val="99"/>
    <w:qFormat/>
    <w:rsid w:val="00665ECD"/>
    <w:rPr>
      <w:rFonts w:ascii="Microsoft Sans Serif" w:hAnsi="Microsoft Sans Serif"/>
      <w:b/>
      <w:spacing w:val="10"/>
      <w:sz w:val="26"/>
    </w:rPr>
  </w:style>
  <w:style w:type="character" w:customStyle="1" w:styleId="22e">
    <w:name w:val="Основной текст + Полужирный22"/>
    <w:uiPriority w:val="99"/>
    <w:qFormat/>
    <w:rsid w:val="00665ECD"/>
    <w:rPr>
      <w:rFonts w:ascii="Microsoft Sans Serif" w:hAnsi="Microsoft Sans Serif"/>
      <w:b/>
      <w:spacing w:val="10"/>
      <w:sz w:val="26"/>
    </w:rPr>
  </w:style>
  <w:style w:type="character" w:customStyle="1" w:styleId="21f4">
    <w:name w:val="Основной текст + Полужирный21"/>
    <w:uiPriority w:val="99"/>
    <w:qFormat/>
    <w:rsid w:val="00665ECD"/>
    <w:rPr>
      <w:rFonts w:ascii="Microsoft Sans Serif" w:hAnsi="Microsoft Sans Serif"/>
      <w:b/>
      <w:spacing w:val="10"/>
      <w:sz w:val="26"/>
    </w:rPr>
  </w:style>
  <w:style w:type="character" w:customStyle="1" w:styleId="20a">
    <w:name w:val="Основной текст + Полужирный20"/>
    <w:uiPriority w:val="99"/>
    <w:qFormat/>
    <w:rsid w:val="00665ECD"/>
    <w:rPr>
      <w:rFonts w:ascii="Microsoft Sans Serif" w:hAnsi="Microsoft Sans Serif"/>
      <w:b/>
      <w:spacing w:val="10"/>
      <w:sz w:val="26"/>
    </w:rPr>
  </w:style>
  <w:style w:type="character" w:customStyle="1" w:styleId="4pt">
    <w:name w:val="Основной текст + Интервал 4 pt"/>
    <w:uiPriority w:val="99"/>
    <w:qFormat/>
    <w:rsid w:val="00665ECD"/>
    <w:rPr>
      <w:rFonts w:ascii="Microsoft Sans Serif" w:hAnsi="Microsoft Sans Serif"/>
      <w:spacing w:val="80"/>
      <w:sz w:val="26"/>
    </w:rPr>
  </w:style>
  <w:style w:type="character" w:customStyle="1" w:styleId="19a">
    <w:name w:val="Основной текст + Полужирный19"/>
    <w:uiPriority w:val="99"/>
    <w:qFormat/>
    <w:rsid w:val="00665ECD"/>
    <w:rPr>
      <w:rFonts w:ascii="Microsoft Sans Serif" w:hAnsi="Microsoft Sans Serif"/>
      <w:b/>
      <w:spacing w:val="10"/>
      <w:sz w:val="26"/>
    </w:rPr>
  </w:style>
  <w:style w:type="character" w:customStyle="1" w:styleId="189">
    <w:name w:val="Основной текст + Полужирный18"/>
    <w:uiPriority w:val="99"/>
    <w:qFormat/>
    <w:rsid w:val="00665ECD"/>
    <w:rPr>
      <w:rFonts w:ascii="Microsoft Sans Serif" w:hAnsi="Microsoft Sans Serif"/>
      <w:b/>
      <w:spacing w:val="10"/>
      <w:sz w:val="26"/>
    </w:rPr>
  </w:style>
  <w:style w:type="character" w:customStyle="1" w:styleId="17a">
    <w:name w:val="Основной текст + Полужирный17"/>
    <w:uiPriority w:val="99"/>
    <w:qFormat/>
    <w:rsid w:val="00665ECD"/>
    <w:rPr>
      <w:rFonts w:ascii="Microsoft Sans Serif" w:hAnsi="Microsoft Sans Serif"/>
      <w:b/>
      <w:spacing w:val="10"/>
      <w:sz w:val="26"/>
    </w:rPr>
  </w:style>
  <w:style w:type="character" w:customStyle="1" w:styleId="12pt14">
    <w:name w:val="Основной текст + 12 pt14"/>
    <w:uiPriority w:val="99"/>
    <w:qFormat/>
    <w:rsid w:val="00665ECD"/>
    <w:rPr>
      <w:rFonts w:ascii="Microsoft Sans Serif" w:hAnsi="Microsoft Sans Serif"/>
      <w:i/>
      <w:spacing w:val="30"/>
      <w:sz w:val="24"/>
    </w:rPr>
  </w:style>
  <w:style w:type="character" w:customStyle="1" w:styleId="16a">
    <w:name w:val="Основной текст + Полужирный16"/>
    <w:uiPriority w:val="99"/>
    <w:qFormat/>
    <w:rsid w:val="00665ECD"/>
    <w:rPr>
      <w:rFonts w:ascii="Microsoft Sans Serif" w:hAnsi="Microsoft Sans Serif"/>
      <w:b/>
      <w:spacing w:val="10"/>
      <w:sz w:val="26"/>
    </w:rPr>
  </w:style>
  <w:style w:type="character" w:customStyle="1" w:styleId="17b">
    <w:name w:val="Основной текст (17)_"/>
    <w:link w:val="17c"/>
    <w:uiPriority w:val="99"/>
    <w:qFormat/>
    <w:locked/>
    <w:rsid w:val="00665ECD"/>
    <w:rPr>
      <w:i/>
      <w:spacing w:val="20"/>
      <w:sz w:val="26"/>
      <w:shd w:val="clear" w:color="auto" w:fill="FFFFFF"/>
      <w:lang w:val="en-US"/>
    </w:rPr>
  </w:style>
  <w:style w:type="paragraph" w:customStyle="1" w:styleId="17c">
    <w:name w:val="Основной текст (17)"/>
    <w:basedOn w:val="a2"/>
    <w:link w:val="17b"/>
    <w:uiPriority w:val="99"/>
    <w:qFormat/>
    <w:rsid w:val="00665ECD"/>
    <w:pPr>
      <w:widowControl/>
      <w:shd w:val="clear" w:color="auto" w:fill="FFFFFF"/>
      <w:snapToGrid/>
      <w:spacing w:before="60" w:after="0" w:line="240" w:lineRule="atLeast"/>
    </w:pPr>
    <w:rPr>
      <w:rFonts w:asciiTheme="minorHAnsi" w:eastAsiaTheme="minorHAnsi" w:hAnsiTheme="minorHAnsi" w:cstheme="minorBidi"/>
      <w:i/>
      <w:spacing w:val="20"/>
      <w:sz w:val="26"/>
      <w:szCs w:val="22"/>
      <w:shd w:val="clear" w:color="auto" w:fill="FFFFFF"/>
      <w:lang w:val="en-US" w:eastAsia="en-US"/>
    </w:rPr>
  </w:style>
  <w:style w:type="character" w:customStyle="1" w:styleId="6pt">
    <w:name w:val="Основной текст + Интервал 6 pt"/>
    <w:uiPriority w:val="99"/>
    <w:qFormat/>
    <w:rsid w:val="00665ECD"/>
    <w:rPr>
      <w:rFonts w:ascii="Microsoft Sans Serif" w:eastAsia="SimSun" w:hAnsi="Microsoft Sans Serif"/>
      <w:spacing w:val="130"/>
      <w:sz w:val="27"/>
      <w:u w:val="none"/>
      <w:lang w:val="ru-RU" w:eastAsia="zh-CN"/>
    </w:rPr>
  </w:style>
  <w:style w:type="paragraph" w:customStyle="1" w:styleId="1fffffd">
    <w:name w:val="Подпись к таблице1"/>
    <w:basedOn w:val="a2"/>
    <w:uiPriority w:val="99"/>
    <w:qFormat/>
    <w:rsid w:val="00665ECD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="Times New Roman" w:hAnsi="Microsoft Sans Serif"/>
      <w:spacing w:val="10"/>
      <w:sz w:val="26"/>
      <w:szCs w:val="26"/>
      <w:shd w:val="clear" w:color="auto" w:fill="FFFFFF"/>
    </w:rPr>
  </w:style>
  <w:style w:type="character" w:customStyle="1" w:styleId="12pt13">
    <w:name w:val="Основной текст + 12 pt13"/>
    <w:uiPriority w:val="99"/>
    <w:qFormat/>
    <w:rsid w:val="00665ECD"/>
    <w:rPr>
      <w:rFonts w:ascii="Microsoft Sans Serif" w:hAnsi="Microsoft Sans Serif"/>
      <w:i/>
      <w:spacing w:val="30"/>
      <w:sz w:val="24"/>
    </w:rPr>
  </w:style>
  <w:style w:type="character" w:customStyle="1" w:styleId="12pt12">
    <w:name w:val="Основной текст + 12 pt12"/>
    <w:uiPriority w:val="99"/>
    <w:qFormat/>
    <w:rsid w:val="00665ECD"/>
    <w:rPr>
      <w:rFonts w:ascii="Microsoft Sans Serif" w:hAnsi="Microsoft Sans Serif"/>
      <w:i/>
      <w:spacing w:val="30"/>
      <w:sz w:val="24"/>
    </w:rPr>
  </w:style>
  <w:style w:type="character" w:customStyle="1" w:styleId="15a">
    <w:name w:val="Основной текст + Полужирный15"/>
    <w:uiPriority w:val="99"/>
    <w:qFormat/>
    <w:rsid w:val="00665ECD"/>
    <w:rPr>
      <w:rFonts w:ascii="Microsoft Sans Serif" w:hAnsi="Microsoft Sans Serif"/>
      <w:b/>
      <w:spacing w:val="10"/>
      <w:sz w:val="26"/>
    </w:rPr>
  </w:style>
  <w:style w:type="character" w:customStyle="1" w:styleId="2ffff0">
    <w:name w:val="Основной текст + Полужирный2"/>
    <w:uiPriority w:val="99"/>
    <w:qFormat/>
    <w:rsid w:val="00665ECD"/>
    <w:rPr>
      <w:rFonts w:ascii="Microsoft Sans Serif" w:hAnsi="Microsoft Sans Serif"/>
      <w:b/>
      <w:spacing w:val="10"/>
      <w:sz w:val="26"/>
    </w:rPr>
  </w:style>
  <w:style w:type="character" w:customStyle="1" w:styleId="12pt5">
    <w:name w:val="Основной текст + 12 pt5"/>
    <w:uiPriority w:val="99"/>
    <w:qFormat/>
    <w:rsid w:val="00665ECD"/>
    <w:rPr>
      <w:rFonts w:ascii="Microsoft Sans Serif" w:hAnsi="Microsoft Sans Serif"/>
      <w:i/>
      <w:spacing w:val="30"/>
      <w:sz w:val="24"/>
    </w:rPr>
  </w:style>
  <w:style w:type="character" w:customStyle="1" w:styleId="affffffffff4">
    <w:name w:val="Подпись к картинке_"/>
    <w:link w:val="affffffffff5"/>
    <w:uiPriority w:val="99"/>
    <w:qFormat/>
    <w:locked/>
    <w:rsid w:val="00665ECD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affffffffff5">
    <w:name w:val="Подпись к картинке"/>
    <w:basedOn w:val="a2"/>
    <w:link w:val="affffffffff4"/>
    <w:uiPriority w:val="99"/>
    <w:qFormat/>
    <w:rsid w:val="00665ECD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character" w:customStyle="1" w:styleId="12pt3">
    <w:name w:val="Основной текст + 12 pt3"/>
    <w:uiPriority w:val="99"/>
    <w:qFormat/>
    <w:rsid w:val="00665ECD"/>
    <w:rPr>
      <w:rFonts w:ascii="Microsoft Sans Serif" w:hAnsi="Microsoft Sans Serif"/>
      <w:i/>
      <w:spacing w:val="30"/>
      <w:sz w:val="24"/>
    </w:rPr>
  </w:style>
  <w:style w:type="character" w:customStyle="1" w:styleId="affffffffff6">
    <w:name w:val="Колонтитул_"/>
    <w:link w:val="affffffffff7"/>
    <w:uiPriority w:val="99"/>
    <w:qFormat/>
    <w:locked/>
    <w:rsid w:val="00665ECD"/>
    <w:rPr>
      <w:shd w:val="clear" w:color="auto" w:fill="FFFFFF"/>
    </w:rPr>
  </w:style>
  <w:style w:type="paragraph" w:customStyle="1" w:styleId="affffffffff7">
    <w:name w:val="Колонтитул"/>
    <w:basedOn w:val="a2"/>
    <w:link w:val="affffffffff6"/>
    <w:uiPriority w:val="99"/>
    <w:qFormat/>
    <w:rsid w:val="00665ECD"/>
    <w:pPr>
      <w:widowControl/>
      <w:shd w:val="clear" w:color="auto" w:fill="FFFFFF"/>
      <w:snapToGrid/>
      <w:spacing w:before="0" w:after="0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MicrosoftSansSerif">
    <w:name w:val="Колонтитул + Microsoft Sans Serif"/>
    <w:uiPriority w:val="99"/>
    <w:qFormat/>
    <w:rsid w:val="00665ECD"/>
    <w:rPr>
      <w:rFonts w:ascii="Microsoft Sans Serif" w:hAnsi="Microsoft Sans Serif"/>
      <w:spacing w:val="20"/>
      <w:sz w:val="22"/>
      <w:shd w:val="clear" w:color="auto" w:fill="FFFFFF"/>
    </w:rPr>
  </w:style>
  <w:style w:type="character" w:customStyle="1" w:styleId="12pt2">
    <w:name w:val="Основной текст + 12 pt2"/>
    <w:uiPriority w:val="99"/>
    <w:qFormat/>
    <w:rsid w:val="00665ECD"/>
    <w:rPr>
      <w:rFonts w:ascii="Microsoft Sans Serif" w:hAnsi="Microsoft Sans Serif"/>
      <w:i/>
      <w:spacing w:val="30"/>
      <w:sz w:val="24"/>
    </w:rPr>
  </w:style>
  <w:style w:type="character" w:customStyle="1" w:styleId="12pt1">
    <w:name w:val="Основной текст + 12 pt1"/>
    <w:uiPriority w:val="99"/>
    <w:qFormat/>
    <w:rsid w:val="00665ECD"/>
    <w:rPr>
      <w:rFonts w:ascii="Microsoft Sans Serif" w:hAnsi="Microsoft Sans Serif"/>
      <w:i/>
      <w:spacing w:val="30"/>
      <w:sz w:val="24"/>
    </w:rPr>
  </w:style>
  <w:style w:type="paragraph" w:customStyle="1" w:styleId="msonospacing0">
    <w:name w:val="msonospacing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f8">
    <w:name w:val="Стиль Обычный (веб)"/>
    <w:basedOn w:val="afff1"/>
    <w:uiPriority w:val="99"/>
    <w:qFormat/>
    <w:rsid w:val="00665ECD"/>
    <w:pPr>
      <w:spacing w:beforeAutospacing="1" w:afterAutospacing="1" w:line="233" w:lineRule="auto"/>
      <w:jc w:val="both"/>
    </w:pPr>
  </w:style>
  <w:style w:type="character" w:customStyle="1" w:styleId="2ffff1">
    <w:name w:val="Основной текст (2) + Полужирный"/>
    <w:uiPriority w:val="99"/>
    <w:qFormat/>
    <w:rsid w:val="00665ECD"/>
    <w:rPr>
      <w:rFonts w:ascii="Times New Roman" w:hAnsi="Times New Roman"/>
      <w:b/>
      <w:sz w:val="19"/>
      <w:shd w:val="clear" w:color="auto" w:fill="FFFFFF"/>
    </w:rPr>
  </w:style>
  <w:style w:type="paragraph" w:customStyle="1" w:styleId="pic">
    <w:name w:val="pic"/>
    <w:basedOn w:val="a2"/>
    <w:uiPriority w:val="99"/>
    <w:qFormat/>
    <w:rsid w:val="00665ECD"/>
    <w:pPr>
      <w:widowControl/>
      <w:snapToGrid/>
      <w:spacing w:before="0" w:after="0"/>
      <w:ind w:firstLine="480"/>
    </w:pPr>
    <w:rPr>
      <w:rFonts w:eastAsia="Times New Roman"/>
      <w:szCs w:val="24"/>
    </w:rPr>
  </w:style>
  <w:style w:type="paragraph" w:customStyle="1" w:styleId="wysiwyg-text-align-center">
    <w:name w:val="wysiwyg-text-align-center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ysiwyg-text-align-right">
    <w:name w:val="wysiwyg-text-align-right"/>
    <w:basedOn w:val="a2"/>
    <w:uiPriority w:val="99"/>
    <w:qFormat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keyword2">
    <w:name w:val="keyword2"/>
    <w:basedOn w:val="a3"/>
    <w:uiPriority w:val="99"/>
    <w:qFormat/>
    <w:rsid w:val="00665ECD"/>
    <w:rPr>
      <w:rFonts w:cs="Times New Roman"/>
    </w:rPr>
  </w:style>
  <w:style w:type="character" w:customStyle="1" w:styleId="c8">
    <w:name w:val="c8"/>
    <w:basedOn w:val="a3"/>
    <w:uiPriority w:val="99"/>
    <w:qFormat/>
    <w:rsid w:val="00665ECD"/>
    <w:rPr>
      <w:rFonts w:cs="Times New Roman"/>
    </w:rPr>
  </w:style>
  <w:style w:type="character" w:customStyle="1" w:styleId="FontStyle805">
    <w:name w:val="Font Style805"/>
    <w:uiPriority w:val="99"/>
    <w:qFormat/>
    <w:rsid w:val="00665ECD"/>
    <w:rPr>
      <w:rFonts w:ascii="Arial Narrow" w:hAnsi="Arial Narrow"/>
      <w:i/>
      <w:sz w:val="12"/>
    </w:rPr>
  </w:style>
  <w:style w:type="character" w:customStyle="1" w:styleId="FontStyle97">
    <w:name w:val="Font Style97"/>
    <w:uiPriority w:val="99"/>
    <w:qFormat/>
    <w:rsid w:val="00665ECD"/>
    <w:rPr>
      <w:rFonts w:ascii="Times New Roman" w:hAnsi="Times New Roman"/>
      <w:sz w:val="24"/>
    </w:rPr>
  </w:style>
  <w:style w:type="character" w:customStyle="1" w:styleId="FontStyle764">
    <w:name w:val="Font Style764"/>
    <w:uiPriority w:val="99"/>
    <w:qFormat/>
    <w:rsid w:val="00665ECD"/>
    <w:rPr>
      <w:rFonts w:ascii="Times New Roman" w:hAnsi="Times New Roman"/>
      <w:b/>
      <w:i/>
      <w:sz w:val="20"/>
    </w:rPr>
  </w:style>
  <w:style w:type="paragraph" w:customStyle="1" w:styleId="11ff2">
    <w:name w:val="Загол11"/>
    <w:basedOn w:val="10f"/>
    <w:uiPriority w:val="99"/>
    <w:qFormat/>
    <w:rsid w:val="00665ECD"/>
    <w:rPr>
      <w:sz w:val="22"/>
      <w:szCs w:val="22"/>
    </w:rPr>
  </w:style>
  <w:style w:type="paragraph" w:customStyle="1" w:styleId="10f">
    <w:name w:val="Загол10"/>
    <w:basedOn w:val="9b"/>
    <w:uiPriority w:val="99"/>
    <w:qFormat/>
    <w:rsid w:val="00665ECD"/>
    <w:rPr>
      <w:caps/>
      <w:color w:val="auto"/>
      <w:sz w:val="20"/>
      <w:szCs w:val="20"/>
    </w:rPr>
  </w:style>
  <w:style w:type="paragraph" w:customStyle="1" w:styleId="9b">
    <w:name w:val="Загол9"/>
    <w:uiPriority w:val="99"/>
    <w:qFormat/>
    <w:rsid w:val="00665ECD"/>
    <w:pPr>
      <w:keepNext/>
      <w:autoSpaceDE w:val="0"/>
      <w:autoSpaceDN w:val="0"/>
      <w:adjustRightInd w:val="0"/>
      <w:spacing w:before="187" w:after="187" w:line="190" w:lineRule="atLeast"/>
      <w:jc w:val="center"/>
    </w:pPr>
    <w:rPr>
      <w:rFonts w:ascii="PragmaticaCTT" w:eastAsia="Times New Roman" w:hAnsi="PragmaticaCTT" w:cs="PragmaticaCTT"/>
      <w:b/>
      <w:bCs/>
      <w:color w:val="000000"/>
      <w:sz w:val="18"/>
      <w:szCs w:val="18"/>
      <w:lang w:eastAsia="ru-RU"/>
    </w:rPr>
  </w:style>
  <w:style w:type="paragraph" w:customStyle="1" w:styleId="12f">
    <w:name w:val="Абзац списка12"/>
    <w:basedOn w:val="a2"/>
    <w:uiPriority w:val="99"/>
    <w:qFormat/>
    <w:rsid w:val="00665ECD"/>
    <w:pPr>
      <w:widowControl/>
      <w:snapToGrid/>
      <w:spacing w:before="0" w:after="0"/>
      <w:ind w:left="720"/>
      <w:contextualSpacing/>
    </w:pPr>
    <w:rPr>
      <w:szCs w:val="22"/>
    </w:rPr>
  </w:style>
  <w:style w:type="paragraph" w:customStyle="1" w:styleId="13c">
    <w:name w:val="Обычный13"/>
    <w:uiPriority w:val="99"/>
    <w:qFormat/>
    <w:rsid w:val="00665ECD"/>
    <w:pPr>
      <w:widowControl w:val="0"/>
      <w:spacing w:after="0" w:line="259" w:lineRule="auto"/>
      <w:ind w:firstLine="460"/>
      <w:jc w:val="both"/>
    </w:pPr>
    <w:rPr>
      <w:rFonts w:ascii="Times New Roman" w:eastAsia="Calibri" w:hAnsi="Times New Roman" w:cs="Times New Roman"/>
      <w:sz w:val="18"/>
      <w:szCs w:val="20"/>
      <w:lang w:eastAsia="ru-RU"/>
    </w:rPr>
  </w:style>
  <w:style w:type="paragraph" w:customStyle="1" w:styleId="12f0">
    <w:name w:val="Основной текст12"/>
    <w:basedOn w:val="a2"/>
    <w:uiPriority w:val="99"/>
    <w:qFormat/>
    <w:rsid w:val="00665ECD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</w:rPr>
  </w:style>
  <w:style w:type="paragraph" w:customStyle="1" w:styleId="2124">
    <w:name w:val="Заголовок 212"/>
    <w:basedOn w:val="a2"/>
    <w:next w:val="a2"/>
    <w:uiPriority w:val="99"/>
    <w:qFormat/>
    <w:rsid w:val="00665ECD"/>
    <w:pPr>
      <w:keepNext/>
      <w:snapToGrid/>
      <w:spacing w:before="0" w:after="0"/>
      <w:jc w:val="center"/>
    </w:pPr>
    <w:rPr>
      <w:b/>
      <w:sz w:val="26"/>
    </w:rPr>
  </w:style>
  <w:style w:type="paragraph" w:customStyle="1" w:styleId="22f">
    <w:name w:val="Текст22"/>
    <w:basedOn w:val="a2"/>
    <w:uiPriority w:val="99"/>
    <w:qFormat/>
    <w:rsid w:val="00665ECD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11ff3">
    <w:name w:val="Верхний колонтитул11"/>
    <w:basedOn w:val="a2"/>
    <w:uiPriority w:val="99"/>
    <w:qFormat/>
    <w:rsid w:val="00665EC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3114">
    <w:name w:val="Заголовок 311"/>
    <w:basedOn w:val="13c"/>
    <w:next w:val="13c"/>
    <w:uiPriority w:val="99"/>
    <w:qFormat/>
    <w:rsid w:val="00665ECD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4121">
    <w:name w:val="Заголовок 412"/>
    <w:basedOn w:val="13c"/>
    <w:next w:val="13c"/>
    <w:uiPriority w:val="99"/>
    <w:qFormat/>
    <w:rsid w:val="00665ECD"/>
    <w:pPr>
      <w:keepNext/>
      <w:widowControl/>
      <w:spacing w:line="240" w:lineRule="auto"/>
      <w:ind w:firstLine="0"/>
      <w:jc w:val="left"/>
    </w:pPr>
    <w:rPr>
      <w:rFonts w:eastAsia="Times New Roman"/>
      <w:sz w:val="24"/>
    </w:rPr>
  </w:style>
  <w:style w:type="paragraph" w:customStyle="1" w:styleId="11ff4">
    <w:name w:val="Без интервала11"/>
    <w:uiPriority w:val="99"/>
    <w:qFormat/>
    <w:rsid w:val="00665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11">
    <w:name w:val="Основной текст 221"/>
    <w:basedOn w:val="a2"/>
    <w:uiPriority w:val="99"/>
    <w:qFormat/>
    <w:rsid w:val="00665EC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sz w:val="28"/>
    </w:rPr>
  </w:style>
  <w:style w:type="paragraph" w:customStyle="1" w:styleId="3210">
    <w:name w:val="Основной текст 321"/>
    <w:basedOn w:val="2ff1"/>
    <w:uiPriority w:val="99"/>
    <w:qFormat/>
    <w:rsid w:val="00665ECD"/>
    <w:pPr>
      <w:widowControl/>
      <w:spacing w:line="240" w:lineRule="auto"/>
      <w:ind w:firstLine="0"/>
    </w:pPr>
    <w:rPr>
      <w:rFonts w:eastAsia="Calibri"/>
      <w:i/>
      <w:sz w:val="26"/>
    </w:rPr>
  </w:style>
  <w:style w:type="paragraph" w:customStyle="1" w:styleId="21f5">
    <w:name w:val="Цитата21"/>
    <w:basedOn w:val="a2"/>
    <w:uiPriority w:val="99"/>
    <w:qFormat/>
    <w:rsid w:val="00665EC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HTML11b">
    <w:name w:val="Стандартный HTML11"/>
    <w:basedOn w:val="a2"/>
    <w:uiPriority w:val="99"/>
    <w:qFormat/>
    <w:rsid w:val="00665EC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paragraph" w:customStyle="1" w:styleId="msonormal0">
    <w:name w:val="msonormal"/>
    <w:basedOn w:val="a2"/>
    <w:uiPriority w:val="99"/>
    <w:qFormat/>
    <w:rsid w:val="00665ECD"/>
    <w:pPr>
      <w:widowControl/>
      <w:snapToGrid/>
      <w:spacing w:beforeAutospacing="1" w:afterAutospacing="1"/>
    </w:pPr>
    <w:rPr>
      <w:szCs w:val="24"/>
    </w:rPr>
  </w:style>
  <w:style w:type="paragraph" w:customStyle="1" w:styleId="p22">
    <w:name w:val="p22"/>
    <w:basedOn w:val="a2"/>
    <w:uiPriority w:val="99"/>
    <w:qFormat/>
    <w:rsid w:val="00665ECD"/>
    <w:pPr>
      <w:widowControl/>
      <w:snapToGrid/>
      <w:spacing w:beforeAutospacing="1" w:afterAutospacing="1"/>
    </w:pPr>
    <w:rPr>
      <w:szCs w:val="24"/>
    </w:rPr>
  </w:style>
  <w:style w:type="paragraph" w:customStyle="1" w:styleId="SP">
    <w:name w:val="SP"/>
    <w:uiPriority w:val="99"/>
    <w:qFormat/>
    <w:rsid w:val="00665ECD"/>
    <w:pPr>
      <w:tabs>
        <w:tab w:val="left" w:pos="907"/>
        <w:tab w:val="right" w:leader="underscore" w:pos="6917"/>
      </w:tabs>
      <w:autoSpaceDE w:val="0"/>
      <w:autoSpaceDN w:val="0"/>
      <w:adjustRightInd w:val="0"/>
      <w:spacing w:after="0" w:line="240" w:lineRule="auto"/>
      <w:ind w:left="907" w:hanging="340"/>
      <w:jc w:val="both"/>
    </w:pPr>
    <w:rPr>
      <w:rFonts w:ascii="PragmaticaCTT" w:eastAsia="Calibri" w:hAnsi="PragmaticaCTT" w:cs="PragmaticaCTT"/>
      <w:color w:val="000000"/>
      <w:sz w:val="20"/>
      <w:szCs w:val="20"/>
      <w:lang w:eastAsia="ru-RU"/>
    </w:rPr>
  </w:style>
  <w:style w:type="paragraph" w:customStyle="1" w:styleId="21210">
    <w:name w:val="Стиль Заголовок 2 + 12 пт1"/>
    <w:basedOn w:val="20"/>
    <w:uiPriority w:val="99"/>
    <w:qFormat/>
    <w:rsid w:val="00665EC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21220">
    <w:name w:val="Стиль Заголовок 2 + 12 пт2"/>
    <w:basedOn w:val="20"/>
    <w:uiPriority w:val="99"/>
    <w:qFormat/>
    <w:rsid w:val="00665EC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3ffd">
    <w:name w:val="3"/>
    <w:basedOn w:val="a2"/>
    <w:next w:val="affb"/>
    <w:uiPriority w:val="99"/>
    <w:qFormat/>
    <w:rsid w:val="00665ECD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11ff5">
    <w:name w:val="Основной шрифт абзаца11"/>
    <w:uiPriority w:val="99"/>
    <w:qFormat/>
    <w:rsid w:val="00665ECD"/>
  </w:style>
  <w:style w:type="character" w:customStyle="1" w:styleId="11ff6">
    <w:name w:val="Слабое выделение11"/>
    <w:uiPriority w:val="99"/>
    <w:qFormat/>
    <w:rsid w:val="00665ECD"/>
    <w:rPr>
      <w:i/>
      <w:color w:val="808080"/>
    </w:rPr>
  </w:style>
  <w:style w:type="character" w:customStyle="1" w:styleId="11ff7">
    <w:name w:val="Сильное выделение11"/>
    <w:uiPriority w:val="99"/>
    <w:qFormat/>
    <w:rsid w:val="00665ECD"/>
    <w:rPr>
      <w:b/>
    </w:rPr>
  </w:style>
  <w:style w:type="character" w:customStyle="1" w:styleId="mathjax1">
    <w:name w:val="mathjax1"/>
    <w:uiPriority w:val="99"/>
    <w:qFormat/>
    <w:rsid w:val="00665ECD"/>
    <w:rPr>
      <w:spacing w:val="0"/>
      <w:sz w:val="24"/>
    </w:rPr>
  </w:style>
  <w:style w:type="character" w:customStyle="1" w:styleId="2ffff2">
    <w:name w:val="Заголовок 2 Знак Знак"/>
    <w:uiPriority w:val="99"/>
    <w:qFormat/>
    <w:locked/>
    <w:rsid w:val="00665ECD"/>
    <w:rPr>
      <w:rFonts w:ascii="Arial" w:hAnsi="Arial"/>
      <w:b/>
      <w:sz w:val="28"/>
      <w:lang w:val="ru-RU" w:eastAsia="en-US"/>
    </w:rPr>
  </w:style>
  <w:style w:type="character" w:customStyle="1" w:styleId="2ffff3">
    <w:name w:val="Основной текст (2)"/>
    <w:uiPriority w:val="99"/>
    <w:qFormat/>
    <w:rsid w:val="00665ECD"/>
    <w:rPr>
      <w:rFonts w:ascii="Times New Roman" w:hAnsi="Times New Roman"/>
      <w:color w:val="000000"/>
      <w:spacing w:val="0"/>
      <w:w w:val="100"/>
      <w:position w:val="0"/>
      <w:sz w:val="19"/>
      <w:u w:val="none"/>
      <w:lang w:val="ru-RU" w:eastAsia="ru-RU"/>
    </w:rPr>
  </w:style>
  <w:style w:type="character" w:customStyle="1" w:styleId="rvts210">
    <w:name w:val="rvts210"/>
    <w:uiPriority w:val="99"/>
    <w:qFormat/>
    <w:rsid w:val="00665ECD"/>
    <w:rPr>
      <w:i/>
      <w:color w:val="000000"/>
      <w:sz w:val="20"/>
    </w:rPr>
  </w:style>
  <w:style w:type="character" w:customStyle="1" w:styleId="3100">
    <w:name w:val="Знак Знак310"/>
    <w:uiPriority w:val="99"/>
    <w:qFormat/>
    <w:locked/>
    <w:rsid w:val="00665ECD"/>
    <w:rPr>
      <w:rFonts w:ascii="Tahoma" w:hAnsi="Tahoma"/>
      <w:sz w:val="16"/>
      <w:lang w:val="ru-RU" w:eastAsia="ru-RU"/>
    </w:rPr>
  </w:style>
  <w:style w:type="character" w:customStyle="1" w:styleId="3520">
    <w:name w:val="Знак Знак352"/>
    <w:uiPriority w:val="99"/>
    <w:qFormat/>
    <w:locked/>
    <w:rsid w:val="00665ECD"/>
    <w:rPr>
      <w:sz w:val="24"/>
      <w:lang w:val="ru-RU" w:eastAsia="ru-RU"/>
    </w:rPr>
  </w:style>
  <w:style w:type="character" w:customStyle="1" w:styleId="4011">
    <w:name w:val="Знак Знак401"/>
    <w:uiPriority w:val="99"/>
    <w:qFormat/>
    <w:locked/>
    <w:rsid w:val="00665ECD"/>
    <w:rPr>
      <w:b/>
      <w:sz w:val="27"/>
      <w:lang w:val="ru-RU" w:eastAsia="ru-RU"/>
    </w:rPr>
  </w:style>
  <w:style w:type="character" w:customStyle="1" w:styleId="3910">
    <w:name w:val="Знак Знак391"/>
    <w:uiPriority w:val="99"/>
    <w:qFormat/>
    <w:locked/>
    <w:rsid w:val="00665ECD"/>
    <w:rPr>
      <w:b/>
      <w:sz w:val="28"/>
      <w:lang w:val="ru-RU" w:eastAsia="ru-RU"/>
    </w:rPr>
  </w:style>
  <w:style w:type="character" w:customStyle="1" w:styleId="3810">
    <w:name w:val="Знак Знак381"/>
    <w:uiPriority w:val="99"/>
    <w:qFormat/>
    <w:locked/>
    <w:rsid w:val="00665ECD"/>
    <w:rPr>
      <w:b/>
      <w:i/>
      <w:sz w:val="26"/>
      <w:lang w:val="ru-RU" w:eastAsia="ru-RU"/>
    </w:rPr>
  </w:style>
  <w:style w:type="character" w:customStyle="1" w:styleId="3710">
    <w:name w:val="Знак Знак371"/>
    <w:uiPriority w:val="99"/>
    <w:qFormat/>
    <w:locked/>
    <w:rsid w:val="00665ECD"/>
    <w:rPr>
      <w:sz w:val="24"/>
      <w:lang w:val="ru-RU" w:eastAsia="ru-RU"/>
    </w:rPr>
  </w:style>
  <w:style w:type="character" w:customStyle="1" w:styleId="3610">
    <w:name w:val="Знак Знак361"/>
    <w:uiPriority w:val="99"/>
    <w:qFormat/>
    <w:locked/>
    <w:rsid w:val="00665ECD"/>
    <w:rPr>
      <w:sz w:val="24"/>
      <w:lang w:val="ru-RU" w:eastAsia="ru-RU"/>
    </w:rPr>
  </w:style>
  <w:style w:type="character" w:customStyle="1" w:styleId="3510">
    <w:name w:val="Знак Знак351"/>
    <w:uiPriority w:val="99"/>
    <w:qFormat/>
    <w:locked/>
    <w:rsid w:val="00665ECD"/>
    <w:rPr>
      <w:i/>
      <w:sz w:val="24"/>
      <w:lang w:val="ru-RU" w:eastAsia="ru-RU"/>
    </w:rPr>
  </w:style>
  <w:style w:type="character" w:customStyle="1" w:styleId="3410">
    <w:name w:val="Знак Знак341"/>
    <w:uiPriority w:val="99"/>
    <w:qFormat/>
    <w:locked/>
    <w:rsid w:val="00665ECD"/>
    <w:rPr>
      <w:rFonts w:ascii="Arial" w:hAnsi="Arial"/>
      <w:sz w:val="22"/>
      <w:lang w:val="ru-RU" w:eastAsia="ru-RU"/>
    </w:rPr>
  </w:style>
  <w:style w:type="character" w:customStyle="1" w:styleId="3310">
    <w:name w:val="Знак Знак331"/>
    <w:uiPriority w:val="99"/>
    <w:qFormat/>
    <w:locked/>
    <w:rsid w:val="00665ECD"/>
    <w:rPr>
      <w:rFonts w:ascii="Courier New" w:hAnsi="Courier New"/>
      <w:lang w:val="ru-RU" w:eastAsia="ru-RU"/>
    </w:rPr>
  </w:style>
  <w:style w:type="character" w:customStyle="1" w:styleId="3211">
    <w:name w:val="Знак Знак321"/>
    <w:uiPriority w:val="99"/>
    <w:qFormat/>
    <w:locked/>
    <w:rsid w:val="00665ECD"/>
    <w:rPr>
      <w:lang w:val="ru-RU" w:eastAsia="ru-RU"/>
    </w:rPr>
  </w:style>
  <w:style w:type="character" w:customStyle="1" w:styleId="3115">
    <w:name w:val="Знак Знак311"/>
    <w:uiPriority w:val="99"/>
    <w:qFormat/>
    <w:locked/>
    <w:rsid w:val="00665ECD"/>
    <w:rPr>
      <w:sz w:val="24"/>
      <w:lang w:val="ru-RU" w:eastAsia="ru-RU"/>
    </w:rPr>
  </w:style>
  <w:style w:type="character" w:customStyle="1" w:styleId="2910">
    <w:name w:val="Знак Знак291"/>
    <w:uiPriority w:val="99"/>
    <w:qFormat/>
    <w:locked/>
    <w:rsid w:val="00665ECD"/>
    <w:rPr>
      <w:sz w:val="16"/>
      <w:lang w:val="ru-RU" w:eastAsia="ru-RU"/>
    </w:rPr>
  </w:style>
  <w:style w:type="character" w:customStyle="1" w:styleId="2810">
    <w:name w:val="Знак Знак281"/>
    <w:uiPriority w:val="99"/>
    <w:qFormat/>
    <w:locked/>
    <w:rsid w:val="00665ECD"/>
    <w:rPr>
      <w:sz w:val="16"/>
      <w:lang w:val="ru-RU" w:eastAsia="ru-RU"/>
    </w:rPr>
  </w:style>
  <w:style w:type="character" w:customStyle="1" w:styleId="2710">
    <w:name w:val="Знак Знак271"/>
    <w:uiPriority w:val="99"/>
    <w:qFormat/>
    <w:locked/>
    <w:rsid w:val="00665ECD"/>
    <w:rPr>
      <w:rFonts w:ascii="Courier New" w:hAnsi="Courier New"/>
      <w:lang w:val="ru-RU" w:eastAsia="ru-RU"/>
    </w:rPr>
  </w:style>
  <w:style w:type="character" w:customStyle="1" w:styleId="1320">
    <w:name w:val="Знак Знак132"/>
    <w:uiPriority w:val="99"/>
    <w:qFormat/>
    <w:locked/>
    <w:rsid w:val="00665ECD"/>
    <w:rPr>
      <w:lang w:val="ru-RU" w:eastAsia="ar-SA" w:bidi="ar-SA"/>
    </w:rPr>
  </w:style>
  <w:style w:type="character" w:customStyle="1" w:styleId="1221">
    <w:name w:val="Знак Знак122"/>
    <w:uiPriority w:val="99"/>
    <w:qFormat/>
    <w:locked/>
    <w:rsid w:val="00665ECD"/>
    <w:rPr>
      <w:sz w:val="28"/>
      <w:lang w:val="ru-RU" w:eastAsia="ru-RU"/>
    </w:rPr>
  </w:style>
  <w:style w:type="character" w:customStyle="1" w:styleId="1123">
    <w:name w:val="Знак Знак112"/>
    <w:uiPriority w:val="99"/>
    <w:qFormat/>
    <w:locked/>
    <w:rsid w:val="00665ECD"/>
    <w:rPr>
      <w:sz w:val="28"/>
      <w:lang w:val="ru-RU" w:eastAsia="ru-RU"/>
    </w:rPr>
  </w:style>
  <w:style w:type="character" w:customStyle="1" w:styleId="922">
    <w:name w:val="Знак Знак92"/>
    <w:uiPriority w:val="99"/>
    <w:qFormat/>
    <w:locked/>
    <w:rsid w:val="00665ECD"/>
    <w:rPr>
      <w:rFonts w:ascii="Tahoma" w:hAnsi="Tahoma"/>
      <w:lang w:val="ru-RU" w:eastAsia="ru-RU"/>
    </w:rPr>
  </w:style>
  <w:style w:type="character" w:customStyle="1" w:styleId="4020">
    <w:name w:val="Знак Знак402"/>
    <w:uiPriority w:val="99"/>
    <w:qFormat/>
    <w:locked/>
    <w:rsid w:val="00665ECD"/>
    <w:rPr>
      <w:rFonts w:ascii="Arial" w:hAnsi="Arial"/>
      <w:b/>
      <w:i/>
      <w:sz w:val="28"/>
      <w:lang w:val="ru-RU" w:eastAsia="zh-CN"/>
    </w:rPr>
  </w:style>
  <w:style w:type="character" w:customStyle="1" w:styleId="392">
    <w:name w:val="Знак Знак392"/>
    <w:uiPriority w:val="99"/>
    <w:qFormat/>
    <w:locked/>
    <w:rsid w:val="00665ECD"/>
    <w:rPr>
      <w:b/>
      <w:sz w:val="27"/>
      <w:lang w:val="ru-RU" w:eastAsia="zh-CN"/>
    </w:rPr>
  </w:style>
  <w:style w:type="character" w:customStyle="1" w:styleId="382">
    <w:name w:val="Знак Знак382"/>
    <w:uiPriority w:val="99"/>
    <w:qFormat/>
    <w:locked/>
    <w:rsid w:val="00665ECD"/>
    <w:rPr>
      <w:b/>
      <w:sz w:val="28"/>
      <w:lang w:val="ru-RU" w:eastAsia="ru-RU"/>
    </w:rPr>
  </w:style>
  <w:style w:type="character" w:customStyle="1" w:styleId="3720">
    <w:name w:val="Знак Знак372"/>
    <w:uiPriority w:val="99"/>
    <w:qFormat/>
    <w:locked/>
    <w:rsid w:val="00665ECD"/>
    <w:rPr>
      <w:b/>
      <w:i/>
      <w:sz w:val="26"/>
      <w:lang w:val="ru-RU" w:eastAsia="zh-CN"/>
    </w:rPr>
  </w:style>
  <w:style w:type="character" w:customStyle="1" w:styleId="3620">
    <w:name w:val="Знак Знак362"/>
    <w:uiPriority w:val="99"/>
    <w:qFormat/>
    <w:locked/>
    <w:rsid w:val="00665ECD"/>
    <w:rPr>
      <w:sz w:val="24"/>
      <w:lang w:val="ru-RU" w:eastAsia="ru-RU"/>
    </w:rPr>
  </w:style>
  <w:style w:type="character" w:customStyle="1" w:styleId="3120">
    <w:name w:val="Знак Знак312"/>
    <w:uiPriority w:val="99"/>
    <w:qFormat/>
    <w:locked/>
    <w:rsid w:val="00665ECD"/>
    <w:rPr>
      <w:rFonts w:ascii="Courier New" w:hAnsi="Courier New"/>
      <w:lang w:val="ru-RU" w:eastAsia="ru-RU"/>
    </w:rPr>
  </w:style>
  <w:style w:type="character" w:customStyle="1" w:styleId="3420">
    <w:name w:val="Знак Знак342"/>
    <w:uiPriority w:val="99"/>
    <w:qFormat/>
    <w:locked/>
    <w:rsid w:val="00665ECD"/>
    <w:rPr>
      <w:rFonts w:ascii="Calibri" w:hAnsi="Calibri"/>
      <w:i/>
      <w:sz w:val="24"/>
      <w:lang w:val="ru-RU" w:eastAsia="zh-CN"/>
    </w:rPr>
  </w:style>
  <w:style w:type="character" w:customStyle="1" w:styleId="3220">
    <w:name w:val="Знак Знак322"/>
    <w:uiPriority w:val="99"/>
    <w:qFormat/>
    <w:locked/>
    <w:rsid w:val="00665ECD"/>
    <w:rPr>
      <w:rFonts w:ascii="Arial" w:hAnsi="Arial"/>
      <w:sz w:val="22"/>
      <w:lang w:val="ru-RU" w:eastAsia="ru-RU"/>
    </w:rPr>
  </w:style>
  <w:style w:type="character" w:customStyle="1" w:styleId="3010">
    <w:name w:val="Знак Знак301"/>
    <w:uiPriority w:val="99"/>
    <w:qFormat/>
    <w:locked/>
    <w:rsid w:val="00665ECD"/>
    <w:rPr>
      <w:lang w:val="ru-RU" w:eastAsia="ru-RU"/>
    </w:rPr>
  </w:style>
  <w:style w:type="character" w:customStyle="1" w:styleId="292">
    <w:name w:val="Знак Знак292"/>
    <w:uiPriority w:val="99"/>
    <w:qFormat/>
    <w:locked/>
    <w:rsid w:val="00665ECD"/>
    <w:rPr>
      <w:sz w:val="24"/>
      <w:lang w:val="ru-RU" w:eastAsia="zh-CN"/>
    </w:rPr>
  </w:style>
  <w:style w:type="character" w:customStyle="1" w:styleId="2820">
    <w:name w:val="Знак Знак282"/>
    <w:uiPriority w:val="99"/>
    <w:qFormat/>
    <w:locked/>
    <w:rsid w:val="00665ECD"/>
    <w:rPr>
      <w:sz w:val="24"/>
      <w:lang w:val="ru-RU" w:eastAsia="ru-RU"/>
    </w:rPr>
  </w:style>
  <w:style w:type="character" w:customStyle="1" w:styleId="2720">
    <w:name w:val="Знак Знак272"/>
    <w:uiPriority w:val="99"/>
    <w:qFormat/>
    <w:locked/>
    <w:rsid w:val="00665ECD"/>
    <w:rPr>
      <w:sz w:val="16"/>
      <w:lang w:val="ru-RU" w:eastAsia="ru-RU"/>
    </w:rPr>
  </w:style>
  <w:style w:type="character" w:customStyle="1" w:styleId="2125">
    <w:name w:val="Знак Знак212"/>
    <w:uiPriority w:val="99"/>
    <w:qFormat/>
    <w:locked/>
    <w:rsid w:val="00665ECD"/>
    <w:rPr>
      <w:rFonts w:ascii="Tahoma" w:hAnsi="Tahoma"/>
      <w:lang w:val="ru-RU" w:eastAsia="ru-RU"/>
    </w:rPr>
  </w:style>
  <w:style w:type="character" w:customStyle="1" w:styleId="2620">
    <w:name w:val="Знак Знак262"/>
    <w:uiPriority w:val="99"/>
    <w:qFormat/>
    <w:rsid w:val="00665ECD"/>
    <w:rPr>
      <w:rFonts w:ascii="Cambria" w:hAnsi="Cambria"/>
      <w:b/>
      <w:sz w:val="26"/>
    </w:rPr>
  </w:style>
  <w:style w:type="character" w:customStyle="1" w:styleId="2420">
    <w:name w:val="Знак Знак242"/>
    <w:uiPriority w:val="99"/>
    <w:qFormat/>
    <w:rsid w:val="00665ECD"/>
    <w:rPr>
      <w:rFonts w:ascii="Times New Roman" w:hAnsi="Times New Roman"/>
      <w:b/>
      <w:i/>
      <w:sz w:val="26"/>
    </w:rPr>
  </w:style>
  <w:style w:type="character" w:customStyle="1" w:styleId="2320">
    <w:name w:val="Знак Знак232"/>
    <w:uiPriority w:val="99"/>
    <w:qFormat/>
    <w:rsid w:val="00665ECD"/>
    <w:rPr>
      <w:rFonts w:ascii="Times New Roman" w:hAnsi="Times New Roman"/>
      <w:b/>
      <w:sz w:val="22"/>
    </w:rPr>
  </w:style>
  <w:style w:type="character" w:customStyle="1" w:styleId="3130">
    <w:name w:val="Знак Знак313"/>
    <w:uiPriority w:val="99"/>
    <w:qFormat/>
    <w:locked/>
    <w:rsid w:val="00665ECD"/>
    <w:rPr>
      <w:rFonts w:ascii="PragmaticaCTT" w:hAnsi="PragmaticaCTT"/>
      <w:b/>
      <w:sz w:val="24"/>
      <w:lang w:val="ru-RU" w:eastAsia="ru-RU"/>
    </w:rPr>
  </w:style>
  <w:style w:type="character" w:customStyle="1" w:styleId="2015">
    <w:name w:val="Знак Знак2015"/>
    <w:uiPriority w:val="99"/>
    <w:rsid w:val="00665ECD"/>
    <w:rPr>
      <w:rFonts w:ascii="Arial" w:hAnsi="Arial"/>
      <w:sz w:val="22"/>
    </w:rPr>
  </w:style>
  <w:style w:type="character" w:customStyle="1" w:styleId="font55">
    <w:name w:val="font55"/>
    <w:basedOn w:val="a3"/>
    <w:uiPriority w:val="99"/>
    <w:rsid w:val="00665ECD"/>
    <w:rPr>
      <w:rFonts w:cs="Times New Roman"/>
    </w:rPr>
  </w:style>
  <w:style w:type="character" w:customStyle="1" w:styleId="WW8Num24z4">
    <w:name w:val="WW8Num24z4"/>
    <w:uiPriority w:val="99"/>
    <w:rsid w:val="00665ECD"/>
  </w:style>
  <w:style w:type="character" w:customStyle="1" w:styleId="WW8Num24z5">
    <w:name w:val="WW8Num24z5"/>
    <w:uiPriority w:val="99"/>
    <w:rsid w:val="00665ECD"/>
  </w:style>
  <w:style w:type="character" w:customStyle="1" w:styleId="WW8Num24z6">
    <w:name w:val="WW8Num24z6"/>
    <w:uiPriority w:val="99"/>
    <w:rsid w:val="00665ECD"/>
  </w:style>
  <w:style w:type="character" w:customStyle="1" w:styleId="WW8Num24z7">
    <w:name w:val="WW8Num24z7"/>
    <w:uiPriority w:val="99"/>
    <w:rsid w:val="00665ECD"/>
  </w:style>
  <w:style w:type="character" w:customStyle="1" w:styleId="WW8Num24z8">
    <w:name w:val="WW8Num24z8"/>
    <w:uiPriority w:val="99"/>
    <w:rsid w:val="00665ECD"/>
  </w:style>
  <w:style w:type="character" w:customStyle="1" w:styleId="WW8Num25z4">
    <w:name w:val="WW8Num25z4"/>
    <w:uiPriority w:val="99"/>
    <w:rsid w:val="00665ECD"/>
  </w:style>
  <w:style w:type="character" w:customStyle="1" w:styleId="WW8Num25z5">
    <w:name w:val="WW8Num25z5"/>
    <w:uiPriority w:val="99"/>
    <w:rsid w:val="00665ECD"/>
  </w:style>
  <w:style w:type="character" w:customStyle="1" w:styleId="WW8Num25z6">
    <w:name w:val="WW8Num25z6"/>
    <w:uiPriority w:val="99"/>
    <w:rsid w:val="00665ECD"/>
  </w:style>
  <w:style w:type="character" w:customStyle="1" w:styleId="WW8Num25z7">
    <w:name w:val="WW8Num25z7"/>
    <w:uiPriority w:val="99"/>
    <w:rsid w:val="00665ECD"/>
  </w:style>
  <w:style w:type="character" w:customStyle="1" w:styleId="WW8Num25z8">
    <w:name w:val="WW8Num25z8"/>
    <w:uiPriority w:val="99"/>
    <w:rsid w:val="00665ECD"/>
  </w:style>
  <w:style w:type="character" w:customStyle="1" w:styleId="WW8Num30z2">
    <w:name w:val="WW8Num30z2"/>
    <w:uiPriority w:val="99"/>
    <w:rsid w:val="00665ECD"/>
  </w:style>
  <w:style w:type="character" w:customStyle="1" w:styleId="WW8Num30z4">
    <w:name w:val="WW8Num30z4"/>
    <w:uiPriority w:val="99"/>
    <w:rsid w:val="00665ECD"/>
  </w:style>
  <w:style w:type="character" w:customStyle="1" w:styleId="WW8Num30z5">
    <w:name w:val="WW8Num30z5"/>
    <w:uiPriority w:val="99"/>
    <w:rsid w:val="00665ECD"/>
  </w:style>
  <w:style w:type="character" w:customStyle="1" w:styleId="WW8Num30z6">
    <w:name w:val="WW8Num30z6"/>
    <w:uiPriority w:val="99"/>
    <w:rsid w:val="00665ECD"/>
  </w:style>
  <w:style w:type="character" w:customStyle="1" w:styleId="WW8Num30z7">
    <w:name w:val="WW8Num30z7"/>
    <w:uiPriority w:val="99"/>
    <w:rsid w:val="00665ECD"/>
  </w:style>
  <w:style w:type="character" w:customStyle="1" w:styleId="WW8Num30z8">
    <w:name w:val="WW8Num30z8"/>
    <w:uiPriority w:val="99"/>
    <w:rsid w:val="00665ECD"/>
  </w:style>
  <w:style w:type="character" w:customStyle="1" w:styleId="WW8Num32z4">
    <w:name w:val="WW8Num32z4"/>
    <w:uiPriority w:val="99"/>
    <w:rsid w:val="00665ECD"/>
  </w:style>
  <w:style w:type="character" w:customStyle="1" w:styleId="WW8Num32z5">
    <w:name w:val="WW8Num32z5"/>
    <w:uiPriority w:val="99"/>
    <w:rsid w:val="00665ECD"/>
  </w:style>
  <w:style w:type="character" w:customStyle="1" w:styleId="WW8Num32z6">
    <w:name w:val="WW8Num32z6"/>
    <w:uiPriority w:val="99"/>
    <w:rsid w:val="00665ECD"/>
  </w:style>
  <w:style w:type="character" w:customStyle="1" w:styleId="WW8Num32z7">
    <w:name w:val="WW8Num32z7"/>
    <w:uiPriority w:val="99"/>
    <w:rsid w:val="00665ECD"/>
  </w:style>
  <w:style w:type="character" w:customStyle="1" w:styleId="WW8Num32z8">
    <w:name w:val="WW8Num32z8"/>
    <w:uiPriority w:val="99"/>
    <w:rsid w:val="00665ECD"/>
  </w:style>
  <w:style w:type="character" w:customStyle="1" w:styleId="WW8Num33z1">
    <w:name w:val="WW8Num33z1"/>
    <w:uiPriority w:val="99"/>
    <w:rsid w:val="00665ECD"/>
  </w:style>
  <w:style w:type="character" w:customStyle="1" w:styleId="WW8Num33z2">
    <w:name w:val="WW8Num33z2"/>
    <w:uiPriority w:val="99"/>
    <w:rsid w:val="00665ECD"/>
  </w:style>
  <w:style w:type="character" w:customStyle="1" w:styleId="WW8Num33z5">
    <w:name w:val="WW8Num33z5"/>
    <w:uiPriority w:val="99"/>
    <w:rsid w:val="00665ECD"/>
  </w:style>
  <w:style w:type="character" w:customStyle="1" w:styleId="WW8Num33z6">
    <w:name w:val="WW8Num33z6"/>
    <w:uiPriority w:val="99"/>
    <w:rsid w:val="00665ECD"/>
  </w:style>
  <w:style w:type="character" w:customStyle="1" w:styleId="WW8Num33z7">
    <w:name w:val="WW8Num33z7"/>
    <w:uiPriority w:val="99"/>
    <w:rsid w:val="00665ECD"/>
  </w:style>
  <w:style w:type="character" w:customStyle="1" w:styleId="WW8Num33z8">
    <w:name w:val="WW8Num33z8"/>
    <w:uiPriority w:val="99"/>
    <w:rsid w:val="00665ECD"/>
  </w:style>
  <w:style w:type="character" w:customStyle="1" w:styleId="WW8Num35z2">
    <w:name w:val="WW8Num35z2"/>
    <w:uiPriority w:val="99"/>
    <w:rsid w:val="00665ECD"/>
  </w:style>
  <w:style w:type="character" w:customStyle="1" w:styleId="WW8Num35z4">
    <w:name w:val="WW8Num35z4"/>
    <w:uiPriority w:val="99"/>
    <w:rsid w:val="00665ECD"/>
  </w:style>
  <w:style w:type="character" w:customStyle="1" w:styleId="WW8Num35z5">
    <w:name w:val="WW8Num35z5"/>
    <w:uiPriority w:val="99"/>
    <w:rsid w:val="00665ECD"/>
  </w:style>
  <w:style w:type="character" w:customStyle="1" w:styleId="WW8Num35z6">
    <w:name w:val="WW8Num35z6"/>
    <w:uiPriority w:val="99"/>
    <w:rsid w:val="00665ECD"/>
  </w:style>
  <w:style w:type="character" w:customStyle="1" w:styleId="WW8Num35z7">
    <w:name w:val="WW8Num35z7"/>
    <w:uiPriority w:val="99"/>
    <w:rsid w:val="00665ECD"/>
  </w:style>
  <w:style w:type="character" w:customStyle="1" w:styleId="WW8Num35z8">
    <w:name w:val="WW8Num35z8"/>
    <w:uiPriority w:val="99"/>
    <w:rsid w:val="00665ECD"/>
  </w:style>
  <w:style w:type="character" w:customStyle="1" w:styleId="WW8Num37z2">
    <w:name w:val="WW8Num37z2"/>
    <w:uiPriority w:val="99"/>
    <w:rsid w:val="00665ECD"/>
  </w:style>
  <w:style w:type="character" w:customStyle="1" w:styleId="WW8Num37z4">
    <w:name w:val="WW8Num37z4"/>
    <w:uiPriority w:val="99"/>
    <w:rsid w:val="00665ECD"/>
  </w:style>
  <w:style w:type="character" w:customStyle="1" w:styleId="WW8Num37z5">
    <w:name w:val="WW8Num37z5"/>
    <w:uiPriority w:val="99"/>
    <w:qFormat/>
    <w:rsid w:val="00665ECD"/>
  </w:style>
  <w:style w:type="character" w:customStyle="1" w:styleId="WW8Num37z6">
    <w:name w:val="WW8Num37z6"/>
    <w:uiPriority w:val="99"/>
    <w:rsid w:val="00665ECD"/>
  </w:style>
  <w:style w:type="character" w:customStyle="1" w:styleId="WW8Num37z7">
    <w:name w:val="WW8Num37z7"/>
    <w:uiPriority w:val="99"/>
    <w:rsid w:val="00665ECD"/>
  </w:style>
  <w:style w:type="character" w:customStyle="1" w:styleId="WW8Num37z8">
    <w:name w:val="WW8Num37z8"/>
    <w:uiPriority w:val="99"/>
    <w:rsid w:val="00665ECD"/>
  </w:style>
  <w:style w:type="character" w:customStyle="1" w:styleId="WW8Num38z1">
    <w:name w:val="WW8Num38z1"/>
    <w:uiPriority w:val="99"/>
    <w:rsid w:val="00665ECD"/>
  </w:style>
  <w:style w:type="character" w:customStyle="1" w:styleId="WW8Num38z2">
    <w:name w:val="WW8Num38z2"/>
    <w:uiPriority w:val="99"/>
    <w:rsid w:val="00665ECD"/>
  </w:style>
  <w:style w:type="character" w:customStyle="1" w:styleId="WW8Num38z3">
    <w:name w:val="WW8Num38z3"/>
    <w:uiPriority w:val="99"/>
    <w:rsid w:val="00665ECD"/>
  </w:style>
  <w:style w:type="character" w:customStyle="1" w:styleId="WW8Num38z4">
    <w:name w:val="WW8Num38z4"/>
    <w:uiPriority w:val="99"/>
    <w:rsid w:val="00665ECD"/>
  </w:style>
  <w:style w:type="character" w:customStyle="1" w:styleId="WW8Num38z5">
    <w:name w:val="WW8Num38z5"/>
    <w:uiPriority w:val="99"/>
    <w:rsid w:val="00665ECD"/>
  </w:style>
  <w:style w:type="character" w:customStyle="1" w:styleId="WW8Num38z6">
    <w:name w:val="WW8Num38z6"/>
    <w:uiPriority w:val="99"/>
    <w:rsid w:val="00665ECD"/>
  </w:style>
  <w:style w:type="character" w:customStyle="1" w:styleId="WW8Num38z7">
    <w:name w:val="WW8Num38z7"/>
    <w:uiPriority w:val="99"/>
    <w:rsid w:val="00665ECD"/>
  </w:style>
  <w:style w:type="character" w:customStyle="1" w:styleId="WW8Num38z8">
    <w:name w:val="WW8Num38z8"/>
    <w:uiPriority w:val="99"/>
    <w:rsid w:val="00665ECD"/>
  </w:style>
  <w:style w:type="character" w:customStyle="1" w:styleId="WW8Num40z1">
    <w:name w:val="WW8Num40z1"/>
    <w:uiPriority w:val="99"/>
    <w:rsid w:val="00665ECD"/>
    <w:rPr>
      <w:rFonts w:ascii="Courier New" w:hAnsi="Courier New"/>
    </w:rPr>
  </w:style>
  <w:style w:type="character" w:customStyle="1" w:styleId="WW8Num40z2">
    <w:name w:val="WW8Num40z2"/>
    <w:uiPriority w:val="99"/>
    <w:rsid w:val="00665ECD"/>
    <w:rPr>
      <w:rFonts w:ascii="Wingdings" w:hAnsi="Wingdings"/>
    </w:rPr>
  </w:style>
  <w:style w:type="character" w:customStyle="1" w:styleId="WW8Num41z1">
    <w:name w:val="WW8Num41z1"/>
    <w:uiPriority w:val="99"/>
    <w:rsid w:val="00665ECD"/>
  </w:style>
  <w:style w:type="character" w:customStyle="1" w:styleId="WW8Num41z2">
    <w:name w:val="WW8Num41z2"/>
    <w:uiPriority w:val="99"/>
    <w:rsid w:val="00665ECD"/>
  </w:style>
  <w:style w:type="character" w:customStyle="1" w:styleId="WW8Num41z3">
    <w:name w:val="WW8Num41z3"/>
    <w:uiPriority w:val="99"/>
    <w:rsid w:val="00665ECD"/>
  </w:style>
  <w:style w:type="character" w:customStyle="1" w:styleId="WW8Num41z4">
    <w:name w:val="WW8Num41z4"/>
    <w:uiPriority w:val="99"/>
    <w:rsid w:val="00665ECD"/>
  </w:style>
  <w:style w:type="character" w:customStyle="1" w:styleId="WW8Num41z5">
    <w:name w:val="WW8Num41z5"/>
    <w:uiPriority w:val="99"/>
    <w:rsid w:val="00665ECD"/>
  </w:style>
  <w:style w:type="character" w:customStyle="1" w:styleId="WW8Num41z6">
    <w:name w:val="WW8Num41z6"/>
    <w:uiPriority w:val="99"/>
    <w:rsid w:val="00665ECD"/>
  </w:style>
  <w:style w:type="character" w:customStyle="1" w:styleId="WW8Num41z7">
    <w:name w:val="WW8Num41z7"/>
    <w:uiPriority w:val="99"/>
    <w:rsid w:val="00665ECD"/>
  </w:style>
  <w:style w:type="character" w:customStyle="1" w:styleId="WW8Num41z8">
    <w:name w:val="WW8Num41z8"/>
    <w:uiPriority w:val="99"/>
    <w:rsid w:val="00665ECD"/>
  </w:style>
  <w:style w:type="character" w:customStyle="1" w:styleId="WW8Num43z1">
    <w:name w:val="WW8Num43z1"/>
    <w:uiPriority w:val="99"/>
    <w:rsid w:val="00665ECD"/>
  </w:style>
  <w:style w:type="character" w:customStyle="1" w:styleId="WW8Num43z2">
    <w:name w:val="WW8Num43z2"/>
    <w:uiPriority w:val="99"/>
    <w:rsid w:val="00665ECD"/>
  </w:style>
  <w:style w:type="character" w:customStyle="1" w:styleId="WW8Num43z3">
    <w:name w:val="WW8Num43z3"/>
    <w:uiPriority w:val="99"/>
    <w:rsid w:val="00665ECD"/>
  </w:style>
  <w:style w:type="character" w:customStyle="1" w:styleId="WW8Num43z4">
    <w:name w:val="WW8Num43z4"/>
    <w:uiPriority w:val="99"/>
    <w:rsid w:val="00665ECD"/>
  </w:style>
  <w:style w:type="character" w:customStyle="1" w:styleId="WW8Num43z5">
    <w:name w:val="WW8Num43z5"/>
    <w:uiPriority w:val="99"/>
    <w:rsid w:val="00665ECD"/>
  </w:style>
  <w:style w:type="character" w:customStyle="1" w:styleId="WW8Num43z6">
    <w:name w:val="WW8Num43z6"/>
    <w:uiPriority w:val="99"/>
    <w:rsid w:val="00665ECD"/>
  </w:style>
  <w:style w:type="character" w:customStyle="1" w:styleId="WW8Num43z7">
    <w:name w:val="WW8Num43z7"/>
    <w:uiPriority w:val="99"/>
    <w:rsid w:val="00665ECD"/>
  </w:style>
  <w:style w:type="character" w:customStyle="1" w:styleId="WW8Num43z8">
    <w:name w:val="WW8Num43z8"/>
    <w:uiPriority w:val="99"/>
    <w:rsid w:val="00665ECD"/>
  </w:style>
  <w:style w:type="character" w:customStyle="1" w:styleId="WW8Num44z2">
    <w:name w:val="WW8Num44z2"/>
    <w:uiPriority w:val="99"/>
    <w:rsid w:val="00665ECD"/>
    <w:rPr>
      <w:rFonts w:ascii="Wingdings" w:hAnsi="Wingdings"/>
    </w:rPr>
  </w:style>
  <w:style w:type="character" w:customStyle="1" w:styleId="WW8Num46z2">
    <w:name w:val="WW8Num46z2"/>
    <w:uiPriority w:val="99"/>
    <w:rsid w:val="00665ECD"/>
    <w:rPr>
      <w:rFonts w:ascii="Wingdings" w:hAnsi="Wingdings"/>
    </w:rPr>
  </w:style>
  <w:style w:type="character" w:customStyle="1" w:styleId="WW8Num47z2">
    <w:name w:val="WW8Num47z2"/>
    <w:uiPriority w:val="99"/>
    <w:rsid w:val="00665ECD"/>
    <w:rPr>
      <w:rFonts w:ascii="Wingdings" w:hAnsi="Wingdings"/>
    </w:rPr>
  </w:style>
  <w:style w:type="character" w:customStyle="1" w:styleId="WW8NumSt31z0">
    <w:name w:val="WW8NumSt31z0"/>
    <w:uiPriority w:val="99"/>
    <w:rsid w:val="00665ECD"/>
    <w:rPr>
      <w:rFonts w:ascii="Times New Roman" w:hAnsi="Times New Roman"/>
      <w:sz w:val="20"/>
    </w:rPr>
  </w:style>
  <w:style w:type="character" w:customStyle="1" w:styleId="FootnoteCharacters">
    <w:name w:val="Footnote Characters"/>
    <w:uiPriority w:val="99"/>
    <w:rsid w:val="00665ECD"/>
    <w:rPr>
      <w:vertAlign w:val="superscript"/>
    </w:rPr>
  </w:style>
  <w:style w:type="character" w:customStyle="1" w:styleId="1fffffe">
    <w:name w:val="Знак примечания1"/>
    <w:uiPriority w:val="99"/>
    <w:rsid w:val="00665ECD"/>
    <w:rPr>
      <w:sz w:val="16"/>
    </w:rPr>
  </w:style>
  <w:style w:type="character" w:customStyle="1" w:styleId="EndnoteCharacters">
    <w:name w:val="Endnote Characters"/>
    <w:uiPriority w:val="99"/>
    <w:rsid w:val="00665ECD"/>
    <w:rPr>
      <w:vertAlign w:val="superscript"/>
    </w:rPr>
  </w:style>
  <w:style w:type="paragraph" w:customStyle="1" w:styleId="LO-Normal1">
    <w:name w:val="LO-Normal1"/>
    <w:uiPriority w:val="99"/>
    <w:qFormat/>
    <w:rsid w:val="00665ECD"/>
    <w:pPr>
      <w:suppressAutoHyphens/>
      <w:spacing w:after="0" w:line="48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ffff4">
    <w:name w:val="Схема документа2"/>
    <w:basedOn w:val="a2"/>
    <w:uiPriority w:val="99"/>
    <w:qFormat/>
    <w:rsid w:val="00665ECD"/>
    <w:pPr>
      <w:widowControl/>
      <w:shd w:val="clear" w:color="auto" w:fill="000080"/>
      <w:suppressAutoHyphens/>
      <w:snapToGrid/>
      <w:spacing w:before="0" w:after="0"/>
    </w:pPr>
    <w:rPr>
      <w:rFonts w:ascii="Tahoma" w:eastAsia="Times New Roman" w:hAnsi="Tahoma" w:cs="Tahoma"/>
      <w:szCs w:val="24"/>
      <w:lang w:eastAsia="zh-CN"/>
    </w:rPr>
  </w:style>
  <w:style w:type="paragraph" w:customStyle="1" w:styleId="22f0">
    <w:name w:val="Список 22"/>
    <w:basedOn w:val="a2"/>
    <w:uiPriority w:val="99"/>
    <w:qFormat/>
    <w:rsid w:val="00665ECD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zh-CN"/>
    </w:rPr>
  </w:style>
  <w:style w:type="paragraph" w:customStyle="1" w:styleId="31d">
    <w:name w:val="Список 31"/>
    <w:basedOn w:val="a2"/>
    <w:uiPriority w:val="99"/>
    <w:qFormat/>
    <w:rsid w:val="00665ECD"/>
    <w:pPr>
      <w:widowControl/>
      <w:suppressAutoHyphens/>
      <w:snapToGrid/>
      <w:spacing w:before="0" w:after="0"/>
      <w:ind w:left="849" w:hanging="283"/>
    </w:pPr>
    <w:rPr>
      <w:rFonts w:eastAsia="Times New Roman"/>
      <w:szCs w:val="24"/>
      <w:lang w:eastAsia="zh-CN"/>
    </w:rPr>
  </w:style>
  <w:style w:type="paragraph" w:customStyle="1" w:styleId="1ffffff">
    <w:name w:val="Обычный отступ1"/>
    <w:basedOn w:val="a2"/>
    <w:uiPriority w:val="99"/>
    <w:qFormat/>
    <w:rsid w:val="00665ECD"/>
    <w:pPr>
      <w:widowControl/>
      <w:suppressAutoHyphens/>
      <w:snapToGrid/>
      <w:spacing w:before="0" w:after="0"/>
      <w:ind w:firstLine="720"/>
      <w:jc w:val="both"/>
    </w:pPr>
    <w:rPr>
      <w:rFonts w:eastAsia="Times New Roman"/>
      <w:sz w:val="28"/>
      <w:lang w:eastAsia="zh-CN"/>
    </w:rPr>
  </w:style>
  <w:style w:type="paragraph" w:customStyle="1" w:styleId="2">
    <w:name w:val="Нумерованный список2"/>
    <w:basedOn w:val="a2"/>
    <w:uiPriority w:val="99"/>
    <w:qFormat/>
    <w:rsid w:val="00665ECD"/>
    <w:pPr>
      <w:keepNext/>
      <w:widowControl/>
      <w:numPr>
        <w:numId w:val="9"/>
      </w:numPr>
      <w:suppressAutoHyphens/>
      <w:snapToGrid/>
      <w:spacing w:before="0" w:after="0"/>
      <w:jc w:val="both"/>
    </w:pPr>
    <w:rPr>
      <w:rFonts w:eastAsia="Times New Roman"/>
      <w:b/>
      <w:szCs w:val="24"/>
      <w:lang w:val="en-US" w:eastAsia="zh-CN"/>
    </w:rPr>
  </w:style>
  <w:style w:type="paragraph" w:customStyle="1" w:styleId="1ffffff0">
    <w:name w:val="Красная строка1"/>
    <w:basedOn w:val="aff1"/>
    <w:uiPriority w:val="99"/>
    <w:qFormat/>
    <w:rsid w:val="00665ECD"/>
    <w:pPr>
      <w:suppressAutoHyphens/>
      <w:spacing w:after="120" w:line="240" w:lineRule="auto"/>
      <w:ind w:firstLine="210"/>
    </w:pPr>
    <w:rPr>
      <w:szCs w:val="24"/>
      <w:lang w:eastAsia="zh-CN"/>
    </w:rPr>
  </w:style>
  <w:style w:type="paragraph" w:customStyle="1" w:styleId="21">
    <w:name w:val="Нумерованный список 21"/>
    <w:basedOn w:val="a2"/>
    <w:uiPriority w:val="99"/>
    <w:qFormat/>
    <w:rsid w:val="00665ECD"/>
    <w:pPr>
      <w:widowControl/>
      <w:numPr>
        <w:numId w:val="10"/>
      </w:numPr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42a">
    <w:name w:val="Список 42"/>
    <w:basedOn w:val="a2"/>
    <w:uiPriority w:val="99"/>
    <w:qFormat/>
    <w:rsid w:val="00665ECD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zh-CN"/>
    </w:rPr>
  </w:style>
  <w:style w:type="paragraph" w:customStyle="1" w:styleId="22f1">
    <w:name w:val="Маркированный список 22"/>
    <w:basedOn w:val="a2"/>
    <w:uiPriority w:val="99"/>
    <w:qFormat/>
    <w:rsid w:val="00665ECD"/>
    <w:pPr>
      <w:widowControl/>
      <w:tabs>
        <w:tab w:val="left" w:pos="720"/>
        <w:tab w:val="left" w:pos="851"/>
      </w:tabs>
      <w:suppressAutoHyphens/>
      <w:snapToGrid/>
      <w:spacing w:before="0" w:after="0"/>
      <w:ind w:left="851" w:hanging="363"/>
    </w:pPr>
    <w:rPr>
      <w:rFonts w:eastAsia="Times New Roman"/>
      <w:szCs w:val="24"/>
      <w:lang w:eastAsia="zh-CN"/>
    </w:rPr>
  </w:style>
  <w:style w:type="paragraph" w:customStyle="1" w:styleId="31e">
    <w:name w:val="Маркированный список 31"/>
    <w:basedOn w:val="a2"/>
    <w:uiPriority w:val="99"/>
    <w:qFormat/>
    <w:rsid w:val="00665ECD"/>
    <w:pPr>
      <w:widowControl/>
      <w:tabs>
        <w:tab w:val="left" w:pos="708"/>
      </w:tabs>
      <w:suppressAutoHyphens/>
      <w:snapToGrid/>
      <w:spacing w:before="0" w:after="0"/>
      <w:jc w:val="both"/>
    </w:pPr>
    <w:rPr>
      <w:rFonts w:eastAsia="Times New Roman"/>
      <w:bCs/>
      <w:iCs/>
      <w:sz w:val="28"/>
      <w:szCs w:val="28"/>
      <w:lang w:eastAsia="zh-CN"/>
    </w:rPr>
  </w:style>
  <w:style w:type="paragraph" w:customStyle="1" w:styleId="2ffff5">
    <w:name w:val="Текст примечания2"/>
    <w:basedOn w:val="a2"/>
    <w:uiPriority w:val="99"/>
    <w:qFormat/>
    <w:rsid w:val="00665ECD"/>
    <w:pPr>
      <w:widowControl/>
      <w:suppressAutoHyphens/>
      <w:snapToGrid/>
      <w:spacing w:before="0" w:after="0"/>
    </w:pPr>
    <w:rPr>
      <w:rFonts w:eastAsia="Times New Roman"/>
      <w:sz w:val="20"/>
      <w:lang w:eastAsia="zh-CN"/>
    </w:rPr>
  </w:style>
  <w:style w:type="paragraph" w:customStyle="1" w:styleId="2ffff6">
    <w:name w:val="Название объекта2"/>
    <w:basedOn w:val="a2"/>
    <w:next w:val="a2"/>
    <w:uiPriority w:val="99"/>
    <w:qFormat/>
    <w:rsid w:val="00665ECD"/>
    <w:pPr>
      <w:shd w:val="clear" w:color="auto" w:fill="FFFFFF"/>
      <w:suppressAutoHyphens/>
      <w:autoSpaceDE w:val="0"/>
      <w:snapToGrid/>
      <w:spacing w:before="0" w:after="0"/>
      <w:ind w:firstLine="284"/>
      <w:jc w:val="right"/>
    </w:pPr>
    <w:rPr>
      <w:rFonts w:eastAsia="Times New Roman"/>
      <w:i/>
      <w:iCs/>
      <w:color w:val="000000"/>
      <w:lang w:eastAsia="zh-CN"/>
    </w:rPr>
  </w:style>
  <w:style w:type="paragraph" w:customStyle="1" w:styleId="WW-Heading3">
    <w:name w:val="WW-Heading 3"/>
    <w:uiPriority w:val="99"/>
    <w:qFormat/>
    <w:rsid w:val="00665EC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9">
    <w:name w:val="WW-Heading 9"/>
    <w:uiPriority w:val="99"/>
    <w:qFormat/>
    <w:rsid w:val="00665EC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1">
    <w:name w:val="WW-Heading 1"/>
    <w:uiPriority w:val="99"/>
    <w:qFormat/>
    <w:rsid w:val="00665EC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6">
    <w:name w:val="WW-Heading 6"/>
    <w:uiPriority w:val="99"/>
    <w:qFormat/>
    <w:rsid w:val="00665EC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7">
    <w:name w:val="WW-Heading 7"/>
    <w:uiPriority w:val="99"/>
    <w:qFormat/>
    <w:rsid w:val="00665EC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2">
    <w:name w:val="WW-Heading 2"/>
    <w:uiPriority w:val="99"/>
    <w:qFormat/>
    <w:rsid w:val="00665EC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5">
    <w:name w:val="WW-Heading 5"/>
    <w:uiPriority w:val="99"/>
    <w:qFormat/>
    <w:rsid w:val="00665EC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1ffffff1">
    <w:name w:val="Маркированный список1"/>
    <w:basedOn w:val="a2"/>
    <w:uiPriority w:val="99"/>
    <w:qFormat/>
    <w:rsid w:val="00665ECD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 w:val="20"/>
      <w:lang w:val="en-US" w:eastAsia="zh-CN"/>
    </w:rPr>
  </w:style>
  <w:style w:type="paragraph" w:customStyle="1" w:styleId="22f2">
    <w:name w:val="Красная строка 22"/>
    <w:basedOn w:val="aff8"/>
    <w:uiPriority w:val="99"/>
    <w:qFormat/>
    <w:rsid w:val="00665ECD"/>
    <w:pPr>
      <w:widowControl/>
      <w:suppressAutoHyphens/>
      <w:snapToGrid/>
      <w:spacing w:before="0"/>
      <w:ind w:firstLine="210"/>
    </w:pPr>
    <w:rPr>
      <w:rFonts w:cs="PragmaticaCTT"/>
      <w:szCs w:val="24"/>
      <w:lang w:eastAsia="zh-CN"/>
    </w:rPr>
  </w:style>
  <w:style w:type="paragraph" w:customStyle="1" w:styleId="WW-Heading">
    <w:name w:val="WW-Heading"/>
    <w:uiPriority w:val="99"/>
    <w:qFormat/>
    <w:rsid w:val="00665EC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zh-CN"/>
    </w:rPr>
  </w:style>
  <w:style w:type="paragraph" w:customStyle="1" w:styleId="LO-normal10">
    <w:name w:val="LO-normal1"/>
    <w:basedOn w:val="a2"/>
    <w:uiPriority w:val="99"/>
    <w:qFormat/>
    <w:rsid w:val="00665ECD"/>
    <w:pPr>
      <w:widowControl/>
      <w:suppressAutoHyphens/>
      <w:snapToGrid/>
      <w:spacing w:before="280" w:after="280"/>
    </w:pPr>
    <w:rPr>
      <w:rFonts w:eastAsia="Times New Roman"/>
      <w:szCs w:val="24"/>
      <w:lang w:eastAsia="zh-CN"/>
    </w:rPr>
  </w:style>
  <w:style w:type="paragraph" w:customStyle="1" w:styleId="1ffffff2">
    <w:name w:val="Текст макроса1"/>
    <w:uiPriority w:val="99"/>
    <w:qFormat/>
    <w:rsid w:val="00665E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51a">
    <w:name w:val="Нумерованный список 51"/>
    <w:basedOn w:val="a2"/>
    <w:uiPriority w:val="99"/>
    <w:qFormat/>
    <w:rsid w:val="00665ECD"/>
    <w:pPr>
      <w:widowControl/>
      <w:suppressAutoHyphens/>
      <w:snapToGrid/>
      <w:spacing w:before="0" w:after="0"/>
      <w:ind w:left="720" w:hanging="360"/>
    </w:pPr>
    <w:rPr>
      <w:rFonts w:eastAsia="Times New Roman"/>
      <w:szCs w:val="24"/>
      <w:lang w:eastAsia="zh-CN"/>
    </w:rPr>
  </w:style>
  <w:style w:type="paragraph" w:customStyle="1" w:styleId="WW-TextBody">
    <w:name w:val="WW-Text Body"/>
    <w:basedOn w:val="a2"/>
    <w:uiPriority w:val="99"/>
    <w:qFormat/>
    <w:rsid w:val="00665ECD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paragraph" w:customStyle="1" w:styleId="WW-Heading4">
    <w:name w:val="WW-Heading 4"/>
    <w:basedOn w:val="a2"/>
    <w:next w:val="a2"/>
    <w:uiPriority w:val="99"/>
    <w:qFormat/>
    <w:rsid w:val="00665ECD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</w:pPr>
    <w:rPr>
      <w:rFonts w:eastAsia="Times New Roman"/>
      <w:b/>
      <w:bCs/>
      <w:sz w:val="28"/>
      <w:szCs w:val="28"/>
      <w:lang w:eastAsia="zh-CN"/>
    </w:rPr>
  </w:style>
  <w:style w:type="paragraph" w:customStyle="1" w:styleId="WW-Heading8">
    <w:name w:val="WW-Heading 8"/>
    <w:basedOn w:val="a2"/>
    <w:next w:val="a2"/>
    <w:uiPriority w:val="99"/>
    <w:qFormat/>
    <w:rsid w:val="00665ECD"/>
    <w:pPr>
      <w:widowControl/>
      <w:tabs>
        <w:tab w:val="left" w:pos="1440"/>
      </w:tabs>
      <w:suppressAutoHyphens/>
      <w:snapToGrid/>
      <w:spacing w:before="240" w:after="60"/>
      <w:ind w:left="1440" w:hanging="1440"/>
    </w:pPr>
    <w:rPr>
      <w:rFonts w:eastAsia="Times New Roman"/>
      <w:i/>
      <w:iCs/>
      <w:szCs w:val="24"/>
      <w:lang w:eastAsia="zh-CN"/>
    </w:rPr>
  </w:style>
  <w:style w:type="paragraph" w:customStyle="1" w:styleId="21f6">
    <w:name w:val="Продолжение списка 21"/>
    <w:basedOn w:val="a2"/>
    <w:uiPriority w:val="99"/>
    <w:qFormat/>
    <w:rsid w:val="00665ECD"/>
    <w:pPr>
      <w:widowControl/>
      <w:suppressAutoHyphens/>
      <w:snapToGrid/>
      <w:spacing w:before="0" w:after="120"/>
      <w:ind w:left="566"/>
    </w:pPr>
    <w:rPr>
      <w:rFonts w:eastAsia="Times New Roman"/>
      <w:sz w:val="20"/>
      <w:lang w:eastAsia="zh-CN"/>
    </w:rPr>
  </w:style>
  <w:style w:type="paragraph" w:customStyle="1" w:styleId="31f">
    <w:name w:val="Нумерованный список 31"/>
    <w:basedOn w:val="a2"/>
    <w:uiPriority w:val="99"/>
    <w:qFormat/>
    <w:rsid w:val="00665ECD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zh-CN"/>
    </w:rPr>
  </w:style>
  <w:style w:type="paragraph" w:customStyle="1" w:styleId="TableContents">
    <w:name w:val="Table Contents"/>
    <w:basedOn w:val="a2"/>
    <w:qFormat/>
    <w:rsid w:val="00665ECD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665ECD"/>
    <w:pPr>
      <w:jc w:val="center"/>
    </w:pPr>
    <w:rPr>
      <w:b/>
      <w:bCs/>
    </w:rPr>
  </w:style>
  <w:style w:type="character" w:customStyle="1" w:styleId="InternetLink">
    <w:name w:val="Internet Link"/>
    <w:uiPriority w:val="99"/>
    <w:rsid w:val="00665ECD"/>
    <w:rPr>
      <w:color w:val="0000FF"/>
      <w:u w:val="single"/>
    </w:rPr>
  </w:style>
  <w:style w:type="character" w:customStyle="1" w:styleId="23e">
    <w:name w:val="Основной текст с отступом 2 Знак3"/>
    <w:uiPriority w:val="99"/>
    <w:qFormat/>
    <w:rsid w:val="00665ECD"/>
    <w:rPr>
      <w:rFonts w:ascii="Microsoft Sans Serif" w:hAnsi="Microsoft Sans Serif"/>
      <w:b/>
      <w:spacing w:val="10"/>
      <w:sz w:val="26"/>
    </w:rPr>
  </w:style>
  <w:style w:type="character" w:customStyle="1" w:styleId="34a">
    <w:name w:val="Основной текст с отступом 3 Знак4"/>
    <w:uiPriority w:val="99"/>
    <w:qFormat/>
    <w:locked/>
    <w:rsid w:val="00665ECD"/>
    <w:rPr>
      <w:rFonts w:ascii="Times New Roman" w:hAnsi="Times New Roman"/>
      <w:sz w:val="24"/>
      <w:lang w:val="en-US"/>
    </w:rPr>
  </w:style>
  <w:style w:type="character" w:customStyle="1" w:styleId="326">
    <w:name w:val="Основной текст 3 Знак2"/>
    <w:uiPriority w:val="99"/>
    <w:qFormat/>
    <w:locked/>
    <w:rsid w:val="00665ECD"/>
    <w:rPr>
      <w:rFonts w:ascii="Garamond" w:hAnsi="Garamond"/>
      <w:sz w:val="24"/>
      <w:shd w:val="clear" w:color="auto" w:fill="FFFFFF"/>
    </w:rPr>
  </w:style>
  <w:style w:type="character" w:customStyle="1" w:styleId="ListLabel7">
    <w:name w:val="ListLabel 7"/>
    <w:uiPriority w:val="99"/>
    <w:qFormat/>
    <w:rsid w:val="00665ECD"/>
  </w:style>
  <w:style w:type="character" w:customStyle="1" w:styleId="ListLabel8">
    <w:name w:val="ListLabel 8"/>
    <w:uiPriority w:val="99"/>
    <w:qFormat/>
    <w:rsid w:val="00665ECD"/>
  </w:style>
  <w:style w:type="character" w:customStyle="1" w:styleId="ListLabel9">
    <w:name w:val="ListLabel 9"/>
    <w:uiPriority w:val="99"/>
    <w:qFormat/>
    <w:rsid w:val="00665ECD"/>
  </w:style>
  <w:style w:type="character" w:customStyle="1" w:styleId="ListLabel10">
    <w:name w:val="ListLabel 10"/>
    <w:uiPriority w:val="99"/>
    <w:qFormat/>
    <w:rsid w:val="00665ECD"/>
  </w:style>
  <w:style w:type="character" w:customStyle="1" w:styleId="ListLabel11">
    <w:name w:val="ListLabel 11"/>
    <w:uiPriority w:val="99"/>
    <w:qFormat/>
    <w:rsid w:val="00665ECD"/>
  </w:style>
  <w:style w:type="character" w:customStyle="1" w:styleId="ListLabel12">
    <w:name w:val="ListLabel 12"/>
    <w:uiPriority w:val="99"/>
    <w:qFormat/>
    <w:rsid w:val="00665ECD"/>
  </w:style>
  <w:style w:type="character" w:customStyle="1" w:styleId="ListLabel13">
    <w:name w:val="ListLabel 13"/>
    <w:uiPriority w:val="99"/>
    <w:qFormat/>
    <w:rsid w:val="00665ECD"/>
  </w:style>
  <w:style w:type="character" w:customStyle="1" w:styleId="ListLabel14">
    <w:name w:val="ListLabel 14"/>
    <w:uiPriority w:val="99"/>
    <w:qFormat/>
    <w:rsid w:val="00665ECD"/>
  </w:style>
  <w:style w:type="character" w:customStyle="1" w:styleId="ListLabel15">
    <w:name w:val="ListLabel 15"/>
    <w:uiPriority w:val="99"/>
    <w:qFormat/>
    <w:rsid w:val="00665ECD"/>
  </w:style>
  <w:style w:type="character" w:customStyle="1" w:styleId="ListLabel16">
    <w:name w:val="ListLabel 16"/>
    <w:uiPriority w:val="99"/>
    <w:qFormat/>
    <w:rsid w:val="00665ECD"/>
  </w:style>
  <w:style w:type="character" w:customStyle="1" w:styleId="ListLabel17">
    <w:name w:val="ListLabel 17"/>
    <w:uiPriority w:val="99"/>
    <w:qFormat/>
    <w:rsid w:val="00665ECD"/>
  </w:style>
  <w:style w:type="character" w:customStyle="1" w:styleId="ListLabel18">
    <w:name w:val="ListLabel 18"/>
    <w:uiPriority w:val="99"/>
    <w:qFormat/>
    <w:rsid w:val="00665ECD"/>
  </w:style>
  <w:style w:type="character" w:customStyle="1" w:styleId="ListLabel19">
    <w:name w:val="ListLabel 19"/>
    <w:uiPriority w:val="99"/>
    <w:qFormat/>
    <w:rsid w:val="00665ECD"/>
  </w:style>
  <w:style w:type="character" w:customStyle="1" w:styleId="ListLabel20">
    <w:name w:val="ListLabel 20"/>
    <w:uiPriority w:val="99"/>
    <w:qFormat/>
    <w:rsid w:val="00665ECD"/>
  </w:style>
  <w:style w:type="character" w:customStyle="1" w:styleId="ListLabel21">
    <w:name w:val="ListLabel 21"/>
    <w:uiPriority w:val="99"/>
    <w:qFormat/>
    <w:rsid w:val="00665ECD"/>
  </w:style>
  <w:style w:type="character" w:customStyle="1" w:styleId="ListLabel22">
    <w:name w:val="ListLabel 22"/>
    <w:uiPriority w:val="99"/>
    <w:qFormat/>
    <w:rsid w:val="00665ECD"/>
  </w:style>
  <w:style w:type="character" w:customStyle="1" w:styleId="ListLabel23">
    <w:name w:val="ListLabel 23"/>
    <w:uiPriority w:val="99"/>
    <w:qFormat/>
    <w:rsid w:val="00665ECD"/>
  </w:style>
  <w:style w:type="character" w:customStyle="1" w:styleId="ListLabel24">
    <w:name w:val="ListLabel 24"/>
    <w:uiPriority w:val="99"/>
    <w:qFormat/>
    <w:rsid w:val="00665ECD"/>
  </w:style>
  <w:style w:type="character" w:customStyle="1" w:styleId="ListLabel25">
    <w:name w:val="ListLabel 25"/>
    <w:uiPriority w:val="99"/>
    <w:qFormat/>
    <w:rsid w:val="00665ECD"/>
  </w:style>
  <w:style w:type="character" w:customStyle="1" w:styleId="ListLabel26">
    <w:name w:val="ListLabel 26"/>
    <w:uiPriority w:val="99"/>
    <w:qFormat/>
    <w:rsid w:val="00665ECD"/>
  </w:style>
  <w:style w:type="character" w:customStyle="1" w:styleId="ListLabel27">
    <w:name w:val="ListLabel 27"/>
    <w:uiPriority w:val="99"/>
    <w:qFormat/>
    <w:rsid w:val="00665ECD"/>
  </w:style>
  <w:style w:type="character" w:customStyle="1" w:styleId="ListLabel28">
    <w:name w:val="ListLabel 28"/>
    <w:uiPriority w:val="99"/>
    <w:qFormat/>
    <w:rsid w:val="00665ECD"/>
  </w:style>
  <w:style w:type="character" w:customStyle="1" w:styleId="ListLabel29">
    <w:name w:val="ListLabel 29"/>
    <w:uiPriority w:val="99"/>
    <w:qFormat/>
    <w:rsid w:val="00665ECD"/>
  </w:style>
  <w:style w:type="character" w:customStyle="1" w:styleId="ListLabel30">
    <w:name w:val="ListLabel 30"/>
    <w:uiPriority w:val="99"/>
    <w:qFormat/>
    <w:rsid w:val="00665ECD"/>
  </w:style>
  <w:style w:type="character" w:customStyle="1" w:styleId="ListLabel31">
    <w:name w:val="ListLabel 31"/>
    <w:uiPriority w:val="99"/>
    <w:qFormat/>
    <w:rsid w:val="00665ECD"/>
  </w:style>
  <w:style w:type="character" w:customStyle="1" w:styleId="ListLabel32">
    <w:name w:val="ListLabel 32"/>
    <w:uiPriority w:val="99"/>
    <w:qFormat/>
    <w:rsid w:val="00665ECD"/>
  </w:style>
  <w:style w:type="character" w:customStyle="1" w:styleId="ListLabel33">
    <w:name w:val="ListLabel 33"/>
    <w:uiPriority w:val="99"/>
    <w:qFormat/>
    <w:rsid w:val="00665ECD"/>
  </w:style>
  <w:style w:type="character" w:customStyle="1" w:styleId="ListLabel34">
    <w:name w:val="ListLabel 34"/>
    <w:uiPriority w:val="99"/>
    <w:qFormat/>
    <w:rsid w:val="00665ECD"/>
    <w:rPr>
      <w:color w:val="00000A"/>
    </w:rPr>
  </w:style>
  <w:style w:type="character" w:customStyle="1" w:styleId="ListLabel35">
    <w:name w:val="ListLabel 35"/>
    <w:uiPriority w:val="99"/>
    <w:qFormat/>
    <w:rsid w:val="00665ECD"/>
  </w:style>
  <w:style w:type="character" w:customStyle="1" w:styleId="ListLabel36">
    <w:name w:val="ListLabel 36"/>
    <w:uiPriority w:val="99"/>
    <w:qFormat/>
    <w:rsid w:val="00665ECD"/>
  </w:style>
  <w:style w:type="character" w:customStyle="1" w:styleId="ListLabel37">
    <w:name w:val="ListLabel 37"/>
    <w:uiPriority w:val="99"/>
    <w:qFormat/>
    <w:rsid w:val="00665ECD"/>
  </w:style>
  <w:style w:type="character" w:customStyle="1" w:styleId="ListLabel38">
    <w:name w:val="ListLabel 38"/>
    <w:uiPriority w:val="99"/>
    <w:qFormat/>
    <w:rsid w:val="00665ECD"/>
  </w:style>
  <w:style w:type="character" w:customStyle="1" w:styleId="ListLabel39">
    <w:name w:val="ListLabel 39"/>
    <w:uiPriority w:val="99"/>
    <w:qFormat/>
    <w:rsid w:val="00665ECD"/>
  </w:style>
  <w:style w:type="character" w:customStyle="1" w:styleId="ListLabel40">
    <w:name w:val="ListLabel 40"/>
    <w:uiPriority w:val="99"/>
    <w:qFormat/>
    <w:rsid w:val="00665ECD"/>
  </w:style>
  <w:style w:type="character" w:customStyle="1" w:styleId="ListLabel41">
    <w:name w:val="ListLabel 41"/>
    <w:uiPriority w:val="99"/>
    <w:qFormat/>
    <w:rsid w:val="00665ECD"/>
  </w:style>
  <w:style w:type="character" w:customStyle="1" w:styleId="ListLabel42">
    <w:name w:val="ListLabel 42"/>
    <w:uiPriority w:val="99"/>
    <w:qFormat/>
    <w:rsid w:val="00665ECD"/>
  </w:style>
  <w:style w:type="character" w:customStyle="1" w:styleId="ListLabel43">
    <w:name w:val="ListLabel 43"/>
    <w:uiPriority w:val="99"/>
    <w:qFormat/>
    <w:rsid w:val="00665ECD"/>
  </w:style>
  <w:style w:type="character" w:customStyle="1" w:styleId="ListLabel44">
    <w:name w:val="ListLabel 44"/>
    <w:uiPriority w:val="99"/>
    <w:qFormat/>
    <w:rsid w:val="00665ECD"/>
  </w:style>
  <w:style w:type="character" w:customStyle="1" w:styleId="ListLabel45">
    <w:name w:val="ListLabel 45"/>
    <w:uiPriority w:val="99"/>
    <w:qFormat/>
    <w:rsid w:val="00665ECD"/>
  </w:style>
  <w:style w:type="character" w:customStyle="1" w:styleId="ListLabel46">
    <w:name w:val="ListLabel 46"/>
    <w:uiPriority w:val="99"/>
    <w:qFormat/>
    <w:rsid w:val="00665ECD"/>
  </w:style>
  <w:style w:type="character" w:customStyle="1" w:styleId="ListLabel47">
    <w:name w:val="ListLabel 47"/>
    <w:uiPriority w:val="99"/>
    <w:qFormat/>
    <w:rsid w:val="00665ECD"/>
  </w:style>
  <w:style w:type="character" w:customStyle="1" w:styleId="ListLabel48">
    <w:name w:val="ListLabel 48"/>
    <w:uiPriority w:val="99"/>
    <w:qFormat/>
    <w:rsid w:val="00665ECD"/>
  </w:style>
  <w:style w:type="character" w:customStyle="1" w:styleId="ListLabel49">
    <w:name w:val="ListLabel 49"/>
    <w:uiPriority w:val="99"/>
    <w:qFormat/>
    <w:rsid w:val="00665ECD"/>
  </w:style>
  <w:style w:type="character" w:customStyle="1" w:styleId="ListLabel50">
    <w:name w:val="ListLabel 50"/>
    <w:uiPriority w:val="99"/>
    <w:qFormat/>
    <w:rsid w:val="00665ECD"/>
  </w:style>
  <w:style w:type="character" w:customStyle="1" w:styleId="ListLabel51">
    <w:name w:val="ListLabel 51"/>
    <w:uiPriority w:val="99"/>
    <w:qFormat/>
    <w:rsid w:val="00665ECD"/>
  </w:style>
  <w:style w:type="character" w:customStyle="1" w:styleId="ListLabel52">
    <w:name w:val="ListLabel 52"/>
    <w:uiPriority w:val="99"/>
    <w:qFormat/>
    <w:rsid w:val="00665ECD"/>
  </w:style>
  <w:style w:type="character" w:customStyle="1" w:styleId="ListLabel53">
    <w:name w:val="ListLabel 53"/>
    <w:uiPriority w:val="99"/>
    <w:qFormat/>
    <w:rsid w:val="00665ECD"/>
    <w:rPr>
      <w:color w:val="00000A"/>
      <w:position w:val="0"/>
      <w:sz w:val="24"/>
      <w:u w:val="none"/>
      <w:vertAlign w:val="baseline"/>
    </w:rPr>
  </w:style>
  <w:style w:type="character" w:customStyle="1" w:styleId="ListLabel54">
    <w:name w:val="ListLabel 54"/>
    <w:uiPriority w:val="99"/>
    <w:qFormat/>
    <w:rsid w:val="00665ECD"/>
    <w:rPr>
      <w:position w:val="0"/>
      <w:sz w:val="20"/>
      <w:u w:val="none"/>
      <w:vertAlign w:val="baseline"/>
    </w:rPr>
  </w:style>
  <w:style w:type="character" w:customStyle="1" w:styleId="ListLabel55">
    <w:name w:val="ListLabel 55"/>
    <w:uiPriority w:val="99"/>
    <w:qFormat/>
    <w:rsid w:val="00665ECD"/>
    <w:rPr>
      <w:position w:val="0"/>
      <w:sz w:val="20"/>
      <w:u w:val="none"/>
      <w:vertAlign w:val="baseline"/>
    </w:rPr>
  </w:style>
  <w:style w:type="character" w:customStyle="1" w:styleId="ListLabel56">
    <w:name w:val="ListLabel 56"/>
    <w:uiPriority w:val="99"/>
    <w:qFormat/>
    <w:rsid w:val="00665ECD"/>
  </w:style>
  <w:style w:type="character" w:customStyle="1" w:styleId="ListLabel57">
    <w:name w:val="ListLabel 57"/>
    <w:uiPriority w:val="99"/>
    <w:qFormat/>
    <w:rsid w:val="00665ECD"/>
  </w:style>
  <w:style w:type="character" w:customStyle="1" w:styleId="ListLabel58">
    <w:name w:val="ListLabel 58"/>
    <w:uiPriority w:val="99"/>
    <w:qFormat/>
    <w:rsid w:val="00665ECD"/>
  </w:style>
  <w:style w:type="character" w:customStyle="1" w:styleId="ListLabel59">
    <w:name w:val="ListLabel 59"/>
    <w:uiPriority w:val="99"/>
    <w:qFormat/>
    <w:rsid w:val="00665ECD"/>
  </w:style>
  <w:style w:type="character" w:customStyle="1" w:styleId="ListLabel60">
    <w:name w:val="ListLabel 60"/>
    <w:uiPriority w:val="99"/>
    <w:qFormat/>
    <w:rsid w:val="00665ECD"/>
  </w:style>
  <w:style w:type="character" w:customStyle="1" w:styleId="ListLabel61">
    <w:name w:val="ListLabel 61"/>
    <w:uiPriority w:val="99"/>
    <w:qFormat/>
    <w:rsid w:val="00665ECD"/>
  </w:style>
  <w:style w:type="character" w:customStyle="1" w:styleId="ListLabel62">
    <w:name w:val="ListLabel 62"/>
    <w:uiPriority w:val="99"/>
    <w:qFormat/>
    <w:rsid w:val="00665ECD"/>
  </w:style>
  <w:style w:type="character" w:customStyle="1" w:styleId="ListLabel63">
    <w:name w:val="ListLabel 63"/>
    <w:uiPriority w:val="99"/>
    <w:qFormat/>
    <w:rsid w:val="00665ECD"/>
    <w:rPr>
      <w:sz w:val="24"/>
    </w:rPr>
  </w:style>
  <w:style w:type="character" w:customStyle="1" w:styleId="ListLabel64">
    <w:name w:val="ListLabel 64"/>
    <w:uiPriority w:val="99"/>
    <w:qFormat/>
    <w:rsid w:val="00665ECD"/>
  </w:style>
  <w:style w:type="character" w:customStyle="1" w:styleId="ListLabel65">
    <w:name w:val="ListLabel 65"/>
    <w:uiPriority w:val="99"/>
    <w:qFormat/>
    <w:rsid w:val="00665ECD"/>
  </w:style>
  <w:style w:type="character" w:customStyle="1" w:styleId="ListLabel66">
    <w:name w:val="ListLabel 66"/>
    <w:uiPriority w:val="99"/>
    <w:qFormat/>
    <w:rsid w:val="00665ECD"/>
  </w:style>
  <w:style w:type="character" w:customStyle="1" w:styleId="ListLabel67">
    <w:name w:val="ListLabel 67"/>
    <w:uiPriority w:val="99"/>
    <w:qFormat/>
    <w:rsid w:val="00665ECD"/>
  </w:style>
  <w:style w:type="character" w:customStyle="1" w:styleId="ListLabel68">
    <w:name w:val="ListLabel 68"/>
    <w:uiPriority w:val="99"/>
    <w:qFormat/>
    <w:rsid w:val="00665ECD"/>
  </w:style>
  <w:style w:type="character" w:customStyle="1" w:styleId="ListLabel69">
    <w:name w:val="ListLabel 69"/>
    <w:uiPriority w:val="99"/>
    <w:qFormat/>
    <w:rsid w:val="00665ECD"/>
  </w:style>
  <w:style w:type="character" w:customStyle="1" w:styleId="ListLabel70">
    <w:name w:val="ListLabel 70"/>
    <w:uiPriority w:val="99"/>
    <w:qFormat/>
    <w:rsid w:val="00665ECD"/>
  </w:style>
  <w:style w:type="character" w:customStyle="1" w:styleId="ListLabel71">
    <w:name w:val="ListLabel 71"/>
    <w:uiPriority w:val="99"/>
    <w:qFormat/>
    <w:rsid w:val="00665ECD"/>
  </w:style>
  <w:style w:type="character" w:customStyle="1" w:styleId="ListLabel72">
    <w:name w:val="ListLabel 72"/>
    <w:uiPriority w:val="99"/>
    <w:qFormat/>
    <w:rsid w:val="00665ECD"/>
  </w:style>
  <w:style w:type="character" w:customStyle="1" w:styleId="ListLabel73">
    <w:name w:val="ListLabel 73"/>
    <w:uiPriority w:val="99"/>
    <w:qFormat/>
    <w:rsid w:val="00665ECD"/>
  </w:style>
  <w:style w:type="character" w:customStyle="1" w:styleId="ListLabel74">
    <w:name w:val="ListLabel 74"/>
    <w:uiPriority w:val="99"/>
    <w:qFormat/>
    <w:rsid w:val="00665ECD"/>
  </w:style>
  <w:style w:type="character" w:customStyle="1" w:styleId="ListLabel75">
    <w:name w:val="ListLabel 75"/>
    <w:uiPriority w:val="99"/>
    <w:qFormat/>
    <w:rsid w:val="00665ECD"/>
  </w:style>
  <w:style w:type="character" w:customStyle="1" w:styleId="ListLabel76">
    <w:name w:val="ListLabel 76"/>
    <w:uiPriority w:val="99"/>
    <w:qFormat/>
    <w:rsid w:val="00665ECD"/>
  </w:style>
  <w:style w:type="character" w:customStyle="1" w:styleId="ListLabel77">
    <w:name w:val="ListLabel 77"/>
    <w:uiPriority w:val="99"/>
    <w:qFormat/>
    <w:rsid w:val="00665ECD"/>
  </w:style>
  <w:style w:type="character" w:customStyle="1" w:styleId="ListLabel78">
    <w:name w:val="ListLabel 78"/>
    <w:uiPriority w:val="99"/>
    <w:qFormat/>
    <w:rsid w:val="00665ECD"/>
    <w:rPr>
      <w:sz w:val="24"/>
    </w:rPr>
  </w:style>
  <w:style w:type="character" w:customStyle="1" w:styleId="ListLabel79">
    <w:name w:val="ListLabel 79"/>
    <w:uiPriority w:val="99"/>
    <w:qFormat/>
    <w:rsid w:val="00665ECD"/>
  </w:style>
  <w:style w:type="character" w:customStyle="1" w:styleId="ListLabel80">
    <w:name w:val="ListLabel 80"/>
    <w:uiPriority w:val="99"/>
    <w:qFormat/>
    <w:rsid w:val="00665ECD"/>
  </w:style>
  <w:style w:type="character" w:customStyle="1" w:styleId="ListLabel81">
    <w:name w:val="ListLabel 81"/>
    <w:uiPriority w:val="99"/>
    <w:qFormat/>
    <w:rsid w:val="00665ECD"/>
  </w:style>
  <w:style w:type="character" w:customStyle="1" w:styleId="ListLabel82">
    <w:name w:val="ListLabel 82"/>
    <w:uiPriority w:val="99"/>
    <w:qFormat/>
    <w:rsid w:val="00665ECD"/>
  </w:style>
  <w:style w:type="character" w:customStyle="1" w:styleId="ListLabel83">
    <w:name w:val="ListLabel 83"/>
    <w:uiPriority w:val="99"/>
    <w:qFormat/>
    <w:rsid w:val="00665ECD"/>
  </w:style>
  <w:style w:type="character" w:customStyle="1" w:styleId="ListLabel84">
    <w:name w:val="ListLabel 84"/>
    <w:uiPriority w:val="99"/>
    <w:qFormat/>
    <w:rsid w:val="00665ECD"/>
  </w:style>
  <w:style w:type="character" w:customStyle="1" w:styleId="ListLabel85">
    <w:name w:val="ListLabel 85"/>
    <w:uiPriority w:val="99"/>
    <w:qFormat/>
    <w:rsid w:val="00665ECD"/>
  </w:style>
  <w:style w:type="character" w:customStyle="1" w:styleId="ListLabel86">
    <w:name w:val="ListLabel 86"/>
    <w:uiPriority w:val="99"/>
    <w:qFormat/>
    <w:rsid w:val="00665ECD"/>
  </w:style>
  <w:style w:type="character" w:customStyle="1" w:styleId="ListLabel87">
    <w:name w:val="ListLabel 87"/>
    <w:uiPriority w:val="99"/>
    <w:qFormat/>
    <w:rsid w:val="00665ECD"/>
  </w:style>
  <w:style w:type="character" w:customStyle="1" w:styleId="ListLabel88">
    <w:name w:val="ListLabel 88"/>
    <w:uiPriority w:val="99"/>
    <w:qFormat/>
    <w:rsid w:val="00665ECD"/>
  </w:style>
  <w:style w:type="character" w:customStyle="1" w:styleId="ListLabel89">
    <w:name w:val="ListLabel 89"/>
    <w:uiPriority w:val="99"/>
    <w:qFormat/>
    <w:rsid w:val="00665ECD"/>
  </w:style>
  <w:style w:type="character" w:customStyle="1" w:styleId="ListLabel90">
    <w:name w:val="ListLabel 90"/>
    <w:uiPriority w:val="99"/>
    <w:qFormat/>
    <w:rsid w:val="00665ECD"/>
  </w:style>
  <w:style w:type="character" w:customStyle="1" w:styleId="ListLabel91">
    <w:name w:val="ListLabel 91"/>
    <w:uiPriority w:val="99"/>
    <w:qFormat/>
    <w:rsid w:val="00665ECD"/>
  </w:style>
  <w:style w:type="character" w:customStyle="1" w:styleId="ListLabel92">
    <w:name w:val="ListLabel 92"/>
    <w:uiPriority w:val="99"/>
    <w:qFormat/>
    <w:rsid w:val="00665ECD"/>
  </w:style>
  <w:style w:type="character" w:customStyle="1" w:styleId="ListLabel93">
    <w:name w:val="ListLabel 93"/>
    <w:uiPriority w:val="99"/>
    <w:qFormat/>
    <w:rsid w:val="00665ECD"/>
  </w:style>
  <w:style w:type="character" w:customStyle="1" w:styleId="ListLabel94">
    <w:name w:val="ListLabel 94"/>
    <w:uiPriority w:val="99"/>
    <w:qFormat/>
    <w:rsid w:val="00665ECD"/>
  </w:style>
  <w:style w:type="character" w:customStyle="1" w:styleId="ListLabel95">
    <w:name w:val="ListLabel 95"/>
    <w:uiPriority w:val="99"/>
    <w:qFormat/>
    <w:rsid w:val="00665ECD"/>
  </w:style>
  <w:style w:type="character" w:customStyle="1" w:styleId="ListLabel96">
    <w:name w:val="ListLabel 96"/>
    <w:uiPriority w:val="99"/>
    <w:qFormat/>
    <w:rsid w:val="00665ECD"/>
    <w:rPr>
      <w:sz w:val="24"/>
    </w:rPr>
  </w:style>
  <w:style w:type="character" w:customStyle="1" w:styleId="ListLabel97">
    <w:name w:val="ListLabel 97"/>
    <w:uiPriority w:val="99"/>
    <w:qFormat/>
    <w:rsid w:val="00665ECD"/>
  </w:style>
  <w:style w:type="character" w:customStyle="1" w:styleId="ListLabel98">
    <w:name w:val="ListLabel 98"/>
    <w:uiPriority w:val="99"/>
    <w:qFormat/>
    <w:rsid w:val="00665ECD"/>
  </w:style>
  <w:style w:type="character" w:customStyle="1" w:styleId="ListLabel99">
    <w:name w:val="ListLabel 99"/>
    <w:uiPriority w:val="99"/>
    <w:qFormat/>
    <w:rsid w:val="00665ECD"/>
  </w:style>
  <w:style w:type="character" w:customStyle="1" w:styleId="ListLabel100">
    <w:name w:val="ListLabel 100"/>
    <w:uiPriority w:val="99"/>
    <w:qFormat/>
    <w:rsid w:val="00665ECD"/>
  </w:style>
  <w:style w:type="character" w:customStyle="1" w:styleId="ListLabel101">
    <w:name w:val="ListLabel 101"/>
    <w:uiPriority w:val="99"/>
    <w:qFormat/>
    <w:rsid w:val="00665ECD"/>
  </w:style>
  <w:style w:type="character" w:customStyle="1" w:styleId="ListLabel102">
    <w:name w:val="ListLabel 102"/>
    <w:uiPriority w:val="99"/>
    <w:qFormat/>
    <w:rsid w:val="00665ECD"/>
  </w:style>
  <w:style w:type="character" w:customStyle="1" w:styleId="ListLabel103">
    <w:name w:val="ListLabel 103"/>
    <w:uiPriority w:val="99"/>
    <w:qFormat/>
    <w:rsid w:val="00665ECD"/>
  </w:style>
  <w:style w:type="character" w:customStyle="1" w:styleId="ListLabel104">
    <w:name w:val="ListLabel 104"/>
    <w:uiPriority w:val="99"/>
    <w:qFormat/>
    <w:rsid w:val="00665ECD"/>
  </w:style>
  <w:style w:type="character" w:customStyle="1" w:styleId="ListLabel105">
    <w:name w:val="ListLabel 105"/>
    <w:uiPriority w:val="99"/>
    <w:qFormat/>
    <w:rsid w:val="00665ECD"/>
  </w:style>
  <w:style w:type="character" w:customStyle="1" w:styleId="ListLabel106">
    <w:name w:val="ListLabel 106"/>
    <w:uiPriority w:val="99"/>
    <w:qFormat/>
    <w:rsid w:val="00665ECD"/>
  </w:style>
  <w:style w:type="character" w:customStyle="1" w:styleId="ListLabel107">
    <w:name w:val="ListLabel 107"/>
    <w:uiPriority w:val="99"/>
    <w:qFormat/>
    <w:rsid w:val="00665ECD"/>
  </w:style>
  <w:style w:type="character" w:customStyle="1" w:styleId="ListLabel108">
    <w:name w:val="ListLabel 108"/>
    <w:uiPriority w:val="99"/>
    <w:qFormat/>
    <w:rsid w:val="00665ECD"/>
  </w:style>
  <w:style w:type="character" w:customStyle="1" w:styleId="ListLabel109">
    <w:name w:val="ListLabel 109"/>
    <w:uiPriority w:val="99"/>
    <w:qFormat/>
    <w:rsid w:val="00665ECD"/>
  </w:style>
  <w:style w:type="character" w:customStyle="1" w:styleId="ListLabel110">
    <w:name w:val="ListLabel 110"/>
    <w:uiPriority w:val="99"/>
    <w:qFormat/>
    <w:rsid w:val="00665ECD"/>
  </w:style>
  <w:style w:type="character" w:customStyle="1" w:styleId="ListLabel111">
    <w:name w:val="ListLabel 111"/>
    <w:uiPriority w:val="99"/>
    <w:qFormat/>
    <w:rsid w:val="00665ECD"/>
  </w:style>
  <w:style w:type="character" w:customStyle="1" w:styleId="ListLabel112">
    <w:name w:val="ListLabel 112"/>
    <w:uiPriority w:val="99"/>
    <w:qFormat/>
    <w:rsid w:val="00665ECD"/>
  </w:style>
  <w:style w:type="character" w:customStyle="1" w:styleId="ListLabel113">
    <w:name w:val="ListLabel 113"/>
    <w:uiPriority w:val="99"/>
    <w:qFormat/>
    <w:rsid w:val="00665ECD"/>
  </w:style>
  <w:style w:type="character" w:customStyle="1" w:styleId="ListLabel114">
    <w:name w:val="ListLabel 114"/>
    <w:uiPriority w:val="99"/>
    <w:qFormat/>
    <w:rsid w:val="00665ECD"/>
    <w:rPr>
      <w:sz w:val="24"/>
    </w:rPr>
  </w:style>
  <w:style w:type="character" w:customStyle="1" w:styleId="ListLabel115">
    <w:name w:val="ListLabel 115"/>
    <w:uiPriority w:val="99"/>
    <w:qFormat/>
    <w:rsid w:val="00665ECD"/>
  </w:style>
  <w:style w:type="character" w:customStyle="1" w:styleId="ListLabel116">
    <w:name w:val="ListLabel 116"/>
    <w:uiPriority w:val="99"/>
    <w:qFormat/>
    <w:rsid w:val="00665ECD"/>
  </w:style>
  <w:style w:type="character" w:customStyle="1" w:styleId="ListLabel117">
    <w:name w:val="ListLabel 117"/>
    <w:uiPriority w:val="99"/>
    <w:qFormat/>
    <w:rsid w:val="00665ECD"/>
  </w:style>
  <w:style w:type="character" w:customStyle="1" w:styleId="ListLabel118">
    <w:name w:val="ListLabel 118"/>
    <w:uiPriority w:val="99"/>
    <w:qFormat/>
    <w:rsid w:val="00665ECD"/>
  </w:style>
  <w:style w:type="character" w:customStyle="1" w:styleId="ListLabel119">
    <w:name w:val="ListLabel 119"/>
    <w:uiPriority w:val="99"/>
    <w:qFormat/>
    <w:rsid w:val="00665ECD"/>
  </w:style>
  <w:style w:type="character" w:customStyle="1" w:styleId="ListLabel120">
    <w:name w:val="ListLabel 120"/>
    <w:uiPriority w:val="99"/>
    <w:qFormat/>
    <w:rsid w:val="00665ECD"/>
  </w:style>
  <w:style w:type="character" w:customStyle="1" w:styleId="ListLabel121">
    <w:name w:val="ListLabel 121"/>
    <w:uiPriority w:val="99"/>
    <w:qFormat/>
    <w:rsid w:val="00665ECD"/>
  </w:style>
  <w:style w:type="character" w:customStyle="1" w:styleId="ListLabel122">
    <w:name w:val="ListLabel 122"/>
    <w:uiPriority w:val="99"/>
    <w:qFormat/>
    <w:rsid w:val="00665ECD"/>
  </w:style>
  <w:style w:type="character" w:customStyle="1" w:styleId="ListLabel123">
    <w:name w:val="ListLabel 123"/>
    <w:uiPriority w:val="99"/>
    <w:qFormat/>
    <w:rsid w:val="00665ECD"/>
  </w:style>
  <w:style w:type="character" w:customStyle="1" w:styleId="ListLabel124">
    <w:name w:val="ListLabel 124"/>
    <w:uiPriority w:val="99"/>
    <w:qFormat/>
    <w:rsid w:val="00665ECD"/>
  </w:style>
  <w:style w:type="character" w:customStyle="1" w:styleId="ListLabel125">
    <w:name w:val="ListLabel 125"/>
    <w:uiPriority w:val="99"/>
    <w:qFormat/>
    <w:rsid w:val="00665ECD"/>
  </w:style>
  <w:style w:type="character" w:customStyle="1" w:styleId="ListLabel126">
    <w:name w:val="ListLabel 126"/>
    <w:uiPriority w:val="99"/>
    <w:qFormat/>
    <w:rsid w:val="00665ECD"/>
  </w:style>
  <w:style w:type="character" w:customStyle="1" w:styleId="ListLabel127">
    <w:name w:val="ListLabel 127"/>
    <w:uiPriority w:val="99"/>
    <w:qFormat/>
    <w:rsid w:val="00665ECD"/>
  </w:style>
  <w:style w:type="character" w:customStyle="1" w:styleId="ListLabel128">
    <w:name w:val="ListLabel 128"/>
    <w:uiPriority w:val="99"/>
    <w:qFormat/>
    <w:rsid w:val="00665ECD"/>
  </w:style>
  <w:style w:type="character" w:customStyle="1" w:styleId="ListLabel129">
    <w:name w:val="ListLabel 129"/>
    <w:uiPriority w:val="99"/>
    <w:qFormat/>
    <w:rsid w:val="00665ECD"/>
  </w:style>
  <w:style w:type="character" w:customStyle="1" w:styleId="ListLabel130">
    <w:name w:val="ListLabel 130"/>
    <w:uiPriority w:val="99"/>
    <w:qFormat/>
    <w:rsid w:val="00665ECD"/>
  </w:style>
  <w:style w:type="character" w:customStyle="1" w:styleId="ListLabel131">
    <w:name w:val="ListLabel 131"/>
    <w:uiPriority w:val="99"/>
    <w:qFormat/>
    <w:rsid w:val="00665ECD"/>
  </w:style>
  <w:style w:type="character" w:customStyle="1" w:styleId="ListLabel132">
    <w:name w:val="ListLabel 132"/>
    <w:uiPriority w:val="99"/>
    <w:qFormat/>
    <w:rsid w:val="00665ECD"/>
  </w:style>
  <w:style w:type="character" w:customStyle="1" w:styleId="ListLabel133">
    <w:name w:val="ListLabel 133"/>
    <w:uiPriority w:val="99"/>
    <w:qFormat/>
    <w:rsid w:val="00665ECD"/>
  </w:style>
  <w:style w:type="character" w:customStyle="1" w:styleId="ListLabel134">
    <w:name w:val="ListLabel 134"/>
    <w:uiPriority w:val="99"/>
    <w:qFormat/>
    <w:rsid w:val="00665ECD"/>
  </w:style>
  <w:style w:type="character" w:customStyle="1" w:styleId="ListLabel135">
    <w:name w:val="ListLabel 135"/>
    <w:uiPriority w:val="99"/>
    <w:qFormat/>
    <w:rsid w:val="00665ECD"/>
  </w:style>
  <w:style w:type="character" w:customStyle="1" w:styleId="ListLabel136">
    <w:name w:val="ListLabel 136"/>
    <w:uiPriority w:val="99"/>
    <w:qFormat/>
    <w:rsid w:val="00665ECD"/>
  </w:style>
  <w:style w:type="character" w:customStyle="1" w:styleId="ListLabel137">
    <w:name w:val="ListLabel 137"/>
    <w:uiPriority w:val="99"/>
    <w:qFormat/>
    <w:rsid w:val="00665ECD"/>
  </w:style>
  <w:style w:type="character" w:customStyle="1" w:styleId="ListLabel138">
    <w:name w:val="ListLabel 138"/>
    <w:uiPriority w:val="99"/>
    <w:qFormat/>
    <w:rsid w:val="00665ECD"/>
  </w:style>
  <w:style w:type="character" w:customStyle="1" w:styleId="ListLabel139">
    <w:name w:val="ListLabel 139"/>
    <w:uiPriority w:val="99"/>
    <w:qFormat/>
    <w:rsid w:val="00665ECD"/>
  </w:style>
  <w:style w:type="character" w:customStyle="1" w:styleId="ListLabel140">
    <w:name w:val="ListLabel 140"/>
    <w:uiPriority w:val="99"/>
    <w:qFormat/>
    <w:rsid w:val="00665ECD"/>
  </w:style>
  <w:style w:type="character" w:customStyle="1" w:styleId="ListLabel141">
    <w:name w:val="ListLabel 141"/>
    <w:uiPriority w:val="99"/>
    <w:qFormat/>
    <w:rsid w:val="00665ECD"/>
  </w:style>
  <w:style w:type="character" w:customStyle="1" w:styleId="ListLabel142">
    <w:name w:val="ListLabel 142"/>
    <w:uiPriority w:val="99"/>
    <w:qFormat/>
    <w:rsid w:val="00665ECD"/>
  </w:style>
  <w:style w:type="character" w:customStyle="1" w:styleId="ListLabel143">
    <w:name w:val="ListLabel 143"/>
    <w:uiPriority w:val="99"/>
    <w:qFormat/>
    <w:rsid w:val="00665ECD"/>
  </w:style>
  <w:style w:type="character" w:customStyle="1" w:styleId="ListLabel144">
    <w:name w:val="ListLabel 144"/>
    <w:uiPriority w:val="99"/>
    <w:qFormat/>
    <w:rsid w:val="00665ECD"/>
  </w:style>
  <w:style w:type="character" w:customStyle="1" w:styleId="ListLabel145">
    <w:name w:val="ListLabel 145"/>
    <w:uiPriority w:val="99"/>
    <w:qFormat/>
    <w:rsid w:val="00665ECD"/>
  </w:style>
  <w:style w:type="character" w:customStyle="1" w:styleId="ListLabel146">
    <w:name w:val="ListLabel 146"/>
    <w:uiPriority w:val="99"/>
    <w:qFormat/>
    <w:rsid w:val="00665ECD"/>
  </w:style>
  <w:style w:type="character" w:customStyle="1" w:styleId="ListLabel147">
    <w:name w:val="ListLabel 147"/>
    <w:uiPriority w:val="99"/>
    <w:qFormat/>
    <w:rsid w:val="00665ECD"/>
  </w:style>
  <w:style w:type="character" w:customStyle="1" w:styleId="ListLabel148">
    <w:name w:val="ListLabel 148"/>
    <w:uiPriority w:val="99"/>
    <w:qFormat/>
    <w:rsid w:val="00665ECD"/>
  </w:style>
  <w:style w:type="character" w:customStyle="1" w:styleId="ListLabel149">
    <w:name w:val="ListLabel 149"/>
    <w:uiPriority w:val="99"/>
    <w:qFormat/>
    <w:rsid w:val="00665ECD"/>
  </w:style>
  <w:style w:type="character" w:customStyle="1" w:styleId="ListLabel150">
    <w:name w:val="ListLabel 150"/>
    <w:uiPriority w:val="99"/>
    <w:qFormat/>
    <w:rsid w:val="00665ECD"/>
    <w:rPr>
      <w:sz w:val="24"/>
    </w:rPr>
  </w:style>
  <w:style w:type="character" w:customStyle="1" w:styleId="ListLabel151">
    <w:name w:val="ListLabel 151"/>
    <w:uiPriority w:val="99"/>
    <w:qFormat/>
    <w:rsid w:val="00665ECD"/>
  </w:style>
  <w:style w:type="character" w:customStyle="1" w:styleId="ListLabel152">
    <w:name w:val="ListLabel 152"/>
    <w:uiPriority w:val="99"/>
    <w:qFormat/>
    <w:rsid w:val="00665ECD"/>
  </w:style>
  <w:style w:type="character" w:customStyle="1" w:styleId="ListLabel153">
    <w:name w:val="ListLabel 153"/>
    <w:uiPriority w:val="99"/>
    <w:qFormat/>
    <w:rsid w:val="00665ECD"/>
  </w:style>
  <w:style w:type="character" w:customStyle="1" w:styleId="ListLabel154">
    <w:name w:val="ListLabel 154"/>
    <w:uiPriority w:val="99"/>
    <w:qFormat/>
    <w:rsid w:val="00665ECD"/>
  </w:style>
  <w:style w:type="character" w:customStyle="1" w:styleId="ListLabel155">
    <w:name w:val="ListLabel 155"/>
    <w:uiPriority w:val="99"/>
    <w:qFormat/>
    <w:rsid w:val="00665ECD"/>
  </w:style>
  <w:style w:type="character" w:customStyle="1" w:styleId="ListLabel156">
    <w:name w:val="ListLabel 156"/>
    <w:uiPriority w:val="99"/>
    <w:qFormat/>
    <w:rsid w:val="00665ECD"/>
  </w:style>
  <w:style w:type="character" w:customStyle="1" w:styleId="ListLabel157">
    <w:name w:val="ListLabel 157"/>
    <w:uiPriority w:val="99"/>
    <w:qFormat/>
    <w:rsid w:val="00665ECD"/>
  </w:style>
  <w:style w:type="character" w:customStyle="1" w:styleId="ListLabel158">
    <w:name w:val="ListLabel 158"/>
    <w:uiPriority w:val="99"/>
    <w:qFormat/>
    <w:rsid w:val="00665ECD"/>
  </w:style>
  <w:style w:type="character" w:customStyle="1" w:styleId="ListLabel159">
    <w:name w:val="ListLabel 159"/>
    <w:uiPriority w:val="99"/>
    <w:qFormat/>
    <w:rsid w:val="00665ECD"/>
    <w:rPr>
      <w:sz w:val="24"/>
    </w:rPr>
  </w:style>
  <w:style w:type="character" w:customStyle="1" w:styleId="ListLabel160">
    <w:name w:val="ListLabel 160"/>
    <w:uiPriority w:val="99"/>
    <w:qFormat/>
    <w:rsid w:val="00665ECD"/>
  </w:style>
  <w:style w:type="character" w:customStyle="1" w:styleId="ListLabel161">
    <w:name w:val="ListLabel 161"/>
    <w:uiPriority w:val="99"/>
    <w:qFormat/>
    <w:rsid w:val="00665ECD"/>
  </w:style>
  <w:style w:type="character" w:customStyle="1" w:styleId="ListLabel162">
    <w:name w:val="ListLabel 162"/>
    <w:uiPriority w:val="99"/>
    <w:qFormat/>
    <w:rsid w:val="00665ECD"/>
  </w:style>
  <w:style w:type="character" w:customStyle="1" w:styleId="ListLabel163">
    <w:name w:val="ListLabel 163"/>
    <w:uiPriority w:val="99"/>
    <w:qFormat/>
    <w:rsid w:val="00665ECD"/>
  </w:style>
  <w:style w:type="character" w:customStyle="1" w:styleId="ListLabel164">
    <w:name w:val="ListLabel 164"/>
    <w:uiPriority w:val="99"/>
    <w:qFormat/>
    <w:rsid w:val="00665ECD"/>
  </w:style>
  <w:style w:type="character" w:customStyle="1" w:styleId="ListLabel165">
    <w:name w:val="ListLabel 165"/>
    <w:uiPriority w:val="99"/>
    <w:qFormat/>
    <w:rsid w:val="00665ECD"/>
  </w:style>
  <w:style w:type="character" w:customStyle="1" w:styleId="ListLabel166">
    <w:name w:val="ListLabel 166"/>
    <w:uiPriority w:val="99"/>
    <w:qFormat/>
    <w:rsid w:val="00665ECD"/>
  </w:style>
  <w:style w:type="character" w:customStyle="1" w:styleId="ListLabel167">
    <w:name w:val="ListLabel 167"/>
    <w:uiPriority w:val="99"/>
    <w:qFormat/>
    <w:rsid w:val="00665ECD"/>
  </w:style>
  <w:style w:type="character" w:customStyle="1" w:styleId="ListLabel168">
    <w:name w:val="ListLabel 168"/>
    <w:uiPriority w:val="99"/>
    <w:qFormat/>
    <w:rsid w:val="00665ECD"/>
    <w:rPr>
      <w:sz w:val="24"/>
    </w:rPr>
  </w:style>
  <w:style w:type="character" w:customStyle="1" w:styleId="ListLabel169">
    <w:name w:val="ListLabel 169"/>
    <w:uiPriority w:val="99"/>
    <w:qFormat/>
    <w:rsid w:val="00665ECD"/>
  </w:style>
  <w:style w:type="character" w:customStyle="1" w:styleId="ListLabel170">
    <w:name w:val="ListLabel 170"/>
    <w:uiPriority w:val="99"/>
    <w:qFormat/>
    <w:rsid w:val="00665ECD"/>
  </w:style>
  <w:style w:type="character" w:customStyle="1" w:styleId="ListLabel171">
    <w:name w:val="ListLabel 171"/>
    <w:uiPriority w:val="99"/>
    <w:qFormat/>
    <w:rsid w:val="00665ECD"/>
  </w:style>
  <w:style w:type="character" w:customStyle="1" w:styleId="ListLabel172">
    <w:name w:val="ListLabel 172"/>
    <w:uiPriority w:val="99"/>
    <w:qFormat/>
    <w:rsid w:val="00665ECD"/>
  </w:style>
  <w:style w:type="character" w:customStyle="1" w:styleId="ListLabel173">
    <w:name w:val="ListLabel 173"/>
    <w:uiPriority w:val="99"/>
    <w:qFormat/>
    <w:rsid w:val="00665ECD"/>
  </w:style>
  <w:style w:type="character" w:customStyle="1" w:styleId="ListLabel174">
    <w:name w:val="ListLabel 174"/>
    <w:uiPriority w:val="99"/>
    <w:qFormat/>
    <w:rsid w:val="00665ECD"/>
  </w:style>
  <w:style w:type="character" w:customStyle="1" w:styleId="ListLabel175">
    <w:name w:val="ListLabel 175"/>
    <w:uiPriority w:val="99"/>
    <w:qFormat/>
    <w:rsid w:val="00665ECD"/>
  </w:style>
  <w:style w:type="character" w:customStyle="1" w:styleId="ListLabel176">
    <w:name w:val="ListLabel 176"/>
    <w:uiPriority w:val="99"/>
    <w:qFormat/>
    <w:rsid w:val="00665ECD"/>
  </w:style>
  <w:style w:type="character" w:customStyle="1" w:styleId="ListLabel177">
    <w:name w:val="ListLabel 177"/>
    <w:uiPriority w:val="99"/>
    <w:qFormat/>
    <w:rsid w:val="00665ECD"/>
  </w:style>
  <w:style w:type="character" w:customStyle="1" w:styleId="ListLabel178">
    <w:name w:val="ListLabel 178"/>
    <w:uiPriority w:val="99"/>
    <w:qFormat/>
    <w:rsid w:val="00665ECD"/>
  </w:style>
  <w:style w:type="character" w:customStyle="1" w:styleId="ListLabel179">
    <w:name w:val="ListLabel 179"/>
    <w:uiPriority w:val="99"/>
    <w:qFormat/>
    <w:rsid w:val="00665ECD"/>
  </w:style>
  <w:style w:type="character" w:customStyle="1" w:styleId="ListLabel180">
    <w:name w:val="ListLabel 180"/>
    <w:uiPriority w:val="99"/>
    <w:qFormat/>
    <w:rsid w:val="00665ECD"/>
  </w:style>
  <w:style w:type="character" w:customStyle="1" w:styleId="ListLabel181">
    <w:name w:val="ListLabel 181"/>
    <w:uiPriority w:val="99"/>
    <w:qFormat/>
    <w:rsid w:val="00665ECD"/>
  </w:style>
  <w:style w:type="character" w:customStyle="1" w:styleId="ListLabel182">
    <w:name w:val="ListLabel 182"/>
    <w:uiPriority w:val="99"/>
    <w:qFormat/>
    <w:rsid w:val="00665ECD"/>
  </w:style>
  <w:style w:type="character" w:customStyle="1" w:styleId="ListLabel183">
    <w:name w:val="ListLabel 183"/>
    <w:uiPriority w:val="99"/>
    <w:qFormat/>
    <w:rsid w:val="00665ECD"/>
  </w:style>
  <w:style w:type="character" w:customStyle="1" w:styleId="ListLabel184">
    <w:name w:val="ListLabel 184"/>
    <w:uiPriority w:val="99"/>
    <w:qFormat/>
    <w:rsid w:val="00665ECD"/>
  </w:style>
  <w:style w:type="character" w:customStyle="1" w:styleId="ListLabel185">
    <w:name w:val="ListLabel 185"/>
    <w:uiPriority w:val="99"/>
    <w:qFormat/>
    <w:rsid w:val="00665ECD"/>
  </w:style>
  <w:style w:type="character" w:customStyle="1" w:styleId="ListLabel186">
    <w:name w:val="ListLabel 186"/>
    <w:uiPriority w:val="99"/>
    <w:qFormat/>
    <w:rsid w:val="00665ECD"/>
    <w:rPr>
      <w:sz w:val="20"/>
    </w:rPr>
  </w:style>
  <w:style w:type="character" w:customStyle="1" w:styleId="ListLabel187">
    <w:name w:val="ListLabel 187"/>
    <w:uiPriority w:val="99"/>
    <w:qFormat/>
    <w:rsid w:val="00665ECD"/>
  </w:style>
  <w:style w:type="character" w:customStyle="1" w:styleId="ListLabel188">
    <w:name w:val="ListLabel 188"/>
    <w:uiPriority w:val="99"/>
    <w:qFormat/>
    <w:rsid w:val="00665ECD"/>
  </w:style>
  <w:style w:type="character" w:customStyle="1" w:styleId="ListLabel189">
    <w:name w:val="ListLabel 189"/>
    <w:uiPriority w:val="99"/>
    <w:qFormat/>
    <w:rsid w:val="00665ECD"/>
  </w:style>
  <w:style w:type="character" w:customStyle="1" w:styleId="ListLabel190">
    <w:name w:val="ListLabel 190"/>
    <w:uiPriority w:val="99"/>
    <w:qFormat/>
    <w:rsid w:val="00665ECD"/>
  </w:style>
  <w:style w:type="character" w:customStyle="1" w:styleId="ListLabel191">
    <w:name w:val="ListLabel 191"/>
    <w:uiPriority w:val="99"/>
    <w:qFormat/>
    <w:rsid w:val="00665ECD"/>
  </w:style>
  <w:style w:type="character" w:customStyle="1" w:styleId="ListLabel192">
    <w:name w:val="ListLabel 192"/>
    <w:uiPriority w:val="99"/>
    <w:qFormat/>
    <w:rsid w:val="00665ECD"/>
  </w:style>
  <w:style w:type="character" w:customStyle="1" w:styleId="ListLabel193">
    <w:name w:val="ListLabel 193"/>
    <w:uiPriority w:val="99"/>
    <w:qFormat/>
    <w:rsid w:val="00665ECD"/>
  </w:style>
  <w:style w:type="character" w:customStyle="1" w:styleId="ListLabel194">
    <w:name w:val="ListLabel 194"/>
    <w:uiPriority w:val="99"/>
    <w:qFormat/>
    <w:rsid w:val="00665ECD"/>
  </w:style>
  <w:style w:type="character" w:customStyle="1" w:styleId="ListLabel195">
    <w:name w:val="ListLabel 195"/>
    <w:uiPriority w:val="99"/>
    <w:qFormat/>
    <w:rsid w:val="00665ECD"/>
    <w:rPr>
      <w:sz w:val="20"/>
    </w:rPr>
  </w:style>
  <w:style w:type="character" w:customStyle="1" w:styleId="ListLabel196">
    <w:name w:val="ListLabel 196"/>
    <w:uiPriority w:val="99"/>
    <w:qFormat/>
    <w:rsid w:val="00665ECD"/>
  </w:style>
  <w:style w:type="character" w:customStyle="1" w:styleId="ListLabel197">
    <w:name w:val="ListLabel 197"/>
    <w:uiPriority w:val="99"/>
    <w:qFormat/>
    <w:rsid w:val="00665ECD"/>
  </w:style>
  <w:style w:type="character" w:customStyle="1" w:styleId="ListLabel198">
    <w:name w:val="ListLabel 198"/>
    <w:uiPriority w:val="99"/>
    <w:qFormat/>
    <w:rsid w:val="00665ECD"/>
  </w:style>
  <w:style w:type="character" w:customStyle="1" w:styleId="ListLabel199">
    <w:name w:val="ListLabel 199"/>
    <w:uiPriority w:val="99"/>
    <w:qFormat/>
    <w:rsid w:val="00665ECD"/>
  </w:style>
  <w:style w:type="character" w:customStyle="1" w:styleId="ListLabel200">
    <w:name w:val="ListLabel 200"/>
    <w:uiPriority w:val="99"/>
    <w:qFormat/>
    <w:rsid w:val="00665ECD"/>
  </w:style>
  <w:style w:type="character" w:customStyle="1" w:styleId="ListLabel201">
    <w:name w:val="ListLabel 201"/>
    <w:uiPriority w:val="99"/>
    <w:qFormat/>
    <w:rsid w:val="00665ECD"/>
  </w:style>
  <w:style w:type="character" w:customStyle="1" w:styleId="ListLabel202">
    <w:name w:val="ListLabel 202"/>
    <w:uiPriority w:val="99"/>
    <w:qFormat/>
    <w:rsid w:val="00665ECD"/>
  </w:style>
  <w:style w:type="character" w:customStyle="1" w:styleId="ListLabel203">
    <w:name w:val="ListLabel 203"/>
    <w:uiPriority w:val="99"/>
    <w:qFormat/>
    <w:rsid w:val="00665ECD"/>
  </w:style>
  <w:style w:type="character" w:customStyle="1" w:styleId="ListLabel204">
    <w:name w:val="ListLabel 204"/>
    <w:uiPriority w:val="99"/>
    <w:qFormat/>
    <w:rsid w:val="00665ECD"/>
  </w:style>
  <w:style w:type="character" w:customStyle="1" w:styleId="ListLabel205">
    <w:name w:val="ListLabel 205"/>
    <w:uiPriority w:val="99"/>
    <w:qFormat/>
    <w:rsid w:val="00665ECD"/>
  </w:style>
  <w:style w:type="character" w:customStyle="1" w:styleId="ListLabel206">
    <w:name w:val="ListLabel 206"/>
    <w:uiPriority w:val="99"/>
    <w:qFormat/>
    <w:rsid w:val="00665ECD"/>
  </w:style>
  <w:style w:type="character" w:customStyle="1" w:styleId="ListLabel207">
    <w:name w:val="ListLabel 207"/>
    <w:uiPriority w:val="99"/>
    <w:qFormat/>
    <w:rsid w:val="00665ECD"/>
  </w:style>
  <w:style w:type="character" w:customStyle="1" w:styleId="ListLabel208">
    <w:name w:val="ListLabel 208"/>
    <w:uiPriority w:val="99"/>
    <w:qFormat/>
    <w:rsid w:val="00665ECD"/>
  </w:style>
  <w:style w:type="character" w:customStyle="1" w:styleId="ListLabel209">
    <w:name w:val="ListLabel 209"/>
    <w:uiPriority w:val="99"/>
    <w:qFormat/>
    <w:rsid w:val="00665ECD"/>
  </w:style>
  <w:style w:type="character" w:customStyle="1" w:styleId="ListLabel210">
    <w:name w:val="ListLabel 210"/>
    <w:uiPriority w:val="99"/>
    <w:qFormat/>
    <w:rsid w:val="00665ECD"/>
  </w:style>
  <w:style w:type="character" w:customStyle="1" w:styleId="ListLabel211">
    <w:name w:val="ListLabel 211"/>
    <w:uiPriority w:val="99"/>
    <w:qFormat/>
    <w:rsid w:val="00665ECD"/>
  </w:style>
  <w:style w:type="character" w:customStyle="1" w:styleId="ListLabel212">
    <w:name w:val="ListLabel 212"/>
    <w:uiPriority w:val="99"/>
    <w:qFormat/>
    <w:rsid w:val="00665ECD"/>
  </w:style>
  <w:style w:type="character" w:customStyle="1" w:styleId="ListLabel213">
    <w:name w:val="ListLabel 213"/>
    <w:uiPriority w:val="99"/>
    <w:qFormat/>
    <w:rsid w:val="00665ECD"/>
  </w:style>
  <w:style w:type="character" w:customStyle="1" w:styleId="ListLabel214">
    <w:name w:val="ListLabel 214"/>
    <w:uiPriority w:val="99"/>
    <w:qFormat/>
    <w:rsid w:val="00665ECD"/>
  </w:style>
  <w:style w:type="character" w:customStyle="1" w:styleId="ListLabel215">
    <w:name w:val="ListLabel 215"/>
    <w:uiPriority w:val="99"/>
    <w:qFormat/>
    <w:rsid w:val="00665ECD"/>
  </w:style>
  <w:style w:type="character" w:customStyle="1" w:styleId="ListLabel216">
    <w:name w:val="ListLabel 216"/>
    <w:uiPriority w:val="99"/>
    <w:qFormat/>
    <w:rsid w:val="00665ECD"/>
  </w:style>
  <w:style w:type="character" w:customStyle="1" w:styleId="ListLabel217">
    <w:name w:val="ListLabel 217"/>
    <w:uiPriority w:val="99"/>
    <w:qFormat/>
    <w:rsid w:val="00665ECD"/>
  </w:style>
  <w:style w:type="character" w:customStyle="1" w:styleId="ListLabel218">
    <w:name w:val="ListLabel 218"/>
    <w:uiPriority w:val="99"/>
    <w:qFormat/>
    <w:rsid w:val="00665ECD"/>
  </w:style>
  <w:style w:type="character" w:customStyle="1" w:styleId="ListLabel219">
    <w:name w:val="ListLabel 219"/>
    <w:uiPriority w:val="99"/>
    <w:qFormat/>
    <w:rsid w:val="00665ECD"/>
  </w:style>
  <w:style w:type="character" w:customStyle="1" w:styleId="ListLabel220">
    <w:name w:val="ListLabel 220"/>
    <w:uiPriority w:val="99"/>
    <w:qFormat/>
    <w:rsid w:val="00665ECD"/>
  </w:style>
  <w:style w:type="character" w:customStyle="1" w:styleId="ListLabel221">
    <w:name w:val="ListLabel 221"/>
    <w:uiPriority w:val="99"/>
    <w:qFormat/>
    <w:rsid w:val="00665ECD"/>
  </w:style>
  <w:style w:type="character" w:customStyle="1" w:styleId="ListLabel222">
    <w:name w:val="ListLabel 222"/>
    <w:uiPriority w:val="99"/>
    <w:qFormat/>
    <w:rsid w:val="00665ECD"/>
  </w:style>
  <w:style w:type="character" w:customStyle="1" w:styleId="ListLabel223">
    <w:name w:val="ListLabel 223"/>
    <w:uiPriority w:val="99"/>
    <w:qFormat/>
    <w:rsid w:val="00665ECD"/>
  </w:style>
  <w:style w:type="character" w:customStyle="1" w:styleId="ListLabel224">
    <w:name w:val="ListLabel 224"/>
    <w:uiPriority w:val="99"/>
    <w:qFormat/>
    <w:rsid w:val="00665ECD"/>
  </w:style>
  <w:style w:type="character" w:customStyle="1" w:styleId="ListLabel225">
    <w:name w:val="ListLabel 225"/>
    <w:uiPriority w:val="99"/>
    <w:qFormat/>
    <w:rsid w:val="00665ECD"/>
  </w:style>
  <w:style w:type="character" w:customStyle="1" w:styleId="ListLabel226">
    <w:name w:val="ListLabel 226"/>
    <w:uiPriority w:val="99"/>
    <w:qFormat/>
    <w:rsid w:val="00665ECD"/>
    <w:rPr>
      <w:b/>
      <w:sz w:val="20"/>
    </w:rPr>
  </w:style>
  <w:style w:type="character" w:customStyle="1" w:styleId="ListLabel227">
    <w:name w:val="ListLabel 227"/>
    <w:uiPriority w:val="99"/>
    <w:qFormat/>
    <w:rsid w:val="00665ECD"/>
  </w:style>
  <w:style w:type="character" w:customStyle="1" w:styleId="ListLabel228">
    <w:name w:val="ListLabel 228"/>
    <w:uiPriority w:val="99"/>
    <w:qFormat/>
    <w:rsid w:val="00665ECD"/>
  </w:style>
  <w:style w:type="character" w:customStyle="1" w:styleId="ListLabel229">
    <w:name w:val="ListLabel 229"/>
    <w:uiPriority w:val="99"/>
    <w:qFormat/>
    <w:rsid w:val="00665ECD"/>
  </w:style>
  <w:style w:type="character" w:customStyle="1" w:styleId="ListLabel230">
    <w:name w:val="ListLabel 230"/>
    <w:uiPriority w:val="99"/>
    <w:qFormat/>
    <w:rsid w:val="00665ECD"/>
  </w:style>
  <w:style w:type="character" w:customStyle="1" w:styleId="ListLabel231">
    <w:name w:val="ListLabel 231"/>
    <w:uiPriority w:val="99"/>
    <w:qFormat/>
    <w:rsid w:val="00665ECD"/>
  </w:style>
  <w:style w:type="character" w:customStyle="1" w:styleId="ListLabel232">
    <w:name w:val="ListLabel 232"/>
    <w:uiPriority w:val="99"/>
    <w:qFormat/>
    <w:rsid w:val="00665ECD"/>
  </w:style>
  <w:style w:type="character" w:customStyle="1" w:styleId="ListLabel233">
    <w:name w:val="ListLabel 233"/>
    <w:uiPriority w:val="99"/>
    <w:qFormat/>
    <w:rsid w:val="00665ECD"/>
  </w:style>
  <w:style w:type="character" w:customStyle="1" w:styleId="ListLabel234">
    <w:name w:val="ListLabel 234"/>
    <w:uiPriority w:val="99"/>
    <w:qFormat/>
    <w:rsid w:val="00665ECD"/>
  </w:style>
  <w:style w:type="character" w:customStyle="1" w:styleId="ListLabel235">
    <w:name w:val="ListLabel 235"/>
    <w:uiPriority w:val="99"/>
    <w:qFormat/>
    <w:rsid w:val="00665ECD"/>
    <w:rPr>
      <w:sz w:val="20"/>
    </w:rPr>
  </w:style>
  <w:style w:type="character" w:customStyle="1" w:styleId="ListLabel236">
    <w:name w:val="ListLabel 236"/>
    <w:uiPriority w:val="99"/>
    <w:qFormat/>
    <w:rsid w:val="00665ECD"/>
  </w:style>
  <w:style w:type="character" w:customStyle="1" w:styleId="ListLabel237">
    <w:name w:val="ListLabel 237"/>
    <w:uiPriority w:val="99"/>
    <w:qFormat/>
    <w:rsid w:val="00665ECD"/>
  </w:style>
  <w:style w:type="character" w:customStyle="1" w:styleId="ListLabel238">
    <w:name w:val="ListLabel 238"/>
    <w:uiPriority w:val="99"/>
    <w:qFormat/>
    <w:rsid w:val="00665ECD"/>
  </w:style>
  <w:style w:type="character" w:customStyle="1" w:styleId="ListLabel239">
    <w:name w:val="ListLabel 239"/>
    <w:uiPriority w:val="99"/>
    <w:qFormat/>
    <w:rsid w:val="00665ECD"/>
  </w:style>
  <w:style w:type="character" w:customStyle="1" w:styleId="ListLabel240">
    <w:name w:val="ListLabel 240"/>
    <w:uiPriority w:val="99"/>
    <w:qFormat/>
    <w:rsid w:val="00665ECD"/>
  </w:style>
  <w:style w:type="character" w:customStyle="1" w:styleId="ListLabel241">
    <w:name w:val="ListLabel 241"/>
    <w:uiPriority w:val="99"/>
    <w:qFormat/>
    <w:rsid w:val="00665ECD"/>
  </w:style>
  <w:style w:type="character" w:customStyle="1" w:styleId="ListLabel242">
    <w:name w:val="ListLabel 242"/>
    <w:uiPriority w:val="99"/>
    <w:qFormat/>
    <w:rsid w:val="00665ECD"/>
  </w:style>
  <w:style w:type="character" w:customStyle="1" w:styleId="ListLabel243">
    <w:name w:val="ListLabel 243"/>
    <w:uiPriority w:val="99"/>
    <w:qFormat/>
    <w:rsid w:val="00665ECD"/>
  </w:style>
  <w:style w:type="character" w:customStyle="1" w:styleId="ListLabel244">
    <w:name w:val="ListLabel 244"/>
    <w:uiPriority w:val="99"/>
    <w:qFormat/>
    <w:rsid w:val="00665ECD"/>
    <w:rPr>
      <w:sz w:val="20"/>
    </w:rPr>
  </w:style>
  <w:style w:type="character" w:customStyle="1" w:styleId="ListLabel245">
    <w:name w:val="ListLabel 245"/>
    <w:uiPriority w:val="99"/>
    <w:qFormat/>
    <w:rsid w:val="00665ECD"/>
  </w:style>
  <w:style w:type="character" w:customStyle="1" w:styleId="ListLabel246">
    <w:name w:val="ListLabel 246"/>
    <w:uiPriority w:val="99"/>
    <w:qFormat/>
    <w:rsid w:val="00665ECD"/>
  </w:style>
  <w:style w:type="character" w:customStyle="1" w:styleId="ListLabel247">
    <w:name w:val="ListLabel 247"/>
    <w:uiPriority w:val="99"/>
    <w:qFormat/>
    <w:rsid w:val="00665ECD"/>
  </w:style>
  <w:style w:type="character" w:customStyle="1" w:styleId="ListLabel248">
    <w:name w:val="ListLabel 248"/>
    <w:uiPriority w:val="99"/>
    <w:qFormat/>
    <w:rsid w:val="00665ECD"/>
  </w:style>
  <w:style w:type="character" w:customStyle="1" w:styleId="ListLabel249">
    <w:name w:val="ListLabel 249"/>
    <w:uiPriority w:val="99"/>
    <w:qFormat/>
    <w:rsid w:val="00665ECD"/>
  </w:style>
  <w:style w:type="character" w:customStyle="1" w:styleId="ListLabel250">
    <w:name w:val="ListLabel 250"/>
    <w:uiPriority w:val="99"/>
    <w:qFormat/>
    <w:rsid w:val="00665ECD"/>
  </w:style>
  <w:style w:type="character" w:customStyle="1" w:styleId="ListLabel251">
    <w:name w:val="ListLabel 251"/>
    <w:uiPriority w:val="99"/>
    <w:qFormat/>
    <w:rsid w:val="00665ECD"/>
  </w:style>
  <w:style w:type="character" w:customStyle="1" w:styleId="ListLabel252">
    <w:name w:val="ListLabel 252"/>
    <w:uiPriority w:val="99"/>
    <w:qFormat/>
    <w:rsid w:val="00665ECD"/>
  </w:style>
  <w:style w:type="character" w:customStyle="1" w:styleId="ListLabel253">
    <w:name w:val="ListLabel 253"/>
    <w:uiPriority w:val="99"/>
    <w:qFormat/>
    <w:rsid w:val="00665ECD"/>
    <w:rPr>
      <w:sz w:val="20"/>
    </w:rPr>
  </w:style>
  <w:style w:type="character" w:customStyle="1" w:styleId="ListLabel254">
    <w:name w:val="ListLabel 254"/>
    <w:uiPriority w:val="99"/>
    <w:qFormat/>
    <w:rsid w:val="00665ECD"/>
  </w:style>
  <w:style w:type="character" w:customStyle="1" w:styleId="ListLabel255">
    <w:name w:val="ListLabel 255"/>
    <w:uiPriority w:val="99"/>
    <w:qFormat/>
    <w:rsid w:val="00665ECD"/>
  </w:style>
  <w:style w:type="character" w:customStyle="1" w:styleId="ListLabel256">
    <w:name w:val="ListLabel 256"/>
    <w:uiPriority w:val="99"/>
    <w:qFormat/>
    <w:rsid w:val="00665ECD"/>
  </w:style>
  <w:style w:type="character" w:customStyle="1" w:styleId="ListLabel257">
    <w:name w:val="ListLabel 257"/>
    <w:uiPriority w:val="99"/>
    <w:qFormat/>
    <w:rsid w:val="00665ECD"/>
  </w:style>
  <w:style w:type="character" w:customStyle="1" w:styleId="ListLabel258">
    <w:name w:val="ListLabel 258"/>
    <w:uiPriority w:val="99"/>
    <w:qFormat/>
    <w:rsid w:val="00665ECD"/>
  </w:style>
  <w:style w:type="character" w:customStyle="1" w:styleId="ListLabel259">
    <w:name w:val="ListLabel 259"/>
    <w:uiPriority w:val="99"/>
    <w:qFormat/>
    <w:rsid w:val="00665ECD"/>
  </w:style>
  <w:style w:type="character" w:customStyle="1" w:styleId="ListLabel260">
    <w:name w:val="ListLabel 260"/>
    <w:uiPriority w:val="99"/>
    <w:qFormat/>
    <w:rsid w:val="00665ECD"/>
  </w:style>
  <w:style w:type="character" w:customStyle="1" w:styleId="ListLabel261">
    <w:name w:val="ListLabel 261"/>
    <w:uiPriority w:val="99"/>
    <w:qFormat/>
    <w:rsid w:val="00665ECD"/>
  </w:style>
  <w:style w:type="character" w:customStyle="1" w:styleId="ListLabel262">
    <w:name w:val="ListLabel 262"/>
    <w:uiPriority w:val="99"/>
    <w:qFormat/>
    <w:rsid w:val="00665ECD"/>
    <w:rPr>
      <w:sz w:val="20"/>
    </w:rPr>
  </w:style>
  <w:style w:type="character" w:customStyle="1" w:styleId="ListLabel263">
    <w:name w:val="ListLabel 263"/>
    <w:uiPriority w:val="99"/>
    <w:qFormat/>
    <w:rsid w:val="00665ECD"/>
  </w:style>
  <w:style w:type="character" w:customStyle="1" w:styleId="ListLabel264">
    <w:name w:val="ListLabel 264"/>
    <w:uiPriority w:val="99"/>
    <w:qFormat/>
    <w:rsid w:val="00665ECD"/>
  </w:style>
  <w:style w:type="character" w:customStyle="1" w:styleId="ListLabel265">
    <w:name w:val="ListLabel 265"/>
    <w:uiPriority w:val="99"/>
    <w:qFormat/>
    <w:rsid w:val="00665ECD"/>
  </w:style>
  <w:style w:type="character" w:customStyle="1" w:styleId="ListLabel266">
    <w:name w:val="ListLabel 266"/>
    <w:uiPriority w:val="99"/>
    <w:qFormat/>
    <w:rsid w:val="00665ECD"/>
  </w:style>
  <w:style w:type="character" w:customStyle="1" w:styleId="ListLabel267">
    <w:name w:val="ListLabel 267"/>
    <w:uiPriority w:val="99"/>
    <w:qFormat/>
    <w:rsid w:val="00665ECD"/>
  </w:style>
  <w:style w:type="character" w:customStyle="1" w:styleId="ListLabel268">
    <w:name w:val="ListLabel 268"/>
    <w:uiPriority w:val="99"/>
    <w:qFormat/>
    <w:rsid w:val="00665ECD"/>
  </w:style>
  <w:style w:type="character" w:customStyle="1" w:styleId="ListLabel269">
    <w:name w:val="ListLabel 269"/>
    <w:uiPriority w:val="99"/>
    <w:qFormat/>
    <w:rsid w:val="00665ECD"/>
  </w:style>
  <w:style w:type="character" w:customStyle="1" w:styleId="ListLabel270">
    <w:name w:val="ListLabel 270"/>
    <w:uiPriority w:val="99"/>
    <w:qFormat/>
    <w:rsid w:val="00665ECD"/>
  </w:style>
  <w:style w:type="character" w:customStyle="1" w:styleId="ListLabel271">
    <w:name w:val="ListLabel 271"/>
    <w:uiPriority w:val="99"/>
    <w:qFormat/>
    <w:rsid w:val="00665ECD"/>
    <w:rPr>
      <w:sz w:val="20"/>
    </w:rPr>
  </w:style>
  <w:style w:type="character" w:customStyle="1" w:styleId="ListLabel272">
    <w:name w:val="ListLabel 272"/>
    <w:uiPriority w:val="99"/>
    <w:qFormat/>
    <w:rsid w:val="00665ECD"/>
  </w:style>
  <w:style w:type="character" w:customStyle="1" w:styleId="ListLabel273">
    <w:name w:val="ListLabel 273"/>
    <w:uiPriority w:val="99"/>
    <w:qFormat/>
    <w:rsid w:val="00665ECD"/>
  </w:style>
  <w:style w:type="character" w:customStyle="1" w:styleId="ListLabel274">
    <w:name w:val="ListLabel 274"/>
    <w:uiPriority w:val="99"/>
    <w:qFormat/>
    <w:rsid w:val="00665ECD"/>
  </w:style>
  <w:style w:type="character" w:customStyle="1" w:styleId="ListLabel275">
    <w:name w:val="ListLabel 275"/>
    <w:uiPriority w:val="99"/>
    <w:qFormat/>
    <w:rsid w:val="00665ECD"/>
  </w:style>
  <w:style w:type="character" w:customStyle="1" w:styleId="ListLabel276">
    <w:name w:val="ListLabel 276"/>
    <w:uiPriority w:val="99"/>
    <w:qFormat/>
    <w:rsid w:val="00665ECD"/>
  </w:style>
  <w:style w:type="character" w:customStyle="1" w:styleId="ListLabel277">
    <w:name w:val="ListLabel 277"/>
    <w:uiPriority w:val="99"/>
    <w:qFormat/>
    <w:rsid w:val="00665ECD"/>
  </w:style>
  <w:style w:type="character" w:customStyle="1" w:styleId="ListLabel278">
    <w:name w:val="ListLabel 278"/>
    <w:uiPriority w:val="99"/>
    <w:qFormat/>
    <w:rsid w:val="00665ECD"/>
  </w:style>
  <w:style w:type="character" w:customStyle="1" w:styleId="ListLabel279">
    <w:name w:val="ListLabel 279"/>
    <w:uiPriority w:val="99"/>
    <w:qFormat/>
    <w:rsid w:val="00665ECD"/>
  </w:style>
  <w:style w:type="character" w:customStyle="1" w:styleId="ListLabel280">
    <w:name w:val="ListLabel 280"/>
    <w:uiPriority w:val="99"/>
    <w:qFormat/>
    <w:rsid w:val="00665ECD"/>
    <w:rPr>
      <w:sz w:val="20"/>
    </w:rPr>
  </w:style>
  <w:style w:type="character" w:customStyle="1" w:styleId="ListLabel281">
    <w:name w:val="ListLabel 281"/>
    <w:uiPriority w:val="99"/>
    <w:qFormat/>
    <w:rsid w:val="00665ECD"/>
  </w:style>
  <w:style w:type="character" w:customStyle="1" w:styleId="ListLabel282">
    <w:name w:val="ListLabel 282"/>
    <w:uiPriority w:val="99"/>
    <w:qFormat/>
    <w:rsid w:val="00665ECD"/>
  </w:style>
  <w:style w:type="character" w:customStyle="1" w:styleId="ListLabel283">
    <w:name w:val="ListLabel 283"/>
    <w:uiPriority w:val="99"/>
    <w:qFormat/>
    <w:rsid w:val="00665ECD"/>
  </w:style>
  <w:style w:type="character" w:customStyle="1" w:styleId="ListLabel284">
    <w:name w:val="ListLabel 284"/>
    <w:uiPriority w:val="99"/>
    <w:qFormat/>
    <w:rsid w:val="00665ECD"/>
  </w:style>
  <w:style w:type="character" w:customStyle="1" w:styleId="ListLabel285">
    <w:name w:val="ListLabel 285"/>
    <w:uiPriority w:val="99"/>
    <w:qFormat/>
    <w:rsid w:val="00665ECD"/>
  </w:style>
  <w:style w:type="character" w:customStyle="1" w:styleId="ListLabel286">
    <w:name w:val="ListLabel 286"/>
    <w:uiPriority w:val="99"/>
    <w:qFormat/>
    <w:rsid w:val="00665ECD"/>
  </w:style>
  <w:style w:type="character" w:customStyle="1" w:styleId="ListLabel287">
    <w:name w:val="ListLabel 287"/>
    <w:uiPriority w:val="99"/>
    <w:qFormat/>
    <w:rsid w:val="00665ECD"/>
  </w:style>
  <w:style w:type="character" w:customStyle="1" w:styleId="ListLabel288">
    <w:name w:val="ListLabel 288"/>
    <w:uiPriority w:val="99"/>
    <w:qFormat/>
    <w:rsid w:val="00665ECD"/>
  </w:style>
  <w:style w:type="character" w:customStyle="1" w:styleId="ListLabel289">
    <w:name w:val="ListLabel 289"/>
    <w:uiPriority w:val="99"/>
    <w:qFormat/>
    <w:rsid w:val="00665ECD"/>
    <w:rPr>
      <w:b/>
      <w:color w:val="00000A"/>
      <w:sz w:val="20"/>
    </w:rPr>
  </w:style>
  <w:style w:type="character" w:customStyle="1" w:styleId="ListLabel290">
    <w:name w:val="ListLabel 290"/>
    <w:uiPriority w:val="99"/>
    <w:qFormat/>
    <w:rsid w:val="00665ECD"/>
  </w:style>
  <w:style w:type="character" w:customStyle="1" w:styleId="ListLabel291">
    <w:name w:val="ListLabel 291"/>
    <w:uiPriority w:val="99"/>
    <w:qFormat/>
    <w:rsid w:val="00665ECD"/>
  </w:style>
  <w:style w:type="character" w:customStyle="1" w:styleId="ListLabel292">
    <w:name w:val="ListLabel 292"/>
    <w:uiPriority w:val="99"/>
    <w:qFormat/>
    <w:rsid w:val="00665ECD"/>
  </w:style>
  <w:style w:type="character" w:customStyle="1" w:styleId="ListLabel293">
    <w:name w:val="ListLabel 293"/>
    <w:uiPriority w:val="99"/>
    <w:qFormat/>
    <w:rsid w:val="00665ECD"/>
  </w:style>
  <w:style w:type="character" w:customStyle="1" w:styleId="ListLabel294">
    <w:name w:val="ListLabel 294"/>
    <w:uiPriority w:val="99"/>
    <w:qFormat/>
    <w:rsid w:val="00665ECD"/>
  </w:style>
  <w:style w:type="character" w:customStyle="1" w:styleId="ListLabel295">
    <w:name w:val="ListLabel 295"/>
    <w:uiPriority w:val="99"/>
    <w:qFormat/>
    <w:rsid w:val="00665ECD"/>
  </w:style>
  <w:style w:type="character" w:customStyle="1" w:styleId="ListLabel296">
    <w:name w:val="ListLabel 296"/>
    <w:uiPriority w:val="99"/>
    <w:qFormat/>
    <w:rsid w:val="00665ECD"/>
  </w:style>
  <w:style w:type="character" w:customStyle="1" w:styleId="ListLabel297">
    <w:name w:val="ListLabel 297"/>
    <w:uiPriority w:val="99"/>
    <w:qFormat/>
    <w:rsid w:val="00665ECD"/>
  </w:style>
  <w:style w:type="character" w:customStyle="1" w:styleId="ListLabel298">
    <w:name w:val="ListLabel 298"/>
    <w:uiPriority w:val="99"/>
    <w:qFormat/>
    <w:rsid w:val="00665ECD"/>
    <w:rPr>
      <w:b/>
      <w:color w:val="00000A"/>
      <w:sz w:val="20"/>
    </w:rPr>
  </w:style>
  <w:style w:type="character" w:customStyle="1" w:styleId="Bullets">
    <w:name w:val="Bullets"/>
    <w:uiPriority w:val="99"/>
    <w:qFormat/>
    <w:rsid w:val="00665ECD"/>
    <w:rPr>
      <w:rFonts w:ascii="OpenSymbol" w:hAnsi="OpenSymbol"/>
    </w:rPr>
  </w:style>
  <w:style w:type="character" w:customStyle="1" w:styleId="StrongEmphasis">
    <w:name w:val="Strong Emphasis"/>
    <w:uiPriority w:val="99"/>
    <w:qFormat/>
    <w:rsid w:val="00665ECD"/>
    <w:rPr>
      <w:b/>
    </w:rPr>
  </w:style>
  <w:style w:type="character" w:customStyle="1" w:styleId="ListLabel299">
    <w:name w:val="ListLabel 299"/>
    <w:uiPriority w:val="99"/>
    <w:qFormat/>
    <w:rsid w:val="00665ECD"/>
    <w:rPr>
      <w:sz w:val="20"/>
    </w:rPr>
  </w:style>
  <w:style w:type="character" w:customStyle="1" w:styleId="ListLabel300">
    <w:name w:val="ListLabel 300"/>
    <w:uiPriority w:val="99"/>
    <w:qFormat/>
    <w:rsid w:val="00665ECD"/>
  </w:style>
  <w:style w:type="character" w:customStyle="1" w:styleId="ListLabel301">
    <w:name w:val="ListLabel 301"/>
    <w:uiPriority w:val="99"/>
    <w:qFormat/>
    <w:rsid w:val="00665ECD"/>
  </w:style>
  <w:style w:type="character" w:customStyle="1" w:styleId="ListLabel302">
    <w:name w:val="ListLabel 302"/>
    <w:uiPriority w:val="99"/>
    <w:qFormat/>
    <w:rsid w:val="00665ECD"/>
  </w:style>
  <w:style w:type="character" w:customStyle="1" w:styleId="ListLabel303">
    <w:name w:val="ListLabel 303"/>
    <w:uiPriority w:val="99"/>
    <w:qFormat/>
    <w:rsid w:val="00665ECD"/>
  </w:style>
  <w:style w:type="character" w:customStyle="1" w:styleId="ListLabel304">
    <w:name w:val="ListLabel 304"/>
    <w:uiPriority w:val="99"/>
    <w:qFormat/>
    <w:rsid w:val="00665ECD"/>
  </w:style>
  <w:style w:type="character" w:customStyle="1" w:styleId="ListLabel305">
    <w:name w:val="ListLabel 305"/>
    <w:uiPriority w:val="99"/>
    <w:qFormat/>
    <w:rsid w:val="00665ECD"/>
  </w:style>
  <w:style w:type="character" w:customStyle="1" w:styleId="ListLabel306">
    <w:name w:val="ListLabel 306"/>
    <w:uiPriority w:val="99"/>
    <w:qFormat/>
    <w:rsid w:val="00665ECD"/>
  </w:style>
  <w:style w:type="character" w:customStyle="1" w:styleId="ListLabel307">
    <w:name w:val="ListLabel 307"/>
    <w:uiPriority w:val="99"/>
    <w:qFormat/>
    <w:rsid w:val="00665ECD"/>
  </w:style>
  <w:style w:type="character" w:customStyle="1" w:styleId="ListLabel308">
    <w:name w:val="ListLabel 308"/>
    <w:uiPriority w:val="99"/>
    <w:qFormat/>
    <w:rsid w:val="00665ECD"/>
    <w:rPr>
      <w:sz w:val="20"/>
    </w:rPr>
  </w:style>
  <w:style w:type="character" w:customStyle="1" w:styleId="ListLabel309">
    <w:name w:val="ListLabel 309"/>
    <w:uiPriority w:val="99"/>
    <w:qFormat/>
    <w:rsid w:val="00665ECD"/>
    <w:rPr>
      <w:sz w:val="20"/>
    </w:rPr>
  </w:style>
  <w:style w:type="character" w:customStyle="1" w:styleId="ListLabel310">
    <w:name w:val="ListLabel 310"/>
    <w:uiPriority w:val="99"/>
    <w:qFormat/>
    <w:rsid w:val="00665ECD"/>
  </w:style>
  <w:style w:type="character" w:customStyle="1" w:styleId="ListLabel311">
    <w:name w:val="ListLabel 311"/>
    <w:uiPriority w:val="99"/>
    <w:qFormat/>
    <w:rsid w:val="00665ECD"/>
  </w:style>
  <w:style w:type="character" w:customStyle="1" w:styleId="ListLabel312">
    <w:name w:val="ListLabel 312"/>
    <w:uiPriority w:val="99"/>
    <w:qFormat/>
    <w:rsid w:val="00665ECD"/>
  </w:style>
  <w:style w:type="character" w:customStyle="1" w:styleId="ListLabel313">
    <w:name w:val="ListLabel 313"/>
    <w:uiPriority w:val="99"/>
    <w:qFormat/>
    <w:rsid w:val="00665ECD"/>
  </w:style>
  <w:style w:type="character" w:customStyle="1" w:styleId="ListLabel314">
    <w:name w:val="ListLabel 314"/>
    <w:uiPriority w:val="99"/>
    <w:qFormat/>
    <w:rsid w:val="00665ECD"/>
  </w:style>
  <w:style w:type="character" w:customStyle="1" w:styleId="ListLabel315">
    <w:name w:val="ListLabel 315"/>
    <w:uiPriority w:val="99"/>
    <w:qFormat/>
    <w:rsid w:val="00665ECD"/>
  </w:style>
  <w:style w:type="character" w:customStyle="1" w:styleId="ListLabel316">
    <w:name w:val="ListLabel 316"/>
    <w:uiPriority w:val="99"/>
    <w:qFormat/>
    <w:rsid w:val="00665ECD"/>
  </w:style>
  <w:style w:type="character" w:customStyle="1" w:styleId="ListLabel317">
    <w:name w:val="ListLabel 317"/>
    <w:uiPriority w:val="99"/>
    <w:qFormat/>
    <w:rsid w:val="00665ECD"/>
  </w:style>
  <w:style w:type="character" w:customStyle="1" w:styleId="ListLabel318">
    <w:name w:val="ListLabel 318"/>
    <w:uiPriority w:val="99"/>
    <w:qFormat/>
    <w:rsid w:val="00665ECD"/>
    <w:rPr>
      <w:sz w:val="20"/>
    </w:rPr>
  </w:style>
  <w:style w:type="character" w:customStyle="1" w:styleId="ListLabel319">
    <w:name w:val="ListLabel 319"/>
    <w:uiPriority w:val="99"/>
    <w:qFormat/>
    <w:rsid w:val="00665ECD"/>
  </w:style>
  <w:style w:type="character" w:customStyle="1" w:styleId="ListLabel320">
    <w:name w:val="ListLabel 320"/>
    <w:uiPriority w:val="99"/>
    <w:qFormat/>
    <w:rsid w:val="00665ECD"/>
  </w:style>
  <w:style w:type="character" w:customStyle="1" w:styleId="ListLabel321">
    <w:name w:val="ListLabel 321"/>
    <w:uiPriority w:val="99"/>
    <w:qFormat/>
    <w:rsid w:val="00665ECD"/>
  </w:style>
  <w:style w:type="character" w:customStyle="1" w:styleId="ListLabel322">
    <w:name w:val="ListLabel 322"/>
    <w:uiPriority w:val="99"/>
    <w:qFormat/>
    <w:rsid w:val="00665ECD"/>
  </w:style>
  <w:style w:type="character" w:customStyle="1" w:styleId="ListLabel323">
    <w:name w:val="ListLabel 323"/>
    <w:uiPriority w:val="99"/>
    <w:qFormat/>
    <w:rsid w:val="00665ECD"/>
  </w:style>
  <w:style w:type="character" w:customStyle="1" w:styleId="ListLabel324">
    <w:name w:val="ListLabel 324"/>
    <w:uiPriority w:val="99"/>
    <w:qFormat/>
    <w:rsid w:val="00665ECD"/>
  </w:style>
  <w:style w:type="character" w:customStyle="1" w:styleId="ListLabel325">
    <w:name w:val="ListLabel 325"/>
    <w:uiPriority w:val="99"/>
    <w:qFormat/>
    <w:rsid w:val="00665ECD"/>
  </w:style>
  <w:style w:type="character" w:customStyle="1" w:styleId="ListLabel326">
    <w:name w:val="ListLabel 326"/>
    <w:uiPriority w:val="99"/>
    <w:qFormat/>
    <w:rsid w:val="00665ECD"/>
  </w:style>
  <w:style w:type="character" w:customStyle="1" w:styleId="ListLabel327">
    <w:name w:val="ListLabel 327"/>
    <w:uiPriority w:val="99"/>
    <w:qFormat/>
    <w:rsid w:val="00665ECD"/>
    <w:rPr>
      <w:b/>
      <w:sz w:val="20"/>
    </w:rPr>
  </w:style>
  <w:style w:type="character" w:customStyle="1" w:styleId="ListLabel328">
    <w:name w:val="ListLabel 328"/>
    <w:uiPriority w:val="99"/>
    <w:qFormat/>
    <w:rsid w:val="00665ECD"/>
  </w:style>
  <w:style w:type="character" w:customStyle="1" w:styleId="ListLabel329">
    <w:name w:val="ListLabel 329"/>
    <w:uiPriority w:val="99"/>
    <w:qFormat/>
    <w:rsid w:val="00665ECD"/>
  </w:style>
  <w:style w:type="character" w:customStyle="1" w:styleId="ListLabel330">
    <w:name w:val="ListLabel 330"/>
    <w:uiPriority w:val="99"/>
    <w:qFormat/>
    <w:rsid w:val="00665ECD"/>
  </w:style>
  <w:style w:type="character" w:customStyle="1" w:styleId="ListLabel331">
    <w:name w:val="ListLabel 331"/>
    <w:uiPriority w:val="99"/>
    <w:qFormat/>
    <w:rsid w:val="00665ECD"/>
  </w:style>
  <w:style w:type="character" w:customStyle="1" w:styleId="ListLabel332">
    <w:name w:val="ListLabel 332"/>
    <w:uiPriority w:val="99"/>
    <w:qFormat/>
    <w:rsid w:val="00665ECD"/>
  </w:style>
  <w:style w:type="character" w:customStyle="1" w:styleId="ListLabel333">
    <w:name w:val="ListLabel 333"/>
    <w:uiPriority w:val="99"/>
    <w:qFormat/>
    <w:rsid w:val="00665ECD"/>
  </w:style>
  <w:style w:type="character" w:customStyle="1" w:styleId="ListLabel334">
    <w:name w:val="ListLabel 334"/>
    <w:uiPriority w:val="99"/>
    <w:qFormat/>
    <w:rsid w:val="00665ECD"/>
  </w:style>
  <w:style w:type="character" w:customStyle="1" w:styleId="ListLabel335">
    <w:name w:val="ListLabel 335"/>
    <w:uiPriority w:val="99"/>
    <w:qFormat/>
    <w:rsid w:val="00665ECD"/>
  </w:style>
  <w:style w:type="character" w:customStyle="1" w:styleId="ListLabel336">
    <w:name w:val="ListLabel 336"/>
    <w:uiPriority w:val="99"/>
    <w:qFormat/>
    <w:rsid w:val="00665ECD"/>
    <w:rPr>
      <w:sz w:val="20"/>
    </w:rPr>
  </w:style>
  <w:style w:type="character" w:customStyle="1" w:styleId="ListLabel337">
    <w:name w:val="ListLabel 337"/>
    <w:uiPriority w:val="99"/>
    <w:qFormat/>
    <w:rsid w:val="00665ECD"/>
  </w:style>
  <w:style w:type="character" w:customStyle="1" w:styleId="ListLabel338">
    <w:name w:val="ListLabel 338"/>
    <w:uiPriority w:val="99"/>
    <w:qFormat/>
    <w:rsid w:val="00665ECD"/>
  </w:style>
  <w:style w:type="character" w:customStyle="1" w:styleId="ListLabel339">
    <w:name w:val="ListLabel 339"/>
    <w:uiPriority w:val="99"/>
    <w:qFormat/>
    <w:rsid w:val="00665ECD"/>
  </w:style>
  <w:style w:type="character" w:customStyle="1" w:styleId="ListLabel340">
    <w:name w:val="ListLabel 340"/>
    <w:uiPriority w:val="99"/>
    <w:qFormat/>
    <w:rsid w:val="00665ECD"/>
  </w:style>
  <w:style w:type="character" w:customStyle="1" w:styleId="ListLabel341">
    <w:name w:val="ListLabel 341"/>
    <w:uiPriority w:val="99"/>
    <w:qFormat/>
    <w:rsid w:val="00665ECD"/>
  </w:style>
  <w:style w:type="character" w:customStyle="1" w:styleId="ListLabel342">
    <w:name w:val="ListLabel 342"/>
    <w:uiPriority w:val="99"/>
    <w:qFormat/>
    <w:rsid w:val="00665ECD"/>
  </w:style>
  <w:style w:type="character" w:customStyle="1" w:styleId="ListLabel343">
    <w:name w:val="ListLabel 343"/>
    <w:uiPriority w:val="99"/>
    <w:qFormat/>
    <w:rsid w:val="00665ECD"/>
  </w:style>
  <w:style w:type="character" w:customStyle="1" w:styleId="ListLabel344">
    <w:name w:val="ListLabel 344"/>
    <w:uiPriority w:val="99"/>
    <w:qFormat/>
    <w:rsid w:val="00665ECD"/>
  </w:style>
  <w:style w:type="character" w:customStyle="1" w:styleId="ListLabel345">
    <w:name w:val="ListLabel 345"/>
    <w:uiPriority w:val="99"/>
    <w:qFormat/>
    <w:rsid w:val="00665ECD"/>
    <w:rPr>
      <w:sz w:val="20"/>
    </w:rPr>
  </w:style>
  <w:style w:type="character" w:customStyle="1" w:styleId="ListLabel346">
    <w:name w:val="ListLabel 346"/>
    <w:uiPriority w:val="99"/>
    <w:qFormat/>
    <w:rsid w:val="00665ECD"/>
  </w:style>
  <w:style w:type="character" w:customStyle="1" w:styleId="ListLabel347">
    <w:name w:val="ListLabel 347"/>
    <w:uiPriority w:val="99"/>
    <w:qFormat/>
    <w:rsid w:val="00665ECD"/>
  </w:style>
  <w:style w:type="character" w:customStyle="1" w:styleId="ListLabel348">
    <w:name w:val="ListLabel 348"/>
    <w:uiPriority w:val="99"/>
    <w:qFormat/>
    <w:rsid w:val="00665ECD"/>
  </w:style>
  <w:style w:type="character" w:customStyle="1" w:styleId="ListLabel349">
    <w:name w:val="ListLabel 349"/>
    <w:uiPriority w:val="99"/>
    <w:qFormat/>
    <w:rsid w:val="00665ECD"/>
  </w:style>
  <w:style w:type="character" w:customStyle="1" w:styleId="ListLabel350">
    <w:name w:val="ListLabel 350"/>
    <w:uiPriority w:val="99"/>
    <w:qFormat/>
    <w:rsid w:val="00665ECD"/>
  </w:style>
  <w:style w:type="character" w:customStyle="1" w:styleId="ListLabel351">
    <w:name w:val="ListLabel 351"/>
    <w:uiPriority w:val="99"/>
    <w:qFormat/>
    <w:rsid w:val="00665ECD"/>
  </w:style>
  <w:style w:type="character" w:customStyle="1" w:styleId="ListLabel352">
    <w:name w:val="ListLabel 352"/>
    <w:uiPriority w:val="99"/>
    <w:qFormat/>
    <w:rsid w:val="00665ECD"/>
  </w:style>
  <w:style w:type="character" w:customStyle="1" w:styleId="ListLabel353">
    <w:name w:val="ListLabel 353"/>
    <w:uiPriority w:val="99"/>
    <w:qFormat/>
    <w:rsid w:val="00665ECD"/>
  </w:style>
  <w:style w:type="character" w:customStyle="1" w:styleId="ListLabel354">
    <w:name w:val="ListLabel 354"/>
    <w:uiPriority w:val="99"/>
    <w:qFormat/>
    <w:rsid w:val="00665ECD"/>
    <w:rPr>
      <w:sz w:val="20"/>
    </w:rPr>
  </w:style>
  <w:style w:type="character" w:customStyle="1" w:styleId="ListLabel355">
    <w:name w:val="ListLabel 355"/>
    <w:uiPriority w:val="99"/>
    <w:qFormat/>
    <w:rsid w:val="00665ECD"/>
  </w:style>
  <w:style w:type="character" w:customStyle="1" w:styleId="ListLabel356">
    <w:name w:val="ListLabel 356"/>
    <w:uiPriority w:val="99"/>
    <w:qFormat/>
    <w:rsid w:val="00665ECD"/>
  </w:style>
  <w:style w:type="character" w:customStyle="1" w:styleId="ListLabel357">
    <w:name w:val="ListLabel 357"/>
    <w:uiPriority w:val="99"/>
    <w:qFormat/>
    <w:rsid w:val="00665ECD"/>
  </w:style>
  <w:style w:type="character" w:customStyle="1" w:styleId="ListLabel358">
    <w:name w:val="ListLabel 358"/>
    <w:uiPriority w:val="99"/>
    <w:qFormat/>
    <w:rsid w:val="00665ECD"/>
  </w:style>
  <w:style w:type="character" w:customStyle="1" w:styleId="ListLabel359">
    <w:name w:val="ListLabel 359"/>
    <w:uiPriority w:val="99"/>
    <w:qFormat/>
    <w:rsid w:val="00665ECD"/>
  </w:style>
  <w:style w:type="character" w:customStyle="1" w:styleId="ListLabel360">
    <w:name w:val="ListLabel 360"/>
    <w:uiPriority w:val="99"/>
    <w:qFormat/>
    <w:rsid w:val="00665ECD"/>
  </w:style>
  <w:style w:type="character" w:customStyle="1" w:styleId="ListLabel361">
    <w:name w:val="ListLabel 361"/>
    <w:uiPriority w:val="99"/>
    <w:qFormat/>
    <w:rsid w:val="00665ECD"/>
  </w:style>
  <w:style w:type="character" w:customStyle="1" w:styleId="ListLabel362">
    <w:name w:val="ListLabel 362"/>
    <w:uiPriority w:val="99"/>
    <w:qFormat/>
    <w:rsid w:val="00665ECD"/>
  </w:style>
  <w:style w:type="character" w:customStyle="1" w:styleId="ListLabel363">
    <w:name w:val="ListLabel 363"/>
    <w:uiPriority w:val="99"/>
    <w:qFormat/>
    <w:rsid w:val="00665ECD"/>
    <w:rPr>
      <w:sz w:val="20"/>
    </w:rPr>
  </w:style>
  <w:style w:type="character" w:customStyle="1" w:styleId="ListLabel364">
    <w:name w:val="ListLabel 364"/>
    <w:uiPriority w:val="99"/>
    <w:qFormat/>
    <w:rsid w:val="00665ECD"/>
  </w:style>
  <w:style w:type="character" w:customStyle="1" w:styleId="ListLabel365">
    <w:name w:val="ListLabel 365"/>
    <w:uiPriority w:val="99"/>
    <w:qFormat/>
    <w:rsid w:val="00665ECD"/>
  </w:style>
  <w:style w:type="character" w:customStyle="1" w:styleId="ListLabel366">
    <w:name w:val="ListLabel 366"/>
    <w:uiPriority w:val="99"/>
    <w:qFormat/>
    <w:rsid w:val="00665ECD"/>
  </w:style>
  <w:style w:type="character" w:customStyle="1" w:styleId="ListLabel367">
    <w:name w:val="ListLabel 367"/>
    <w:uiPriority w:val="99"/>
    <w:qFormat/>
    <w:rsid w:val="00665ECD"/>
  </w:style>
  <w:style w:type="character" w:customStyle="1" w:styleId="ListLabel368">
    <w:name w:val="ListLabel 368"/>
    <w:uiPriority w:val="99"/>
    <w:qFormat/>
    <w:rsid w:val="00665ECD"/>
  </w:style>
  <w:style w:type="character" w:customStyle="1" w:styleId="ListLabel369">
    <w:name w:val="ListLabel 369"/>
    <w:uiPriority w:val="99"/>
    <w:qFormat/>
    <w:rsid w:val="00665ECD"/>
  </w:style>
  <w:style w:type="character" w:customStyle="1" w:styleId="ListLabel370">
    <w:name w:val="ListLabel 370"/>
    <w:uiPriority w:val="99"/>
    <w:qFormat/>
    <w:rsid w:val="00665ECD"/>
  </w:style>
  <w:style w:type="character" w:customStyle="1" w:styleId="ListLabel371">
    <w:name w:val="ListLabel 371"/>
    <w:uiPriority w:val="99"/>
    <w:qFormat/>
    <w:rsid w:val="00665ECD"/>
  </w:style>
  <w:style w:type="character" w:customStyle="1" w:styleId="ListLabel372">
    <w:name w:val="ListLabel 372"/>
    <w:uiPriority w:val="99"/>
    <w:qFormat/>
    <w:rsid w:val="00665ECD"/>
    <w:rPr>
      <w:sz w:val="20"/>
    </w:rPr>
  </w:style>
  <w:style w:type="character" w:customStyle="1" w:styleId="ListLabel373">
    <w:name w:val="ListLabel 373"/>
    <w:uiPriority w:val="99"/>
    <w:qFormat/>
    <w:rsid w:val="00665ECD"/>
  </w:style>
  <w:style w:type="character" w:customStyle="1" w:styleId="ListLabel374">
    <w:name w:val="ListLabel 374"/>
    <w:uiPriority w:val="99"/>
    <w:qFormat/>
    <w:rsid w:val="00665ECD"/>
  </w:style>
  <w:style w:type="character" w:customStyle="1" w:styleId="ListLabel375">
    <w:name w:val="ListLabel 375"/>
    <w:uiPriority w:val="99"/>
    <w:qFormat/>
    <w:rsid w:val="00665ECD"/>
  </w:style>
  <w:style w:type="character" w:customStyle="1" w:styleId="ListLabel376">
    <w:name w:val="ListLabel 376"/>
    <w:uiPriority w:val="99"/>
    <w:qFormat/>
    <w:rsid w:val="00665ECD"/>
  </w:style>
  <w:style w:type="character" w:customStyle="1" w:styleId="ListLabel377">
    <w:name w:val="ListLabel 377"/>
    <w:uiPriority w:val="99"/>
    <w:qFormat/>
    <w:rsid w:val="00665ECD"/>
  </w:style>
  <w:style w:type="character" w:customStyle="1" w:styleId="ListLabel378">
    <w:name w:val="ListLabel 378"/>
    <w:uiPriority w:val="99"/>
    <w:qFormat/>
    <w:rsid w:val="00665ECD"/>
  </w:style>
  <w:style w:type="character" w:customStyle="1" w:styleId="ListLabel379">
    <w:name w:val="ListLabel 379"/>
    <w:uiPriority w:val="99"/>
    <w:qFormat/>
    <w:rsid w:val="00665ECD"/>
  </w:style>
  <w:style w:type="character" w:customStyle="1" w:styleId="ListLabel380">
    <w:name w:val="ListLabel 380"/>
    <w:uiPriority w:val="99"/>
    <w:qFormat/>
    <w:rsid w:val="00665ECD"/>
  </w:style>
  <w:style w:type="character" w:customStyle="1" w:styleId="ListLabel381">
    <w:name w:val="ListLabel 381"/>
    <w:uiPriority w:val="99"/>
    <w:qFormat/>
    <w:rsid w:val="00665ECD"/>
    <w:rPr>
      <w:b/>
      <w:color w:val="00000A"/>
      <w:sz w:val="20"/>
    </w:rPr>
  </w:style>
  <w:style w:type="character" w:customStyle="1" w:styleId="ListLabel382">
    <w:name w:val="ListLabel 382"/>
    <w:uiPriority w:val="99"/>
    <w:qFormat/>
    <w:rsid w:val="00665ECD"/>
  </w:style>
  <w:style w:type="character" w:customStyle="1" w:styleId="ListLabel383">
    <w:name w:val="ListLabel 383"/>
    <w:uiPriority w:val="99"/>
    <w:qFormat/>
    <w:rsid w:val="00665ECD"/>
  </w:style>
  <w:style w:type="character" w:customStyle="1" w:styleId="ListLabel384">
    <w:name w:val="ListLabel 384"/>
    <w:uiPriority w:val="99"/>
    <w:qFormat/>
    <w:rsid w:val="00665ECD"/>
  </w:style>
  <w:style w:type="character" w:customStyle="1" w:styleId="ListLabel385">
    <w:name w:val="ListLabel 385"/>
    <w:uiPriority w:val="99"/>
    <w:qFormat/>
    <w:rsid w:val="00665ECD"/>
  </w:style>
  <w:style w:type="character" w:customStyle="1" w:styleId="ListLabel386">
    <w:name w:val="ListLabel 386"/>
    <w:uiPriority w:val="99"/>
    <w:qFormat/>
    <w:rsid w:val="00665ECD"/>
  </w:style>
  <w:style w:type="character" w:customStyle="1" w:styleId="ListLabel387">
    <w:name w:val="ListLabel 387"/>
    <w:uiPriority w:val="99"/>
    <w:qFormat/>
    <w:rsid w:val="00665ECD"/>
  </w:style>
  <w:style w:type="character" w:customStyle="1" w:styleId="ListLabel388">
    <w:name w:val="ListLabel 388"/>
    <w:uiPriority w:val="99"/>
    <w:qFormat/>
    <w:rsid w:val="00665ECD"/>
  </w:style>
  <w:style w:type="character" w:customStyle="1" w:styleId="ListLabel389">
    <w:name w:val="ListLabel 389"/>
    <w:uiPriority w:val="99"/>
    <w:qFormat/>
    <w:rsid w:val="00665ECD"/>
  </w:style>
  <w:style w:type="character" w:customStyle="1" w:styleId="ListLabel390">
    <w:name w:val="ListLabel 390"/>
    <w:uiPriority w:val="99"/>
    <w:qFormat/>
    <w:rsid w:val="00665ECD"/>
    <w:rPr>
      <w:b/>
      <w:color w:val="00000A"/>
      <w:sz w:val="20"/>
    </w:rPr>
  </w:style>
  <w:style w:type="character" w:customStyle="1" w:styleId="ListLabel391">
    <w:name w:val="ListLabel 391"/>
    <w:uiPriority w:val="99"/>
    <w:qFormat/>
    <w:rsid w:val="00665ECD"/>
  </w:style>
  <w:style w:type="character" w:customStyle="1" w:styleId="ListLabel392">
    <w:name w:val="ListLabel 392"/>
    <w:uiPriority w:val="99"/>
    <w:qFormat/>
    <w:rsid w:val="00665ECD"/>
  </w:style>
  <w:style w:type="character" w:customStyle="1" w:styleId="ListLabel393">
    <w:name w:val="ListLabel 393"/>
    <w:uiPriority w:val="99"/>
    <w:qFormat/>
    <w:rsid w:val="00665ECD"/>
  </w:style>
  <w:style w:type="character" w:customStyle="1" w:styleId="ListLabel394">
    <w:name w:val="ListLabel 394"/>
    <w:uiPriority w:val="99"/>
    <w:qFormat/>
    <w:rsid w:val="00665ECD"/>
  </w:style>
  <w:style w:type="character" w:customStyle="1" w:styleId="ListLabel395">
    <w:name w:val="ListLabel 395"/>
    <w:uiPriority w:val="99"/>
    <w:qFormat/>
    <w:rsid w:val="00665ECD"/>
  </w:style>
  <w:style w:type="character" w:customStyle="1" w:styleId="ListLabel396">
    <w:name w:val="ListLabel 396"/>
    <w:uiPriority w:val="99"/>
    <w:qFormat/>
    <w:rsid w:val="00665ECD"/>
  </w:style>
  <w:style w:type="character" w:customStyle="1" w:styleId="ListLabel397">
    <w:name w:val="ListLabel 397"/>
    <w:uiPriority w:val="99"/>
    <w:qFormat/>
    <w:rsid w:val="00665ECD"/>
  </w:style>
  <w:style w:type="character" w:customStyle="1" w:styleId="ListLabel398">
    <w:name w:val="ListLabel 398"/>
    <w:uiPriority w:val="99"/>
    <w:qFormat/>
    <w:rsid w:val="00665ECD"/>
  </w:style>
  <w:style w:type="paragraph" w:customStyle="1" w:styleId="Caption1">
    <w:name w:val="Caption1"/>
    <w:basedOn w:val="a2"/>
    <w:uiPriority w:val="99"/>
    <w:qFormat/>
    <w:rsid w:val="00665ECD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1">
    <w:name w:val="Footer1"/>
    <w:basedOn w:val="a2"/>
    <w:uiPriority w:val="99"/>
    <w:qFormat/>
    <w:rsid w:val="00665ECD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2">
    <w:name w:val="Header2"/>
    <w:basedOn w:val="a2"/>
    <w:uiPriority w:val="99"/>
    <w:qFormat/>
    <w:rsid w:val="00665ECD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1">
    <w:name w:val="TOC 11"/>
    <w:basedOn w:val="a2"/>
    <w:uiPriority w:val="99"/>
    <w:qFormat/>
    <w:rsid w:val="00665ECD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1ffffff3">
    <w:name w:val="Знак Знак Знак Знак Знак Знак Знак Знак Знак Знак Знак Знак Знак Знак Знак Знак Знак Знак Знак Знак Знак Знак Знак Знак Знак1"/>
    <w:basedOn w:val="a2"/>
    <w:uiPriority w:val="99"/>
    <w:qFormat/>
    <w:rsid w:val="00665EC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color w:val="00000A"/>
      <w:sz w:val="20"/>
      <w:lang w:val="en-US" w:eastAsia="en-US"/>
    </w:rPr>
  </w:style>
  <w:style w:type="paragraph" w:customStyle="1" w:styleId="TOC21">
    <w:name w:val="TOC 21"/>
    <w:basedOn w:val="a2"/>
    <w:uiPriority w:val="99"/>
    <w:qFormat/>
    <w:rsid w:val="00665ECD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1ffffff4">
    <w:name w:val="ͮ𬠫1"/>
    <w:uiPriority w:val="99"/>
    <w:qFormat/>
    <w:rsid w:val="00665ECD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A"/>
      <w:sz w:val="20"/>
      <w:szCs w:val="20"/>
      <w:lang w:val="en-US" w:eastAsia="ru-RU"/>
    </w:rPr>
  </w:style>
  <w:style w:type="paragraph" w:customStyle="1" w:styleId="TOC31">
    <w:name w:val="TOC 31"/>
    <w:basedOn w:val="a2"/>
    <w:uiPriority w:val="99"/>
    <w:qFormat/>
    <w:rsid w:val="00665ECD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1">
    <w:name w:val="TOC 41"/>
    <w:basedOn w:val="a2"/>
    <w:uiPriority w:val="99"/>
    <w:qFormat/>
    <w:rsid w:val="00665ECD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1">
    <w:name w:val="TOC 51"/>
    <w:basedOn w:val="a2"/>
    <w:uiPriority w:val="99"/>
    <w:qFormat/>
    <w:rsid w:val="00665ECD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1">
    <w:name w:val="TOC 61"/>
    <w:basedOn w:val="a2"/>
    <w:uiPriority w:val="99"/>
    <w:qFormat/>
    <w:rsid w:val="00665ECD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1">
    <w:name w:val="TOC 71"/>
    <w:basedOn w:val="a2"/>
    <w:uiPriority w:val="99"/>
    <w:qFormat/>
    <w:rsid w:val="00665ECD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1">
    <w:name w:val="TOC 81"/>
    <w:basedOn w:val="a2"/>
    <w:uiPriority w:val="99"/>
    <w:qFormat/>
    <w:rsid w:val="00665ECD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1">
    <w:name w:val="TOC 91"/>
    <w:basedOn w:val="a2"/>
    <w:uiPriority w:val="99"/>
    <w:qFormat/>
    <w:rsid w:val="00665ECD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PreformattedText">
    <w:name w:val="Preformatted Text"/>
    <w:basedOn w:val="a2"/>
    <w:uiPriority w:val="99"/>
    <w:qFormat/>
    <w:rsid w:val="00665ECD"/>
    <w:pPr>
      <w:widowControl/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9c">
    <w:name w:val="Стиль9"/>
    <w:uiPriority w:val="99"/>
    <w:qFormat/>
    <w:rsid w:val="00665E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4">
    <w:name w:val="Body Text 3 Char4"/>
    <w:uiPriority w:val="99"/>
    <w:locked/>
    <w:rsid w:val="00665ECD"/>
    <w:rPr>
      <w:sz w:val="16"/>
    </w:rPr>
  </w:style>
  <w:style w:type="paragraph" w:customStyle="1" w:styleId="7f1">
    <w:name w:val="Знак7"/>
    <w:basedOn w:val="a2"/>
    <w:uiPriority w:val="99"/>
    <w:qFormat/>
    <w:rsid w:val="00665ECD"/>
    <w:pPr>
      <w:widowControl/>
      <w:snapToGrid/>
      <w:spacing w:before="0" w:after="160" w:line="240" w:lineRule="exact"/>
    </w:pPr>
    <w:rPr>
      <w:rFonts w:ascii="Verdana" w:eastAsia="Times New Roman" w:hAnsi="Verdana"/>
      <w:sz w:val="20"/>
      <w:lang w:val="en-US" w:eastAsia="en-US"/>
    </w:rPr>
  </w:style>
  <w:style w:type="character" w:customStyle="1" w:styleId="6230">
    <w:name w:val="Знак Знак623"/>
    <w:uiPriority w:val="99"/>
    <w:rsid w:val="00665ECD"/>
    <w:rPr>
      <w:rFonts w:ascii="Cambria" w:hAnsi="Cambria"/>
      <w:b/>
      <w:kern w:val="1"/>
      <w:sz w:val="32"/>
      <w:lang w:val="ru-RU" w:eastAsia="ar-SA" w:bidi="ar-SA"/>
    </w:rPr>
  </w:style>
  <w:style w:type="paragraph" w:customStyle="1" w:styleId="TOCHeading1">
    <w:name w:val="TOC Heading1"/>
    <w:basedOn w:val="10"/>
    <w:next w:val="a2"/>
    <w:uiPriority w:val="99"/>
    <w:qFormat/>
    <w:rsid w:val="00665EC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character" w:customStyle="1" w:styleId="QuoteChar5">
    <w:name w:val="Quote Char5"/>
    <w:uiPriority w:val="99"/>
    <w:locked/>
    <w:rsid w:val="00665ECD"/>
    <w:rPr>
      <w:i/>
      <w:color w:val="000000"/>
      <w:sz w:val="24"/>
    </w:rPr>
  </w:style>
  <w:style w:type="character" w:customStyle="1" w:styleId="IntenseQuoteChar5">
    <w:name w:val="Intense Quote Char5"/>
    <w:uiPriority w:val="99"/>
    <w:locked/>
    <w:rsid w:val="00665ECD"/>
    <w:rPr>
      <w:b/>
      <w:i/>
      <w:color w:val="4F81BD"/>
      <w:sz w:val="24"/>
    </w:rPr>
  </w:style>
  <w:style w:type="paragraph" w:customStyle="1" w:styleId="11ff8">
    <w:name w:val="Знак Знак Знак Знак Знак Знак Знак Знак Знак Знак Знак Знак Знак11"/>
    <w:basedOn w:val="a2"/>
    <w:uiPriority w:val="99"/>
    <w:qFormat/>
    <w:rsid w:val="00665EC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BodyText221">
    <w:name w:val="Body Text 221"/>
    <w:basedOn w:val="a2"/>
    <w:uiPriority w:val="99"/>
    <w:qFormat/>
    <w:rsid w:val="00665ECD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sz w:val="22"/>
      <w:szCs w:val="22"/>
      <w:lang w:val="en-US"/>
    </w:rPr>
  </w:style>
  <w:style w:type="paragraph" w:customStyle="1" w:styleId="Heading112">
    <w:name w:val="Heading 112"/>
    <w:basedOn w:val="a2"/>
    <w:next w:val="a2"/>
    <w:uiPriority w:val="99"/>
    <w:qFormat/>
    <w:rsid w:val="00665ECD"/>
    <w:pPr>
      <w:widowControl/>
      <w:suppressAutoHyphens/>
      <w:snapToGrid/>
      <w:spacing w:before="0" w:after="0"/>
      <w:ind w:firstLine="454"/>
    </w:pPr>
    <w:rPr>
      <w:b/>
      <w:caps/>
      <w:szCs w:val="24"/>
      <w:lang w:eastAsia="zh-CN"/>
    </w:rPr>
  </w:style>
  <w:style w:type="paragraph" w:customStyle="1" w:styleId="Heading212">
    <w:name w:val="Heading 212"/>
    <w:basedOn w:val="a2"/>
    <w:next w:val="a2"/>
    <w:uiPriority w:val="99"/>
    <w:qFormat/>
    <w:rsid w:val="00665ECD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1">
    <w:name w:val="Heading 321"/>
    <w:basedOn w:val="a2"/>
    <w:next w:val="a2"/>
    <w:uiPriority w:val="99"/>
    <w:qFormat/>
    <w:rsid w:val="00665ECD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11">
    <w:name w:val="Heading 411"/>
    <w:basedOn w:val="a2"/>
    <w:next w:val="a2"/>
    <w:uiPriority w:val="99"/>
    <w:qFormat/>
    <w:rsid w:val="00665ECD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512">
    <w:name w:val="Heading 512"/>
    <w:basedOn w:val="a2"/>
    <w:next w:val="a2"/>
    <w:uiPriority w:val="99"/>
    <w:qFormat/>
    <w:rsid w:val="00665ECD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zh-CN"/>
    </w:rPr>
  </w:style>
  <w:style w:type="paragraph" w:customStyle="1" w:styleId="Heading612">
    <w:name w:val="Heading 612"/>
    <w:basedOn w:val="a2"/>
    <w:next w:val="a2"/>
    <w:uiPriority w:val="99"/>
    <w:qFormat/>
    <w:rsid w:val="00665ECD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712">
    <w:name w:val="Heading 712"/>
    <w:basedOn w:val="a2"/>
    <w:next w:val="a2"/>
    <w:uiPriority w:val="99"/>
    <w:qFormat/>
    <w:rsid w:val="00665ECD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szCs w:val="24"/>
      <w:lang w:eastAsia="zh-CN"/>
    </w:rPr>
  </w:style>
  <w:style w:type="paragraph" w:customStyle="1" w:styleId="Heading912">
    <w:name w:val="Heading 912"/>
    <w:basedOn w:val="a2"/>
    <w:next w:val="a2"/>
    <w:uiPriority w:val="99"/>
    <w:qFormat/>
    <w:rsid w:val="00665ECD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zh-CN"/>
    </w:rPr>
  </w:style>
  <w:style w:type="character" w:customStyle="1" w:styleId="Heading2Char4">
    <w:name w:val="Heading 2 Char4"/>
    <w:uiPriority w:val="99"/>
    <w:locked/>
    <w:rsid w:val="00665ECD"/>
    <w:rPr>
      <w:rFonts w:ascii="Cambria" w:hAnsi="Cambria"/>
      <w:b/>
      <w:i/>
      <w:sz w:val="28"/>
    </w:rPr>
  </w:style>
  <w:style w:type="character" w:customStyle="1" w:styleId="7110">
    <w:name w:val="Знак Знак711"/>
    <w:uiPriority w:val="99"/>
    <w:rsid w:val="00665ECD"/>
    <w:rPr>
      <w:sz w:val="16"/>
      <w:lang w:val="ru-RU" w:eastAsia="ru-RU"/>
    </w:rPr>
  </w:style>
  <w:style w:type="character" w:customStyle="1" w:styleId="1890">
    <w:name w:val="Знак Знак189"/>
    <w:uiPriority w:val="99"/>
    <w:rsid w:val="00665ECD"/>
    <w:rPr>
      <w:rFonts w:ascii="Courier New" w:hAnsi="Courier New"/>
    </w:rPr>
  </w:style>
  <w:style w:type="character" w:customStyle="1" w:styleId="931">
    <w:name w:val="Знак Знак93"/>
    <w:uiPriority w:val="99"/>
    <w:locked/>
    <w:rsid w:val="00665ECD"/>
    <w:rPr>
      <w:rFonts w:ascii="Tahoma" w:hAnsi="Tahoma"/>
      <w:lang w:val="ru-RU" w:eastAsia="ru-RU"/>
    </w:rPr>
  </w:style>
  <w:style w:type="character" w:customStyle="1" w:styleId="1330">
    <w:name w:val="Знак Знак133"/>
    <w:uiPriority w:val="99"/>
    <w:locked/>
    <w:rsid w:val="00665ECD"/>
    <w:rPr>
      <w:lang w:val="ru-RU" w:eastAsia="ar-SA" w:bidi="ar-SA"/>
    </w:rPr>
  </w:style>
  <w:style w:type="character" w:customStyle="1" w:styleId="1132">
    <w:name w:val="Знак Знак113"/>
    <w:uiPriority w:val="99"/>
    <w:locked/>
    <w:rsid w:val="00665ECD"/>
    <w:rPr>
      <w:sz w:val="28"/>
      <w:lang w:val="ru-RU" w:eastAsia="ru-RU"/>
    </w:rPr>
  </w:style>
  <w:style w:type="character" w:customStyle="1" w:styleId="1191">
    <w:name w:val="Знак1 Знак Знак19"/>
    <w:uiPriority w:val="99"/>
    <w:locked/>
    <w:rsid w:val="00665ECD"/>
    <w:rPr>
      <w:rFonts w:ascii="Times New Roman" w:hAnsi="Times New Roman"/>
      <w:sz w:val="24"/>
      <w:lang w:eastAsia="ru-RU"/>
    </w:rPr>
  </w:style>
  <w:style w:type="character" w:customStyle="1" w:styleId="690">
    <w:name w:val="Знак6 Знак Знак9"/>
    <w:uiPriority w:val="99"/>
    <w:rsid w:val="00665ECD"/>
    <w:rPr>
      <w:sz w:val="24"/>
      <w:lang w:val="ru-RU" w:eastAsia="ru-RU"/>
    </w:rPr>
  </w:style>
  <w:style w:type="character" w:customStyle="1" w:styleId="QuoteChar6">
    <w:name w:val="Quote Char6"/>
    <w:basedOn w:val="a3"/>
    <w:uiPriority w:val="99"/>
    <w:locked/>
    <w:rsid w:val="00665ECD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IntenseQuoteChar6">
    <w:name w:val="Intense Quote Char6"/>
    <w:basedOn w:val="a3"/>
    <w:uiPriority w:val="99"/>
    <w:locked/>
    <w:rsid w:val="00665ECD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821">
    <w:name w:val="Знак Знак82"/>
    <w:uiPriority w:val="99"/>
    <w:locked/>
    <w:rsid w:val="00665ECD"/>
    <w:rPr>
      <w:rFonts w:ascii="Arial" w:hAnsi="Arial"/>
      <w:sz w:val="24"/>
      <w:lang w:val="ru-RU" w:eastAsia="ru-RU"/>
    </w:rPr>
  </w:style>
  <w:style w:type="character" w:customStyle="1" w:styleId="2012">
    <w:name w:val="Знак Знак2012"/>
    <w:uiPriority w:val="99"/>
    <w:rsid w:val="00665ECD"/>
    <w:rPr>
      <w:rFonts w:ascii="Arial" w:hAnsi="Arial"/>
      <w:sz w:val="22"/>
    </w:rPr>
  </w:style>
  <w:style w:type="paragraph" w:customStyle="1" w:styleId="1ffffff5">
    <w:name w:val="Заголовок1"/>
    <w:basedOn w:val="a2"/>
    <w:next w:val="aff1"/>
    <w:uiPriority w:val="99"/>
    <w:rsid w:val="00665ECD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014">
    <w:name w:val="Знак Знак2014"/>
    <w:uiPriority w:val="99"/>
    <w:rsid w:val="00665ECD"/>
    <w:rPr>
      <w:rFonts w:ascii="Arial" w:hAnsi="Arial"/>
      <w:sz w:val="22"/>
    </w:rPr>
  </w:style>
  <w:style w:type="paragraph" w:customStyle="1" w:styleId="8a">
    <w:name w:val="Абзац списка8"/>
    <w:basedOn w:val="a2"/>
    <w:uiPriority w:val="99"/>
    <w:qFormat/>
    <w:rsid w:val="00665ECD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4a">
    <w:name w:val="Обычный14"/>
    <w:uiPriority w:val="99"/>
    <w:qFormat/>
    <w:rsid w:val="00665ECD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75">
    <w:name w:val="Основной текст 27"/>
    <w:basedOn w:val="a2"/>
    <w:uiPriority w:val="99"/>
    <w:qFormat/>
    <w:rsid w:val="00665EC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84">
    <w:name w:val="Заголовок 38"/>
    <w:basedOn w:val="14a"/>
    <w:next w:val="14a"/>
    <w:uiPriority w:val="99"/>
    <w:qFormat/>
    <w:rsid w:val="00665ECD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8b">
    <w:name w:val="Основной текст8"/>
    <w:basedOn w:val="14a"/>
    <w:uiPriority w:val="99"/>
    <w:qFormat/>
    <w:rsid w:val="00665ECD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76">
    <w:name w:val="Заголовок 27"/>
    <w:basedOn w:val="a2"/>
    <w:next w:val="a2"/>
    <w:uiPriority w:val="99"/>
    <w:qFormat/>
    <w:rsid w:val="00665EC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5">
    <w:name w:val="Цитата6"/>
    <w:basedOn w:val="a2"/>
    <w:uiPriority w:val="99"/>
    <w:qFormat/>
    <w:rsid w:val="00665EC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7f2">
    <w:name w:val="Текст7"/>
    <w:basedOn w:val="a2"/>
    <w:uiPriority w:val="99"/>
    <w:qFormat/>
    <w:rsid w:val="00665EC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74">
    <w:name w:val="Основной текст 37"/>
    <w:basedOn w:val="14a"/>
    <w:uiPriority w:val="99"/>
    <w:qFormat/>
    <w:rsid w:val="00665ECD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66">
    <w:name w:val="Основной текст с отступом 26"/>
    <w:basedOn w:val="a2"/>
    <w:uiPriority w:val="99"/>
    <w:qFormat/>
    <w:rsid w:val="00665ECD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75">
    <w:name w:val="Основной текст с отступом 37"/>
    <w:basedOn w:val="a2"/>
    <w:uiPriority w:val="99"/>
    <w:qFormat/>
    <w:rsid w:val="00665EC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5f6">
    <w:name w:val="Верхний колонтитул5"/>
    <w:basedOn w:val="a2"/>
    <w:uiPriority w:val="99"/>
    <w:qFormat/>
    <w:rsid w:val="00665EC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6f6">
    <w:name w:val="Без интервала6"/>
    <w:uiPriority w:val="99"/>
    <w:qFormat/>
    <w:rsid w:val="00665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a">
    <w:name w:val="Заголовок 48"/>
    <w:basedOn w:val="14a"/>
    <w:next w:val="14a"/>
    <w:uiPriority w:val="99"/>
    <w:qFormat/>
    <w:rsid w:val="00665ECD"/>
    <w:pPr>
      <w:keepNext/>
      <w:widowControl/>
      <w:snapToGrid/>
      <w:ind w:left="0" w:firstLine="0"/>
    </w:pPr>
    <w:rPr>
      <w:sz w:val="24"/>
    </w:rPr>
  </w:style>
  <w:style w:type="paragraph" w:customStyle="1" w:styleId="664">
    <w:name w:val="Заголовок 66"/>
    <w:uiPriority w:val="99"/>
    <w:qFormat/>
    <w:rsid w:val="00665ECD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5d">
    <w:name w:val="Цитата 25"/>
    <w:basedOn w:val="a2"/>
    <w:next w:val="a2"/>
    <w:uiPriority w:val="99"/>
    <w:qFormat/>
    <w:rsid w:val="00665ECD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5f7">
    <w:name w:val="Выделенная цитата5"/>
    <w:basedOn w:val="a2"/>
    <w:next w:val="a2"/>
    <w:uiPriority w:val="99"/>
    <w:qFormat/>
    <w:rsid w:val="00665EC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50">
    <w:name w:val="Стандартный HTML5"/>
    <w:basedOn w:val="a2"/>
    <w:uiPriority w:val="99"/>
    <w:qFormat/>
    <w:rsid w:val="00665EC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3ffe">
    <w:name w:val="Основной текст с отступом Знак3"/>
    <w:uiPriority w:val="99"/>
    <w:qFormat/>
    <w:rsid w:val="00665ECD"/>
    <w:rPr>
      <w:sz w:val="24"/>
    </w:rPr>
  </w:style>
  <w:style w:type="character" w:customStyle="1" w:styleId="6f7">
    <w:name w:val="Слабое выделение6"/>
    <w:uiPriority w:val="99"/>
    <w:rsid w:val="00665ECD"/>
    <w:rPr>
      <w:i/>
      <w:color w:val="808080"/>
    </w:rPr>
  </w:style>
  <w:style w:type="character" w:customStyle="1" w:styleId="21f7">
    <w:name w:val="Знак21"/>
    <w:uiPriority w:val="99"/>
    <w:rsid w:val="00665ECD"/>
    <w:rPr>
      <w:sz w:val="24"/>
      <w:lang w:val="ru-RU" w:eastAsia="en-US"/>
    </w:rPr>
  </w:style>
  <w:style w:type="character" w:customStyle="1" w:styleId="5f8">
    <w:name w:val="Основной шрифт абзаца5"/>
    <w:uiPriority w:val="99"/>
    <w:rsid w:val="00665ECD"/>
  </w:style>
  <w:style w:type="character" w:customStyle="1" w:styleId="5f9">
    <w:name w:val="Замещающий текст5"/>
    <w:uiPriority w:val="99"/>
    <w:rsid w:val="00665ECD"/>
    <w:rPr>
      <w:color w:val="808080"/>
    </w:rPr>
  </w:style>
  <w:style w:type="character" w:customStyle="1" w:styleId="6f8">
    <w:name w:val="Сильное выделение6"/>
    <w:uiPriority w:val="99"/>
    <w:rsid w:val="00665ECD"/>
    <w:rPr>
      <w:b/>
    </w:rPr>
  </w:style>
  <w:style w:type="character" w:customStyle="1" w:styleId="4fd">
    <w:name w:val="Основной текст с отступом Знак4"/>
    <w:uiPriority w:val="99"/>
    <w:semiHidden/>
    <w:rsid w:val="00665ECD"/>
    <w:rPr>
      <w:sz w:val="24"/>
    </w:rPr>
  </w:style>
  <w:style w:type="character" w:customStyle="1" w:styleId="2013">
    <w:name w:val="Знак Знак2013"/>
    <w:uiPriority w:val="99"/>
    <w:rsid w:val="00665ECD"/>
    <w:rPr>
      <w:rFonts w:ascii="Arial" w:hAnsi="Arial"/>
      <w:sz w:val="22"/>
    </w:rPr>
  </w:style>
  <w:style w:type="paragraph" w:customStyle="1" w:styleId="9d">
    <w:name w:val="Абзац списка9"/>
    <w:basedOn w:val="a2"/>
    <w:uiPriority w:val="99"/>
    <w:qFormat/>
    <w:rsid w:val="00665ECD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5b">
    <w:name w:val="Обычный15"/>
    <w:uiPriority w:val="99"/>
    <w:qFormat/>
    <w:rsid w:val="00665ECD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84">
    <w:name w:val="Основной текст 28"/>
    <w:basedOn w:val="a2"/>
    <w:uiPriority w:val="99"/>
    <w:qFormat/>
    <w:rsid w:val="00665EC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94">
    <w:name w:val="Заголовок 39"/>
    <w:basedOn w:val="15b"/>
    <w:next w:val="15b"/>
    <w:uiPriority w:val="99"/>
    <w:qFormat/>
    <w:rsid w:val="00665ECD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9e">
    <w:name w:val="Основной текст9"/>
    <w:basedOn w:val="15b"/>
    <w:uiPriority w:val="99"/>
    <w:qFormat/>
    <w:rsid w:val="00665ECD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85">
    <w:name w:val="Заголовок 28"/>
    <w:basedOn w:val="a2"/>
    <w:next w:val="a2"/>
    <w:uiPriority w:val="99"/>
    <w:qFormat/>
    <w:rsid w:val="00665EC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7f3">
    <w:name w:val="Цитата7"/>
    <w:basedOn w:val="a2"/>
    <w:uiPriority w:val="99"/>
    <w:qFormat/>
    <w:rsid w:val="00665EC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8c">
    <w:name w:val="Текст8"/>
    <w:basedOn w:val="a2"/>
    <w:uiPriority w:val="99"/>
    <w:qFormat/>
    <w:rsid w:val="00665EC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85">
    <w:name w:val="Основной текст 38"/>
    <w:basedOn w:val="15b"/>
    <w:uiPriority w:val="99"/>
    <w:qFormat/>
    <w:rsid w:val="00665ECD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77">
    <w:name w:val="Основной текст с отступом 27"/>
    <w:basedOn w:val="a2"/>
    <w:uiPriority w:val="99"/>
    <w:qFormat/>
    <w:rsid w:val="00665ECD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86">
    <w:name w:val="Основной текст с отступом 38"/>
    <w:basedOn w:val="a2"/>
    <w:uiPriority w:val="99"/>
    <w:qFormat/>
    <w:rsid w:val="00665EC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6f9">
    <w:name w:val="Верхний колонтитул6"/>
    <w:basedOn w:val="a2"/>
    <w:uiPriority w:val="99"/>
    <w:qFormat/>
    <w:rsid w:val="00665EC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7f4">
    <w:name w:val="Без интервала7"/>
    <w:uiPriority w:val="99"/>
    <w:qFormat/>
    <w:rsid w:val="00665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a">
    <w:name w:val="Заголовок 49"/>
    <w:basedOn w:val="15b"/>
    <w:next w:val="15b"/>
    <w:uiPriority w:val="99"/>
    <w:qFormat/>
    <w:rsid w:val="00665ECD"/>
    <w:pPr>
      <w:keepNext/>
      <w:widowControl/>
      <w:snapToGrid/>
      <w:ind w:left="0" w:firstLine="0"/>
    </w:pPr>
    <w:rPr>
      <w:sz w:val="24"/>
    </w:rPr>
  </w:style>
  <w:style w:type="paragraph" w:customStyle="1" w:styleId="674">
    <w:name w:val="Заголовок 67"/>
    <w:uiPriority w:val="99"/>
    <w:qFormat/>
    <w:rsid w:val="00665ECD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67">
    <w:name w:val="Цитата 26"/>
    <w:basedOn w:val="a2"/>
    <w:next w:val="a2"/>
    <w:uiPriority w:val="99"/>
    <w:qFormat/>
    <w:rsid w:val="00665ECD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6fa">
    <w:name w:val="Выделенная цитата6"/>
    <w:basedOn w:val="a2"/>
    <w:next w:val="a2"/>
    <w:uiPriority w:val="99"/>
    <w:qFormat/>
    <w:rsid w:val="00665EC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60">
    <w:name w:val="Стандартный HTML6"/>
    <w:basedOn w:val="a2"/>
    <w:uiPriority w:val="99"/>
    <w:qFormat/>
    <w:rsid w:val="00665EC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7f5">
    <w:name w:val="Слабое выделение7"/>
    <w:uiPriority w:val="99"/>
    <w:rsid w:val="00665ECD"/>
    <w:rPr>
      <w:i/>
      <w:color w:val="808080"/>
    </w:rPr>
  </w:style>
  <w:style w:type="character" w:customStyle="1" w:styleId="6fb">
    <w:name w:val="Основной шрифт абзаца6"/>
    <w:uiPriority w:val="99"/>
    <w:rsid w:val="00665ECD"/>
  </w:style>
  <w:style w:type="character" w:customStyle="1" w:styleId="6fc">
    <w:name w:val="Замещающий текст6"/>
    <w:uiPriority w:val="99"/>
    <w:rsid w:val="00665ECD"/>
    <w:rPr>
      <w:color w:val="808080"/>
    </w:rPr>
  </w:style>
  <w:style w:type="character" w:customStyle="1" w:styleId="7f6">
    <w:name w:val="Сильное выделение7"/>
    <w:uiPriority w:val="99"/>
    <w:rsid w:val="00665ECD"/>
    <w:rPr>
      <w:b/>
    </w:rPr>
  </w:style>
  <w:style w:type="character" w:customStyle="1" w:styleId="b-sharetext">
    <w:name w:val="b-share__text"/>
    <w:basedOn w:val="a3"/>
    <w:uiPriority w:val="99"/>
    <w:rsid w:val="00665ECD"/>
    <w:rPr>
      <w:rFonts w:cs="Times New Roman"/>
    </w:rPr>
  </w:style>
  <w:style w:type="character" w:customStyle="1" w:styleId="2017">
    <w:name w:val="Знак Знак2017"/>
    <w:uiPriority w:val="99"/>
    <w:rsid w:val="00665ECD"/>
    <w:rPr>
      <w:rFonts w:ascii="Arial" w:hAnsi="Arial"/>
      <w:sz w:val="22"/>
    </w:rPr>
  </w:style>
  <w:style w:type="paragraph" w:customStyle="1" w:styleId="10f0">
    <w:name w:val="Абзац списка10"/>
    <w:basedOn w:val="a2"/>
    <w:uiPriority w:val="99"/>
    <w:qFormat/>
    <w:rsid w:val="00665ECD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6b">
    <w:name w:val="Обычный16"/>
    <w:uiPriority w:val="99"/>
    <w:qFormat/>
    <w:rsid w:val="00665ECD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94">
    <w:name w:val="Основной текст 29"/>
    <w:basedOn w:val="a2"/>
    <w:uiPriority w:val="99"/>
    <w:qFormat/>
    <w:rsid w:val="00665EC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101">
    <w:name w:val="Заголовок 310"/>
    <w:basedOn w:val="16b"/>
    <w:next w:val="16b"/>
    <w:uiPriority w:val="99"/>
    <w:qFormat/>
    <w:rsid w:val="00665ECD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10f1">
    <w:name w:val="Основной текст10"/>
    <w:basedOn w:val="16b"/>
    <w:uiPriority w:val="99"/>
    <w:qFormat/>
    <w:rsid w:val="00665ECD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95">
    <w:name w:val="Заголовок 29"/>
    <w:basedOn w:val="a2"/>
    <w:next w:val="a2"/>
    <w:uiPriority w:val="99"/>
    <w:qFormat/>
    <w:rsid w:val="00665EC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d">
    <w:name w:val="Цитата8"/>
    <w:basedOn w:val="a2"/>
    <w:uiPriority w:val="99"/>
    <w:qFormat/>
    <w:rsid w:val="00665EC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9f">
    <w:name w:val="Текст9"/>
    <w:basedOn w:val="a2"/>
    <w:uiPriority w:val="99"/>
    <w:qFormat/>
    <w:rsid w:val="00665EC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95">
    <w:name w:val="Основной текст 39"/>
    <w:basedOn w:val="16b"/>
    <w:uiPriority w:val="99"/>
    <w:qFormat/>
    <w:rsid w:val="00665ECD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86">
    <w:name w:val="Основной текст с отступом 28"/>
    <w:basedOn w:val="a2"/>
    <w:uiPriority w:val="99"/>
    <w:qFormat/>
    <w:rsid w:val="00665ECD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96">
    <w:name w:val="Основной текст с отступом 39"/>
    <w:basedOn w:val="a2"/>
    <w:uiPriority w:val="99"/>
    <w:qFormat/>
    <w:rsid w:val="00665EC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7f7">
    <w:name w:val="Верхний колонтитул7"/>
    <w:basedOn w:val="a2"/>
    <w:uiPriority w:val="99"/>
    <w:qFormat/>
    <w:rsid w:val="00665EC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8e">
    <w:name w:val="Без интервала8"/>
    <w:uiPriority w:val="99"/>
    <w:qFormat/>
    <w:rsid w:val="00665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01">
    <w:name w:val="Заголовок 410"/>
    <w:basedOn w:val="16b"/>
    <w:next w:val="16b"/>
    <w:uiPriority w:val="99"/>
    <w:qFormat/>
    <w:rsid w:val="00665ECD"/>
    <w:pPr>
      <w:keepNext/>
      <w:widowControl/>
      <w:snapToGrid/>
      <w:ind w:left="0" w:firstLine="0"/>
    </w:pPr>
    <w:rPr>
      <w:sz w:val="24"/>
    </w:rPr>
  </w:style>
  <w:style w:type="paragraph" w:customStyle="1" w:styleId="684">
    <w:name w:val="Заголовок 68"/>
    <w:uiPriority w:val="99"/>
    <w:qFormat/>
    <w:rsid w:val="00665ECD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78">
    <w:name w:val="Цитата 27"/>
    <w:basedOn w:val="a2"/>
    <w:next w:val="a2"/>
    <w:uiPriority w:val="99"/>
    <w:qFormat/>
    <w:rsid w:val="00665ECD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7f8">
    <w:name w:val="Выделенная цитата7"/>
    <w:basedOn w:val="a2"/>
    <w:next w:val="a2"/>
    <w:uiPriority w:val="99"/>
    <w:qFormat/>
    <w:rsid w:val="00665EC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33">
    <w:name w:val="Heading 33"/>
    <w:uiPriority w:val="99"/>
    <w:rsid w:val="00665EC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93">
    <w:name w:val="Heading 93"/>
    <w:uiPriority w:val="99"/>
    <w:rsid w:val="00665EC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4">
    <w:name w:val="Heading 14"/>
    <w:uiPriority w:val="99"/>
    <w:rsid w:val="00665EC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3">
    <w:name w:val="Heading 63"/>
    <w:uiPriority w:val="99"/>
    <w:rsid w:val="00665EC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3">
    <w:name w:val="Heading 73"/>
    <w:uiPriority w:val="99"/>
    <w:rsid w:val="00665EC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3">
    <w:name w:val="Heading 23"/>
    <w:uiPriority w:val="99"/>
    <w:rsid w:val="00665EC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3">
    <w:name w:val="Heading 53"/>
    <w:uiPriority w:val="99"/>
    <w:rsid w:val="00665EC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TML70">
    <w:name w:val="Стандартный HTML7"/>
    <w:basedOn w:val="a2"/>
    <w:uiPriority w:val="99"/>
    <w:qFormat/>
    <w:rsid w:val="00665EC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8f">
    <w:name w:val="Слабое выделение8"/>
    <w:uiPriority w:val="99"/>
    <w:rsid w:val="00665ECD"/>
    <w:rPr>
      <w:i/>
      <w:color w:val="808080"/>
    </w:rPr>
  </w:style>
  <w:style w:type="character" w:customStyle="1" w:styleId="7f9">
    <w:name w:val="Основной шрифт абзаца7"/>
    <w:uiPriority w:val="99"/>
    <w:rsid w:val="00665ECD"/>
  </w:style>
  <w:style w:type="character" w:customStyle="1" w:styleId="7fa">
    <w:name w:val="Замещающий текст7"/>
    <w:uiPriority w:val="99"/>
    <w:rsid w:val="00665ECD"/>
    <w:rPr>
      <w:color w:val="808080"/>
    </w:rPr>
  </w:style>
  <w:style w:type="character" w:customStyle="1" w:styleId="8f0">
    <w:name w:val="Сильное выделение8"/>
    <w:uiPriority w:val="99"/>
    <w:rsid w:val="00665ECD"/>
    <w:rPr>
      <w:b/>
    </w:rPr>
  </w:style>
  <w:style w:type="paragraph" w:customStyle="1" w:styleId="Heading43">
    <w:name w:val="Heading 43"/>
    <w:basedOn w:val="a2"/>
    <w:next w:val="a2"/>
    <w:uiPriority w:val="99"/>
    <w:rsid w:val="00665ECD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82">
    <w:name w:val="Heading 82"/>
    <w:basedOn w:val="a2"/>
    <w:next w:val="a2"/>
    <w:uiPriority w:val="99"/>
    <w:rsid w:val="00665ECD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Caption2">
    <w:name w:val="Caption2"/>
    <w:basedOn w:val="a2"/>
    <w:uiPriority w:val="99"/>
    <w:rsid w:val="00665ECD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2">
    <w:name w:val="Footer2"/>
    <w:basedOn w:val="a2"/>
    <w:uiPriority w:val="99"/>
    <w:rsid w:val="00665ECD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3">
    <w:name w:val="Header3"/>
    <w:basedOn w:val="a2"/>
    <w:uiPriority w:val="99"/>
    <w:rsid w:val="00665ECD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2">
    <w:name w:val="TOC 12"/>
    <w:basedOn w:val="a2"/>
    <w:uiPriority w:val="99"/>
    <w:rsid w:val="00665ECD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22">
    <w:name w:val="TOC 22"/>
    <w:basedOn w:val="a2"/>
    <w:uiPriority w:val="99"/>
    <w:rsid w:val="00665ECD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TOC32">
    <w:name w:val="TOC 32"/>
    <w:basedOn w:val="a2"/>
    <w:uiPriority w:val="99"/>
    <w:rsid w:val="00665ECD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2">
    <w:name w:val="TOC 42"/>
    <w:basedOn w:val="a2"/>
    <w:uiPriority w:val="99"/>
    <w:rsid w:val="00665ECD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2">
    <w:name w:val="TOC 52"/>
    <w:basedOn w:val="a2"/>
    <w:uiPriority w:val="99"/>
    <w:rsid w:val="00665ECD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2">
    <w:name w:val="TOC 62"/>
    <w:basedOn w:val="a2"/>
    <w:uiPriority w:val="99"/>
    <w:rsid w:val="00665ECD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2">
    <w:name w:val="TOC 72"/>
    <w:basedOn w:val="a2"/>
    <w:uiPriority w:val="99"/>
    <w:rsid w:val="00665ECD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2">
    <w:name w:val="TOC 82"/>
    <w:basedOn w:val="a2"/>
    <w:uiPriority w:val="99"/>
    <w:rsid w:val="00665ECD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2">
    <w:name w:val="TOC 92"/>
    <w:basedOn w:val="a2"/>
    <w:uiPriority w:val="99"/>
    <w:rsid w:val="00665ECD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character" w:customStyle="1" w:styleId="3fff">
    <w:name w:val="Текст сноски Знак3"/>
    <w:basedOn w:val="a3"/>
    <w:uiPriority w:val="99"/>
    <w:rsid w:val="00665ECD"/>
    <w:rPr>
      <w:rFonts w:cs="Times New Roman"/>
    </w:rPr>
  </w:style>
  <w:style w:type="paragraph" w:customStyle="1" w:styleId="4fe">
    <w:name w:val="Заголовок оглавления4"/>
    <w:basedOn w:val="10"/>
    <w:next w:val="a2"/>
    <w:uiPriority w:val="99"/>
    <w:qFormat/>
    <w:rsid w:val="00665EC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fff0">
    <w:name w:val="Слабая ссылка3"/>
    <w:uiPriority w:val="99"/>
    <w:rsid w:val="00665ECD"/>
    <w:rPr>
      <w:smallCaps/>
      <w:color w:val="C0504D"/>
      <w:u w:val="single"/>
    </w:rPr>
  </w:style>
  <w:style w:type="character" w:customStyle="1" w:styleId="3fff1">
    <w:name w:val="Сильная ссылка3"/>
    <w:uiPriority w:val="99"/>
    <w:rsid w:val="00665ECD"/>
    <w:rPr>
      <w:b/>
      <w:smallCaps/>
      <w:color w:val="C0504D"/>
      <w:spacing w:val="5"/>
      <w:u w:val="single"/>
    </w:rPr>
  </w:style>
  <w:style w:type="character" w:customStyle="1" w:styleId="3fff2">
    <w:name w:val="Название книги3"/>
    <w:uiPriority w:val="99"/>
    <w:rsid w:val="00665ECD"/>
    <w:rPr>
      <w:b/>
      <w:smallCaps/>
      <w:spacing w:val="5"/>
    </w:rPr>
  </w:style>
  <w:style w:type="character" w:customStyle="1" w:styleId="3940">
    <w:name w:val="Знак Знак394"/>
    <w:uiPriority w:val="99"/>
    <w:rsid w:val="00665ECD"/>
    <w:rPr>
      <w:rFonts w:ascii="Arial" w:hAnsi="Arial"/>
      <w:b/>
      <w:sz w:val="26"/>
    </w:rPr>
  </w:style>
  <w:style w:type="character" w:customStyle="1" w:styleId="3840">
    <w:name w:val="Знак Знак384"/>
    <w:uiPriority w:val="99"/>
    <w:rsid w:val="00665ECD"/>
    <w:rPr>
      <w:b/>
      <w:sz w:val="28"/>
    </w:rPr>
  </w:style>
  <w:style w:type="character" w:customStyle="1" w:styleId="3740">
    <w:name w:val="Знак Знак374"/>
    <w:uiPriority w:val="99"/>
    <w:rsid w:val="00665ECD"/>
    <w:rPr>
      <w:b/>
      <w:i/>
      <w:sz w:val="26"/>
    </w:rPr>
  </w:style>
  <w:style w:type="character" w:customStyle="1" w:styleId="3640">
    <w:name w:val="Знак Знак364"/>
    <w:uiPriority w:val="99"/>
    <w:rsid w:val="00665ECD"/>
    <w:rPr>
      <w:b/>
      <w:sz w:val="22"/>
      <w:lang w:val="ru-RU" w:eastAsia="ru-RU"/>
    </w:rPr>
  </w:style>
  <w:style w:type="character" w:customStyle="1" w:styleId="3540">
    <w:name w:val="Знак Знак354"/>
    <w:uiPriority w:val="99"/>
    <w:rsid w:val="00665ECD"/>
    <w:rPr>
      <w:sz w:val="24"/>
      <w:lang w:val="ru-RU" w:eastAsia="ru-RU"/>
    </w:rPr>
  </w:style>
  <w:style w:type="character" w:customStyle="1" w:styleId="3440">
    <w:name w:val="Знак Знак344"/>
    <w:uiPriority w:val="99"/>
    <w:rsid w:val="00665ECD"/>
    <w:rPr>
      <w:rFonts w:ascii="Calibri" w:hAnsi="Calibri"/>
      <w:i/>
      <w:sz w:val="24"/>
      <w:lang w:eastAsia="en-US"/>
    </w:rPr>
  </w:style>
  <w:style w:type="character" w:customStyle="1" w:styleId="3240">
    <w:name w:val="Знак Знак324"/>
    <w:uiPriority w:val="99"/>
    <w:rsid w:val="00665ECD"/>
    <w:rPr>
      <w:sz w:val="16"/>
    </w:rPr>
  </w:style>
  <w:style w:type="character" w:customStyle="1" w:styleId="3150">
    <w:name w:val="Знак Знак315"/>
    <w:uiPriority w:val="99"/>
    <w:rsid w:val="00665ECD"/>
    <w:rPr>
      <w:sz w:val="24"/>
    </w:rPr>
  </w:style>
  <w:style w:type="paragraph" w:customStyle="1" w:styleId="11ff9">
    <w:name w:val="Знак Знак Знак Знак Знак Знак11"/>
    <w:basedOn w:val="a2"/>
    <w:uiPriority w:val="99"/>
    <w:rsid w:val="00665EC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30">
    <w:name w:val="Знак Знак303"/>
    <w:uiPriority w:val="99"/>
    <w:rsid w:val="00665ECD"/>
    <w:rPr>
      <w:sz w:val="24"/>
    </w:rPr>
  </w:style>
  <w:style w:type="character" w:customStyle="1" w:styleId="2940">
    <w:name w:val="Знак Знак294"/>
    <w:uiPriority w:val="99"/>
    <w:rsid w:val="00665ECD"/>
    <w:rPr>
      <w:sz w:val="24"/>
    </w:rPr>
  </w:style>
  <w:style w:type="character" w:customStyle="1" w:styleId="714">
    <w:name w:val="Знак Знак714"/>
    <w:uiPriority w:val="99"/>
    <w:rsid w:val="00665ECD"/>
    <w:rPr>
      <w:sz w:val="16"/>
      <w:lang w:val="ru-RU" w:eastAsia="ru-RU"/>
    </w:rPr>
  </w:style>
  <w:style w:type="character" w:customStyle="1" w:styleId="14100">
    <w:name w:val="Знак Знак1410"/>
    <w:uiPriority w:val="99"/>
    <w:locked/>
    <w:rsid w:val="00665ECD"/>
    <w:rPr>
      <w:b/>
      <w:sz w:val="27"/>
      <w:lang w:val="ru-RU" w:eastAsia="ru-RU"/>
    </w:rPr>
  </w:style>
  <w:style w:type="character" w:customStyle="1" w:styleId="2840">
    <w:name w:val="Знак Знак284"/>
    <w:uiPriority w:val="99"/>
    <w:rsid w:val="00665ECD"/>
    <w:rPr>
      <w:rFonts w:ascii="Tahoma" w:hAnsi="Tahoma"/>
    </w:rPr>
  </w:style>
  <w:style w:type="character" w:customStyle="1" w:styleId="2740">
    <w:name w:val="Знак Знак274"/>
    <w:uiPriority w:val="99"/>
    <w:rsid w:val="00665ECD"/>
    <w:rPr>
      <w:sz w:val="24"/>
    </w:rPr>
  </w:style>
  <w:style w:type="character" w:customStyle="1" w:styleId="1010">
    <w:name w:val="Знак Знак1010"/>
    <w:uiPriority w:val="99"/>
    <w:locked/>
    <w:rsid w:val="00665ECD"/>
    <w:rPr>
      <w:sz w:val="16"/>
      <w:lang w:val="ru-RU" w:eastAsia="ru-RU"/>
    </w:rPr>
  </w:style>
  <w:style w:type="character" w:customStyle="1" w:styleId="628">
    <w:name w:val="Знак Знак628"/>
    <w:uiPriority w:val="99"/>
    <w:rsid w:val="00665ECD"/>
    <w:rPr>
      <w:rFonts w:ascii="Arial" w:hAnsi="Arial"/>
      <w:b/>
      <w:i/>
      <w:sz w:val="28"/>
      <w:lang w:val="ru-RU" w:eastAsia="en-US"/>
    </w:rPr>
  </w:style>
  <w:style w:type="character" w:customStyle="1" w:styleId="2140">
    <w:name w:val="Знак Знак214"/>
    <w:uiPriority w:val="99"/>
    <w:locked/>
    <w:rsid w:val="00665ECD"/>
    <w:rPr>
      <w:sz w:val="24"/>
      <w:lang w:val="en-US"/>
    </w:rPr>
  </w:style>
  <w:style w:type="character" w:customStyle="1" w:styleId="1240">
    <w:name w:val="Знак Знак124"/>
    <w:uiPriority w:val="99"/>
    <w:rsid w:val="00665ECD"/>
    <w:rPr>
      <w:sz w:val="16"/>
    </w:rPr>
  </w:style>
  <w:style w:type="character" w:customStyle="1" w:styleId="1360">
    <w:name w:val="Знак Знак136"/>
    <w:uiPriority w:val="99"/>
    <w:rsid w:val="00665ECD"/>
    <w:rPr>
      <w:lang w:val="ru-RU" w:eastAsia="ru-RU"/>
    </w:rPr>
  </w:style>
  <w:style w:type="character" w:customStyle="1" w:styleId="1611">
    <w:name w:val="Знак Знак1611"/>
    <w:uiPriority w:val="99"/>
    <w:locked/>
    <w:rsid w:val="00665ECD"/>
    <w:rPr>
      <w:b/>
      <w:caps/>
      <w:sz w:val="24"/>
      <w:lang w:val="ru-RU" w:eastAsia="ru-RU"/>
    </w:rPr>
  </w:style>
  <w:style w:type="character" w:customStyle="1" w:styleId="1161">
    <w:name w:val="Знак Знак116"/>
    <w:uiPriority w:val="99"/>
    <w:rsid w:val="00665ECD"/>
    <w:rPr>
      <w:sz w:val="24"/>
    </w:rPr>
  </w:style>
  <w:style w:type="character" w:customStyle="1" w:styleId="13d">
    <w:name w:val="Знак Знак Знак13"/>
    <w:uiPriority w:val="99"/>
    <w:rsid w:val="00665ECD"/>
    <w:rPr>
      <w:rFonts w:ascii="Times New Roman" w:hAnsi="Times New Roman"/>
      <w:b/>
      <w:caps/>
      <w:sz w:val="28"/>
    </w:rPr>
  </w:style>
  <w:style w:type="character" w:customStyle="1" w:styleId="25100">
    <w:name w:val="Знак Знак2510"/>
    <w:uiPriority w:val="99"/>
    <w:rsid w:val="00665ECD"/>
    <w:rPr>
      <w:rFonts w:ascii="Times New Roman" w:hAnsi="Times New Roman"/>
      <w:b/>
      <w:sz w:val="28"/>
    </w:rPr>
  </w:style>
  <w:style w:type="character" w:customStyle="1" w:styleId="22100">
    <w:name w:val="Знак Знак2210"/>
    <w:uiPriority w:val="99"/>
    <w:rsid w:val="00665ECD"/>
    <w:rPr>
      <w:rFonts w:ascii="Times New Roman" w:hAnsi="Times New Roman"/>
      <w:sz w:val="24"/>
    </w:rPr>
  </w:style>
  <w:style w:type="character" w:customStyle="1" w:styleId="19100">
    <w:name w:val="Знак Знак1910"/>
    <w:uiPriority w:val="99"/>
    <w:rsid w:val="00665ECD"/>
    <w:rPr>
      <w:rFonts w:ascii="Times New Roman" w:hAnsi="Times New Roman"/>
      <w:sz w:val="16"/>
      <w:lang w:eastAsia="ru-RU"/>
    </w:rPr>
  </w:style>
  <w:style w:type="character" w:customStyle="1" w:styleId="1812">
    <w:name w:val="Знак Знак1812"/>
    <w:uiPriority w:val="99"/>
    <w:rsid w:val="00665ECD"/>
    <w:rPr>
      <w:rFonts w:ascii="Courier New" w:hAnsi="Courier New"/>
    </w:rPr>
  </w:style>
  <w:style w:type="character" w:customStyle="1" w:styleId="17100">
    <w:name w:val="Знак Знак1710"/>
    <w:uiPriority w:val="99"/>
    <w:rsid w:val="00665ECD"/>
    <w:rPr>
      <w:rFonts w:ascii="Times New Roman" w:hAnsi="Times New Roman"/>
      <w:sz w:val="24"/>
    </w:rPr>
  </w:style>
  <w:style w:type="character" w:customStyle="1" w:styleId="960">
    <w:name w:val="Знак Знак96"/>
    <w:link w:val="3fff3"/>
    <w:uiPriority w:val="99"/>
    <w:locked/>
    <w:rsid w:val="00665ECD"/>
    <w:rPr>
      <w:rFonts w:ascii="PragmaticaCTT" w:hAnsi="PragmaticaCTT"/>
      <w:b/>
      <w:sz w:val="24"/>
    </w:rPr>
  </w:style>
  <w:style w:type="paragraph" w:customStyle="1" w:styleId="3fff3">
    <w:name w:val="Название3"/>
    <w:basedOn w:val="a2"/>
    <w:link w:val="960"/>
    <w:uiPriority w:val="99"/>
    <w:qFormat/>
    <w:rsid w:val="00665ECD"/>
    <w:pPr>
      <w:widowControl/>
      <w:snapToGrid/>
      <w:spacing w:before="240" w:after="60"/>
      <w:jc w:val="center"/>
      <w:outlineLvl w:val="0"/>
    </w:pPr>
    <w:rPr>
      <w:rFonts w:ascii="PragmaticaCTT" w:eastAsiaTheme="minorHAnsi" w:hAnsi="PragmaticaCTT" w:cstheme="minorBidi"/>
      <w:b/>
      <w:szCs w:val="22"/>
      <w:lang w:eastAsia="en-US"/>
    </w:rPr>
  </w:style>
  <w:style w:type="character" w:customStyle="1" w:styleId="5300">
    <w:name w:val="Знак Знак530"/>
    <w:uiPriority w:val="99"/>
    <w:rsid w:val="00665ECD"/>
    <w:rPr>
      <w:rFonts w:ascii="Tahoma" w:hAnsi="Tahoma"/>
      <w:sz w:val="16"/>
      <w:lang w:val="ru-RU" w:eastAsia="ru-RU"/>
    </w:rPr>
  </w:style>
  <w:style w:type="character" w:customStyle="1" w:styleId="15100">
    <w:name w:val="Знак Знак1510"/>
    <w:uiPriority w:val="99"/>
    <w:rsid w:val="00665ECD"/>
    <w:rPr>
      <w:b/>
      <w:sz w:val="28"/>
    </w:rPr>
  </w:style>
  <w:style w:type="character" w:customStyle="1" w:styleId="41100">
    <w:name w:val="Знак Знак4110"/>
    <w:uiPriority w:val="99"/>
    <w:locked/>
    <w:rsid w:val="00665ECD"/>
    <w:rPr>
      <w:rFonts w:ascii="Arial" w:hAnsi="Arial"/>
      <w:b/>
      <w:i/>
      <w:sz w:val="28"/>
      <w:lang w:val="ru-RU" w:eastAsia="en-US"/>
    </w:rPr>
  </w:style>
  <w:style w:type="paragraph" w:customStyle="1" w:styleId="14b">
    <w:name w:val="Знак Знак Знак Знак Знак Знак Знак Знак Знак Знак Знак Знак Знак14"/>
    <w:basedOn w:val="a2"/>
    <w:uiPriority w:val="99"/>
    <w:rsid w:val="00665EC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102">
    <w:name w:val="Знак310"/>
    <w:basedOn w:val="a2"/>
    <w:uiPriority w:val="99"/>
    <w:rsid w:val="00665EC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100">
    <w:name w:val="Знак Знак5310"/>
    <w:uiPriority w:val="99"/>
    <w:locked/>
    <w:rsid w:val="00665ECD"/>
    <w:rPr>
      <w:b/>
      <w:caps/>
      <w:sz w:val="24"/>
      <w:lang w:val="ru-RU" w:eastAsia="ru-RU"/>
    </w:rPr>
  </w:style>
  <w:style w:type="character" w:customStyle="1" w:styleId="11110">
    <w:name w:val="Знак1 Знак Знак111"/>
    <w:uiPriority w:val="99"/>
    <w:locked/>
    <w:rsid w:val="00665ECD"/>
    <w:rPr>
      <w:rFonts w:ascii="Times New Roman" w:hAnsi="Times New Roman"/>
      <w:sz w:val="24"/>
      <w:lang w:eastAsia="ru-RU"/>
    </w:rPr>
  </w:style>
  <w:style w:type="character" w:customStyle="1" w:styleId="4610">
    <w:name w:val="Знак Знак4610"/>
    <w:uiPriority w:val="99"/>
    <w:locked/>
    <w:rsid w:val="00665ECD"/>
    <w:rPr>
      <w:b/>
      <w:sz w:val="27"/>
      <w:lang w:val="ru-RU" w:eastAsia="ru-RU"/>
    </w:rPr>
  </w:style>
  <w:style w:type="character" w:customStyle="1" w:styleId="4810">
    <w:name w:val="Знак Знак4810"/>
    <w:uiPriority w:val="99"/>
    <w:locked/>
    <w:rsid w:val="00665ECD"/>
    <w:rPr>
      <w:b/>
      <w:sz w:val="27"/>
      <w:lang w:val="ru-RU" w:eastAsia="ru-RU"/>
    </w:rPr>
  </w:style>
  <w:style w:type="character" w:customStyle="1" w:styleId="4410">
    <w:name w:val="Знак Знак4410"/>
    <w:uiPriority w:val="99"/>
    <w:locked/>
    <w:rsid w:val="00665ECD"/>
    <w:rPr>
      <w:sz w:val="24"/>
    </w:rPr>
  </w:style>
  <w:style w:type="character" w:customStyle="1" w:styleId="51110">
    <w:name w:val="Знак Знак5111"/>
    <w:uiPriority w:val="99"/>
    <w:locked/>
    <w:rsid w:val="00665ECD"/>
    <w:rPr>
      <w:b/>
      <w:sz w:val="27"/>
      <w:lang w:val="ru-RU" w:eastAsia="ru-RU"/>
    </w:rPr>
  </w:style>
  <w:style w:type="character" w:customStyle="1" w:styleId="4310">
    <w:name w:val="Знак Знак4310"/>
    <w:uiPriority w:val="99"/>
    <w:locked/>
    <w:rsid w:val="00665ECD"/>
    <w:rPr>
      <w:color w:val="000000"/>
      <w:sz w:val="24"/>
      <w:lang w:eastAsia="ru-RU"/>
    </w:rPr>
  </w:style>
  <w:style w:type="character" w:customStyle="1" w:styleId="4210">
    <w:name w:val="Знак Знак4210"/>
    <w:uiPriority w:val="99"/>
    <w:rsid w:val="00665ECD"/>
    <w:rPr>
      <w:rFonts w:ascii="Times New Roman" w:hAnsi="Times New Roman"/>
      <w:sz w:val="16"/>
    </w:rPr>
  </w:style>
  <w:style w:type="character" w:customStyle="1" w:styleId="4910">
    <w:name w:val="Знак Знак4910"/>
    <w:uiPriority w:val="99"/>
    <w:rsid w:val="00665ECD"/>
    <w:rPr>
      <w:rFonts w:ascii="Times New Roman" w:hAnsi="Times New Roman"/>
      <w:b/>
      <w:caps/>
      <w:sz w:val="24"/>
      <w:lang w:eastAsia="ru-RU"/>
    </w:rPr>
  </w:style>
  <w:style w:type="character" w:customStyle="1" w:styleId="4710">
    <w:name w:val="Знак Знак4710"/>
    <w:uiPriority w:val="99"/>
    <w:rsid w:val="00665ECD"/>
    <w:rPr>
      <w:rFonts w:ascii="Times New Roman" w:hAnsi="Times New Roman"/>
      <w:b/>
      <w:sz w:val="27"/>
      <w:lang w:eastAsia="ru-RU"/>
    </w:rPr>
  </w:style>
  <w:style w:type="character" w:customStyle="1" w:styleId="4510">
    <w:name w:val="Знак Знак4510"/>
    <w:uiPriority w:val="99"/>
    <w:rsid w:val="00665ECD"/>
    <w:rPr>
      <w:rFonts w:ascii="Times New Roman" w:hAnsi="Times New Roman"/>
      <w:b/>
      <w:i/>
      <w:sz w:val="26"/>
      <w:lang w:eastAsia="ru-RU"/>
    </w:rPr>
  </w:style>
  <w:style w:type="character" w:customStyle="1" w:styleId="5201">
    <w:name w:val="Знак5 Знак Знак20"/>
    <w:uiPriority w:val="99"/>
    <w:locked/>
    <w:rsid w:val="00665ECD"/>
    <w:rPr>
      <w:sz w:val="16"/>
    </w:rPr>
  </w:style>
  <w:style w:type="character" w:customStyle="1" w:styleId="5010">
    <w:name w:val="Знак Знак5010"/>
    <w:uiPriority w:val="99"/>
    <w:locked/>
    <w:rsid w:val="00665ECD"/>
    <w:rPr>
      <w:b/>
      <w:sz w:val="28"/>
      <w:lang w:val="ru-RU" w:eastAsia="ru-RU"/>
    </w:rPr>
  </w:style>
  <w:style w:type="character" w:customStyle="1" w:styleId="52100">
    <w:name w:val="Знак Знак5210"/>
    <w:uiPriority w:val="99"/>
    <w:rsid w:val="00665ECD"/>
    <w:rPr>
      <w:rFonts w:ascii="Arial" w:hAnsi="Arial"/>
      <w:b/>
      <w:i/>
      <w:sz w:val="28"/>
    </w:rPr>
  </w:style>
  <w:style w:type="character" w:customStyle="1" w:styleId="51101">
    <w:name w:val="Знак5 Знак Знак110"/>
    <w:uiPriority w:val="99"/>
    <w:locked/>
    <w:rsid w:val="00665ECD"/>
    <w:rPr>
      <w:sz w:val="16"/>
      <w:lang w:val="ru-RU" w:eastAsia="ru-RU"/>
    </w:rPr>
  </w:style>
  <w:style w:type="character" w:customStyle="1" w:styleId="6111">
    <w:name w:val="Знак6 Знак Знак11"/>
    <w:uiPriority w:val="99"/>
    <w:rsid w:val="00665ECD"/>
    <w:rPr>
      <w:sz w:val="24"/>
      <w:lang w:val="ru-RU" w:eastAsia="ru-RU"/>
    </w:rPr>
  </w:style>
  <w:style w:type="character" w:customStyle="1" w:styleId="554">
    <w:name w:val="Знак Знак554"/>
    <w:uiPriority w:val="99"/>
    <w:locked/>
    <w:rsid w:val="00665ECD"/>
    <w:rPr>
      <w:sz w:val="24"/>
      <w:lang w:val="ru-RU" w:eastAsia="ru-RU"/>
    </w:rPr>
  </w:style>
  <w:style w:type="character" w:customStyle="1" w:styleId="654">
    <w:name w:val="Знак Знак654"/>
    <w:uiPriority w:val="99"/>
    <w:locked/>
    <w:rsid w:val="00665ECD"/>
    <w:rPr>
      <w:b/>
      <w:sz w:val="27"/>
      <w:lang w:val="ru-RU" w:eastAsia="ru-RU"/>
    </w:rPr>
  </w:style>
  <w:style w:type="character" w:customStyle="1" w:styleId="644">
    <w:name w:val="Знак Знак644"/>
    <w:uiPriority w:val="99"/>
    <w:locked/>
    <w:rsid w:val="00665ECD"/>
    <w:rPr>
      <w:b/>
      <w:sz w:val="28"/>
      <w:lang w:val="ru-RU" w:eastAsia="ru-RU"/>
    </w:rPr>
  </w:style>
  <w:style w:type="character" w:customStyle="1" w:styleId="634">
    <w:name w:val="Знак Знак634"/>
    <w:uiPriority w:val="99"/>
    <w:locked/>
    <w:rsid w:val="00665ECD"/>
    <w:rPr>
      <w:b/>
      <w:i/>
      <w:sz w:val="26"/>
      <w:lang w:val="ru-RU" w:eastAsia="ru-RU"/>
    </w:rPr>
  </w:style>
  <w:style w:type="character" w:customStyle="1" w:styleId="627">
    <w:name w:val="Знак Знак627"/>
    <w:uiPriority w:val="99"/>
    <w:locked/>
    <w:rsid w:val="00665ECD"/>
    <w:rPr>
      <w:sz w:val="24"/>
      <w:lang w:val="ru-RU" w:eastAsia="ru-RU"/>
    </w:rPr>
  </w:style>
  <w:style w:type="character" w:customStyle="1" w:styleId="61110">
    <w:name w:val="Знак Знак6111"/>
    <w:uiPriority w:val="99"/>
    <w:locked/>
    <w:rsid w:val="00665ECD"/>
    <w:rPr>
      <w:sz w:val="24"/>
      <w:lang w:val="ru-RU" w:eastAsia="ru-RU"/>
    </w:rPr>
  </w:style>
  <w:style w:type="character" w:customStyle="1" w:styleId="604">
    <w:name w:val="Знак Знак604"/>
    <w:uiPriority w:val="99"/>
    <w:locked/>
    <w:rsid w:val="00665ECD"/>
    <w:rPr>
      <w:i/>
      <w:sz w:val="24"/>
      <w:lang w:val="ru-RU" w:eastAsia="ru-RU"/>
    </w:rPr>
  </w:style>
  <w:style w:type="character" w:customStyle="1" w:styleId="594">
    <w:name w:val="Знак Знак594"/>
    <w:uiPriority w:val="99"/>
    <w:locked/>
    <w:rsid w:val="00665ECD"/>
    <w:rPr>
      <w:rFonts w:ascii="Arial" w:hAnsi="Arial"/>
      <w:sz w:val="22"/>
      <w:lang w:val="ru-RU" w:eastAsia="ru-RU"/>
    </w:rPr>
  </w:style>
  <w:style w:type="character" w:customStyle="1" w:styleId="584">
    <w:name w:val="Знак Знак584"/>
    <w:uiPriority w:val="99"/>
    <w:locked/>
    <w:rsid w:val="00665ECD"/>
    <w:rPr>
      <w:rFonts w:ascii="Courier New" w:hAnsi="Courier New"/>
      <w:lang w:val="ru-RU" w:eastAsia="ru-RU"/>
    </w:rPr>
  </w:style>
  <w:style w:type="character" w:customStyle="1" w:styleId="574">
    <w:name w:val="Знак Знак574"/>
    <w:uiPriority w:val="99"/>
    <w:locked/>
    <w:rsid w:val="00665ECD"/>
    <w:rPr>
      <w:lang w:val="ru-RU" w:eastAsia="ru-RU"/>
    </w:rPr>
  </w:style>
  <w:style w:type="character" w:customStyle="1" w:styleId="564">
    <w:name w:val="Знак Знак564"/>
    <w:uiPriority w:val="99"/>
    <w:locked/>
    <w:rsid w:val="00665ECD"/>
    <w:rPr>
      <w:sz w:val="24"/>
      <w:lang w:val="ru-RU" w:eastAsia="ru-RU"/>
    </w:rPr>
  </w:style>
  <w:style w:type="character" w:customStyle="1" w:styleId="544">
    <w:name w:val="Знак Знак544"/>
    <w:uiPriority w:val="99"/>
    <w:locked/>
    <w:rsid w:val="00665ECD"/>
    <w:rPr>
      <w:sz w:val="24"/>
      <w:lang w:val="en-US" w:eastAsia="ru-RU"/>
    </w:rPr>
  </w:style>
  <w:style w:type="character" w:customStyle="1" w:styleId="6740">
    <w:name w:val="Знак Знак674"/>
    <w:uiPriority w:val="99"/>
    <w:rsid w:val="00665ECD"/>
    <w:rPr>
      <w:rFonts w:ascii="Arial" w:hAnsi="Arial"/>
      <w:b/>
      <w:sz w:val="26"/>
    </w:rPr>
  </w:style>
  <w:style w:type="character" w:customStyle="1" w:styleId="6640">
    <w:name w:val="Знак Знак664"/>
    <w:uiPriority w:val="99"/>
    <w:rsid w:val="00665ECD"/>
    <w:rPr>
      <w:b/>
      <w:sz w:val="28"/>
    </w:rPr>
  </w:style>
  <w:style w:type="character" w:customStyle="1" w:styleId="704">
    <w:name w:val="Знак Знак704"/>
    <w:uiPriority w:val="99"/>
    <w:rsid w:val="00665ECD"/>
    <w:rPr>
      <w:rFonts w:ascii="Arial" w:hAnsi="Arial"/>
      <w:b/>
      <w:sz w:val="26"/>
    </w:rPr>
  </w:style>
  <w:style w:type="character" w:customStyle="1" w:styleId="694">
    <w:name w:val="Знак Знак694"/>
    <w:uiPriority w:val="99"/>
    <w:rsid w:val="00665ECD"/>
    <w:rPr>
      <w:b/>
      <w:sz w:val="28"/>
    </w:rPr>
  </w:style>
  <w:style w:type="character" w:customStyle="1" w:styleId="6840">
    <w:name w:val="Знак Знак684"/>
    <w:uiPriority w:val="99"/>
    <w:rsid w:val="00665ECD"/>
    <w:rPr>
      <w:b/>
      <w:i/>
      <w:sz w:val="26"/>
    </w:rPr>
  </w:style>
  <w:style w:type="paragraph" w:customStyle="1" w:styleId="2ffff7">
    <w:name w:val="Название2"/>
    <w:basedOn w:val="a2"/>
    <w:next w:val="aff1"/>
    <w:uiPriority w:val="99"/>
    <w:qFormat/>
    <w:rsid w:val="00665ECD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4ff">
    <w:name w:val="Название4"/>
    <w:basedOn w:val="a2"/>
    <w:next w:val="aff1"/>
    <w:uiPriority w:val="99"/>
    <w:qFormat/>
    <w:rsid w:val="00665ECD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221">
    <w:name w:val="Знак2 Знак Знак22"/>
    <w:uiPriority w:val="99"/>
    <w:locked/>
    <w:rsid w:val="00665ECD"/>
    <w:rPr>
      <w:b/>
      <w:sz w:val="27"/>
      <w:lang w:val="ru-RU" w:eastAsia="ru-RU"/>
    </w:rPr>
  </w:style>
  <w:style w:type="paragraph" w:customStyle="1" w:styleId="941">
    <w:name w:val="Знак94"/>
    <w:basedOn w:val="a2"/>
    <w:uiPriority w:val="99"/>
    <w:rsid w:val="00665EC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60">
    <w:name w:val="Знак4 Знак Знак16"/>
    <w:uiPriority w:val="99"/>
    <w:locked/>
    <w:rsid w:val="00665ECD"/>
    <w:rPr>
      <w:rFonts w:ascii="Arial" w:hAnsi="Arial"/>
      <w:b/>
      <w:kern w:val="32"/>
      <w:sz w:val="32"/>
      <w:lang w:val="ru-RU" w:eastAsia="ru-RU"/>
    </w:rPr>
  </w:style>
  <w:style w:type="character" w:customStyle="1" w:styleId="2141">
    <w:name w:val="Знак2 Знак Знак14"/>
    <w:uiPriority w:val="99"/>
    <w:locked/>
    <w:rsid w:val="00665ECD"/>
    <w:rPr>
      <w:b/>
      <w:sz w:val="27"/>
      <w:lang w:val="ru-RU" w:eastAsia="ru-RU"/>
    </w:rPr>
  </w:style>
  <w:style w:type="character" w:customStyle="1" w:styleId="44a">
    <w:name w:val="Знак4 Знак Знак4"/>
    <w:uiPriority w:val="99"/>
    <w:locked/>
    <w:rsid w:val="00665ECD"/>
    <w:rPr>
      <w:rFonts w:ascii="Arial" w:hAnsi="Arial"/>
      <w:b/>
      <w:kern w:val="32"/>
      <w:sz w:val="32"/>
      <w:lang w:val="ru-RU" w:eastAsia="ru-RU"/>
    </w:rPr>
  </w:style>
  <w:style w:type="character" w:customStyle="1" w:styleId="25e">
    <w:name w:val="Знак2 Знак Знак5"/>
    <w:uiPriority w:val="99"/>
    <w:semiHidden/>
    <w:locked/>
    <w:rsid w:val="00665ECD"/>
    <w:rPr>
      <w:rFonts w:ascii="Arial" w:hAnsi="Arial"/>
      <w:b/>
      <w:sz w:val="26"/>
      <w:lang w:val="ru-RU" w:eastAsia="ru-RU"/>
    </w:rPr>
  </w:style>
  <w:style w:type="character" w:customStyle="1" w:styleId="5fa">
    <w:name w:val="Текст сноски Знак5"/>
    <w:uiPriority w:val="99"/>
    <w:locked/>
    <w:rsid w:val="00665ECD"/>
    <w:rPr>
      <w:rFonts w:ascii="Courier New" w:hAnsi="Courier New"/>
      <w:color w:val="000000"/>
      <w:sz w:val="24"/>
    </w:rPr>
  </w:style>
  <w:style w:type="paragraph" w:customStyle="1" w:styleId="41a">
    <w:name w:val="Заголовок оглавления41"/>
    <w:basedOn w:val="10"/>
    <w:next w:val="a2"/>
    <w:uiPriority w:val="99"/>
    <w:rsid w:val="00665EC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1f0">
    <w:name w:val="Слабая ссылка31"/>
    <w:uiPriority w:val="99"/>
    <w:rsid w:val="00665ECD"/>
    <w:rPr>
      <w:smallCaps/>
      <w:color w:val="C0504D"/>
      <w:u w:val="single"/>
    </w:rPr>
  </w:style>
  <w:style w:type="character" w:customStyle="1" w:styleId="31f1">
    <w:name w:val="Сильная ссылка31"/>
    <w:uiPriority w:val="99"/>
    <w:rsid w:val="00665ECD"/>
    <w:rPr>
      <w:b/>
      <w:smallCaps/>
      <w:color w:val="C0504D"/>
      <w:spacing w:val="5"/>
      <w:u w:val="single"/>
    </w:rPr>
  </w:style>
  <w:style w:type="character" w:customStyle="1" w:styleId="31f2">
    <w:name w:val="Название книги31"/>
    <w:uiPriority w:val="99"/>
    <w:rsid w:val="00665ECD"/>
    <w:rPr>
      <w:b/>
      <w:smallCaps/>
      <w:spacing w:val="5"/>
    </w:rPr>
  </w:style>
  <w:style w:type="character" w:customStyle="1" w:styleId="4ff0">
    <w:name w:val="Текст сноски Знак4"/>
    <w:basedOn w:val="a3"/>
    <w:uiPriority w:val="99"/>
    <w:semiHidden/>
    <w:rsid w:val="00665EC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fff8">
    <w:name w:val="Обычный (веб) Знак2"/>
    <w:basedOn w:val="a3"/>
    <w:uiPriority w:val="99"/>
    <w:locked/>
    <w:rsid w:val="00665ECD"/>
    <w:rPr>
      <w:rFonts w:cs="Times New Roman"/>
      <w:b/>
      <w:i/>
      <w:color w:val="4F81BD"/>
      <w:sz w:val="20"/>
      <w:szCs w:val="20"/>
    </w:rPr>
  </w:style>
  <w:style w:type="paragraph" w:customStyle="1" w:styleId="1ffffff6">
    <w:name w:val="Заголовок1"/>
    <w:basedOn w:val="a2"/>
    <w:next w:val="aff1"/>
    <w:uiPriority w:val="99"/>
    <w:rsid w:val="00665ECD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1ffffff7">
    <w:name w:val="Неразрешенное упоминание1"/>
    <w:basedOn w:val="a3"/>
    <w:uiPriority w:val="99"/>
    <w:semiHidden/>
    <w:rsid w:val="00665ECD"/>
    <w:rPr>
      <w:rFonts w:ascii="Times New Roman" w:hAnsi="Times New Roman" w:cs="Times New Roman"/>
      <w:color w:val="605E5C"/>
      <w:shd w:val="clear" w:color="auto" w:fill="E1DFDD"/>
    </w:rPr>
  </w:style>
  <w:style w:type="character" w:customStyle="1" w:styleId="2ffff9">
    <w:name w:val="Неразрешенное упоминание2"/>
    <w:uiPriority w:val="99"/>
    <w:semiHidden/>
    <w:rsid w:val="00665ECD"/>
    <w:rPr>
      <w:color w:val="808080"/>
      <w:shd w:val="clear" w:color="auto" w:fill="E6E6E6"/>
    </w:rPr>
  </w:style>
  <w:style w:type="paragraph" w:customStyle="1" w:styleId="hlbdr">
    <w:name w:val="hl_bdr"/>
    <w:basedOn w:val="a2"/>
    <w:uiPriority w:val="99"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-10">
    <w:name w:val="Цветной список - Акцент 1 Знак"/>
    <w:uiPriority w:val="99"/>
    <w:locked/>
    <w:rsid w:val="00665ECD"/>
    <w:rPr>
      <w:rFonts w:ascii="Calibri" w:hAnsi="Calibri"/>
      <w:sz w:val="20"/>
      <w:lang w:eastAsia="ru-RU"/>
    </w:rPr>
  </w:style>
  <w:style w:type="table" w:styleId="-11">
    <w:name w:val="Colorful List Accent 1"/>
    <w:basedOn w:val="a4"/>
    <w:uiPriority w:val="99"/>
    <w:rsid w:val="00665E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/>
    <w:tcPr>
      <w:shd w:val="clear" w:color="auto" w:fill="EDF2F8"/>
    </w:tcPr>
    <w:tblStylePr w:type="firstRow">
      <w:rPr>
        <w:rFonts w:cs="Times New Roman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51b">
    <w:name w:val="Обычный51"/>
    <w:basedOn w:val="a2"/>
    <w:uiPriority w:val="99"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311">
    <w:name w:val="Основной текст 231"/>
    <w:basedOn w:val="a2"/>
    <w:uiPriority w:val="99"/>
    <w:rsid w:val="00665EC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212">
    <w:name w:val="Заголовок 321"/>
    <w:basedOn w:val="51b"/>
    <w:next w:val="51b"/>
    <w:uiPriority w:val="99"/>
    <w:rsid w:val="00665ECD"/>
    <w:pPr>
      <w:keepNext/>
      <w:spacing w:before="0" w:beforeAutospacing="0" w:after="0" w:afterAutospacing="0"/>
      <w:outlineLvl w:val="2"/>
    </w:pPr>
    <w:rPr>
      <w:szCs w:val="20"/>
    </w:rPr>
  </w:style>
  <w:style w:type="paragraph" w:customStyle="1" w:styleId="41b">
    <w:name w:val="Основной текст41"/>
    <w:basedOn w:val="51b"/>
    <w:uiPriority w:val="99"/>
    <w:rsid w:val="00665ECD"/>
    <w:pPr>
      <w:spacing w:before="0" w:beforeAutospacing="0" w:after="0" w:afterAutospacing="0" w:line="360" w:lineRule="auto"/>
    </w:pPr>
    <w:rPr>
      <w:szCs w:val="20"/>
    </w:rPr>
  </w:style>
  <w:style w:type="paragraph" w:customStyle="1" w:styleId="2212">
    <w:name w:val="Заголовок 221"/>
    <w:basedOn w:val="a2"/>
    <w:next w:val="a2"/>
    <w:uiPriority w:val="99"/>
    <w:rsid w:val="00665EC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31f3">
    <w:name w:val="Цитата31"/>
    <w:basedOn w:val="a2"/>
    <w:uiPriority w:val="99"/>
    <w:rsid w:val="00665EC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1f4">
    <w:name w:val="Текст31"/>
    <w:basedOn w:val="a2"/>
    <w:uiPriority w:val="99"/>
    <w:rsid w:val="00665EC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11">
    <w:name w:val="Основной текст 331"/>
    <w:basedOn w:val="51b"/>
    <w:uiPriority w:val="99"/>
    <w:rsid w:val="00665ECD"/>
    <w:pPr>
      <w:tabs>
        <w:tab w:val="left" w:pos="360"/>
      </w:tabs>
      <w:spacing w:before="0" w:beforeAutospacing="0" w:after="0" w:afterAutospacing="0"/>
      <w:jc w:val="both"/>
    </w:pPr>
    <w:rPr>
      <w:i/>
      <w:sz w:val="26"/>
      <w:szCs w:val="20"/>
    </w:rPr>
  </w:style>
  <w:style w:type="paragraph" w:customStyle="1" w:styleId="2213">
    <w:name w:val="Основной текст с отступом 221"/>
    <w:basedOn w:val="a2"/>
    <w:uiPriority w:val="99"/>
    <w:rsid w:val="00665ECD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12">
    <w:name w:val="Основной текст с отступом 331"/>
    <w:basedOn w:val="a2"/>
    <w:uiPriority w:val="99"/>
    <w:rsid w:val="00665EC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1f8">
    <w:name w:val="Верхний колонтитул21"/>
    <w:basedOn w:val="a2"/>
    <w:uiPriority w:val="99"/>
    <w:rsid w:val="00665EC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4211">
    <w:name w:val="Заголовок 421"/>
    <w:basedOn w:val="51b"/>
    <w:next w:val="51b"/>
    <w:uiPriority w:val="99"/>
    <w:rsid w:val="00665ECD"/>
    <w:pPr>
      <w:keepNext/>
      <w:spacing w:before="0" w:beforeAutospacing="0" w:after="0" w:afterAutospacing="0"/>
    </w:pPr>
    <w:rPr>
      <w:szCs w:val="20"/>
    </w:rPr>
  </w:style>
  <w:style w:type="paragraph" w:customStyle="1" w:styleId="6112">
    <w:name w:val="Заголовок 611"/>
    <w:uiPriority w:val="99"/>
    <w:rsid w:val="00665ECD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HTML210">
    <w:name w:val="Стандартный HTML21"/>
    <w:basedOn w:val="a2"/>
    <w:uiPriority w:val="99"/>
    <w:rsid w:val="00665EC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200">
    <w:name w:val="Знак Знак420"/>
    <w:uiPriority w:val="99"/>
    <w:rsid w:val="00665ECD"/>
    <w:rPr>
      <w:rFonts w:ascii="Courier New" w:hAnsi="Courier New"/>
      <w:lang w:val="ru-RU" w:eastAsia="ru-RU"/>
    </w:rPr>
  </w:style>
  <w:style w:type="character" w:customStyle="1" w:styleId="11ffa">
    <w:name w:val="Замещающий текст11"/>
    <w:uiPriority w:val="99"/>
    <w:rsid w:val="00665ECD"/>
    <w:rPr>
      <w:color w:val="808080"/>
    </w:rPr>
  </w:style>
  <w:style w:type="character" w:customStyle="1" w:styleId="21f9">
    <w:name w:val="Основной шрифт абзаца21"/>
    <w:uiPriority w:val="99"/>
    <w:rsid w:val="00665ECD"/>
  </w:style>
  <w:style w:type="character" w:customStyle="1" w:styleId="2214">
    <w:name w:val="Знак2 Знак Знак21"/>
    <w:uiPriority w:val="99"/>
    <w:locked/>
    <w:rsid w:val="00665ECD"/>
    <w:rPr>
      <w:b/>
      <w:sz w:val="27"/>
      <w:lang w:val="ru-RU" w:eastAsia="ru-RU"/>
    </w:rPr>
  </w:style>
  <w:style w:type="character" w:customStyle="1" w:styleId="5fb">
    <w:name w:val="Название Знак5"/>
    <w:basedOn w:val="a3"/>
    <w:uiPriority w:val="99"/>
    <w:locked/>
    <w:rsid w:val="00665ECD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23f">
    <w:name w:val="Цитата 2 Знак3"/>
    <w:basedOn w:val="a3"/>
    <w:uiPriority w:val="99"/>
    <w:rsid w:val="00665ECD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3fff4">
    <w:name w:val="Выделенная цитата Знак3"/>
    <w:basedOn w:val="a3"/>
    <w:uiPriority w:val="99"/>
    <w:rsid w:val="00665ECD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fontstyle01">
    <w:name w:val="fontstyle01"/>
    <w:basedOn w:val="a3"/>
    <w:uiPriority w:val="99"/>
    <w:rsid w:val="00665ECD"/>
    <w:rPr>
      <w:rFonts w:ascii="Times New Roman" w:hAnsi="Times New Roman" w:cs="Times New Roman"/>
      <w:color w:val="000000"/>
      <w:sz w:val="24"/>
      <w:szCs w:val="24"/>
    </w:rPr>
  </w:style>
  <w:style w:type="paragraph" w:customStyle="1" w:styleId="12f1">
    <w:name w:val="Стиль12"/>
    <w:basedOn w:val="a2"/>
    <w:next w:val="afff1"/>
    <w:uiPriority w:val="99"/>
    <w:rsid w:val="00665ECD"/>
    <w:pPr>
      <w:widowControl/>
      <w:snapToGrid/>
      <w:spacing w:before="0" w:after="0"/>
    </w:pPr>
    <w:rPr>
      <w:rFonts w:eastAsia="Times New Roman"/>
      <w:szCs w:val="24"/>
    </w:rPr>
  </w:style>
  <w:style w:type="table" w:customStyle="1" w:styleId="2ffffa">
    <w:name w:val="Сетка таблицы2"/>
    <w:uiPriority w:val="99"/>
    <w:rsid w:val="00665E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ct-infoprofile-name">
    <w:name w:val="dct-info_profile-name"/>
    <w:basedOn w:val="a3"/>
    <w:uiPriority w:val="99"/>
    <w:rsid w:val="00665ECD"/>
    <w:rPr>
      <w:rFonts w:cs="Times New Roman"/>
    </w:rPr>
  </w:style>
  <w:style w:type="character" w:customStyle="1" w:styleId="turbo-authorname">
    <w:name w:val="turbo-author__name"/>
    <w:basedOn w:val="a3"/>
    <w:uiPriority w:val="99"/>
    <w:rsid w:val="00665ECD"/>
    <w:rPr>
      <w:rFonts w:cs="Times New Roman"/>
    </w:rPr>
  </w:style>
  <w:style w:type="character" w:customStyle="1" w:styleId="cxdhlk">
    <w:name w:val="cxdhlk"/>
    <w:basedOn w:val="a3"/>
    <w:uiPriority w:val="99"/>
    <w:rsid w:val="00665ECD"/>
    <w:rPr>
      <w:rFonts w:cs="Times New Roman"/>
    </w:rPr>
  </w:style>
  <w:style w:type="paragraph" w:customStyle="1" w:styleId="ftvvlh">
    <w:name w:val="ftvvlh"/>
    <w:basedOn w:val="a2"/>
    <w:uiPriority w:val="99"/>
    <w:rsid w:val="00665ECD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l59d44510">
    <w:name w:val="l59d44510"/>
    <w:basedOn w:val="a3"/>
    <w:uiPriority w:val="99"/>
    <w:rsid w:val="00665ECD"/>
    <w:rPr>
      <w:rFonts w:cs="Times New Roman"/>
    </w:rPr>
  </w:style>
  <w:style w:type="character" w:customStyle="1" w:styleId="duvqdt">
    <w:name w:val="duvqdt"/>
    <w:basedOn w:val="a3"/>
    <w:uiPriority w:val="99"/>
    <w:rsid w:val="00665ECD"/>
    <w:rPr>
      <w:rFonts w:cs="Times New Roman"/>
    </w:rPr>
  </w:style>
  <w:style w:type="character" w:customStyle="1" w:styleId="titlesmall">
    <w:name w:val="title_small"/>
    <w:basedOn w:val="a3"/>
    <w:uiPriority w:val="99"/>
    <w:rsid w:val="00665ECD"/>
    <w:rPr>
      <w:rFonts w:cs="Times New Roman"/>
    </w:rPr>
  </w:style>
  <w:style w:type="character" w:customStyle="1" w:styleId="2ffffb">
    <w:name w:val="Заголовок2"/>
    <w:basedOn w:val="a3"/>
    <w:uiPriority w:val="99"/>
    <w:rsid w:val="00665ECD"/>
    <w:rPr>
      <w:rFonts w:cs="Times New Roman"/>
    </w:rPr>
  </w:style>
  <w:style w:type="character" w:customStyle="1" w:styleId="titlesmallgrey">
    <w:name w:val="title_small_grey"/>
    <w:basedOn w:val="a3"/>
    <w:uiPriority w:val="99"/>
    <w:rsid w:val="00665ECD"/>
    <w:rPr>
      <w:rFonts w:cs="Times New Roman"/>
    </w:rPr>
  </w:style>
  <w:style w:type="character" w:customStyle="1" w:styleId="cstatopen-btn">
    <w:name w:val="c_statopen-btn"/>
    <w:basedOn w:val="a3"/>
    <w:uiPriority w:val="99"/>
    <w:rsid w:val="00665ECD"/>
    <w:rPr>
      <w:rFonts w:cs="Times New Roman"/>
    </w:rPr>
  </w:style>
  <w:style w:type="character" w:customStyle="1" w:styleId="kc-title">
    <w:name w:val="kc-title"/>
    <w:basedOn w:val="a3"/>
    <w:uiPriority w:val="99"/>
    <w:rsid w:val="00665ECD"/>
    <w:rPr>
      <w:rFonts w:cs="Times New Roman"/>
    </w:rPr>
  </w:style>
  <w:style w:type="paragraph" w:customStyle="1" w:styleId="author-name">
    <w:name w:val="author-name"/>
    <w:basedOn w:val="a2"/>
    <w:uiPriority w:val="99"/>
    <w:rsid w:val="00665ECD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paragraph" w:customStyle="1" w:styleId="dct-infoprofile">
    <w:name w:val="dct-info_profile"/>
    <w:basedOn w:val="a2"/>
    <w:uiPriority w:val="99"/>
    <w:rsid w:val="00665ECD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dct-infoprofile-user">
    <w:name w:val="dct-info_profile-user"/>
    <w:basedOn w:val="a3"/>
    <w:uiPriority w:val="99"/>
    <w:rsid w:val="00665ECD"/>
    <w:rPr>
      <w:rFonts w:cs="Times New Roman"/>
    </w:rPr>
  </w:style>
  <w:style w:type="paragraph" w:customStyle="1" w:styleId="s30">
    <w:name w:val="s_3"/>
    <w:basedOn w:val="a2"/>
    <w:uiPriority w:val="99"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90">
    <w:name w:val="s_9"/>
    <w:basedOn w:val="a2"/>
    <w:uiPriority w:val="99"/>
    <w:rsid w:val="00665EC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f9">
    <w:name w:val="Текст сноски Знак Знак Знак"/>
    <w:uiPriority w:val="99"/>
    <w:locked/>
    <w:rsid w:val="00665ECD"/>
    <w:rPr>
      <w:rFonts w:ascii="Courier New" w:hAnsi="Courier New"/>
      <w:color w:val="000000"/>
      <w:sz w:val="22"/>
      <w:lang w:val="ru-RU" w:eastAsia="ru-RU"/>
    </w:rPr>
  </w:style>
  <w:style w:type="character" w:customStyle="1" w:styleId="4ff1">
    <w:name w:val="Знак Знак4 Знак"/>
    <w:uiPriority w:val="99"/>
    <w:locked/>
    <w:rsid w:val="00665ECD"/>
    <w:rPr>
      <w:rFonts w:ascii="Arial" w:hAnsi="Arial"/>
      <w:b/>
      <w:kern w:val="32"/>
      <w:sz w:val="32"/>
      <w:lang w:val="ru-RU" w:eastAsia="ru-RU"/>
    </w:rPr>
  </w:style>
  <w:style w:type="character" w:customStyle="1" w:styleId="Heading124">
    <w:name w:val="Heading 12 Знак Знак4"/>
    <w:uiPriority w:val="99"/>
    <w:locked/>
    <w:rsid w:val="00665ECD"/>
    <w:rPr>
      <w:rFonts w:ascii="Courier New" w:hAnsi="Courier New"/>
      <w:lang w:val="ru-RU" w:eastAsia="ru-RU"/>
    </w:rPr>
  </w:style>
  <w:style w:type="character" w:customStyle="1" w:styleId="1-2">
    <w:name w:val="Средняя сетка 1 - Акцент 2 Знак"/>
    <w:link w:val="1-21"/>
    <w:uiPriority w:val="99"/>
    <w:locked/>
    <w:rsid w:val="00665ECD"/>
    <w:rPr>
      <w:rFonts w:ascii="Calibri" w:hAnsi="Calibri"/>
      <w:lang w:eastAsia="ru-RU"/>
    </w:rPr>
  </w:style>
  <w:style w:type="paragraph" w:customStyle="1" w:styleId="1-21">
    <w:name w:val="Средняя сетка 1 - Акцент 21"/>
    <w:basedOn w:val="a2"/>
    <w:link w:val="1-2"/>
    <w:uiPriority w:val="99"/>
    <w:rsid w:val="00665ECD"/>
    <w:pPr>
      <w:widowControl/>
      <w:snapToGrid/>
      <w:spacing w:before="0" w:after="200" w:line="276" w:lineRule="auto"/>
      <w:ind w:left="720"/>
    </w:pPr>
    <w:rPr>
      <w:rFonts w:ascii="Calibri" w:eastAsiaTheme="minorHAnsi" w:hAnsi="Calibri" w:cstheme="minorBidi"/>
      <w:sz w:val="22"/>
      <w:szCs w:val="22"/>
    </w:rPr>
  </w:style>
  <w:style w:type="paragraph" w:customStyle="1" w:styleId="1ffffff8">
    <w:name w:val="Обычный текст1"/>
    <w:basedOn w:val="a2"/>
    <w:uiPriority w:val="99"/>
    <w:rsid w:val="00665ECD"/>
    <w:pPr>
      <w:widowControl/>
      <w:snapToGrid/>
      <w:spacing w:before="0" w:after="0"/>
      <w:ind w:firstLine="454"/>
      <w:jc w:val="both"/>
    </w:pPr>
    <w:rPr>
      <w:rFonts w:ascii="Calibri" w:eastAsia="Times New Roman" w:hAnsi="Calibri"/>
      <w:sz w:val="20"/>
    </w:rPr>
  </w:style>
  <w:style w:type="character" w:customStyle="1" w:styleId="1-1">
    <w:name w:val="Средняя заливка 1 - Акцент 1 Знак"/>
    <w:link w:val="1-11"/>
    <w:uiPriority w:val="99"/>
    <w:locked/>
    <w:rsid w:val="00665ECD"/>
    <w:rPr>
      <w:rFonts w:eastAsia="Times New Roman"/>
      <w:lang w:eastAsia="ru-RU"/>
    </w:rPr>
  </w:style>
  <w:style w:type="paragraph" w:customStyle="1" w:styleId="1-11">
    <w:name w:val="Средняя заливка 1 - Акцент 11"/>
    <w:link w:val="1-1"/>
    <w:uiPriority w:val="99"/>
    <w:rsid w:val="00665ECD"/>
    <w:pPr>
      <w:spacing w:after="160" w:line="256" w:lineRule="auto"/>
    </w:pPr>
    <w:rPr>
      <w:rFonts w:eastAsia="Times New Roman"/>
      <w:lang w:eastAsia="ru-RU"/>
    </w:rPr>
  </w:style>
  <w:style w:type="character" w:customStyle="1" w:styleId="2-2">
    <w:name w:val="Средняя сетка 2 - Акцент 2 Знак"/>
    <w:link w:val="2-21"/>
    <w:uiPriority w:val="99"/>
    <w:locked/>
    <w:rsid w:val="00665ECD"/>
    <w:rPr>
      <w:rFonts w:ascii="Calibri" w:hAnsi="Calibri"/>
      <w:i/>
      <w:color w:val="000000"/>
      <w:sz w:val="24"/>
      <w:lang w:eastAsia="ru-RU"/>
    </w:rPr>
  </w:style>
  <w:style w:type="paragraph" w:customStyle="1" w:styleId="2-21">
    <w:name w:val="Средняя сетка 2 - Акцент 21"/>
    <w:basedOn w:val="a2"/>
    <w:next w:val="a2"/>
    <w:link w:val="2-2"/>
    <w:uiPriority w:val="99"/>
    <w:rsid w:val="00665ECD"/>
    <w:pPr>
      <w:widowControl/>
      <w:snapToGrid/>
      <w:spacing w:before="0" w:after="0"/>
    </w:pPr>
    <w:rPr>
      <w:rFonts w:ascii="Calibri" w:eastAsiaTheme="minorHAnsi" w:hAnsi="Calibri" w:cstheme="minorBidi"/>
      <w:i/>
      <w:color w:val="000000"/>
      <w:szCs w:val="22"/>
    </w:rPr>
  </w:style>
  <w:style w:type="character" w:customStyle="1" w:styleId="3-2">
    <w:name w:val="Средняя сетка 3 - Акцент 2 Знак"/>
    <w:link w:val="3-21"/>
    <w:uiPriority w:val="99"/>
    <w:locked/>
    <w:rsid w:val="00665ECD"/>
    <w:rPr>
      <w:rFonts w:ascii="Calibri" w:hAnsi="Calibri"/>
      <w:b/>
      <w:i/>
      <w:color w:val="4F81BD"/>
      <w:sz w:val="24"/>
      <w:lang w:eastAsia="ru-RU"/>
    </w:rPr>
  </w:style>
  <w:style w:type="paragraph" w:customStyle="1" w:styleId="3-21">
    <w:name w:val="Средняя сетка 3 - Акцент 21"/>
    <w:basedOn w:val="a2"/>
    <w:next w:val="a2"/>
    <w:link w:val="3-2"/>
    <w:uiPriority w:val="99"/>
    <w:rsid w:val="00665EC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Theme="minorHAnsi" w:hAnsi="Calibri" w:cstheme="minorBidi"/>
      <w:b/>
      <w:i/>
      <w:color w:val="4F81BD"/>
      <w:szCs w:val="22"/>
    </w:rPr>
  </w:style>
  <w:style w:type="paragraph" w:customStyle="1" w:styleId="-31">
    <w:name w:val="Таблица-сетка 31"/>
    <w:basedOn w:val="10"/>
    <w:next w:val="a2"/>
    <w:uiPriority w:val="99"/>
    <w:rsid w:val="00665ECD"/>
    <w:pPr>
      <w:keepNext/>
      <w:keepLines/>
      <w:numPr>
        <w:numId w:val="11"/>
      </w:num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paragraph" w:customStyle="1" w:styleId="htmlparagraph">
    <w:name w:val="html_paragraph"/>
    <w:basedOn w:val="a2"/>
    <w:uiPriority w:val="99"/>
    <w:rsid w:val="00665ECD"/>
    <w:pPr>
      <w:widowControl/>
      <w:snapToGrid/>
      <w:spacing w:before="0" w:after="0"/>
      <w:ind w:firstLine="720"/>
      <w:jc w:val="both"/>
    </w:pPr>
    <w:rPr>
      <w:szCs w:val="24"/>
    </w:rPr>
  </w:style>
  <w:style w:type="paragraph" w:customStyle="1" w:styleId="13e">
    <w:name w:val="Абзац списка13"/>
    <w:basedOn w:val="a2"/>
    <w:uiPriority w:val="99"/>
    <w:rsid w:val="00665ECD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281">
    <w:name w:val="Цитата 28"/>
    <w:basedOn w:val="a2"/>
    <w:next w:val="a2"/>
    <w:link w:val="2fe"/>
    <w:uiPriority w:val="99"/>
    <w:rsid w:val="00665ECD"/>
    <w:pPr>
      <w:widowControl/>
      <w:snapToGrid/>
      <w:spacing w:beforeAutospacing="1" w:afterAutospacing="1"/>
      <w:ind w:left="864" w:right="864"/>
      <w:jc w:val="center"/>
    </w:pPr>
    <w:rPr>
      <w:i/>
      <w:iCs/>
      <w:color w:val="000000" w:themeColor="text1"/>
    </w:rPr>
  </w:style>
  <w:style w:type="paragraph" w:customStyle="1" w:styleId="82">
    <w:name w:val="Выделенная цитата8"/>
    <w:basedOn w:val="a2"/>
    <w:next w:val="a2"/>
    <w:link w:val="affffff4"/>
    <w:uiPriority w:val="99"/>
    <w:rsid w:val="00665ECD"/>
    <w:pPr>
      <w:widowControl/>
      <w:pBdr>
        <w:top w:val="single" w:sz="4" w:space="10" w:color="5B9BD5"/>
        <w:bottom w:val="single" w:sz="4" w:space="10" w:color="5B9BD5"/>
      </w:pBdr>
      <w:snapToGrid/>
      <w:spacing w:beforeAutospacing="1" w:afterAutospacing="1"/>
      <w:ind w:left="864" w:right="864"/>
      <w:jc w:val="center"/>
    </w:pPr>
    <w:rPr>
      <w:b/>
      <w:bCs/>
      <w:i/>
      <w:iCs/>
      <w:color w:val="4F81BD" w:themeColor="accent1"/>
    </w:rPr>
  </w:style>
  <w:style w:type="paragraph" w:customStyle="1" w:styleId="5fc">
    <w:name w:val="Заголовок оглавления5"/>
    <w:basedOn w:val="10"/>
    <w:next w:val="a2"/>
    <w:uiPriority w:val="99"/>
    <w:rsid w:val="00665EC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480"/>
      <w:ind w:left="360"/>
      <w:jc w:val="left"/>
      <w:outlineLvl w:val="9"/>
    </w:pPr>
    <w:rPr>
      <w:rFonts w:ascii="Arial" w:eastAsia="Times New Roman" w:hAnsi="Arial" w:cs="Arial"/>
      <w:b/>
      <w:caps/>
      <w:color w:val="365F91"/>
      <w:kern w:val="32"/>
      <w:sz w:val="28"/>
      <w:szCs w:val="28"/>
    </w:rPr>
  </w:style>
  <w:style w:type="character" w:customStyle="1" w:styleId="34b">
    <w:name w:val="Знак3 Знак Знак Знак4"/>
    <w:uiPriority w:val="99"/>
    <w:locked/>
    <w:rsid w:val="00665ECD"/>
    <w:rPr>
      <w:rFonts w:ascii="PragmaticaCTT" w:hAnsi="PragmaticaCTT"/>
      <w:sz w:val="20"/>
      <w:lang w:eastAsia="ru-RU"/>
    </w:rPr>
  </w:style>
  <w:style w:type="character" w:customStyle="1" w:styleId="31f5">
    <w:name w:val="Таблица простая 31"/>
    <w:uiPriority w:val="99"/>
    <w:rsid w:val="00665ECD"/>
    <w:rPr>
      <w:rFonts w:ascii="Times New Roman" w:hAnsi="Times New Roman"/>
      <w:i/>
      <w:color w:val="808080"/>
    </w:rPr>
  </w:style>
  <w:style w:type="character" w:customStyle="1" w:styleId="41c">
    <w:name w:val="Таблица простая 41"/>
    <w:uiPriority w:val="99"/>
    <w:rsid w:val="00665ECD"/>
    <w:rPr>
      <w:rFonts w:ascii="Times New Roman" w:hAnsi="Times New Roman"/>
      <w:b/>
    </w:rPr>
  </w:style>
  <w:style w:type="character" w:customStyle="1" w:styleId="51c">
    <w:name w:val="Таблица простая 51"/>
    <w:uiPriority w:val="99"/>
    <w:rsid w:val="00665ECD"/>
    <w:rPr>
      <w:rFonts w:ascii="Times New Roman" w:hAnsi="Times New Roman"/>
      <w:smallCaps/>
      <w:color w:val="C0504D"/>
      <w:u w:val="single"/>
    </w:rPr>
  </w:style>
  <w:style w:type="character" w:customStyle="1" w:styleId="1ffffff9">
    <w:name w:val="Сетка таблицы светлая1"/>
    <w:uiPriority w:val="99"/>
    <w:rsid w:val="00665ECD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-110">
    <w:name w:val="Таблица-сетка 1 светлая1"/>
    <w:uiPriority w:val="99"/>
    <w:rsid w:val="00665ECD"/>
    <w:rPr>
      <w:rFonts w:ascii="Times New Roman" w:hAnsi="Times New Roman"/>
      <w:b/>
      <w:smallCaps/>
      <w:spacing w:val="5"/>
    </w:rPr>
  </w:style>
  <w:style w:type="character" w:customStyle="1" w:styleId="-111">
    <w:name w:val="Светлая сетка - Акцент 11"/>
    <w:uiPriority w:val="99"/>
    <w:rsid w:val="00665ECD"/>
    <w:rPr>
      <w:rFonts w:ascii="Times New Roman" w:hAnsi="Times New Roman"/>
      <w:color w:val="808080"/>
    </w:rPr>
  </w:style>
  <w:style w:type="character" w:customStyle="1" w:styleId="8f1">
    <w:name w:val="Замещающий текст8"/>
    <w:uiPriority w:val="99"/>
    <w:rsid w:val="00665ECD"/>
    <w:rPr>
      <w:rFonts w:ascii="Times New Roman" w:hAnsi="Times New Roman"/>
      <w:color w:val="808080"/>
    </w:rPr>
  </w:style>
  <w:style w:type="character" w:customStyle="1" w:styleId="9f0">
    <w:name w:val="Слабое выделение9"/>
    <w:uiPriority w:val="99"/>
    <w:rsid w:val="00665ECD"/>
    <w:rPr>
      <w:rFonts w:ascii="Times New Roman" w:hAnsi="Times New Roman"/>
      <w:i/>
      <w:color w:val="808080"/>
    </w:rPr>
  </w:style>
  <w:style w:type="character" w:customStyle="1" w:styleId="9f1">
    <w:name w:val="Сильное выделение9"/>
    <w:uiPriority w:val="99"/>
    <w:rsid w:val="00665ECD"/>
    <w:rPr>
      <w:rFonts w:ascii="Times New Roman" w:hAnsi="Times New Roman"/>
      <w:b/>
      <w:i/>
      <w:color w:val="4F81BD"/>
    </w:rPr>
  </w:style>
  <w:style w:type="character" w:customStyle="1" w:styleId="4ff2">
    <w:name w:val="Слабая ссылка4"/>
    <w:uiPriority w:val="99"/>
    <w:rsid w:val="00665ECD"/>
    <w:rPr>
      <w:rFonts w:ascii="Times New Roman" w:hAnsi="Times New Roman"/>
      <w:smallCaps/>
      <w:color w:val="C0504D"/>
      <w:u w:val="single"/>
    </w:rPr>
  </w:style>
  <w:style w:type="character" w:customStyle="1" w:styleId="4ff3">
    <w:name w:val="Сильная ссылка4"/>
    <w:uiPriority w:val="99"/>
    <w:rsid w:val="00665ECD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4ff4">
    <w:name w:val="Название книги4"/>
    <w:uiPriority w:val="99"/>
    <w:rsid w:val="00665ECD"/>
    <w:rPr>
      <w:rFonts w:ascii="Times New Roman" w:hAnsi="Times New Roman"/>
      <w:b/>
      <w:smallCaps/>
      <w:spacing w:val="5"/>
    </w:rPr>
  </w:style>
  <w:style w:type="table" w:customStyle="1" w:styleId="11ffb">
    <w:name w:val="Сетка таблицы 11"/>
    <w:uiPriority w:val="99"/>
    <w:rsid w:val="00665E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ffa">
    <w:name w:val="Стандартная таблица1"/>
    <w:uiPriority w:val="99"/>
    <w:rsid w:val="00665E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f">
    <w:name w:val="Сетка таблицы13"/>
    <w:uiPriority w:val="99"/>
    <w:rsid w:val="00665E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"/>
    <w:uiPriority w:val="99"/>
    <w:rsid w:val="00665EC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"/>
    <w:uiPriority w:val="99"/>
    <w:rsid w:val="00665EC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fa">
    <w:name w:val="Сетка таблицы21"/>
    <w:uiPriority w:val="99"/>
    <w:rsid w:val="00665ECD"/>
    <w:pPr>
      <w:widowControl w:val="0"/>
      <w:spacing w:after="0" w:line="240" w:lineRule="atLeast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61">
    <w:name w:val="Знак Знак961"/>
    <w:uiPriority w:val="99"/>
    <w:locked/>
    <w:rsid w:val="00665ECD"/>
    <w:rPr>
      <w:b/>
      <w:sz w:val="28"/>
      <w:lang w:val="ru-RU" w:eastAsia="zh-CN"/>
    </w:rPr>
  </w:style>
  <w:style w:type="character" w:customStyle="1" w:styleId="951">
    <w:name w:val="Знак Знак951"/>
    <w:uiPriority w:val="99"/>
    <w:locked/>
    <w:rsid w:val="00665ECD"/>
    <w:rPr>
      <w:b/>
      <w:i/>
      <w:sz w:val="26"/>
      <w:lang w:val="ru-RU" w:eastAsia="zh-CN"/>
    </w:rPr>
  </w:style>
  <w:style w:type="character" w:customStyle="1" w:styleId="9410">
    <w:name w:val="Знак Знак941"/>
    <w:uiPriority w:val="99"/>
    <w:locked/>
    <w:rsid w:val="00665ECD"/>
    <w:rPr>
      <w:sz w:val="24"/>
      <w:lang w:val="en-US" w:eastAsia="en-US"/>
    </w:rPr>
  </w:style>
  <w:style w:type="character" w:customStyle="1" w:styleId="9310">
    <w:name w:val="Знак Знак931"/>
    <w:uiPriority w:val="99"/>
    <w:locked/>
    <w:rsid w:val="00665ECD"/>
    <w:rPr>
      <w:sz w:val="24"/>
      <w:lang w:val="ru-RU" w:eastAsia="zh-CN"/>
    </w:rPr>
  </w:style>
  <w:style w:type="character" w:customStyle="1" w:styleId="9210">
    <w:name w:val="Знак Знак921"/>
    <w:uiPriority w:val="99"/>
    <w:locked/>
    <w:rsid w:val="00665ECD"/>
    <w:rPr>
      <w:i/>
      <w:sz w:val="24"/>
      <w:lang w:val="ru-RU" w:eastAsia="zh-CN"/>
    </w:rPr>
  </w:style>
  <w:style w:type="character" w:customStyle="1" w:styleId="9110">
    <w:name w:val="Знак Знак911"/>
    <w:uiPriority w:val="99"/>
    <w:locked/>
    <w:rsid w:val="00665ECD"/>
    <w:rPr>
      <w:rFonts w:ascii="Arial" w:hAnsi="Arial"/>
      <w:sz w:val="22"/>
      <w:lang w:val="ru-RU" w:eastAsia="zh-CN"/>
    </w:rPr>
  </w:style>
  <w:style w:type="character" w:customStyle="1" w:styleId="31f6">
    <w:name w:val="Знак3 Знак Знак1"/>
    <w:uiPriority w:val="99"/>
    <w:locked/>
    <w:rsid w:val="00665ECD"/>
    <w:rPr>
      <w:rFonts w:ascii="Arial" w:hAnsi="Arial"/>
      <w:b/>
      <w:i/>
      <w:sz w:val="28"/>
      <w:lang w:val="ru-RU" w:eastAsia="zh-CN"/>
    </w:rPr>
  </w:style>
  <w:style w:type="character" w:customStyle="1" w:styleId="890">
    <w:name w:val="Знак Знак89"/>
    <w:uiPriority w:val="99"/>
    <w:locked/>
    <w:rsid w:val="00665ECD"/>
    <w:rPr>
      <w:sz w:val="28"/>
      <w:lang w:val="ru-RU" w:eastAsia="ru-RU"/>
    </w:rPr>
  </w:style>
  <w:style w:type="character" w:customStyle="1" w:styleId="2312">
    <w:name w:val="Знак2 Знак Знак31"/>
    <w:uiPriority w:val="99"/>
    <w:locked/>
    <w:rsid w:val="00665ECD"/>
    <w:rPr>
      <w:b/>
      <w:sz w:val="27"/>
      <w:lang w:val="ru-RU" w:eastAsia="zh-CN"/>
    </w:rPr>
  </w:style>
  <w:style w:type="paragraph" w:customStyle="1" w:styleId="Pa9">
    <w:name w:val="Pa9"/>
    <w:basedOn w:val="a2"/>
    <w:next w:val="a2"/>
    <w:rsid w:val="00665ECD"/>
    <w:pPr>
      <w:widowControl/>
      <w:autoSpaceDE w:val="0"/>
      <w:autoSpaceDN w:val="0"/>
      <w:adjustRightInd w:val="0"/>
      <w:snapToGrid/>
      <w:spacing w:before="0" w:after="0" w:line="201" w:lineRule="atLeast"/>
    </w:pPr>
    <w:rPr>
      <w:rFonts w:ascii="Helios" w:eastAsia="Times New Roman" w:hAnsi="Helios"/>
      <w:szCs w:val="24"/>
    </w:rPr>
  </w:style>
  <w:style w:type="character" w:customStyle="1" w:styleId="b-">
    <w:name w:val="b-"/>
    <w:rsid w:val="00665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0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cyberleninka.ru/article/n/effekt-sluchaynogo-vozdeystviya-tsifrovoy-transformatsii-na-obschiy-uroven-tsen-i-ekonomicheskiy-rost" TargetMode="External"/><Relationship Id="rId117" Type="http://schemas.openxmlformats.org/officeDocument/2006/relationships/hyperlink" Target="http://qsp.su/tools/onlinehelp/about_license_gpl_russian.html" TargetMode="External"/><Relationship Id="rId21" Type="http://schemas.openxmlformats.org/officeDocument/2006/relationships/hyperlink" Target="https://cyberleninka.ru/article/n/analiz-sovremennoy-praktiki-primeneniya-mer-zaschity-vnutrennego-rynka" TargetMode="External"/><Relationship Id="rId42" Type="http://schemas.openxmlformats.org/officeDocument/2006/relationships/hyperlink" Target="https://cyberleninka.ru/article/n/suschnost-mnozhestvennosti-mirovyh-tsen-eyo-prichiny-i-osobennosti" TargetMode="External"/><Relationship Id="rId47" Type="http://schemas.openxmlformats.org/officeDocument/2006/relationships/hyperlink" Target="https://cyberleninka.ru/article/n/k-voprosu-opredeleniya-usloviy-perehoda-sfery-tovarodvizheniya-v-tsifrovoe-prostranstvo" TargetMode="External"/><Relationship Id="rId63" Type="http://schemas.openxmlformats.org/officeDocument/2006/relationships/hyperlink" Target="https://cyberleninka.ru/article/n/tehnologii-finansovogo-planirovaniya-rezultatov-deyatelnosti-predpriyatiy" TargetMode="External"/><Relationship Id="rId68" Type="http://schemas.openxmlformats.org/officeDocument/2006/relationships/hyperlink" Target="https://cyberleninka.ru/article/n/aktualnye-voprosy-povysheniya-pribyli-organizatsii-vybor-tsenovoy-strategii-i-metoda-tsenoobrazovaniya" TargetMode="External"/><Relationship Id="rId84" Type="http://schemas.openxmlformats.org/officeDocument/2006/relationships/hyperlink" Target="https://cyberleninka.ru/article/n/metody-i-instrumenty-netsenovoy-konkurentsii-na-rynke-obschestvennogo-pitaniya" TargetMode="External"/><Relationship Id="rId89" Type="http://schemas.openxmlformats.org/officeDocument/2006/relationships/hyperlink" Target="https://cyberleninka.ru/article/n/sovremennaya-tsenovaya-politika-organizatsii-teoreticheskie-aspekty" TargetMode="External"/><Relationship Id="rId112" Type="http://schemas.openxmlformats.org/officeDocument/2006/relationships/hyperlink" Target="https://iemcommunity.ru/articles/pricing-policy-automated/" TargetMode="External"/><Relationship Id="rId16" Type="http://schemas.openxmlformats.org/officeDocument/2006/relationships/hyperlink" Target="https://cyberleninka.ru/article/n/klassifikatsiya-funktsiy-deneg-na-osnove-mezhdistsiplinarnoy-integratsii-znaniy" TargetMode="External"/><Relationship Id="rId107" Type="http://schemas.openxmlformats.org/officeDocument/2006/relationships/hyperlink" Target="http://www.grandars.ru/college/cenoobrazovanie/cenoobrazovanie.html" TargetMode="External"/><Relationship Id="rId11" Type="http://schemas.openxmlformats.org/officeDocument/2006/relationships/hyperlink" Target="https://cyberleninka.ru/article/n/regulirovanie-transfertnyh-tsen-kak-effektivnyy-instrument-nalogovogo-kontrolya-1" TargetMode="External"/><Relationship Id="rId32" Type="http://schemas.openxmlformats.org/officeDocument/2006/relationships/hyperlink" Target="https://cyberleninka.ru/article/n/kollizii-primeneniya-antidempingovyh-mer-v-usloviyah-gosudarstvennyh-zakupok" TargetMode="External"/><Relationship Id="rId37" Type="http://schemas.openxmlformats.org/officeDocument/2006/relationships/hyperlink" Target="https://cyberleninka.ru/article/n/manipulyatsiya-tsenami-v-korporativnyh-zakupkah-sposoby-protivostoyaniya-sravnitelno-pravovoy-analiz-zakonodatelstva-rossii-i-norm" TargetMode="External"/><Relationship Id="rId53" Type="http://schemas.openxmlformats.org/officeDocument/2006/relationships/hyperlink" Target="https://cyberleninka.ru/article/n/tsenoobrazovanie-na-proizvodstvo-i-realizatsiyu-moloka" TargetMode="External"/><Relationship Id="rId58" Type="http://schemas.openxmlformats.org/officeDocument/2006/relationships/hyperlink" Target="https://cyberleninka.ru/article/n/suschnost-i-naznachenie-cvp-analiza-v-sovremennyh-usloviyah" TargetMode="External"/><Relationship Id="rId74" Type="http://schemas.openxmlformats.org/officeDocument/2006/relationships/hyperlink" Target="https://cyberleninka.ru/article/n/ponyatie-tsenovoy-strategii-harakternye-cherty" TargetMode="External"/><Relationship Id="rId79" Type="http://schemas.openxmlformats.org/officeDocument/2006/relationships/hyperlink" Target="https://cyberleninka.ru/article/n/osobennosti-upravleniya-konkurentosposobnostyu-torgovoy-organizatsii" TargetMode="External"/><Relationship Id="rId102" Type="http://schemas.openxmlformats.org/officeDocument/2006/relationships/hyperlink" Target="https://cyberleninka.ru/article/n/tsenovaya-politika-v-agrarnom-sektore-ekonomiki" TargetMode="External"/><Relationship Id="rId123" Type="http://schemas.openxmlformats.org/officeDocument/2006/relationships/hyperlink" Target="http://www.iprbookshop.ru" TargetMode="External"/><Relationship Id="rId5" Type="http://schemas.openxmlformats.org/officeDocument/2006/relationships/image" Target="media/image1.png"/><Relationship Id="rId90" Type="http://schemas.openxmlformats.org/officeDocument/2006/relationships/hyperlink" Target="https://cyberleninka.ru/article/n/diagnostika-tsenovoy-i-assortimentnoy-politiki-regionalnoy-torgovoy-seti" TargetMode="External"/><Relationship Id="rId95" Type="http://schemas.openxmlformats.org/officeDocument/2006/relationships/hyperlink" Target="https://cyberleninka.ru/article/n/tsenovaya-politika-i-sistema-skidok-sovremennogo-sanatoriya-na-primere-predpriyatiya-sakropol" TargetMode="External"/><Relationship Id="rId22" Type="http://schemas.openxmlformats.org/officeDocument/2006/relationships/hyperlink" Target="https://cyberleninka.ru/article/n/antimonopolnoe-regulirovanie-istoricheskie-etapy-razvitiya-i-podhody-k-opredeleniyu-roli-gosudarstva-v-ekonomicheskoy-sisteme" TargetMode="External"/><Relationship Id="rId27" Type="http://schemas.openxmlformats.org/officeDocument/2006/relationships/hyperlink" Target="https://cyberleninka.ru/article/n/dinamika-potrebitelskih-tsen" TargetMode="External"/><Relationship Id="rId43" Type="http://schemas.openxmlformats.org/officeDocument/2006/relationships/hyperlink" Target="https://cyberleninka.ru/article/n/opredelenie-i-obosnovanie-stoimosti-tsennosti-sotsialno-ekonomicheskih-obektov-blag-tovarov-uslug" TargetMode="External"/><Relationship Id="rId48" Type="http://schemas.openxmlformats.org/officeDocument/2006/relationships/hyperlink" Target="https://cyberleninka.ru/article/n/osobennosti-tovarodvizheniya-na-predpriyatiyah-obschestvennogo-pitaniya" TargetMode="External"/><Relationship Id="rId64" Type="http://schemas.openxmlformats.org/officeDocument/2006/relationships/hyperlink" Target="https://cyberleninka.ru/article/n/pribyl-kak-osnovnoy-finansovyy-rezultat-deyatelnosti-kommercheskoy-organizatsii" TargetMode="External"/><Relationship Id="rId69" Type="http://schemas.openxmlformats.org/officeDocument/2006/relationships/hyperlink" Target="https://cyberleninka.ru/article/n/osobennosti-tsenoobrazovaniya-v-usloviyah-rynochnoy-konkurentsii" TargetMode="External"/><Relationship Id="rId113" Type="http://schemas.openxmlformats.org/officeDocument/2006/relationships/hyperlink" Target="https://actualmarketing.ru/management/metody-cenoobrazovaniya-dlya-uslug/" TargetMode="External"/><Relationship Id="rId118" Type="http://schemas.openxmlformats.org/officeDocument/2006/relationships/hyperlink" Target="http://qsp.su/tools/onlinehelp/about_license_gpl_russian.html" TargetMode="External"/><Relationship Id="rId80" Type="http://schemas.openxmlformats.org/officeDocument/2006/relationships/hyperlink" Target="https://cyberleninka.ru/article/n/differentsiatsiya-tsen-na-vnutrennem-rynke-passazhirskih-aviaperevozok-rossii" TargetMode="External"/><Relationship Id="rId85" Type="http://schemas.openxmlformats.org/officeDocument/2006/relationships/hyperlink" Target="https://cyberleninka.ru/article/n/elastichnost-sprosa-po-tsene-na-primere-restorannoy-industrii" TargetMode="External"/><Relationship Id="rId12" Type="http://schemas.openxmlformats.org/officeDocument/2006/relationships/hyperlink" Target="https://cyberleninka.ru/article/n/razvitie-vzglyadov-na-tseny-i-tsenoobrazovanie" TargetMode="External"/><Relationship Id="rId17" Type="http://schemas.openxmlformats.org/officeDocument/2006/relationships/hyperlink" Target="https://cyberleninka.ru/article/n/asimptotika-funktsii-tseny-v-modelyah-ekonomicheskogo-rosta" TargetMode="External"/><Relationship Id="rId33" Type="http://schemas.openxmlformats.org/officeDocument/2006/relationships/hyperlink" Target="https://cyberleninka.ru/article/n/granitsy-razlichiy-regionalnyh-tsen-na-produkty-pitaniya-i-nevidimaya-ruka-rynka" TargetMode="External"/><Relationship Id="rId38" Type="http://schemas.openxmlformats.org/officeDocument/2006/relationships/hyperlink" Target="https://cyberleninka.ru/article/n/ponyatie-transfertnyh-tsen-ih-osobennosti" TargetMode="External"/><Relationship Id="rId59" Type="http://schemas.openxmlformats.org/officeDocument/2006/relationships/hyperlink" Target="https://cyberleninka.ru/article/n/rol-i-zadachi-cvp-analiza-v-sisteme-upravleniya-finansami-predpriyatiy" TargetMode="External"/><Relationship Id="rId103" Type="http://schemas.openxmlformats.org/officeDocument/2006/relationships/hyperlink" Target="https://cyberleninka.ru/article/n/voprosy-tsenoobrazovaniya-v-novoy-ekonomike" TargetMode="External"/><Relationship Id="rId108" Type="http://schemas.openxmlformats.org/officeDocument/2006/relationships/hyperlink" Target="https://vvs-info.ru/helpful_information/poleznaya-informatsiya/metody-tsenoobrazovaniya/" TargetMode="External"/><Relationship Id="rId124" Type="http://schemas.openxmlformats.org/officeDocument/2006/relationships/fontTable" Target="fontTable.xml"/><Relationship Id="rId54" Type="http://schemas.openxmlformats.org/officeDocument/2006/relationships/hyperlink" Target="https://cyberleninka.ru/article/n/sebestoimost-gruppirovka-zatrat-na-proizvodstvo-produktsii" TargetMode="External"/><Relationship Id="rId70" Type="http://schemas.openxmlformats.org/officeDocument/2006/relationships/hyperlink" Target="https://cyberleninka.ru/article/n/printsipy-i-podhody-upravleniya-stoimostyu-obekta-stroitelstva-v-ramkah-razvitiya-smetnogo-normirovaniya-i-rynochnyh-metodov" TargetMode="External"/><Relationship Id="rId75" Type="http://schemas.openxmlformats.org/officeDocument/2006/relationships/hyperlink" Target="https://cyberleninka.ru/article/n/vidy-strategiy-differentsirovannogo-i-assortimentnogo-tsenoobrazovaniya" TargetMode="External"/><Relationship Id="rId91" Type="http://schemas.openxmlformats.org/officeDocument/2006/relationships/hyperlink" Target="https://cyberleninka.ru/article/n/tsenovaya-politika-kak-faktor-obespechivayuschiy-konkurentosposobnost-tovara" TargetMode="External"/><Relationship Id="rId96" Type="http://schemas.openxmlformats.org/officeDocument/2006/relationships/hyperlink" Target="https://cyberleninka.ru/article/n/uvelichenie-s-2019-goda-stavki-po-nds-vliyanie-na-politiku-tsenoobrazovaniya-nalogoplatelschik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yberleninka.ru/article/n/metody-regulirovanya-tsen-na-rynke-potrebitelskih-tovarov" TargetMode="External"/><Relationship Id="rId23" Type="http://schemas.openxmlformats.org/officeDocument/2006/relationships/hyperlink" Target="https://cyberleninka.ru/article/n/ogranichenie-konkurentsii-kak-ugroza-ekonomicheskoy-bezopasnosti-rossii" TargetMode="External"/><Relationship Id="rId28" Type="http://schemas.openxmlformats.org/officeDocument/2006/relationships/hyperlink" Target="https://cyberleninka.ru/article/n/vliyanie-dinamiki-tsen-na-mirovyh-rynkah-na-tamozhennuyu-stoimost-tovarov" TargetMode="External"/><Relationship Id="rId49" Type="http://schemas.openxmlformats.org/officeDocument/2006/relationships/hyperlink" Target="https://cyberleninka.ru/article/n/kanaly-raspredeleniya-ih-urovni-i-tendentsii-razvitiya" TargetMode="External"/><Relationship Id="rId114" Type="http://schemas.openxmlformats.org/officeDocument/2006/relationships/hyperlink" Target="https://schetuchet.ru/cenoobrazovanie-v-optovoj-i-roznichnoj-torgovle/" TargetMode="External"/><Relationship Id="rId119" Type="http://schemas.openxmlformats.org/officeDocument/2006/relationships/hyperlink" Target="http://www.infolex.narod.ru/gpl_gnu/gplrus.html" TargetMode="External"/><Relationship Id="rId44" Type="http://schemas.openxmlformats.org/officeDocument/2006/relationships/hyperlink" Target="https://cyberleninka.ru/article/n/inflyatsiya-v-rossii" TargetMode="External"/><Relationship Id="rId60" Type="http://schemas.openxmlformats.org/officeDocument/2006/relationships/hyperlink" Target="https://cyberleninka.ru/article/n/cvp-analiz-kak-instrument-effektivnogo-planirovaniya-deyatelnosti-predpriyatiya" TargetMode="External"/><Relationship Id="rId65" Type="http://schemas.openxmlformats.org/officeDocument/2006/relationships/hyperlink" Target="https://cyberleninka.ru/article/n/pribyl-kak-ekonomicheskaya-kategoriya-1" TargetMode="External"/><Relationship Id="rId81" Type="http://schemas.openxmlformats.org/officeDocument/2006/relationships/hyperlink" Target="https://cyberleninka.ru/article/n/igrovaya-model-obosnovaniya-tseny-v-usloviyah-konkurentsii-veroyatnostnyy-prognoz" TargetMode="External"/><Relationship Id="rId86" Type="http://schemas.openxmlformats.org/officeDocument/2006/relationships/hyperlink" Target="https://cyberleninka.ru/article/n/strategii-tsenovoy-politiki" TargetMode="External"/><Relationship Id="rId13" Type="http://schemas.openxmlformats.org/officeDocument/2006/relationships/hyperlink" Target="https://cyberleninka.ru/article/n/marketingovye-manipulyatsii-s-tsenoy" TargetMode="External"/><Relationship Id="rId18" Type="http://schemas.openxmlformats.org/officeDocument/2006/relationships/hyperlink" Target="https://cyberleninka.ru/article/n/evolyutsiya-razvitiya-tsenovyh-sgovorov-yuridicheskiy-i-ekonomicheskiy-aspekty" TargetMode="External"/><Relationship Id="rId39" Type="http://schemas.openxmlformats.org/officeDocument/2006/relationships/hyperlink" Target="https://cyberleninka.ru/article/n/transfertnye-tseny-dlya-vnutrifirmennogo-oborota-motivy-otkaza-i-usloviya-primeneniya" TargetMode="External"/><Relationship Id="rId109" Type="http://schemas.openxmlformats.org/officeDocument/2006/relationships/hyperlink" Target="https://www.fd.ru/articles/159371-tsenoobrazovanie-opredelenie-i-metody" TargetMode="External"/><Relationship Id="rId34" Type="http://schemas.openxmlformats.org/officeDocument/2006/relationships/hyperlink" Target="https://cyberleninka.ru/article/n/razlichiya-tempov-rosta-potrebitelskih-tsen-v-rossiyskih-regionah-empiricheskiy-analiz" TargetMode="External"/><Relationship Id="rId50" Type="http://schemas.openxmlformats.org/officeDocument/2006/relationships/hyperlink" Target="https://cyberleninka.ru/article/n/normativnoe-regulirovanie-i-osobennost-ucheta-tovarov-v-roznichnoy-torgovle" TargetMode="External"/><Relationship Id="rId55" Type="http://schemas.openxmlformats.org/officeDocument/2006/relationships/hyperlink" Target="https://cyberleninka.ru/article/n/ekonomicheskaya-suschnost-zatrat-i-sebestoimosti-produktsii-1" TargetMode="External"/><Relationship Id="rId76" Type="http://schemas.openxmlformats.org/officeDocument/2006/relationships/hyperlink" Target="https://cyberleninka.ru/article/n/metodologiya-provedeniya-upravlencheskogo-analiza-pri-formirovanii-assortimentnoy-i-tsenovoy-strategii-kompanii" TargetMode="External"/><Relationship Id="rId97" Type="http://schemas.openxmlformats.org/officeDocument/2006/relationships/hyperlink" Target="https://cyberleninka.ru/article/n/politiki-tsenoobrazovaniya-alkogolnoy-produktsii-kak-faktory-ekonomicheskoy-bezopasnosti" TargetMode="External"/><Relationship Id="rId104" Type="http://schemas.openxmlformats.org/officeDocument/2006/relationships/hyperlink" Target="https://cyberleninka.ru/article/n/indeksirovanie-tsen-na-produktsiyu-s-uchetom-dinamiki-izmeneniya-doli-produktsii-v-obeme-prodazh" TargetMode="External"/><Relationship Id="rId120" Type="http://schemas.openxmlformats.org/officeDocument/2006/relationships/hyperlink" Target="https://arb.ru/" TargetMode="External"/><Relationship Id="rId125" Type="http://schemas.openxmlformats.org/officeDocument/2006/relationships/theme" Target="theme/theme1.xml"/><Relationship Id="rId7" Type="http://schemas.openxmlformats.org/officeDocument/2006/relationships/hyperlink" Target="https://cyberleninka.ru/article/n/gosudarstvennoe-regulirovanie-tsen-na-lekarstvennye-preparaty-poisk-balansa" TargetMode="External"/><Relationship Id="rId71" Type="http://schemas.openxmlformats.org/officeDocument/2006/relationships/hyperlink" Target="https://cyberleninka.ru/article/n/osobennosti-tsenoobrazovaniya-na-produktsiyu-proizvodstvennogo-sektora-ugolovno-ispolnitelnoy-sistemy" TargetMode="External"/><Relationship Id="rId92" Type="http://schemas.openxmlformats.org/officeDocument/2006/relationships/hyperlink" Target="https://cyberleninka.ru/article/n/organizatsiya-upravleniya-tsenovoy-politikoy-predprinimatelskih-i-kommercheskih-struktur-v-sovremennyh-usloviyah" TargetMode="External"/><Relationship Id="rId2" Type="http://schemas.openxmlformats.org/officeDocument/2006/relationships/styles" Target="styles.xml"/><Relationship Id="rId29" Type="http://schemas.openxmlformats.org/officeDocument/2006/relationships/hyperlink" Target="https://cyberleninka.ru/article/n/analiz-dinamiki-tsen-na-neft-i-gaz-2" TargetMode="External"/><Relationship Id="rId24" Type="http://schemas.openxmlformats.org/officeDocument/2006/relationships/hyperlink" Target="https://cyberleninka.ru/article/n/pravovye-mehanizmy-gosudarstvennoy-podderzhki-srednego-i-malogo-biznesa" TargetMode="External"/><Relationship Id="rId40" Type="http://schemas.openxmlformats.org/officeDocument/2006/relationships/hyperlink" Target="https://cyberleninka.ru/article/n/pravovoe-regulirovanie-transfertnogo-tsenoobrazovaniya-printsip-vytyanutoy-ruki-kak-ego-vazhneyshaya-osnova" TargetMode="External"/><Relationship Id="rId45" Type="http://schemas.openxmlformats.org/officeDocument/2006/relationships/hyperlink" Target="https://cyberleninka.ru/article/n/ponyatie-transfertnyh-tsen-ih-osobennosti" TargetMode="External"/><Relationship Id="rId66" Type="http://schemas.openxmlformats.org/officeDocument/2006/relationships/hyperlink" Target="https://cyberleninka.ru/article/n/metody-tsenoobrazovaniya-ballovyy-metod-metod-bofa" TargetMode="External"/><Relationship Id="rId87" Type="http://schemas.openxmlformats.org/officeDocument/2006/relationships/hyperlink" Target="https://cyberleninka.ru/article/n/analiz-tsenovoy-politiki-organizatsii" TargetMode="External"/><Relationship Id="rId110" Type="http://schemas.openxmlformats.org/officeDocument/2006/relationships/hyperlink" Target="https://www.retail.ru/articles/tsenoobrazovanie-i-rentabelnost-prodazh/" TargetMode="External"/><Relationship Id="rId115" Type="http://schemas.openxmlformats.org/officeDocument/2006/relationships/hyperlink" Target="http://qsp.su/tools/onlinehelp/about_license_gpl_russian.html" TargetMode="External"/><Relationship Id="rId61" Type="http://schemas.openxmlformats.org/officeDocument/2006/relationships/hyperlink" Target="https://cyberleninka.ru/article/n/pribyl-kak-element-finansovyh-rezultatov-ee-znachenie-funktsii-i-metody-planirovaniya" TargetMode="External"/><Relationship Id="rId82" Type="http://schemas.openxmlformats.org/officeDocument/2006/relationships/hyperlink" Target="https://cyberleninka.ru/article/n/razvitie-konkurentsii-na-regionalnyh-potrebitelskih-rynkah-vospriyatie-potrebiteley" TargetMode="External"/><Relationship Id="rId19" Type="http://schemas.openxmlformats.org/officeDocument/2006/relationships/hyperlink" Target="https://cyberleninka.ru/article/n/raspoznavanie-neyavnogo-tsenovogo-sgovora-na-prodovolstvennom-rynke" TargetMode="External"/><Relationship Id="rId14" Type="http://schemas.openxmlformats.org/officeDocument/2006/relationships/hyperlink" Target="https://cyberleninka.ru/article/n/potrebitelskie-tseny-v-rossii-vliyanie-shokov-valyutnogo-kursa" TargetMode="External"/><Relationship Id="rId30" Type="http://schemas.openxmlformats.org/officeDocument/2006/relationships/hyperlink" Target="https://cyberleninka.ru/article/n/neustoychivost-dinamiki-tseny-pri-izmenenii-eksportno-importnogo-balansa" TargetMode="External"/><Relationship Id="rId35" Type="http://schemas.openxmlformats.org/officeDocument/2006/relationships/hyperlink" Target="https://cyberleninka.ru/article/n/analiz-urovnya-konkurentosposobnosti-tsen-na-produktsiyu-realizuemuyu-v-regionalnyh-torgovyh-setyah" TargetMode="External"/><Relationship Id="rId56" Type="http://schemas.openxmlformats.org/officeDocument/2006/relationships/hyperlink" Target="https://cyberleninka.ru/article/n/finansovye-metody-i-instrumenty-upravleniya-rashodami-v-kommercheskih-organizatsiyah" TargetMode="External"/><Relationship Id="rId77" Type="http://schemas.openxmlformats.org/officeDocument/2006/relationships/hyperlink" Target="https://cyberleninka.ru/article/n/vidy-strategiy-differentsirovannogo-i-assortimentnogo-tsenoobrazovaniya" TargetMode="External"/><Relationship Id="rId100" Type="http://schemas.openxmlformats.org/officeDocument/2006/relationships/hyperlink" Target="https://cyberleninka.ru/article/n/analiz-tsenovoy-politiki-yuvelirnogo-proizvodstva-na-primere-brenda-wishing-on-a-star-jewelry" TargetMode="External"/><Relationship Id="rId105" Type="http://schemas.openxmlformats.org/officeDocument/2006/relationships/hyperlink" Target="https://cyberleninka.ru/article/n/ekonomicheskaya-suschnost-zatrat-i-sebestoimosti-produktsii-1" TargetMode="External"/><Relationship Id="rId8" Type="http://schemas.openxmlformats.org/officeDocument/2006/relationships/hyperlink" Target="https://cyberleninka.ru/article/n/k-proektu-federalnogo-zakona-ob-osnovah-gosudarstvennogo-regulirovaniya-tsen-tarifov" TargetMode="External"/><Relationship Id="rId51" Type="http://schemas.openxmlformats.org/officeDocument/2006/relationships/hyperlink" Target="https://cyberleninka.ru/article/n/osobennosti-tsenoobrazovaniya-roznichnoy-torgovoy-seti" TargetMode="External"/><Relationship Id="rId72" Type="http://schemas.openxmlformats.org/officeDocument/2006/relationships/hyperlink" Target="https://cyberleninka.ru/article/n/marketingovoe-vozdeystvie-na-pribyl-ot-prodazh-osnovannoe-na-dannyh" TargetMode="External"/><Relationship Id="rId93" Type="http://schemas.openxmlformats.org/officeDocument/2006/relationships/hyperlink" Target="https://cyberleninka.ru/article/n/analiz-effektivnosti-tsenovoy-politiki-organizatsii-prakticheskie-aspekty-na-primere-oao-verhnebakanskiy-tsementnyy-zavod" TargetMode="External"/><Relationship Id="rId98" Type="http://schemas.openxmlformats.org/officeDocument/2006/relationships/hyperlink" Target="https://cyberleninka.ru/article/n/analiz-konkurentnoy-sredy-kak-vazhneyshiy-etap-formirovaniya-marketingovoy-politiki-tsenoobrazovaniya-na-primere-vystavochnoy-otrasli" TargetMode="External"/><Relationship Id="rId121" Type="http://schemas.openxmlformats.org/officeDocument/2006/relationships/hyperlink" Target="http://sf-rf.ru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cyberleninka.ru/article/n/upravlenie-inflyatsionnymi-protsessami-v-rossii" TargetMode="External"/><Relationship Id="rId46" Type="http://schemas.openxmlformats.org/officeDocument/2006/relationships/hyperlink" Target="https://cyberleninka.ru/article/n/tsenoobrazovanie-v-sfere-obschestvennogo-pitaniya" TargetMode="External"/><Relationship Id="rId67" Type="http://schemas.openxmlformats.org/officeDocument/2006/relationships/hyperlink" Target="https://cyberleninka.ru/article/n/razvitie-metodov-tsenoobrazovaniya-v-gosudarstvennyh-zakupkah" TargetMode="External"/><Relationship Id="rId116" Type="http://schemas.openxmlformats.org/officeDocument/2006/relationships/hyperlink" Target="http://qsp.su/tools/onlinehelp/about_license_gpl_russian.html" TargetMode="External"/><Relationship Id="rId20" Type="http://schemas.openxmlformats.org/officeDocument/2006/relationships/hyperlink" Target="https://cyberleninka.ru/article/n/osnovnye-instrumenty-monetarnoy-politiki-gosudarstva" TargetMode="External"/><Relationship Id="rId41" Type="http://schemas.openxmlformats.org/officeDocument/2006/relationships/hyperlink" Target="https://cyberleninka.ru/article/n/transfertnoe-tsenoobrazovanie-na-chto-nuzhno-obratit-vnimanie-auditoram" TargetMode="External"/><Relationship Id="rId62" Type="http://schemas.openxmlformats.org/officeDocument/2006/relationships/hyperlink" Target="https://cyberleninka.ru/article/n/sovremennye-problemy-planirovaniya-zatrat-na-predpriyatii" TargetMode="External"/><Relationship Id="rId83" Type="http://schemas.openxmlformats.org/officeDocument/2006/relationships/hyperlink" Target="https://cyberleninka.ru/article/n/kontseptualnye-podhody-k-issledovaniyu-firmy-v-usloviyah-sovershennoy-i-nesovershennoy-konkurentsii" TargetMode="External"/><Relationship Id="rId88" Type="http://schemas.openxmlformats.org/officeDocument/2006/relationships/hyperlink" Target="https://cyberleninka.ru/article/n/analiz-razvitiya-tsenovoy-politiki-korporatsiy" TargetMode="External"/><Relationship Id="rId111" Type="http://schemas.openxmlformats.org/officeDocument/2006/relationships/hyperlink" Target="https://vc.ru/flood/9173-price-psychology" TargetMode="External"/><Relationship Id="rId15" Type="http://schemas.openxmlformats.org/officeDocument/2006/relationships/hyperlink" Target="https://cyberleninka.ru/article/n/metodologicheskie-kontseptsii-politicheskoy-ekonomii-adama-smita" TargetMode="External"/><Relationship Id="rId36" Type="http://schemas.openxmlformats.org/officeDocument/2006/relationships/hyperlink" Target="https://cyberleninka.ru/article/n/tsena-kak-suschestvennoe-uslovie-dogovora-mezhdunarodnoy-kupli-prodazhi-tovarov" TargetMode="External"/><Relationship Id="rId57" Type="http://schemas.openxmlformats.org/officeDocument/2006/relationships/hyperlink" Target="https://cyberleninka.ru/article/n/vzaimosvyaz-kommercheskih-rashodov-i-vyruchki-na-primere-ao-nevinnomysskiy-azot" TargetMode="External"/><Relationship Id="rId106" Type="http://schemas.openxmlformats.org/officeDocument/2006/relationships/hyperlink" Target="http://library.roweb.online" TargetMode="External"/><Relationship Id="rId10" Type="http://schemas.openxmlformats.org/officeDocument/2006/relationships/hyperlink" Target="https://cyberleninka.ru/article/n/voprosy-regulirovaniya-minimalnyh-tsen-na-krepkie-alkogolnye-napitki" TargetMode="External"/><Relationship Id="rId31" Type="http://schemas.openxmlformats.org/officeDocument/2006/relationships/hyperlink" Target="https://cyberleninka.ru/article/n/klassifikatsiya-uslug-predpriyatiya-dlya-tseley-prakticheskogo-primeneniya-cvp-modeli-pri-opredelenii-tseny" TargetMode="External"/><Relationship Id="rId52" Type="http://schemas.openxmlformats.org/officeDocument/2006/relationships/hyperlink" Target="https://cyberleninka.ru/article/n/formirovanie-zatrat-na-transportnye-uslugi-faktory-vliyayuschie-na-sebestoimost-perevozok" TargetMode="External"/><Relationship Id="rId73" Type="http://schemas.openxmlformats.org/officeDocument/2006/relationships/hyperlink" Target="https://cyberleninka.ru/article/n/strategii-tsenovoy-politiki" TargetMode="External"/><Relationship Id="rId78" Type="http://schemas.openxmlformats.org/officeDocument/2006/relationships/hyperlink" Target="https://cyberleninka.ru/article/n/tsenovye-strategii-predpriyatiya-i-usloviya-ih-ispolzovaniya" TargetMode="External"/><Relationship Id="rId94" Type="http://schemas.openxmlformats.org/officeDocument/2006/relationships/hyperlink" Target="https://cyberleninka.ru/article/n/analiz-urovnya-konkurentosposobnosti-tsen-na-produktsiyu-realizuemuyu-v-regionalnyh-torgovyh-setyah" TargetMode="External"/><Relationship Id="rId99" Type="http://schemas.openxmlformats.org/officeDocument/2006/relationships/hyperlink" Target="https://cyberleninka.ru/article/n/tsenovaya-politika-roznichnyh-setey-barhatnaya-natsionalizatsiya" TargetMode="External"/><Relationship Id="rId101" Type="http://schemas.openxmlformats.org/officeDocument/2006/relationships/hyperlink" Target="https://cyberleninka.ru/article/n/tsenoobrazovanie-v-usloviyah-monopolii" TargetMode="External"/><Relationship Id="rId122" Type="http://schemas.openxmlformats.org/officeDocument/2006/relationships/hyperlink" Target="http://elibrary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yberleninka.ru/article/n/gosudarstvennoe-regulirovanie-tsen-na-rynke-benzina-i-primenenie-denezhnoy-kompensatsii-avtomobilist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19</Pages>
  <Words>12770</Words>
  <Characters>72794</Characters>
  <Application>Microsoft Office Word</Application>
  <DocSecurity>0</DocSecurity>
  <Lines>606</Lines>
  <Paragraphs>170</Paragraphs>
  <ScaleCrop>false</ScaleCrop>
  <Company/>
  <LinksUpToDate>false</LinksUpToDate>
  <CharactersWithSpaces>85394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iagaeva</dc:creator>
  <cp:keywords/>
  <dc:description/>
  <cp:lastModifiedBy>Базелюк Кира Сергеевна</cp:lastModifiedBy>
  <cp:revision>21</cp:revision>
  <dcterms:created xsi:type="dcterms:W3CDTF">2022-01-27T13:11:00Z</dcterms:created>
  <dcterms:modified xsi:type="dcterms:W3CDTF">2023-04-24T18:38:00Z</dcterms:modified>
</cp:coreProperties>
</file>